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A54" w:rsidRPr="00E90A54" w:rsidRDefault="00E90A54" w:rsidP="00E90A54">
      <w:pPr>
        <w:widowControl w:val="0"/>
        <w:autoSpaceDE w:val="0"/>
        <w:autoSpaceDN w:val="0"/>
        <w:spacing w:before="65" w:after="0" w:line="240" w:lineRule="auto"/>
        <w:ind w:right="257"/>
        <w:jc w:val="right"/>
        <w:rPr>
          <w:rFonts w:ascii="Times New Roman" w:eastAsia="Times New Roman" w:hAnsi="Times New Roman" w:cs="Times New Roman"/>
          <w:sz w:val="24"/>
        </w:rPr>
      </w:pPr>
      <w:r w:rsidRPr="00E90A54">
        <w:rPr>
          <w:rFonts w:ascii="Times New Roman" w:eastAsia="Times New Roman" w:hAnsi="Times New Roman" w:cs="Times New Roman"/>
          <w:sz w:val="24"/>
        </w:rPr>
        <w:t>Приложение</w:t>
      </w:r>
      <w:r w:rsidRPr="00E90A54">
        <w:rPr>
          <w:rFonts w:ascii="Times New Roman" w:eastAsia="Times New Roman" w:hAnsi="Times New Roman" w:cs="Times New Roman"/>
          <w:spacing w:val="-4"/>
          <w:sz w:val="24"/>
        </w:rPr>
        <w:t xml:space="preserve"> </w:t>
      </w:r>
      <w:r w:rsidRPr="00E90A54">
        <w:rPr>
          <w:rFonts w:ascii="Times New Roman" w:eastAsia="Times New Roman" w:hAnsi="Times New Roman" w:cs="Times New Roman"/>
          <w:sz w:val="24"/>
        </w:rPr>
        <w:t>8</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0"/>
          <w:szCs w:val="26"/>
        </w:rPr>
      </w:pP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0"/>
          <w:szCs w:val="26"/>
        </w:rPr>
      </w:pP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0"/>
          <w:szCs w:val="26"/>
        </w:rPr>
      </w:pP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0"/>
          <w:szCs w:val="26"/>
        </w:rPr>
      </w:pP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0"/>
          <w:szCs w:val="26"/>
        </w:rPr>
      </w:pP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0"/>
          <w:szCs w:val="26"/>
        </w:rPr>
      </w:pP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0"/>
          <w:szCs w:val="26"/>
        </w:rPr>
      </w:pP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0"/>
          <w:szCs w:val="26"/>
        </w:rPr>
      </w:pP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0"/>
          <w:szCs w:val="26"/>
        </w:rPr>
      </w:pP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0"/>
          <w:szCs w:val="26"/>
        </w:rPr>
      </w:pP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0"/>
          <w:szCs w:val="26"/>
        </w:rPr>
      </w:pP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0"/>
          <w:szCs w:val="26"/>
        </w:rPr>
      </w:pP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0"/>
          <w:szCs w:val="26"/>
        </w:rPr>
      </w:pP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0"/>
          <w:szCs w:val="26"/>
        </w:rPr>
      </w:pP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0"/>
          <w:szCs w:val="26"/>
        </w:rPr>
      </w:pP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0"/>
          <w:szCs w:val="26"/>
        </w:rPr>
      </w:pP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0"/>
          <w:szCs w:val="26"/>
        </w:rPr>
      </w:pP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0"/>
          <w:szCs w:val="26"/>
        </w:rPr>
      </w:pP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0"/>
          <w:szCs w:val="26"/>
        </w:rPr>
      </w:pPr>
    </w:p>
    <w:p w:rsidR="00E90A54" w:rsidRPr="00E90A54" w:rsidRDefault="00E90A54" w:rsidP="00E90A54">
      <w:pPr>
        <w:widowControl w:val="0"/>
        <w:autoSpaceDE w:val="0"/>
        <w:autoSpaceDN w:val="0"/>
        <w:spacing w:before="203" w:after="0" w:line="240" w:lineRule="auto"/>
        <w:ind w:left="2669" w:right="2647"/>
        <w:jc w:val="center"/>
        <w:rPr>
          <w:rFonts w:ascii="Times New Roman" w:eastAsia="Times New Roman" w:hAnsi="Times New Roman" w:cs="Times New Roman"/>
          <w:b/>
          <w:sz w:val="32"/>
        </w:rPr>
      </w:pPr>
      <w:r w:rsidRPr="00E90A54">
        <w:rPr>
          <w:rFonts w:ascii="Times New Roman" w:eastAsia="Times New Roman" w:hAnsi="Times New Roman" w:cs="Times New Roman"/>
          <w:b/>
          <w:sz w:val="32"/>
        </w:rPr>
        <w:t>РАБОЧАЯ</w:t>
      </w:r>
      <w:r w:rsidRPr="00E90A54">
        <w:rPr>
          <w:rFonts w:ascii="Times New Roman" w:eastAsia="Times New Roman" w:hAnsi="Times New Roman" w:cs="Times New Roman"/>
          <w:b/>
          <w:spacing w:val="-2"/>
          <w:sz w:val="32"/>
        </w:rPr>
        <w:t xml:space="preserve"> </w:t>
      </w:r>
      <w:r w:rsidRPr="00E90A54">
        <w:rPr>
          <w:rFonts w:ascii="Times New Roman" w:eastAsia="Times New Roman" w:hAnsi="Times New Roman" w:cs="Times New Roman"/>
          <w:b/>
          <w:sz w:val="32"/>
        </w:rPr>
        <w:t>ПРОГРАММА</w:t>
      </w:r>
    </w:p>
    <w:p w:rsidR="00E90A54" w:rsidRPr="00E90A54" w:rsidRDefault="00E90A54" w:rsidP="00E90A54">
      <w:pPr>
        <w:widowControl w:val="0"/>
        <w:autoSpaceDE w:val="0"/>
        <w:autoSpaceDN w:val="0"/>
        <w:spacing w:before="184" w:after="0" w:line="240" w:lineRule="auto"/>
        <w:ind w:left="2669" w:right="2646"/>
        <w:jc w:val="center"/>
        <w:rPr>
          <w:rFonts w:ascii="Times New Roman" w:eastAsia="Times New Roman" w:hAnsi="Times New Roman" w:cs="Times New Roman"/>
          <w:b/>
          <w:sz w:val="32"/>
        </w:rPr>
      </w:pPr>
      <w:r w:rsidRPr="00E90A54">
        <w:rPr>
          <w:rFonts w:ascii="Times New Roman" w:eastAsia="Times New Roman" w:hAnsi="Times New Roman" w:cs="Times New Roman"/>
          <w:b/>
          <w:sz w:val="32"/>
        </w:rPr>
        <w:t>учебного</w:t>
      </w:r>
      <w:r w:rsidRPr="00E90A54">
        <w:rPr>
          <w:rFonts w:ascii="Times New Roman" w:eastAsia="Times New Roman" w:hAnsi="Times New Roman" w:cs="Times New Roman"/>
          <w:b/>
          <w:spacing w:val="-8"/>
          <w:sz w:val="32"/>
        </w:rPr>
        <w:t xml:space="preserve"> </w:t>
      </w:r>
      <w:r w:rsidRPr="00E90A54">
        <w:rPr>
          <w:rFonts w:ascii="Times New Roman" w:eastAsia="Times New Roman" w:hAnsi="Times New Roman" w:cs="Times New Roman"/>
          <w:b/>
          <w:sz w:val="32"/>
        </w:rPr>
        <w:t>предмета</w:t>
      </w:r>
    </w:p>
    <w:p w:rsidR="00E90A54" w:rsidRPr="00E90A54" w:rsidRDefault="00E90A54" w:rsidP="00E90A54">
      <w:pPr>
        <w:widowControl w:val="0"/>
        <w:autoSpaceDE w:val="0"/>
        <w:autoSpaceDN w:val="0"/>
        <w:spacing w:before="2" w:after="0" w:line="368" w:lineRule="exact"/>
        <w:ind w:left="2669" w:right="2644"/>
        <w:jc w:val="center"/>
        <w:rPr>
          <w:rFonts w:ascii="Times New Roman" w:eastAsia="Times New Roman" w:hAnsi="Times New Roman" w:cs="Times New Roman"/>
          <w:b/>
          <w:sz w:val="32"/>
        </w:rPr>
      </w:pPr>
      <w:r w:rsidRPr="00E90A54">
        <w:rPr>
          <w:rFonts w:ascii="Times New Roman" w:eastAsia="Times New Roman" w:hAnsi="Times New Roman" w:cs="Times New Roman"/>
          <w:b/>
          <w:sz w:val="32"/>
        </w:rPr>
        <w:t>«ОКРУЖАЮЩИЙ</w:t>
      </w:r>
      <w:r w:rsidRPr="00E90A54">
        <w:rPr>
          <w:rFonts w:ascii="Times New Roman" w:eastAsia="Times New Roman" w:hAnsi="Times New Roman" w:cs="Times New Roman"/>
          <w:b/>
          <w:spacing w:val="-4"/>
          <w:sz w:val="32"/>
        </w:rPr>
        <w:t xml:space="preserve"> </w:t>
      </w:r>
      <w:r w:rsidRPr="00E90A54">
        <w:rPr>
          <w:rFonts w:ascii="Times New Roman" w:eastAsia="Times New Roman" w:hAnsi="Times New Roman" w:cs="Times New Roman"/>
          <w:b/>
          <w:sz w:val="32"/>
        </w:rPr>
        <w:t>МИР»</w:t>
      </w:r>
    </w:p>
    <w:p w:rsidR="00E90A54" w:rsidRPr="00E90A54" w:rsidRDefault="00E90A54" w:rsidP="00E90A54">
      <w:pPr>
        <w:widowControl w:val="0"/>
        <w:autoSpaceDE w:val="0"/>
        <w:autoSpaceDN w:val="0"/>
        <w:spacing w:after="0" w:line="240" w:lineRule="auto"/>
        <w:ind w:left="2669" w:right="2648"/>
        <w:jc w:val="center"/>
        <w:rPr>
          <w:rFonts w:ascii="Times New Roman" w:eastAsia="Times New Roman" w:hAnsi="Times New Roman" w:cs="Times New Roman"/>
          <w:b/>
          <w:sz w:val="32"/>
        </w:rPr>
      </w:pPr>
      <w:r w:rsidRPr="00E90A54">
        <w:rPr>
          <w:rFonts w:ascii="Times New Roman" w:eastAsia="Times New Roman" w:hAnsi="Times New Roman" w:cs="Times New Roman"/>
          <w:b/>
          <w:sz w:val="32"/>
        </w:rPr>
        <w:t>Срок освоения программы: 4 года</w:t>
      </w:r>
      <w:r w:rsidRPr="00E90A54">
        <w:rPr>
          <w:rFonts w:ascii="Times New Roman" w:eastAsia="Times New Roman" w:hAnsi="Times New Roman" w:cs="Times New Roman"/>
          <w:b/>
          <w:spacing w:val="-77"/>
          <w:sz w:val="32"/>
        </w:rPr>
        <w:t xml:space="preserve"> </w:t>
      </w:r>
      <w:r w:rsidRPr="00E90A54">
        <w:rPr>
          <w:rFonts w:ascii="Times New Roman" w:eastAsia="Times New Roman" w:hAnsi="Times New Roman" w:cs="Times New Roman"/>
          <w:b/>
          <w:sz w:val="32"/>
        </w:rPr>
        <w:t>(1</w:t>
      </w:r>
      <w:r w:rsidRPr="00E90A54">
        <w:rPr>
          <w:rFonts w:ascii="Times New Roman" w:eastAsia="Times New Roman" w:hAnsi="Times New Roman" w:cs="Times New Roman"/>
          <w:b/>
          <w:spacing w:val="-2"/>
          <w:sz w:val="32"/>
        </w:rPr>
        <w:t xml:space="preserve"> </w:t>
      </w:r>
      <w:r w:rsidRPr="00E90A54">
        <w:rPr>
          <w:rFonts w:ascii="Times New Roman" w:eastAsia="Times New Roman" w:hAnsi="Times New Roman" w:cs="Times New Roman"/>
          <w:b/>
          <w:sz w:val="32"/>
        </w:rPr>
        <w:t>-</w:t>
      </w:r>
      <w:r w:rsidRPr="00E90A54">
        <w:rPr>
          <w:rFonts w:ascii="Times New Roman" w:eastAsia="Times New Roman" w:hAnsi="Times New Roman" w:cs="Times New Roman"/>
          <w:b/>
          <w:spacing w:val="-2"/>
          <w:sz w:val="32"/>
        </w:rPr>
        <w:t xml:space="preserve"> </w:t>
      </w:r>
      <w:r w:rsidRPr="00E90A54">
        <w:rPr>
          <w:rFonts w:ascii="Times New Roman" w:eastAsia="Times New Roman" w:hAnsi="Times New Roman" w:cs="Times New Roman"/>
          <w:b/>
          <w:sz w:val="32"/>
        </w:rPr>
        <w:t>4 классы)</w:t>
      </w:r>
    </w:p>
    <w:p w:rsidR="00E90A54" w:rsidRPr="00E90A54" w:rsidRDefault="00E90A54" w:rsidP="00E90A54">
      <w:pPr>
        <w:widowControl w:val="0"/>
        <w:autoSpaceDE w:val="0"/>
        <w:autoSpaceDN w:val="0"/>
        <w:spacing w:after="0" w:line="240" w:lineRule="auto"/>
        <w:jc w:val="center"/>
        <w:rPr>
          <w:rFonts w:ascii="Times New Roman" w:eastAsia="Times New Roman" w:hAnsi="Times New Roman" w:cs="Times New Roman"/>
          <w:sz w:val="32"/>
        </w:rPr>
        <w:sectPr w:rsidR="00E90A54" w:rsidRPr="00E90A54">
          <w:footerReference w:type="default" r:id="rId5"/>
          <w:pgSz w:w="11910" w:h="16840"/>
          <w:pgMar w:top="760" w:right="660" w:bottom="280" w:left="780" w:header="0" w:footer="0" w:gutter="0"/>
          <w:cols w:space="720"/>
        </w:sectPr>
      </w:pPr>
    </w:p>
    <w:p w:rsidR="00E90A54" w:rsidRPr="00E90A54" w:rsidRDefault="00E90A54" w:rsidP="00E90A54">
      <w:pPr>
        <w:widowControl w:val="0"/>
        <w:autoSpaceDE w:val="0"/>
        <w:autoSpaceDN w:val="0"/>
        <w:spacing w:before="70" w:after="0" w:line="240" w:lineRule="auto"/>
        <w:ind w:left="775"/>
        <w:rPr>
          <w:rFonts w:ascii="Times New Roman" w:eastAsia="Times New Roman" w:hAnsi="Times New Roman" w:cs="Times New Roman"/>
          <w:b/>
          <w:sz w:val="26"/>
        </w:rPr>
      </w:pPr>
      <w:r w:rsidRPr="00E90A54">
        <w:rPr>
          <w:rFonts w:ascii="Times New Roman" w:eastAsia="Times New Roman" w:hAnsi="Times New Roman" w:cs="Times New Roman"/>
          <w:b/>
          <w:color w:val="221F1F"/>
          <w:w w:val="115"/>
          <w:sz w:val="26"/>
          <w:u w:val="thick" w:color="221F1F"/>
        </w:rPr>
        <w:lastRenderedPageBreak/>
        <w:t>СОДЕРЖАНИЕ:</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b/>
          <w:sz w:val="20"/>
          <w:szCs w:val="26"/>
        </w:rPr>
      </w:pP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b/>
          <w:sz w:val="20"/>
          <w:szCs w:val="26"/>
        </w:rPr>
      </w:pP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b/>
          <w:sz w:val="11"/>
          <w:szCs w:val="26"/>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67"/>
        <w:gridCol w:w="2269"/>
      </w:tblGrid>
      <w:tr w:rsidR="00E90A54" w:rsidRPr="00E90A54" w:rsidTr="00EF0B46">
        <w:trPr>
          <w:trHeight w:val="294"/>
        </w:trPr>
        <w:tc>
          <w:tcPr>
            <w:tcW w:w="7367" w:type="dxa"/>
            <w:tcBorders>
              <w:bottom w:val="single" w:sz="6" w:space="0" w:color="000000"/>
            </w:tcBorders>
          </w:tcPr>
          <w:p w:rsidR="00E90A54" w:rsidRPr="00E90A54" w:rsidRDefault="00E90A54" w:rsidP="00E90A54">
            <w:pPr>
              <w:spacing w:line="275" w:lineRule="exact"/>
              <w:ind w:left="107"/>
              <w:rPr>
                <w:rFonts w:ascii="Times New Roman" w:eastAsia="Times New Roman" w:hAnsi="Times New Roman" w:cs="Times New Roman"/>
                <w:b/>
                <w:sz w:val="26"/>
              </w:rPr>
            </w:pPr>
            <w:r w:rsidRPr="00E90A54">
              <w:rPr>
                <w:rFonts w:ascii="Times New Roman" w:eastAsia="Times New Roman" w:hAnsi="Times New Roman" w:cs="Times New Roman"/>
                <w:b/>
                <w:sz w:val="26"/>
              </w:rPr>
              <w:t>Наименование</w:t>
            </w:r>
            <w:r w:rsidRPr="00E90A54">
              <w:rPr>
                <w:rFonts w:ascii="Times New Roman" w:eastAsia="Times New Roman" w:hAnsi="Times New Roman" w:cs="Times New Roman"/>
                <w:b/>
                <w:spacing w:val="-5"/>
                <w:sz w:val="26"/>
              </w:rPr>
              <w:t xml:space="preserve"> </w:t>
            </w:r>
            <w:r w:rsidRPr="00E90A54">
              <w:rPr>
                <w:rFonts w:ascii="Times New Roman" w:eastAsia="Times New Roman" w:hAnsi="Times New Roman" w:cs="Times New Roman"/>
                <w:b/>
                <w:sz w:val="26"/>
              </w:rPr>
              <w:t>раздела</w:t>
            </w:r>
          </w:p>
        </w:tc>
        <w:tc>
          <w:tcPr>
            <w:tcW w:w="2269" w:type="dxa"/>
            <w:tcBorders>
              <w:bottom w:val="single" w:sz="6" w:space="0" w:color="000000"/>
            </w:tcBorders>
          </w:tcPr>
          <w:p w:rsidR="00E90A54" w:rsidRPr="00E90A54" w:rsidRDefault="00E90A54" w:rsidP="00E90A54">
            <w:pPr>
              <w:spacing w:line="275" w:lineRule="exact"/>
              <w:ind w:left="387" w:right="380"/>
              <w:jc w:val="center"/>
              <w:rPr>
                <w:rFonts w:ascii="Times New Roman" w:eastAsia="Times New Roman" w:hAnsi="Times New Roman" w:cs="Times New Roman"/>
                <w:b/>
                <w:sz w:val="26"/>
              </w:rPr>
            </w:pPr>
            <w:r w:rsidRPr="00E90A54">
              <w:rPr>
                <w:rFonts w:ascii="Times New Roman" w:eastAsia="Times New Roman" w:hAnsi="Times New Roman" w:cs="Times New Roman"/>
                <w:b/>
                <w:sz w:val="26"/>
              </w:rPr>
              <w:t>№</w:t>
            </w:r>
            <w:r w:rsidRPr="00E90A54">
              <w:rPr>
                <w:rFonts w:ascii="Times New Roman" w:eastAsia="Times New Roman" w:hAnsi="Times New Roman" w:cs="Times New Roman"/>
                <w:b/>
                <w:spacing w:val="-1"/>
                <w:sz w:val="26"/>
              </w:rPr>
              <w:t xml:space="preserve"> </w:t>
            </w:r>
            <w:r w:rsidRPr="00E90A54">
              <w:rPr>
                <w:rFonts w:ascii="Times New Roman" w:eastAsia="Times New Roman" w:hAnsi="Times New Roman" w:cs="Times New Roman"/>
                <w:b/>
                <w:sz w:val="26"/>
              </w:rPr>
              <w:t>стр.</w:t>
            </w:r>
          </w:p>
        </w:tc>
      </w:tr>
      <w:tr w:rsidR="00E90A54" w:rsidRPr="00E90A54" w:rsidTr="00EF0B46">
        <w:trPr>
          <w:trHeight w:val="311"/>
        </w:trPr>
        <w:tc>
          <w:tcPr>
            <w:tcW w:w="7367" w:type="dxa"/>
            <w:tcBorders>
              <w:top w:val="single" w:sz="6" w:space="0" w:color="000000"/>
            </w:tcBorders>
          </w:tcPr>
          <w:p w:rsidR="00E90A54" w:rsidRPr="00E90A54" w:rsidRDefault="00E90A54" w:rsidP="00E90A54">
            <w:pPr>
              <w:spacing w:line="292" w:lineRule="exact"/>
              <w:ind w:left="64"/>
              <w:rPr>
                <w:rFonts w:ascii="Times New Roman" w:eastAsia="Times New Roman" w:hAnsi="Times New Roman" w:cs="Times New Roman"/>
                <w:b/>
                <w:sz w:val="26"/>
              </w:rPr>
            </w:pPr>
            <w:r w:rsidRPr="00E90A54">
              <w:rPr>
                <w:rFonts w:ascii="Times New Roman" w:eastAsia="Times New Roman" w:hAnsi="Times New Roman" w:cs="Times New Roman"/>
                <w:b/>
                <w:sz w:val="26"/>
              </w:rPr>
              <w:t>1.</w:t>
            </w:r>
            <w:r w:rsidRPr="00E90A54">
              <w:rPr>
                <w:rFonts w:ascii="Times New Roman" w:eastAsia="Times New Roman" w:hAnsi="Times New Roman" w:cs="Times New Roman"/>
                <w:b/>
                <w:spacing w:val="31"/>
                <w:sz w:val="26"/>
              </w:rPr>
              <w:t xml:space="preserve"> </w:t>
            </w:r>
            <w:r w:rsidRPr="00E90A54">
              <w:rPr>
                <w:rFonts w:ascii="Times New Roman" w:eastAsia="Times New Roman" w:hAnsi="Times New Roman" w:cs="Times New Roman"/>
                <w:b/>
                <w:sz w:val="26"/>
              </w:rPr>
              <w:t>Пояснительная</w:t>
            </w:r>
            <w:r w:rsidRPr="00E90A54">
              <w:rPr>
                <w:rFonts w:ascii="Times New Roman" w:eastAsia="Times New Roman" w:hAnsi="Times New Roman" w:cs="Times New Roman"/>
                <w:b/>
                <w:spacing w:val="-5"/>
                <w:sz w:val="26"/>
              </w:rPr>
              <w:t xml:space="preserve"> </w:t>
            </w:r>
            <w:r w:rsidRPr="00E90A54">
              <w:rPr>
                <w:rFonts w:ascii="Times New Roman" w:eastAsia="Times New Roman" w:hAnsi="Times New Roman" w:cs="Times New Roman"/>
                <w:b/>
                <w:sz w:val="26"/>
              </w:rPr>
              <w:t>записка</w:t>
            </w:r>
          </w:p>
        </w:tc>
        <w:tc>
          <w:tcPr>
            <w:tcW w:w="2269" w:type="dxa"/>
            <w:tcBorders>
              <w:top w:val="single" w:sz="6" w:space="0" w:color="000000"/>
            </w:tcBorders>
          </w:tcPr>
          <w:p w:rsidR="00E90A54" w:rsidRPr="00E90A54" w:rsidRDefault="00E90A54" w:rsidP="00E90A54">
            <w:pPr>
              <w:spacing w:line="292" w:lineRule="exact"/>
              <w:ind w:left="387" w:right="382"/>
              <w:jc w:val="center"/>
              <w:rPr>
                <w:rFonts w:ascii="Times New Roman" w:eastAsia="Times New Roman" w:hAnsi="Times New Roman" w:cs="Times New Roman"/>
                <w:sz w:val="26"/>
              </w:rPr>
            </w:pPr>
            <w:r w:rsidRPr="00E90A54">
              <w:rPr>
                <w:rFonts w:ascii="Times New Roman" w:eastAsia="Times New Roman" w:hAnsi="Times New Roman" w:cs="Times New Roman"/>
                <w:sz w:val="26"/>
              </w:rPr>
              <w:t>стр.</w:t>
            </w:r>
            <w:r w:rsidRPr="00E90A54">
              <w:rPr>
                <w:rFonts w:ascii="Times New Roman" w:eastAsia="Times New Roman" w:hAnsi="Times New Roman" w:cs="Times New Roman"/>
                <w:spacing w:val="-2"/>
                <w:sz w:val="26"/>
              </w:rPr>
              <w:t xml:space="preserve"> </w:t>
            </w:r>
            <w:r w:rsidRPr="00E90A54">
              <w:rPr>
                <w:rFonts w:ascii="Times New Roman" w:eastAsia="Times New Roman" w:hAnsi="Times New Roman" w:cs="Times New Roman"/>
                <w:sz w:val="26"/>
              </w:rPr>
              <w:t>3</w:t>
            </w:r>
          </w:p>
        </w:tc>
      </w:tr>
      <w:tr w:rsidR="00E90A54" w:rsidRPr="00E90A54" w:rsidTr="00EF0B46">
        <w:trPr>
          <w:trHeight w:val="577"/>
        </w:trPr>
        <w:tc>
          <w:tcPr>
            <w:tcW w:w="7367" w:type="dxa"/>
          </w:tcPr>
          <w:p w:rsidR="00E90A54" w:rsidRPr="00E90A54" w:rsidRDefault="00E90A54" w:rsidP="00E90A54">
            <w:pPr>
              <w:spacing w:before="2"/>
              <w:ind w:left="64"/>
              <w:rPr>
                <w:rFonts w:ascii="Times New Roman" w:eastAsia="Times New Roman" w:hAnsi="Times New Roman" w:cs="Times New Roman"/>
                <w:b/>
                <w:sz w:val="26"/>
                <w:lang w:val="ru-RU"/>
              </w:rPr>
            </w:pPr>
            <w:r w:rsidRPr="00E90A54">
              <w:rPr>
                <w:rFonts w:ascii="Times New Roman" w:eastAsia="Times New Roman" w:hAnsi="Times New Roman" w:cs="Times New Roman"/>
                <w:b/>
                <w:sz w:val="26"/>
                <w:lang w:val="ru-RU"/>
              </w:rPr>
              <w:t>2.</w:t>
            </w:r>
            <w:r w:rsidRPr="00E90A54">
              <w:rPr>
                <w:rFonts w:ascii="Times New Roman" w:eastAsia="Times New Roman" w:hAnsi="Times New Roman" w:cs="Times New Roman"/>
                <w:b/>
                <w:spacing w:val="32"/>
                <w:sz w:val="26"/>
                <w:lang w:val="ru-RU"/>
              </w:rPr>
              <w:t xml:space="preserve"> </w:t>
            </w:r>
            <w:r w:rsidRPr="00E90A54">
              <w:rPr>
                <w:rFonts w:ascii="Times New Roman" w:eastAsia="Times New Roman" w:hAnsi="Times New Roman" w:cs="Times New Roman"/>
                <w:b/>
                <w:sz w:val="26"/>
                <w:lang w:val="ru-RU"/>
              </w:rPr>
              <w:t>Содержание</w:t>
            </w:r>
            <w:r w:rsidRPr="00E90A54">
              <w:rPr>
                <w:rFonts w:ascii="Times New Roman" w:eastAsia="Times New Roman" w:hAnsi="Times New Roman" w:cs="Times New Roman"/>
                <w:b/>
                <w:spacing w:val="-3"/>
                <w:sz w:val="26"/>
                <w:lang w:val="ru-RU"/>
              </w:rPr>
              <w:t xml:space="preserve"> </w:t>
            </w:r>
            <w:r w:rsidRPr="00E90A54">
              <w:rPr>
                <w:rFonts w:ascii="Times New Roman" w:eastAsia="Times New Roman" w:hAnsi="Times New Roman" w:cs="Times New Roman"/>
                <w:b/>
                <w:sz w:val="26"/>
                <w:lang w:val="ru-RU"/>
              </w:rPr>
              <w:t>учебного</w:t>
            </w:r>
            <w:r w:rsidRPr="00E90A54">
              <w:rPr>
                <w:rFonts w:ascii="Times New Roman" w:eastAsia="Times New Roman" w:hAnsi="Times New Roman" w:cs="Times New Roman"/>
                <w:b/>
                <w:spacing w:val="-3"/>
                <w:sz w:val="26"/>
                <w:lang w:val="ru-RU"/>
              </w:rPr>
              <w:t xml:space="preserve"> </w:t>
            </w:r>
            <w:r w:rsidRPr="00E90A54">
              <w:rPr>
                <w:rFonts w:ascii="Times New Roman" w:eastAsia="Times New Roman" w:hAnsi="Times New Roman" w:cs="Times New Roman"/>
                <w:b/>
                <w:sz w:val="26"/>
                <w:lang w:val="ru-RU"/>
              </w:rPr>
              <w:t>предмета</w:t>
            </w:r>
            <w:r w:rsidRPr="00E90A54">
              <w:rPr>
                <w:rFonts w:ascii="Times New Roman" w:eastAsia="Times New Roman" w:hAnsi="Times New Roman" w:cs="Times New Roman"/>
                <w:b/>
                <w:spacing w:val="-3"/>
                <w:sz w:val="26"/>
                <w:lang w:val="ru-RU"/>
              </w:rPr>
              <w:t xml:space="preserve"> </w:t>
            </w:r>
            <w:r w:rsidRPr="00E90A54">
              <w:rPr>
                <w:rFonts w:ascii="Times New Roman" w:eastAsia="Times New Roman" w:hAnsi="Times New Roman" w:cs="Times New Roman"/>
                <w:b/>
                <w:sz w:val="26"/>
                <w:lang w:val="ru-RU"/>
              </w:rPr>
              <w:t>«Окружающий</w:t>
            </w:r>
            <w:r w:rsidRPr="00E90A54">
              <w:rPr>
                <w:rFonts w:ascii="Times New Roman" w:eastAsia="Times New Roman" w:hAnsi="Times New Roman" w:cs="Times New Roman"/>
                <w:b/>
                <w:spacing w:val="-3"/>
                <w:sz w:val="26"/>
                <w:lang w:val="ru-RU"/>
              </w:rPr>
              <w:t xml:space="preserve"> </w:t>
            </w:r>
            <w:r w:rsidRPr="00E90A54">
              <w:rPr>
                <w:rFonts w:ascii="Times New Roman" w:eastAsia="Times New Roman" w:hAnsi="Times New Roman" w:cs="Times New Roman"/>
                <w:b/>
                <w:sz w:val="26"/>
                <w:lang w:val="ru-RU"/>
              </w:rPr>
              <w:t>мир»</w:t>
            </w:r>
          </w:p>
        </w:tc>
        <w:tc>
          <w:tcPr>
            <w:tcW w:w="2269" w:type="dxa"/>
          </w:tcPr>
          <w:p w:rsidR="00E90A54" w:rsidRPr="00E90A54" w:rsidRDefault="00E90A54" w:rsidP="00E90A54">
            <w:pPr>
              <w:spacing w:before="2"/>
              <w:ind w:left="387" w:right="382"/>
              <w:jc w:val="center"/>
              <w:rPr>
                <w:rFonts w:ascii="Times New Roman" w:eastAsia="Times New Roman" w:hAnsi="Times New Roman" w:cs="Times New Roman"/>
                <w:sz w:val="26"/>
              </w:rPr>
            </w:pPr>
            <w:r w:rsidRPr="00E90A54">
              <w:rPr>
                <w:rFonts w:ascii="Times New Roman" w:eastAsia="Times New Roman" w:hAnsi="Times New Roman" w:cs="Times New Roman"/>
                <w:sz w:val="26"/>
              </w:rPr>
              <w:t>стр.</w:t>
            </w:r>
            <w:r w:rsidRPr="00E90A54">
              <w:rPr>
                <w:rFonts w:ascii="Times New Roman" w:eastAsia="Times New Roman" w:hAnsi="Times New Roman" w:cs="Times New Roman"/>
                <w:spacing w:val="-2"/>
                <w:sz w:val="26"/>
              </w:rPr>
              <w:t xml:space="preserve"> </w:t>
            </w:r>
            <w:r w:rsidRPr="00E90A54">
              <w:rPr>
                <w:rFonts w:ascii="Times New Roman" w:eastAsia="Times New Roman" w:hAnsi="Times New Roman" w:cs="Times New Roman"/>
                <w:sz w:val="26"/>
              </w:rPr>
              <w:t>5</w:t>
            </w:r>
          </w:p>
        </w:tc>
      </w:tr>
      <w:tr w:rsidR="00E90A54" w:rsidRPr="00E90A54" w:rsidTr="00EF0B46">
        <w:trPr>
          <w:trHeight w:val="299"/>
        </w:trPr>
        <w:tc>
          <w:tcPr>
            <w:tcW w:w="7367" w:type="dxa"/>
          </w:tcPr>
          <w:p w:rsidR="00E90A54" w:rsidRPr="00E90A54" w:rsidRDefault="00E90A54" w:rsidP="00E90A54">
            <w:pPr>
              <w:spacing w:before="2" w:line="278" w:lineRule="exact"/>
              <w:ind w:left="2850" w:right="2844"/>
              <w:jc w:val="center"/>
              <w:rPr>
                <w:rFonts w:ascii="Times New Roman" w:eastAsia="Times New Roman" w:hAnsi="Times New Roman" w:cs="Times New Roman"/>
                <w:b/>
                <w:sz w:val="26"/>
              </w:rPr>
            </w:pPr>
            <w:r w:rsidRPr="00E90A54">
              <w:rPr>
                <w:rFonts w:ascii="Times New Roman" w:eastAsia="Times New Roman" w:hAnsi="Times New Roman" w:cs="Times New Roman"/>
                <w:b/>
                <w:sz w:val="26"/>
              </w:rPr>
              <w:t>1</w:t>
            </w:r>
            <w:r w:rsidRPr="00E90A54">
              <w:rPr>
                <w:rFonts w:ascii="Times New Roman" w:eastAsia="Times New Roman" w:hAnsi="Times New Roman" w:cs="Times New Roman"/>
                <w:b/>
                <w:spacing w:val="-5"/>
                <w:sz w:val="26"/>
              </w:rPr>
              <w:t xml:space="preserve"> </w:t>
            </w:r>
            <w:r w:rsidRPr="00E90A54">
              <w:rPr>
                <w:rFonts w:ascii="Times New Roman" w:eastAsia="Times New Roman" w:hAnsi="Times New Roman" w:cs="Times New Roman"/>
                <w:b/>
                <w:sz w:val="26"/>
              </w:rPr>
              <w:t>класс</w:t>
            </w:r>
          </w:p>
        </w:tc>
        <w:tc>
          <w:tcPr>
            <w:tcW w:w="2269" w:type="dxa"/>
          </w:tcPr>
          <w:p w:rsidR="00E90A54" w:rsidRPr="00E90A54" w:rsidRDefault="00E90A54" w:rsidP="00E90A54">
            <w:pPr>
              <w:spacing w:before="2" w:line="278" w:lineRule="exact"/>
              <w:ind w:left="387" w:right="382"/>
              <w:jc w:val="center"/>
              <w:rPr>
                <w:rFonts w:ascii="Times New Roman" w:eastAsia="Times New Roman" w:hAnsi="Times New Roman" w:cs="Times New Roman"/>
                <w:sz w:val="26"/>
              </w:rPr>
            </w:pPr>
            <w:r w:rsidRPr="00E90A54">
              <w:rPr>
                <w:rFonts w:ascii="Times New Roman" w:eastAsia="Times New Roman" w:hAnsi="Times New Roman" w:cs="Times New Roman"/>
                <w:sz w:val="26"/>
              </w:rPr>
              <w:t>стр.</w:t>
            </w:r>
            <w:r w:rsidRPr="00E90A54">
              <w:rPr>
                <w:rFonts w:ascii="Times New Roman" w:eastAsia="Times New Roman" w:hAnsi="Times New Roman" w:cs="Times New Roman"/>
                <w:spacing w:val="-2"/>
                <w:sz w:val="26"/>
              </w:rPr>
              <w:t xml:space="preserve"> </w:t>
            </w:r>
            <w:r w:rsidRPr="00E90A54">
              <w:rPr>
                <w:rFonts w:ascii="Times New Roman" w:eastAsia="Times New Roman" w:hAnsi="Times New Roman" w:cs="Times New Roman"/>
                <w:sz w:val="26"/>
              </w:rPr>
              <w:t>5</w:t>
            </w:r>
          </w:p>
        </w:tc>
      </w:tr>
      <w:tr w:rsidR="00E90A54" w:rsidRPr="00E90A54" w:rsidTr="00EF0B46">
        <w:trPr>
          <w:trHeight w:val="297"/>
        </w:trPr>
        <w:tc>
          <w:tcPr>
            <w:tcW w:w="7367" w:type="dxa"/>
          </w:tcPr>
          <w:p w:rsidR="00E90A54" w:rsidRPr="00E90A54" w:rsidRDefault="00E90A54" w:rsidP="00E90A54">
            <w:pPr>
              <w:spacing w:line="277" w:lineRule="exact"/>
              <w:ind w:left="2850" w:right="2844"/>
              <w:jc w:val="center"/>
              <w:rPr>
                <w:rFonts w:ascii="Times New Roman" w:eastAsia="Times New Roman" w:hAnsi="Times New Roman" w:cs="Times New Roman"/>
                <w:b/>
                <w:sz w:val="26"/>
              </w:rPr>
            </w:pPr>
            <w:r w:rsidRPr="00E90A54">
              <w:rPr>
                <w:rFonts w:ascii="Times New Roman" w:eastAsia="Times New Roman" w:hAnsi="Times New Roman" w:cs="Times New Roman"/>
                <w:b/>
                <w:sz w:val="26"/>
              </w:rPr>
              <w:t>2</w:t>
            </w:r>
            <w:r w:rsidRPr="00E90A54">
              <w:rPr>
                <w:rFonts w:ascii="Times New Roman" w:eastAsia="Times New Roman" w:hAnsi="Times New Roman" w:cs="Times New Roman"/>
                <w:b/>
                <w:spacing w:val="-5"/>
                <w:sz w:val="26"/>
              </w:rPr>
              <w:t xml:space="preserve"> </w:t>
            </w:r>
            <w:r w:rsidRPr="00E90A54">
              <w:rPr>
                <w:rFonts w:ascii="Times New Roman" w:eastAsia="Times New Roman" w:hAnsi="Times New Roman" w:cs="Times New Roman"/>
                <w:b/>
                <w:sz w:val="26"/>
              </w:rPr>
              <w:t>класс</w:t>
            </w:r>
          </w:p>
        </w:tc>
        <w:tc>
          <w:tcPr>
            <w:tcW w:w="2269" w:type="dxa"/>
          </w:tcPr>
          <w:p w:rsidR="00E90A54" w:rsidRPr="00E90A54" w:rsidRDefault="00E90A54" w:rsidP="00E90A54">
            <w:pPr>
              <w:spacing w:line="277" w:lineRule="exact"/>
              <w:ind w:left="387" w:right="382"/>
              <w:jc w:val="center"/>
              <w:rPr>
                <w:rFonts w:ascii="Times New Roman" w:eastAsia="Times New Roman" w:hAnsi="Times New Roman" w:cs="Times New Roman"/>
                <w:sz w:val="26"/>
              </w:rPr>
            </w:pPr>
            <w:r w:rsidRPr="00E90A54">
              <w:rPr>
                <w:rFonts w:ascii="Times New Roman" w:eastAsia="Times New Roman" w:hAnsi="Times New Roman" w:cs="Times New Roman"/>
                <w:sz w:val="26"/>
              </w:rPr>
              <w:t>стр.</w:t>
            </w:r>
            <w:r w:rsidRPr="00E90A54">
              <w:rPr>
                <w:rFonts w:ascii="Times New Roman" w:eastAsia="Times New Roman" w:hAnsi="Times New Roman" w:cs="Times New Roman"/>
                <w:spacing w:val="-2"/>
                <w:sz w:val="26"/>
              </w:rPr>
              <w:t xml:space="preserve"> </w:t>
            </w:r>
            <w:r w:rsidRPr="00E90A54">
              <w:rPr>
                <w:rFonts w:ascii="Times New Roman" w:eastAsia="Times New Roman" w:hAnsi="Times New Roman" w:cs="Times New Roman"/>
                <w:sz w:val="26"/>
              </w:rPr>
              <w:t>7</w:t>
            </w:r>
          </w:p>
        </w:tc>
      </w:tr>
      <w:tr w:rsidR="00E90A54" w:rsidRPr="00E90A54" w:rsidTr="00EF0B46">
        <w:trPr>
          <w:trHeight w:val="299"/>
        </w:trPr>
        <w:tc>
          <w:tcPr>
            <w:tcW w:w="7367" w:type="dxa"/>
          </w:tcPr>
          <w:p w:rsidR="00E90A54" w:rsidRPr="00E90A54" w:rsidRDefault="00E90A54" w:rsidP="00E90A54">
            <w:pPr>
              <w:spacing w:before="2" w:line="278" w:lineRule="exact"/>
              <w:ind w:left="2850" w:right="2844"/>
              <w:jc w:val="center"/>
              <w:rPr>
                <w:rFonts w:ascii="Times New Roman" w:eastAsia="Times New Roman" w:hAnsi="Times New Roman" w:cs="Times New Roman"/>
                <w:b/>
                <w:sz w:val="26"/>
              </w:rPr>
            </w:pPr>
            <w:r w:rsidRPr="00E90A54">
              <w:rPr>
                <w:rFonts w:ascii="Times New Roman" w:eastAsia="Times New Roman" w:hAnsi="Times New Roman" w:cs="Times New Roman"/>
                <w:b/>
                <w:sz w:val="26"/>
              </w:rPr>
              <w:t>3</w:t>
            </w:r>
            <w:r w:rsidRPr="00E90A54">
              <w:rPr>
                <w:rFonts w:ascii="Times New Roman" w:eastAsia="Times New Roman" w:hAnsi="Times New Roman" w:cs="Times New Roman"/>
                <w:b/>
                <w:spacing w:val="-5"/>
                <w:sz w:val="26"/>
              </w:rPr>
              <w:t xml:space="preserve"> </w:t>
            </w:r>
            <w:r w:rsidRPr="00E90A54">
              <w:rPr>
                <w:rFonts w:ascii="Times New Roman" w:eastAsia="Times New Roman" w:hAnsi="Times New Roman" w:cs="Times New Roman"/>
                <w:b/>
                <w:sz w:val="26"/>
              </w:rPr>
              <w:t>класс</w:t>
            </w:r>
          </w:p>
        </w:tc>
        <w:tc>
          <w:tcPr>
            <w:tcW w:w="2269" w:type="dxa"/>
          </w:tcPr>
          <w:p w:rsidR="00E90A54" w:rsidRPr="00E90A54" w:rsidRDefault="00E90A54" w:rsidP="00E90A54">
            <w:pPr>
              <w:spacing w:before="2" w:line="278" w:lineRule="exact"/>
              <w:ind w:left="387" w:right="382"/>
              <w:jc w:val="center"/>
              <w:rPr>
                <w:rFonts w:ascii="Times New Roman" w:eastAsia="Times New Roman" w:hAnsi="Times New Roman" w:cs="Times New Roman"/>
                <w:sz w:val="26"/>
              </w:rPr>
            </w:pPr>
            <w:r w:rsidRPr="00E90A54">
              <w:rPr>
                <w:rFonts w:ascii="Times New Roman" w:eastAsia="Times New Roman" w:hAnsi="Times New Roman" w:cs="Times New Roman"/>
                <w:sz w:val="26"/>
              </w:rPr>
              <w:t>стр.</w:t>
            </w:r>
            <w:r w:rsidRPr="00E90A54">
              <w:rPr>
                <w:rFonts w:ascii="Times New Roman" w:eastAsia="Times New Roman" w:hAnsi="Times New Roman" w:cs="Times New Roman"/>
                <w:spacing w:val="-2"/>
                <w:sz w:val="26"/>
              </w:rPr>
              <w:t xml:space="preserve"> </w:t>
            </w:r>
            <w:r w:rsidRPr="00E90A54">
              <w:rPr>
                <w:rFonts w:ascii="Times New Roman" w:eastAsia="Times New Roman" w:hAnsi="Times New Roman" w:cs="Times New Roman"/>
                <w:sz w:val="26"/>
              </w:rPr>
              <w:t>9</w:t>
            </w:r>
          </w:p>
        </w:tc>
      </w:tr>
      <w:tr w:rsidR="00E90A54" w:rsidRPr="00E90A54" w:rsidTr="00EF0B46">
        <w:trPr>
          <w:trHeight w:val="299"/>
        </w:trPr>
        <w:tc>
          <w:tcPr>
            <w:tcW w:w="7367" w:type="dxa"/>
          </w:tcPr>
          <w:p w:rsidR="00E90A54" w:rsidRPr="00E90A54" w:rsidRDefault="00E90A54" w:rsidP="00E90A54">
            <w:pPr>
              <w:spacing w:before="2" w:line="278" w:lineRule="exact"/>
              <w:ind w:left="2850" w:right="2844"/>
              <w:jc w:val="center"/>
              <w:rPr>
                <w:rFonts w:ascii="Times New Roman" w:eastAsia="Times New Roman" w:hAnsi="Times New Roman" w:cs="Times New Roman"/>
                <w:b/>
                <w:sz w:val="26"/>
              </w:rPr>
            </w:pPr>
            <w:r w:rsidRPr="00E90A54">
              <w:rPr>
                <w:rFonts w:ascii="Times New Roman" w:eastAsia="Times New Roman" w:hAnsi="Times New Roman" w:cs="Times New Roman"/>
                <w:b/>
                <w:sz w:val="26"/>
              </w:rPr>
              <w:t>4</w:t>
            </w:r>
            <w:r w:rsidRPr="00E90A54">
              <w:rPr>
                <w:rFonts w:ascii="Times New Roman" w:eastAsia="Times New Roman" w:hAnsi="Times New Roman" w:cs="Times New Roman"/>
                <w:b/>
                <w:spacing w:val="-5"/>
                <w:sz w:val="26"/>
              </w:rPr>
              <w:t xml:space="preserve"> </w:t>
            </w:r>
            <w:r w:rsidRPr="00E90A54">
              <w:rPr>
                <w:rFonts w:ascii="Times New Roman" w:eastAsia="Times New Roman" w:hAnsi="Times New Roman" w:cs="Times New Roman"/>
                <w:b/>
                <w:sz w:val="26"/>
              </w:rPr>
              <w:t>класс</w:t>
            </w:r>
          </w:p>
        </w:tc>
        <w:tc>
          <w:tcPr>
            <w:tcW w:w="2269" w:type="dxa"/>
          </w:tcPr>
          <w:p w:rsidR="00E90A54" w:rsidRPr="00E90A54" w:rsidRDefault="00E90A54" w:rsidP="00E90A54">
            <w:pPr>
              <w:spacing w:before="2" w:line="278" w:lineRule="exact"/>
              <w:ind w:left="387" w:right="382"/>
              <w:jc w:val="center"/>
              <w:rPr>
                <w:rFonts w:ascii="Times New Roman" w:eastAsia="Times New Roman" w:hAnsi="Times New Roman" w:cs="Times New Roman"/>
                <w:sz w:val="26"/>
              </w:rPr>
            </w:pPr>
            <w:r w:rsidRPr="00E90A54">
              <w:rPr>
                <w:rFonts w:ascii="Times New Roman" w:eastAsia="Times New Roman" w:hAnsi="Times New Roman" w:cs="Times New Roman"/>
                <w:sz w:val="26"/>
              </w:rPr>
              <w:t>стр.</w:t>
            </w:r>
            <w:r w:rsidRPr="00E90A54">
              <w:rPr>
                <w:rFonts w:ascii="Times New Roman" w:eastAsia="Times New Roman" w:hAnsi="Times New Roman" w:cs="Times New Roman"/>
                <w:spacing w:val="-2"/>
                <w:sz w:val="26"/>
              </w:rPr>
              <w:t xml:space="preserve"> </w:t>
            </w:r>
            <w:r w:rsidRPr="00E90A54">
              <w:rPr>
                <w:rFonts w:ascii="Times New Roman" w:eastAsia="Times New Roman" w:hAnsi="Times New Roman" w:cs="Times New Roman"/>
                <w:sz w:val="26"/>
              </w:rPr>
              <w:t>12</w:t>
            </w:r>
          </w:p>
        </w:tc>
      </w:tr>
      <w:tr w:rsidR="00E90A54" w:rsidRPr="00E90A54" w:rsidTr="00EF0B46">
        <w:trPr>
          <w:trHeight w:val="1122"/>
        </w:trPr>
        <w:tc>
          <w:tcPr>
            <w:tcW w:w="7367" w:type="dxa"/>
          </w:tcPr>
          <w:p w:rsidR="00E90A54" w:rsidRPr="00E90A54" w:rsidRDefault="00E90A54" w:rsidP="00E90A54">
            <w:pPr>
              <w:spacing w:before="2"/>
              <w:ind w:left="425" w:right="100" w:hanging="361"/>
              <w:jc w:val="both"/>
              <w:rPr>
                <w:rFonts w:ascii="Times New Roman" w:eastAsia="Times New Roman" w:hAnsi="Times New Roman" w:cs="Times New Roman"/>
                <w:b/>
                <w:sz w:val="26"/>
                <w:lang w:val="ru-RU"/>
              </w:rPr>
            </w:pPr>
            <w:r w:rsidRPr="00E90A54">
              <w:rPr>
                <w:rFonts w:ascii="Times New Roman" w:eastAsia="Times New Roman" w:hAnsi="Times New Roman" w:cs="Times New Roman"/>
                <w:b/>
                <w:sz w:val="26"/>
                <w:lang w:val="ru-RU"/>
              </w:rPr>
              <w:t>3.</w:t>
            </w:r>
            <w:r w:rsidRPr="00E90A54">
              <w:rPr>
                <w:rFonts w:ascii="Times New Roman" w:eastAsia="Times New Roman" w:hAnsi="Times New Roman" w:cs="Times New Roman"/>
                <w:b/>
                <w:spacing w:val="1"/>
                <w:sz w:val="26"/>
                <w:lang w:val="ru-RU"/>
              </w:rPr>
              <w:t xml:space="preserve"> </w:t>
            </w:r>
            <w:r w:rsidRPr="00E90A54">
              <w:rPr>
                <w:rFonts w:ascii="Times New Roman" w:eastAsia="Times New Roman" w:hAnsi="Times New Roman" w:cs="Times New Roman"/>
                <w:b/>
                <w:sz w:val="26"/>
                <w:lang w:val="ru-RU"/>
              </w:rPr>
              <w:t>Планируемые результаты освоения программы учебного</w:t>
            </w:r>
            <w:r w:rsidRPr="00E90A54">
              <w:rPr>
                <w:rFonts w:ascii="Times New Roman" w:eastAsia="Times New Roman" w:hAnsi="Times New Roman" w:cs="Times New Roman"/>
                <w:b/>
                <w:spacing w:val="1"/>
                <w:sz w:val="26"/>
                <w:lang w:val="ru-RU"/>
              </w:rPr>
              <w:t xml:space="preserve"> </w:t>
            </w:r>
            <w:r w:rsidRPr="00E90A54">
              <w:rPr>
                <w:rFonts w:ascii="Times New Roman" w:eastAsia="Times New Roman" w:hAnsi="Times New Roman" w:cs="Times New Roman"/>
                <w:b/>
                <w:sz w:val="26"/>
                <w:lang w:val="ru-RU"/>
              </w:rPr>
              <w:t>предмета</w:t>
            </w:r>
            <w:r w:rsidRPr="00E90A54">
              <w:rPr>
                <w:rFonts w:ascii="Times New Roman" w:eastAsia="Times New Roman" w:hAnsi="Times New Roman" w:cs="Times New Roman"/>
                <w:b/>
                <w:spacing w:val="1"/>
                <w:sz w:val="26"/>
                <w:lang w:val="ru-RU"/>
              </w:rPr>
              <w:t xml:space="preserve"> </w:t>
            </w:r>
            <w:r w:rsidRPr="00E90A54">
              <w:rPr>
                <w:rFonts w:ascii="Times New Roman" w:eastAsia="Times New Roman" w:hAnsi="Times New Roman" w:cs="Times New Roman"/>
                <w:b/>
                <w:sz w:val="26"/>
                <w:lang w:val="ru-RU"/>
              </w:rPr>
              <w:t>«Окружающий</w:t>
            </w:r>
            <w:r w:rsidRPr="00E90A54">
              <w:rPr>
                <w:rFonts w:ascii="Times New Roman" w:eastAsia="Times New Roman" w:hAnsi="Times New Roman" w:cs="Times New Roman"/>
                <w:b/>
                <w:spacing w:val="1"/>
                <w:sz w:val="26"/>
                <w:lang w:val="ru-RU"/>
              </w:rPr>
              <w:t xml:space="preserve"> </w:t>
            </w:r>
            <w:r w:rsidRPr="00E90A54">
              <w:rPr>
                <w:rFonts w:ascii="Times New Roman" w:eastAsia="Times New Roman" w:hAnsi="Times New Roman" w:cs="Times New Roman"/>
                <w:b/>
                <w:sz w:val="26"/>
                <w:lang w:val="ru-RU"/>
              </w:rPr>
              <w:t>мир»</w:t>
            </w:r>
            <w:r w:rsidRPr="00E90A54">
              <w:rPr>
                <w:rFonts w:ascii="Times New Roman" w:eastAsia="Times New Roman" w:hAnsi="Times New Roman" w:cs="Times New Roman"/>
                <w:b/>
                <w:spacing w:val="1"/>
                <w:sz w:val="26"/>
                <w:lang w:val="ru-RU"/>
              </w:rPr>
              <w:t xml:space="preserve"> </w:t>
            </w:r>
            <w:r w:rsidRPr="00E90A54">
              <w:rPr>
                <w:rFonts w:ascii="Times New Roman" w:eastAsia="Times New Roman" w:hAnsi="Times New Roman" w:cs="Times New Roman"/>
                <w:b/>
                <w:sz w:val="26"/>
                <w:lang w:val="ru-RU"/>
              </w:rPr>
              <w:t>на</w:t>
            </w:r>
            <w:r w:rsidRPr="00E90A54">
              <w:rPr>
                <w:rFonts w:ascii="Times New Roman" w:eastAsia="Times New Roman" w:hAnsi="Times New Roman" w:cs="Times New Roman"/>
                <w:b/>
                <w:spacing w:val="1"/>
                <w:sz w:val="26"/>
                <w:lang w:val="ru-RU"/>
              </w:rPr>
              <w:t xml:space="preserve"> </w:t>
            </w:r>
            <w:r w:rsidRPr="00E90A54">
              <w:rPr>
                <w:rFonts w:ascii="Times New Roman" w:eastAsia="Times New Roman" w:hAnsi="Times New Roman" w:cs="Times New Roman"/>
                <w:b/>
                <w:sz w:val="26"/>
                <w:lang w:val="ru-RU"/>
              </w:rPr>
              <w:t>уровне</w:t>
            </w:r>
            <w:r w:rsidRPr="00E90A54">
              <w:rPr>
                <w:rFonts w:ascii="Times New Roman" w:eastAsia="Times New Roman" w:hAnsi="Times New Roman" w:cs="Times New Roman"/>
                <w:b/>
                <w:spacing w:val="1"/>
                <w:sz w:val="26"/>
                <w:lang w:val="ru-RU"/>
              </w:rPr>
              <w:t xml:space="preserve"> </w:t>
            </w:r>
            <w:r w:rsidRPr="00E90A54">
              <w:rPr>
                <w:rFonts w:ascii="Times New Roman" w:eastAsia="Times New Roman" w:hAnsi="Times New Roman" w:cs="Times New Roman"/>
                <w:b/>
                <w:sz w:val="26"/>
                <w:lang w:val="ru-RU"/>
              </w:rPr>
              <w:t>начального</w:t>
            </w:r>
            <w:r w:rsidRPr="00E90A54">
              <w:rPr>
                <w:rFonts w:ascii="Times New Roman" w:eastAsia="Times New Roman" w:hAnsi="Times New Roman" w:cs="Times New Roman"/>
                <w:b/>
                <w:spacing w:val="1"/>
                <w:sz w:val="26"/>
                <w:lang w:val="ru-RU"/>
              </w:rPr>
              <w:t xml:space="preserve"> </w:t>
            </w:r>
            <w:r w:rsidRPr="00E90A54">
              <w:rPr>
                <w:rFonts w:ascii="Times New Roman" w:eastAsia="Times New Roman" w:hAnsi="Times New Roman" w:cs="Times New Roman"/>
                <w:b/>
                <w:sz w:val="26"/>
                <w:lang w:val="ru-RU"/>
              </w:rPr>
              <w:t>общего образования</w:t>
            </w:r>
          </w:p>
        </w:tc>
        <w:tc>
          <w:tcPr>
            <w:tcW w:w="2269" w:type="dxa"/>
          </w:tcPr>
          <w:p w:rsidR="00E90A54" w:rsidRPr="00E90A54" w:rsidRDefault="00E90A54" w:rsidP="00E90A54">
            <w:pPr>
              <w:spacing w:before="2"/>
              <w:ind w:left="387" w:right="380"/>
              <w:jc w:val="center"/>
              <w:rPr>
                <w:rFonts w:ascii="Times New Roman" w:eastAsia="Times New Roman" w:hAnsi="Times New Roman" w:cs="Times New Roman"/>
                <w:sz w:val="26"/>
              </w:rPr>
            </w:pPr>
            <w:r w:rsidRPr="00E90A54">
              <w:rPr>
                <w:rFonts w:ascii="Times New Roman" w:eastAsia="Times New Roman" w:hAnsi="Times New Roman" w:cs="Times New Roman"/>
                <w:sz w:val="26"/>
              </w:rPr>
              <w:t>стр.14</w:t>
            </w:r>
          </w:p>
        </w:tc>
      </w:tr>
      <w:tr w:rsidR="00E90A54" w:rsidRPr="00E90A54" w:rsidTr="00EF0B46">
        <w:trPr>
          <w:trHeight w:val="299"/>
        </w:trPr>
        <w:tc>
          <w:tcPr>
            <w:tcW w:w="7367" w:type="dxa"/>
          </w:tcPr>
          <w:p w:rsidR="00E90A54" w:rsidRPr="00E90A54" w:rsidRDefault="00E90A54" w:rsidP="00E90A54">
            <w:pPr>
              <w:spacing w:before="2" w:line="278" w:lineRule="exact"/>
              <w:ind w:left="107"/>
              <w:rPr>
                <w:rFonts w:ascii="Times New Roman" w:eastAsia="Times New Roman" w:hAnsi="Times New Roman" w:cs="Times New Roman"/>
                <w:b/>
                <w:sz w:val="26"/>
              </w:rPr>
            </w:pPr>
            <w:r w:rsidRPr="00E90A54">
              <w:rPr>
                <w:rFonts w:ascii="Times New Roman" w:eastAsia="Times New Roman" w:hAnsi="Times New Roman" w:cs="Times New Roman"/>
                <w:b/>
                <w:sz w:val="26"/>
              </w:rPr>
              <w:t>Личностные</w:t>
            </w:r>
            <w:r w:rsidRPr="00E90A54">
              <w:rPr>
                <w:rFonts w:ascii="Times New Roman" w:eastAsia="Times New Roman" w:hAnsi="Times New Roman" w:cs="Times New Roman"/>
                <w:b/>
                <w:spacing w:val="-4"/>
                <w:sz w:val="26"/>
              </w:rPr>
              <w:t xml:space="preserve"> </w:t>
            </w:r>
            <w:r w:rsidRPr="00E90A54">
              <w:rPr>
                <w:rFonts w:ascii="Times New Roman" w:eastAsia="Times New Roman" w:hAnsi="Times New Roman" w:cs="Times New Roman"/>
                <w:b/>
                <w:sz w:val="26"/>
              </w:rPr>
              <w:t>результаты</w:t>
            </w:r>
          </w:p>
        </w:tc>
        <w:tc>
          <w:tcPr>
            <w:tcW w:w="2269" w:type="dxa"/>
          </w:tcPr>
          <w:p w:rsidR="00E90A54" w:rsidRPr="00E90A54" w:rsidRDefault="00E90A54" w:rsidP="00E90A54">
            <w:pPr>
              <w:spacing w:before="2" w:line="278" w:lineRule="exact"/>
              <w:ind w:left="387" w:right="382"/>
              <w:jc w:val="center"/>
              <w:rPr>
                <w:rFonts w:ascii="Times New Roman" w:eastAsia="Times New Roman" w:hAnsi="Times New Roman" w:cs="Times New Roman"/>
                <w:sz w:val="26"/>
              </w:rPr>
            </w:pPr>
            <w:r w:rsidRPr="00E90A54">
              <w:rPr>
                <w:rFonts w:ascii="Times New Roman" w:eastAsia="Times New Roman" w:hAnsi="Times New Roman" w:cs="Times New Roman"/>
                <w:sz w:val="26"/>
              </w:rPr>
              <w:t>стр.</w:t>
            </w:r>
            <w:r w:rsidRPr="00E90A54">
              <w:rPr>
                <w:rFonts w:ascii="Times New Roman" w:eastAsia="Times New Roman" w:hAnsi="Times New Roman" w:cs="Times New Roman"/>
                <w:spacing w:val="-2"/>
                <w:sz w:val="26"/>
              </w:rPr>
              <w:t xml:space="preserve"> </w:t>
            </w:r>
            <w:r w:rsidRPr="00E90A54">
              <w:rPr>
                <w:rFonts w:ascii="Times New Roman" w:eastAsia="Times New Roman" w:hAnsi="Times New Roman" w:cs="Times New Roman"/>
                <w:sz w:val="26"/>
              </w:rPr>
              <w:t>14</w:t>
            </w:r>
          </w:p>
        </w:tc>
      </w:tr>
      <w:tr w:rsidR="00E90A54" w:rsidRPr="00E90A54" w:rsidTr="00EF0B46">
        <w:trPr>
          <w:trHeight w:val="300"/>
        </w:trPr>
        <w:tc>
          <w:tcPr>
            <w:tcW w:w="7367" w:type="dxa"/>
          </w:tcPr>
          <w:p w:rsidR="00E90A54" w:rsidRPr="00E90A54" w:rsidRDefault="00E90A54" w:rsidP="00E90A54">
            <w:pPr>
              <w:spacing w:before="2" w:line="278" w:lineRule="exact"/>
              <w:ind w:left="107"/>
              <w:rPr>
                <w:rFonts w:ascii="Times New Roman" w:eastAsia="Times New Roman" w:hAnsi="Times New Roman" w:cs="Times New Roman"/>
                <w:b/>
                <w:sz w:val="26"/>
              </w:rPr>
            </w:pPr>
            <w:r w:rsidRPr="00E90A54">
              <w:rPr>
                <w:rFonts w:ascii="Times New Roman" w:eastAsia="Times New Roman" w:hAnsi="Times New Roman" w:cs="Times New Roman"/>
                <w:b/>
                <w:sz w:val="26"/>
              </w:rPr>
              <w:t>Метапредметные</w:t>
            </w:r>
            <w:r w:rsidRPr="00E90A54">
              <w:rPr>
                <w:rFonts w:ascii="Times New Roman" w:eastAsia="Times New Roman" w:hAnsi="Times New Roman" w:cs="Times New Roman"/>
                <w:b/>
                <w:spacing w:val="-5"/>
                <w:sz w:val="26"/>
              </w:rPr>
              <w:t xml:space="preserve"> </w:t>
            </w:r>
            <w:r w:rsidRPr="00E90A54">
              <w:rPr>
                <w:rFonts w:ascii="Times New Roman" w:eastAsia="Times New Roman" w:hAnsi="Times New Roman" w:cs="Times New Roman"/>
                <w:b/>
                <w:sz w:val="26"/>
              </w:rPr>
              <w:t>результаты</w:t>
            </w:r>
          </w:p>
        </w:tc>
        <w:tc>
          <w:tcPr>
            <w:tcW w:w="2269" w:type="dxa"/>
          </w:tcPr>
          <w:p w:rsidR="00E90A54" w:rsidRPr="00E90A54" w:rsidRDefault="00E90A54" w:rsidP="00E90A54">
            <w:pPr>
              <w:spacing w:before="2" w:line="278" w:lineRule="exact"/>
              <w:ind w:left="387" w:right="382"/>
              <w:jc w:val="center"/>
              <w:rPr>
                <w:rFonts w:ascii="Times New Roman" w:eastAsia="Times New Roman" w:hAnsi="Times New Roman" w:cs="Times New Roman"/>
                <w:sz w:val="26"/>
              </w:rPr>
            </w:pPr>
            <w:r w:rsidRPr="00E90A54">
              <w:rPr>
                <w:rFonts w:ascii="Times New Roman" w:eastAsia="Times New Roman" w:hAnsi="Times New Roman" w:cs="Times New Roman"/>
                <w:sz w:val="26"/>
              </w:rPr>
              <w:t>стр.</w:t>
            </w:r>
            <w:r w:rsidRPr="00E90A54">
              <w:rPr>
                <w:rFonts w:ascii="Times New Roman" w:eastAsia="Times New Roman" w:hAnsi="Times New Roman" w:cs="Times New Roman"/>
                <w:spacing w:val="-2"/>
                <w:sz w:val="26"/>
              </w:rPr>
              <w:t xml:space="preserve"> </w:t>
            </w:r>
            <w:r w:rsidRPr="00E90A54">
              <w:rPr>
                <w:rFonts w:ascii="Times New Roman" w:eastAsia="Times New Roman" w:hAnsi="Times New Roman" w:cs="Times New Roman"/>
                <w:sz w:val="26"/>
              </w:rPr>
              <w:t>15</w:t>
            </w:r>
          </w:p>
        </w:tc>
      </w:tr>
      <w:tr w:rsidR="00E90A54" w:rsidRPr="00E90A54" w:rsidTr="00EF0B46">
        <w:trPr>
          <w:trHeight w:val="299"/>
        </w:trPr>
        <w:tc>
          <w:tcPr>
            <w:tcW w:w="7367" w:type="dxa"/>
          </w:tcPr>
          <w:p w:rsidR="00E90A54" w:rsidRPr="00E90A54" w:rsidRDefault="00E90A54" w:rsidP="00E90A54">
            <w:pPr>
              <w:spacing w:before="2" w:line="278" w:lineRule="exact"/>
              <w:ind w:left="107"/>
              <w:rPr>
                <w:rFonts w:ascii="Times New Roman" w:eastAsia="Times New Roman" w:hAnsi="Times New Roman" w:cs="Times New Roman"/>
                <w:b/>
                <w:sz w:val="26"/>
              </w:rPr>
            </w:pPr>
            <w:r w:rsidRPr="00E90A54">
              <w:rPr>
                <w:rFonts w:ascii="Times New Roman" w:eastAsia="Times New Roman" w:hAnsi="Times New Roman" w:cs="Times New Roman"/>
                <w:b/>
                <w:sz w:val="26"/>
              </w:rPr>
              <w:t>Предметные</w:t>
            </w:r>
            <w:r w:rsidRPr="00E90A54">
              <w:rPr>
                <w:rFonts w:ascii="Times New Roman" w:eastAsia="Times New Roman" w:hAnsi="Times New Roman" w:cs="Times New Roman"/>
                <w:b/>
                <w:spacing w:val="-5"/>
                <w:sz w:val="26"/>
              </w:rPr>
              <w:t xml:space="preserve"> </w:t>
            </w:r>
            <w:r w:rsidRPr="00E90A54">
              <w:rPr>
                <w:rFonts w:ascii="Times New Roman" w:eastAsia="Times New Roman" w:hAnsi="Times New Roman" w:cs="Times New Roman"/>
                <w:b/>
                <w:sz w:val="26"/>
              </w:rPr>
              <w:t>результаты</w:t>
            </w:r>
          </w:p>
        </w:tc>
        <w:tc>
          <w:tcPr>
            <w:tcW w:w="2269" w:type="dxa"/>
          </w:tcPr>
          <w:p w:rsidR="00E90A54" w:rsidRPr="00E90A54" w:rsidRDefault="00E90A54" w:rsidP="00E90A54">
            <w:pPr>
              <w:spacing w:before="2" w:line="278" w:lineRule="exact"/>
              <w:ind w:left="387" w:right="382"/>
              <w:jc w:val="center"/>
              <w:rPr>
                <w:rFonts w:ascii="Times New Roman" w:eastAsia="Times New Roman" w:hAnsi="Times New Roman" w:cs="Times New Roman"/>
                <w:sz w:val="26"/>
              </w:rPr>
            </w:pPr>
            <w:r w:rsidRPr="00E90A54">
              <w:rPr>
                <w:rFonts w:ascii="Times New Roman" w:eastAsia="Times New Roman" w:hAnsi="Times New Roman" w:cs="Times New Roman"/>
                <w:sz w:val="26"/>
              </w:rPr>
              <w:t>стр.</w:t>
            </w:r>
            <w:r w:rsidRPr="00E90A54">
              <w:rPr>
                <w:rFonts w:ascii="Times New Roman" w:eastAsia="Times New Roman" w:hAnsi="Times New Roman" w:cs="Times New Roman"/>
                <w:spacing w:val="-2"/>
                <w:sz w:val="26"/>
              </w:rPr>
              <w:t xml:space="preserve"> </w:t>
            </w:r>
            <w:r w:rsidRPr="00E90A54">
              <w:rPr>
                <w:rFonts w:ascii="Times New Roman" w:eastAsia="Times New Roman" w:hAnsi="Times New Roman" w:cs="Times New Roman"/>
                <w:sz w:val="26"/>
              </w:rPr>
              <w:t>17</w:t>
            </w:r>
          </w:p>
        </w:tc>
      </w:tr>
      <w:tr w:rsidR="00E90A54" w:rsidRPr="00E90A54" w:rsidTr="00EF0B46">
        <w:trPr>
          <w:trHeight w:val="357"/>
        </w:trPr>
        <w:tc>
          <w:tcPr>
            <w:tcW w:w="7367" w:type="dxa"/>
          </w:tcPr>
          <w:p w:rsidR="00E90A54" w:rsidRPr="00E90A54" w:rsidRDefault="00E90A54" w:rsidP="00E90A54">
            <w:pPr>
              <w:spacing w:line="298" w:lineRule="exact"/>
              <w:ind w:left="2850" w:right="2844"/>
              <w:jc w:val="center"/>
              <w:rPr>
                <w:rFonts w:ascii="Times New Roman" w:eastAsia="Times New Roman" w:hAnsi="Times New Roman" w:cs="Times New Roman"/>
                <w:b/>
                <w:sz w:val="26"/>
              </w:rPr>
            </w:pPr>
            <w:r w:rsidRPr="00E90A54">
              <w:rPr>
                <w:rFonts w:ascii="Times New Roman" w:eastAsia="Times New Roman" w:hAnsi="Times New Roman" w:cs="Times New Roman"/>
                <w:b/>
                <w:sz w:val="26"/>
              </w:rPr>
              <w:t>1</w:t>
            </w:r>
            <w:r w:rsidRPr="00E90A54">
              <w:rPr>
                <w:rFonts w:ascii="Times New Roman" w:eastAsia="Times New Roman" w:hAnsi="Times New Roman" w:cs="Times New Roman"/>
                <w:b/>
                <w:spacing w:val="-5"/>
                <w:sz w:val="26"/>
              </w:rPr>
              <w:t xml:space="preserve"> </w:t>
            </w:r>
            <w:r w:rsidRPr="00E90A54">
              <w:rPr>
                <w:rFonts w:ascii="Times New Roman" w:eastAsia="Times New Roman" w:hAnsi="Times New Roman" w:cs="Times New Roman"/>
                <w:b/>
                <w:sz w:val="26"/>
              </w:rPr>
              <w:t>класс</w:t>
            </w:r>
          </w:p>
        </w:tc>
        <w:tc>
          <w:tcPr>
            <w:tcW w:w="2269" w:type="dxa"/>
          </w:tcPr>
          <w:p w:rsidR="00E90A54" w:rsidRPr="00E90A54" w:rsidRDefault="00E90A54" w:rsidP="00E90A54">
            <w:pPr>
              <w:spacing w:line="298" w:lineRule="exact"/>
              <w:ind w:left="387" w:right="382"/>
              <w:jc w:val="center"/>
              <w:rPr>
                <w:rFonts w:ascii="Times New Roman" w:eastAsia="Times New Roman" w:hAnsi="Times New Roman" w:cs="Times New Roman"/>
                <w:sz w:val="26"/>
              </w:rPr>
            </w:pPr>
            <w:r w:rsidRPr="00E90A54">
              <w:rPr>
                <w:rFonts w:ascii="Times New Roman" w:eastAsia="Times New Roman" w:hAnsi="Times New Roman" w:cs="Times New Roman"/>
                <w:sz w:val="26"/>
              </w:rPr>
              <w:t>стр.</w:t>
            </w:r>
            <w:r w:rsidRPr="00E90A54">
              <w:rPr>
                <w:rFonts w:ascii="Times New Roman" w:eastAsia="Times New Roman" w:hAnsi="Times New Roman" w:cs="Times New Roman"/>
                <w:spacing w:val="-2"/>
                <w:sz w:val="26"/>
              </w:rPr>
              <w:t xml:space="preserve"> </w:t>
            </w:r>
            <w:r w:rsidRPr="00E90A54">
              <w:rPr>
                <w:rFonts w:ascii="Times New Roman" w:eastAsia="Times New Roman" w:hAnsi="Times New Roman" w:cs="Times New Roman"/>
                <w:sz w:val="26"/>
              </w:rPr>
              <w:t>17</w:t>
            </w:r>
          </w:p>
        </w:tc>
      </w:tr>
      <w:tr w:rsidR="00E90A54" w:rsidRPr="00E90A54" w:rsidTr="00EF0B46">
        <w:trPr>
          <w:trHeight w:val="299"/>
        </w:trPr>
        <w:tc>
          <w:tcPr>
            <w:tcW w:w="7367" w:type="dxa"/>
          </w:tcPr>
          <w:p w:rsidR="00E90A54" w:rsidRPr="00E90A54" w:rsidRDefault="00E90A54" w:rsidP="00E90A54">
            <w:pPr>
              <w:spacing w:before="2" w:line="278" w:lineRule="exact"/>
              <w:ind w:left="2850" w:right="2844"/>
              <w:jc w:val="center"/>
              <w:rPr>
                <w:rFonts w:ascii="Times New Roman" w:eastAsia="Times New Roman" w:hAnsi="Times New Roman" w:cs="Times New Roman"/>
                <w:b/>
                <w:sz w:val="26"/>
              </w:rPr>
            </w:pPr>
            <w:r w:rsidRPr="00E90A54">
              <w:rPr>
                <w:rFonts w:ascii="Times New Roman" w:eastAsia="Times New Roman" w:hAnsi="Times New Roman" w:cs="Times New Roman"/>
                <w:b/>
                <w:sz w:val="26"/>
              </w:rPr>
              <w:t>2</w:t>
            </w:r>
            <w:r w:rsidRPr="00E90A54">
              <w:rPr>
                <w:rFonts w:ascii="Times New Roman" w:eastAsia="Times New Roman" w:hAnsi="Times New Roman" w:cs="Times New Roman"/>
                <w:b/>
                <w:spacing w:val="-5"/>
                <w:sz w:val="26"/>
              </w:rPr>
              <w:t xml:space="preserve"> </w:t>
            </w:r>
            <w:r w:rsidRPr="00E90A54">
              <w:rPr>
                <w:rFonts w:ascii="Times New Roman" w:eastAsia="Times New Roman" w:hAnsi="Times New Roman" w:cs="Times New Roman"/>
                <w:b/>
                <w:sz w:val="26"/>
              </w:rPr>
              <w:t>класс</w:t>
            </w:r>
          </w:p>
        </w:tc>
        <w:tc>
          <w:tcPr>
            <w:tcW w:w="2269" w:type="dxa"/>
          </w:tcPr>
          <w:p w:rsidR="00E90A54" w:rsidRPr="00E90A54" w:rsidRDefault="00E90A54" w:rsidP="00E90A54">
            <w:pPr>
              <w:spacing w:before="2" w:line="278" w:lineRule="exact"/>
              <w:ind w:left="387" w:right="382"/>
              <w:jc w:val="center"/>
              <w:rPr>
                <w:rFonts w:ascii="Times New Roman" w:eastAsia="Times New Roman" w:hAnsi="Times New Roman" w:cs="Times New Roman"/>
                <w:sz w:val="26"/>
              </w:rPr>
            </w:pPr>
            <w:r w:rsidRPr="00E90A54">
              <w:rPr>
                <w:rFonts w:ascii="Times New Roman" w:eastAsia="Times New Roman" w:hAnsi="Times New Roman" w:cs="Times New Roman"/>
                <w:sz w:val="26"/>
              </w:rPr>
              <w:t>стр.</w:t>
            </w:r>
            <w:r w:rsidRPr="00E90A54">
              <w:rPr>
                <w:rFonts w:ascii="Times New Roman" w:eastAsia="Times New Roman" w:hAnsi="Times New Roman" w:cs="Times New Roman"/>
                <w:spacing w:val="-2"/>
                <w:sz w:val="26"/>
              </w:rPr>
              <w:t xml:space="preserve"> </w:t>
            </w:r>
            <w:r w:rsidRPr="00E90A54">
              <w:rPr>
                <w:rFonts w:ascii="Times New Roman" w:eastAsia="Times New Roman" w:hAnsi="Times New Roman" w:cs="Times New Roman"/>
                <w:sz w:val="26"/>
              </w:rPr>
              <w:t>18</w:t>
            </w:r>
          </w:p>
        </w:tc>
      </w:tr>
      <w:tr w:rsidR="00E90A54" w:rsidRPr="00E90A54" w:rsidTr="00EF0B46">
        <w:trPr>
          <w:trHeight w:val="297"/>
        </w:trPr>
        <w:tc>
          <w:tcPr>
            <w:tcW w:w="7367" w:type="dxa"/>
          </w:tcPr>
          <w:p w:rsidR="00E90A54" w:rsidRPr="00E90A54" w:rsidRDefault="00E90A54" w:rsidP="00E90A54">
            <w:pPr>
              <w:spacing w:line="277" w:lineRule="exact"/>
              <w:ind w:left="2850" w:right="2844"/>
              <w:jc w:val="center"/>
              <w:rPr>
                <w:rFonts w:ascii="Times New Roman" w:eastAsia="Times New Roman" w:hAnsi="Times New Roman" w:cs="Times New Roman"/>
                <w:b/>
                <w:sz w:val="26"/>
              </w:rPr>
            </w:pPr>
            <w:r w:rsidRPr="00E90A54">
              <w:rPr>
                <w:rFonts w:ascii="Times New Roman" w:eastAsia="Times New Roman" w:hAnsi="Times New Roman" w:cs="Times New Roman"/>
                <w:b/>
                <w:sz w:val="26"/>
              </w:rPr>
              <w:t>3</w:t>
            </w:r>
            <w:r w:rsidRPr="00E90A54">
              <w:rPr>
                <w:rFonts w:ascii="Times New Roman" w:eastAsia="Times New Roman" w:hAnsi="Times New Roman" w:cs="Times New Roman"/>
                <w:b/>
                <w:spacing w:val="-5"/>
                <w:sz w:val="26"/>
              </w:rPr>
              <w:t xml:space="preserve"> </w:t>
            </w:r>
            <w:r w:rsidRPr="00E90A54">
              <w:rPr>
                <w:rFonts w:ascii="Times New Roman" w:eastAsia="Times New Roman" w:hAnsi="Times New Roman" w:cs="Times New Roman"/>
                <w:b/>
                <w:sz w:val="26"/>
              </w:rPr>
              <w:t>класс</w:t>
            </w:r>
          </w:p>
        </w:tc>
        <w:tc>
          <w:tcPr>
            <w:tcW w:w="2269" w:type="dxa"/>
          </w:tcPr>
          <w:p w:rsidR="00E90A54" w:rsidRPr="00E90A54" w:rsidRDefault="00E90A54" w:rsidP="00E90A54">
            <w:pPr>
              <w:spacing w:line="277" w:lineRule="exact"/>
              <w:ind w:left="387" w:right="382"/>
              <w:jc w:val="center"/>
              <w:rPr>
                <w:rFonts w:ascii="Times New Roman" w:eastAsia="Times New Roman" w:hAnsi="Times New Roman" w:cs="Times New Roman"/>
                <w:sz w:val="26"/>
              </w:rPr>
            </w:pPr>
            <w:r w:rsidRPr="00E90A54">
              <w:rPr>
                <w:rFonts w:ascii="Times New Roman" w:eastAsia="Times New Roman" w:hAnsi="Times New Roman" w:cs="Times New Roman"/>
                <w:sz w:val="26"/>
              </w:rPr>
              <w:t>стр.</w:t>
            </w:r>
            <w:r w:rsidRPr="00E90A54">
              <w:rPr>
                <w:rFonts w:ascii="Times New Roman" w:eastAsia="Times New Roman" w:hAnsi="Times New Roman" w:cs="Times New Roman"/>
                <w:spacing w:val="-2"/>
                <w:sz w:val="26"/>
              </w:rPr>
              <w:t xml:space="preserve"> </w:t>
            </w:r>
            <w:r w:rsidRPr="00E90A54">
              <w:rPr>
                <w:rFonts w:ascii="Times New Roman" w:eastAsia="Times New Roman" w:hAnsi="Times New Roman" w:cs="Times New Roman"/>
                <w:sz w:val="26"/>
              </w:rPr>
              <w:t>19</w:t>
            </w:r>
          </w:p>
        </w:tc>
      </w:tr>
      <w:tr w:rsidR="00E90A54" w:rsidRPr="00E90A54" w:rsidTr="00EF0B46">
        <w:trPr>
          <w:trHeight w:val="359"/>
        </w:trPr>
        <w:tc>
          <w:tcPr>
            <w:tcW w:w="7367" w:type="dxa"/>
          </w:tcPr>
          <w:p w:rsidR="00E90A54" w:rsidRPr="00E90A54" w:rsidRDefault="00E90A54" w:rsidP="00E90A54">
            <w:pPr>
              <w:spacing w:before="2"/>
              <w:ind w:left="2850" w:right="2844"/>
              <w:jc w:val="center"/>
              <w:rPr>
                <w:rFonts w:ascii="Times New Roman" w:eastAsia="Times New Roman" w:hAnsi="Times New Roman" w:cs="Times New Roman"/>
                <w:b/>
                <w:sz w:val="26"/>
              </w:rPr>
            </w:pPr>
            <w:r w:rsidRPr="00E90A54">
              <w:rPr>
                <w:rFonts w:ascii="Times New Roman" w:eastAsia="Times New Roman" w:hAnsi="Times New Roman" w:cs="Times New Roman"/>
                <w:b/>
                <w:sz w:val="26"/>
              </w:rPr>
              <w:t>4</w:t>
            </w:r>
            <w:r w:rsidRPr="00E90A54">
              <w:rPr>
                <w:rFonts w:ascii="Times New Roman" w:eastAsia="Times New Roman" w:hAnsi="Times New Roman" w:cs="Times New Roman"/>
                <w:b/>
                <w:spacing w:val="-5"/>
                <w:sz w:val="26"/>
              </w:rPr>
              <w:t xml:space="preserve"> </w:t>
            </w:r>
            <w:r w:rsidRPr="00E90A54">
              <w:rPr>
                <w:rFonts w:ascii="Times New Roman" w:eastAsia="Times New Roman" w:hAnsi="Times New Roman" w:cs="Times New Roman"/>
                <w:b/>
                <w:sz w:val="26"/>
              </w:rPr>
              <w:t>класс</w:t>
            </w:r>
          </w:p>
        </w:tc>
        <w:tc>
          <w:tcPr>
            <w:tcW w:w="2269" w:type="dxa"/>
          </w:tcPr>
          <w:p w:rsidR="00E90A54" w:rsidRPr="00E90A54" w:rsidRDefault="00E90A54" w:rsidP="00E90A54">
            <w:pPr>
              <w:spacing w:before="2"/>
              <w:ind w:left="387" w:right="382"/>
              <w:jc w:val="center"/>
              <w:rPr>
                <w:rFonts w:ascii="Times New Roman" w:eastAsia="Times New Roman" w:hAnsi="Times New Roman" w:cs="Times New Roman"/>
                <w:sz w:val="26"/>
              </w:rPr>
            </w:pPr>
            <w:r w:rsidRPr="00E90A54">
              <w:rPr>
                <w:rFonts w:ascii="Times New Roman" w:eastAsia="Times New Roman" w:hAnsi="Times New Roman" w:cs="Times New Roman"/>
                <w:sz w:val="26"/>
              </w:rPr>
              <w:t>стр.</w:t>
            </w:r>
            <w:r w:rsidRPr="00E90A54">
              <w:rPr>
                <w:rFonts w:ascii="Times New Roman" w:eastAsia="Times New Roman" w:hAnsi="Times New Roman" w:cs="Times New Roman"/>
                <w:spacing w:val="-2"/>
                <w:sz w:val="26"/>
              </w:rPr>
              <w:t xml:space="preserve"> </w:t>
            </w:r>
            <w:r w:rsidRPr="00E90A54">
              <w:rPr>
                <w:rFonts w:ascii="Times New Roman" w:eastAsia="Times New Roman" w:hAnsi="Times New Roman" w:cs="Times New Roman"/>
                <w:sz w:val="26"/>
              </w:rPr>
              <w:t>19</w:t>
            </w:r>
          </w:p>
        </w:tc>
      </w:tr>
      <w:tr w:rsidR="00E90A54" w:rsidRPr="00E90A54" w:rsidTr="00EF0B46">
        <w:trPr>
          <w:trHeight w:val="299"/>
        </w:trPr>
        <w:tc>
          <w:tcPr>
            <w:tcW w:w="7367" w:type="dxa"/>
          </w:tcPr>
          <w:p w:rsidR="00E90A54" w:rsidRPr="00E90A54" w:rsidRDefault="00E90A54" w:rsidP="00E90A54">
            <w:pPr>
              <w:spacing w:before="2" w:line="278" w:lineRule="exact"/>
              <w:ind w:left="468"/>
              <w:rPr>
                <w:rFonts w:ascii="Times New Roman" w:eastAsia="Times New Roman" w:hAnsi="Times New Roman" w:cs="Times New Roman"/>
                <w:b/>
                <w:sz w:val="26"/>
              </w:rPr>
            </w:pPr>
            <w:r w:rsidRPr="00E90A54">
              <w:rPr>
                <w:rFonts w:ascii="Times New Roman" w:eastAsia="Times New Roman" w:hAnsi="Times New Roman" w:cs="Times New Roman"/>
                <w:b/>
                <w:sz w:val="26"/>
              </w:rPr>
              <w:t>4.</w:t>
            </w:r>
            <w:r w:rsidRPr="00E90A54">
              <w:rPr>
                <w:rFonts w:ascii="Times New Roman" w:eastAsia="Times New Roman" w:hAnsi="Times New Roman" w:cs="Times New Roman"/>
                <w:b/>
                <w:spacing w:val="28"/>
                <w:sz w:val="26"/>
              </w:rPr>
              <w:t xml:space="preserve"> </w:t>
            </w:r>
            <w:r w:rsidRPr="00E90A54">
              <w:rPr>
                <w:rFonts w:ascii="Times New Roman" w:eastAsia="Times New Roman" w:hAnsi="Times New Roman" w:cs="Times New Roman"/>
                <w:b/>
                <w:sz w:val="26"/>
              </w:rPr>
              <w:t>Тематическое</w:t>
            </w:r>
            <w:r w:rsidRPr="00E90A54">
              <w:rPr>
                <w:rFonts w:ascii="Times New Roman" w:eastAsia="Times New Roman" w:hAnsi="Times New Roman" w:cs="Times New Roman"/>
                <w:b/>
                <w:spacing w:val="-4"/>
                <w:sz w:val="26"/>
              </w:rPr>
              <w:t xml:space="preserve"> </w:t>
            </w:r>
            <w:r w:rsidRPr="00E90A54">
              <w:rPr>
                <w:rFonts w:ascii="Times New Roman" w:eastAsia="Times New Roman" w:hAnsi="Times New Roman" w:cs="Times New Roman"/>
                <w:b/>
                <w:sz w:val="26"/>
              </w:rPr>
              <w:t>планирование</w:t>
            </w:r>
          </w:p>
        </w:tc>
        <w:tc>
          <w:tcPr>
            <w:tcW w:w="2269" w:type="dxa"/>
          </w:tcPr>
          <w:p w:rsidR="00E90A54" w:rsidRPr="00E90A54" w:rsidRDefault="00E90A54" w:rsidP="00E90A54">
            <w:pPr>
              <w:spacing w:before="2" w:line="278" w:lineRule="exact"/>
              <w:ind w:left="387" w:right="382"/>
              <w:jc w:val="center"/>
              <w:rPr>
                <w:rFonts w:ascii="Times New Roman" w:eastAsia="Times New Roman" w:hAnsi="Times New Roman" w:cs="Times New Roman"/>
                <w:sz w:val="26"/>
              </w:rPr>
            </w:pPr>
            <w:r w:rsidRPr="00E90A54">
              <w:rPr>
                <w:rFonts w:ascii="Times New Roman" w:eastAsia="Times New Roman" w:hAnsi="Times New Roman" w:cs="Times New Roman"/>
                <w:sz w:val="26"/>
              </w:rPr>
              <w:t>стр.</w:t>
            </w:r>
            <w:r w:rsidRPr="00E90A54">
              <w:rPr>
                <w:rFonts w:ascii="Times New Roman" w:eastAsia="Times New Roman" w:hAnsi="Times New Roman" w:cs="Times New Roman"/>
                <w:spacing w:val="-2"/>
                <w:sz w:val="26"/>
              </w:rPr>
              <w:t xml:space="preserve"> </w:t>
            </w:r>
            <w:r w:rsidRPr="00E90A54">
              <w:rPr>
                <w:rFonts w:ascii="Times New Roman" w:eastAsia="Times New Roman" w:hAnsi="Times New Roman" w:cs="Times New Roman"/>
                <w:sz w:val="26"/>
              </w:rPr>
              <w:t>22</w:t>
            </w:r>
          </w:p>
        </w:tc>
      </w:tr>
      <w:tr w:rsidR="00E90A54" w:rsidRPr="00E90A54" w:rsidTr="00EF0B46">
        <w:trPr>
          <w:trHeight w:val="395"/>
        </w:trPr>
        <w:tc>
          <w:tcPr>
            <w:tcW w:w="7367" w:type="dxa"/>
          </w:tcPr>
          <w:p w:rsidR="00E90A54" w:rsidRPr="00E90A54" w:rsidRDefault="00E90A54" w:rsidP="00E90A54">
            <w:pPr>
              <w:spacing w:before="2"/>
              <w:ind w:left="2850" w:right="2845"/>
              <w:jc w:val="center"/>
              <w:rPr>
                <w:rFonts w:ascii="Times New Roman" w:eastAsia="Times New Roman" w:hAnsi="Times New Roman" w:cs="Times New Roman"/>
                <w:b/>
                <w:sz w:val="26"/>
              </w:rPr>
            </w:pPr>
            <w:r w:rsidRPr="00E90A54">
              <w:rPr>
                <w:rFonts w:ascii="Times New Roman" w:eastAsia="Times New Roman" w:hAnsi="Times New Roman" w:cs="Times New Roman"/>
                <w:b/>
                <w:sz w:val="26"/>
              </w:rPr>
              <w:t>1</w:t>
            </w:r>
            <w:r w:rsidRPr="00E90A54">
              <w:rPr>
                <w:rFonts w:ascii="Times New Roman" w:eastAsia="Times New Roman" w:hAnsi="Times New Roman" w:cs="Times New Roman"/>
                <w:b/>
                <w:spacing w:val="-3"/>
                <w:sz w:val="26"/>
              </w:rPr>
              <w:t xml:space="preserve"> </w:t>
            </w:r>
            <w:r w:rsidRPr="00E90A54">
              <w:rPr>
                <w:rFonts w:ascii="Times New Roman" w:eastAsia="Times New Roman" w:hAnsi="Times New Roman" w:cs="Times New Roman"/>
                <w:b/>
                <w:sz w:val="26"/>
              </w:rPr>
              <w:t>класс</w:t>
            </w:r>
            <w:r w:rsidRPr="00E90A54">
              <w:rPr>
                <w:rFonts w:ascii="Times New Roman" w:eastAsia="Times New Roman" w:hAnsi="Times New Roman" w:cs="Times New Roman"/>
                <w:b/>
                <w:spacing w:val="-3"/>
                <w:sz w:val="26"/>
              </w:rPr>
              <w:t xml:space="preserve"> </w:t>
            </w:r>
            <w:r w:rsidRPr="00E90A54">
              <w:rPr>
                <w:rFonts w:ascii="Times New Roman" w:eastAsia="Times New Roman" w:hAnsi="Times New Roman" w:cs="Times New Roman"/>
                <w:b/>
                <w:sz w:val="26"/>
              </w:rPr>
              <w:t>(66 ч.)</w:t>
            </w:r>
          </w:p>
        </w:tc>
        <w:tc>
          <w:tcPr>
            <w:tcW w:w="2269" w:type="dxa"/>
          </w:tcPr>
          <w:p w:rsidR="00E90A54" w:rsidRPr="00E90A54" w:rsidRDefault="00E90A54" w:rsidP="00E90A54">
            <w:pPr>
              <w:spacing w:before="2"/>
              <w:ind w:left="387" w:right="382"/>
              <w:jc w:val="center"/>
              <w:rPr>
                <w:rFonts w:ascii="Times New Roman" w:eastAsia="Times New Roman" w:hAnsi="Times New Roman" w:cs="Times New Roman"/>
                <w:sz w:val="26"/>
              </w:rPr>
            </w:pPr>
            <w:r w:rsidRPr="00E90A54">
              <w:rPr>
                <w:rFonts w:ascii="Times New Roman" w:eastAsia="Times New Roman" w:hAnsi="Times New Roman" w:cs="Times New Roman"/>
                <w:sz w:val="26"/>
              </w:rPr>
              <w:t>стр.</w:t>
            </w:r>
            <w:r w:rsidRPr="00E90A54">
              <w:rPr>
                <w:rFonts w:ascii="Times New Roman" w:eastAsia="Times New Roman" w:hAnsi="Times New Roman" w:cs="Times New Roman"/>
                <w:spacing w:val="-2"/>
                <w:sz w:val="26"/>
              </w:rPr>
              <w:t xml:space="preserve"> </w:t>
            </w:r>
            <w:r w:rsidRPr="00E90A54">
              <w:rPr>
                <w:rFonts w:ascii="Times New Roman" w:eastAsia="Times New Roman" w:hAnsi="Times New Roman" w:cs="Times New Roman"/>
                <w:sz w:val="26"/>
              </w:rPr>
              <w:t>22</w:t>
            </w:r>
          </w:p>
        </w:tc>
      </w:tr>
      <w:tr w:rsidR="00E90A54" w:rsidRPr="00E90A54" w:rsidTr="00EF0B46">
        <w:trPr>
          <w:trHeight w:val="417"/>
        </w:trPr>
        <w:tc>
          <w:tcPr>
            <w:tcW w:w="7367" w:type="dxa"/>
          </w:tcPr>
          <w:p w:rsidR="00E90A54" w:rsidRPr="00E90A54" w:rsidRDefault="00E90A54" w:rsidP="00E90A54">
            <w:pPr>
              <w:spacing w:before="2"/>
              <w:ind w:left="2850" w:right="2845"/>
              <w:jc w:val="center"/>
              <w:rPr>
                <w:rFonts w:ascii="Times New Roman" w:eastAsia="Times New Roman" w:hAnsi="Times New Roman" w:cs="Times New Roman"/>
                <w:b/>
                <w:sz w:val="26"/>
              </w:rPr>
            </w:pPr>
            <w:r w:rsidRPr="00E90A54">
              <w:rPr>
                <w:rFonts w:ascii="Times New Roman" w:eastAsia="Times New Roman" w:hAnsi="Times New Roman" w:cs="Times New Roman"/>
                <w:b/>
                <w:sz w:val="26"/>
              </w:rPr>
              <w:t>2</w:t>
            </w:r>
            <w:r w:rsidRPr="00E90A54">
              <w:rPr>
                <w:rFonts w:ascii="Times New Roman" w:eastAsia="Times New Roman" w:hAnsi="Times New Roman" w:cs="Times New Roman"/>
                <w:b/>
                <w:spacing w:val="-3"/>
                <w:sz w:val="26"/>
              </w:rPr>
              <w:t xml:space="preserve"> </w:t>
            </w:r>
            <w:r w:rsidRPr="00E90A54">
              <w:rPr>
                <w:rFonts w:ascii="Times New Roman" w:eastAsia="Times New Roman" w:hAnsi="Times New Roman" w:cs="Times New Roman"/>
                <w:b/>
                <w:sz w:val="26"/>
              </w:rPr>
              <w:t>класс</w:t>
            </w:r>
            <w:r w:rsidRPr="00E90A54">
              <w:rPr>
                <w:rFonts w:ascii="Times New Roman" w:eastAsia="Times New Roman" w:hAnsi="Times New Roman" w:cs="Times New Roman"/>
                <w:b/>
                <w:spacing w:val="-3"/>
                <w:sz w:val="26"/>
              </w:rPr>
              <w:t xml:space="preserve"> </w:t>
            </w:r>
            <w:r w:rsidRPr="00E90A54">
              <w:rPr>
                <w:rFonts w:ascii="Times New Roman" w:eastAsia="Times New Roman" w:hAnsi="Times New Roman" w:cs="Times New Roman"/>
                <w:b/>
                <w:sz w:val="26"/>
              </w:rPr>
              <w:t>(68 ч.)</w:t>
            </w:r>
          </w:p>
        </w:tc>
        <w:tc>
          <w:tcPr>
            <w:tcW w:w="2269" w:type="dxa"/>
          </w:tcPr>
          <w:p w:rsidR="00E90A54" w:rsidRPr="00E90A54" w:rsidRDefault="00E90A54" w:rsidP="00E90A54">
            <w:pPr>
              <w:spacing w:before="2"/>
              <w:ind w:left="387" w:right="382"/>
              <w:jc w:val="center"/>
              <w:rPr>
                <w:rFonts w:ascii="Times New Roman" w:eastAsia="Times New Roman" w:hAnsi="Times New Roman" w:cs="Times New Roman"/>
                <w:sz w:val="26"/>
              </w:rPr>
            </w:pPr>
            <w:r w:rsidRPr="00E90A54">
              <w:rPr>
                <w:rFonts w:ascii="Times New Roman" w:eastAsia="Times New Roman" w:hAnsi="Times New Roman" w:cs="Times New Roman"/>
                <w:sz w:val="26"/>
              </w:rPr>
              <w:t>стр.</w:t>
            </w:r>
            <w:r w:rsidRPr="00E90A54">
              <w:rPr>
                <w:rFonts w:ascii="Times New Roman" w:eastAsia="Times New Roman" w:hAnsi="Times New Roman" w:cs="Times New Roman"/>
                <w:spacing w:val="-2"/>
                <w:sz w:val="26"/>
              </w:rPr>
              <w:t xml:space="preserve"> </w:t>
            </w:r>
            <w:r w:rsidRPr="00E90A54">
              <w:rPr>
                <w:rFonts w:ascii="Times New Roman" w:eastAsia="Times New Roman" w:hAnsi="Times New Roman" w:cs="Times New Roman"/>
                <w:sz w:val="26"/>
              </w:rPr>
              <w:t>28</w:t>
            </w:r>
          </w:p>
        </w:tc>
      </w:tr>
      <w:tr w:rsidR="00E90A54" w:rsidRPr="00E90A54" w:rsidTr="00EF0B46">
        <w:trPr>
          <w:trHeight w:val="410"/>
        </w:trPr>
        <w:tc>
          <w:tcPr>
            <w:tcW w:w="7367" w:type="dxa"/>
          </w:tcPr>
          <w:p w:rsidR="00E90A54" w:rsidRPr="00E90A54" w:rsidRDefault="00E90A54" w:rsidP="00E90A54">
            <w:pPr>
              <w:spacing w:before="2"/>
              <w:ind w:left="2850" w:right="2845"/>
              <w:jc w:val="center"/>
              <w:rPr>
                <w:rFonts w:ascii="Times New Roman" w:eastAsia="Times New Roman" w:hAnsi="Times New Roman" w:cs="Times New Roman"/>
                <w:b/>
                <w:sz w:val="26"/>
              </w:rPr>
            </w:pPr>
            <w:r w:rsidRPr="00E90A54">
              <w:rPr>
                <w:rFonts w:ascii="Times New Roman" w:eastAsia="Times New Roman" w:hAnsi="Times New Roman" w:cs="Times New Roman"/>
                <w:b/>
                <w:sz w:val="26"/>
              </w:rPr>
              <w:t>3</w:t>
            </w:r>
            <w:r w:rsidRPr="00E90A54">
              <w:rPr>
                <w:rFonts w:ascii="Times New Roman" w:eastAsia="Times New Roman" w:hAnsi="Times New Roman" w:cs="Times New Roman"/>
                <w:b/>
                <w:spacing w:val="-3"/>
                <w:sz w:val="26"/>
              </w:rPr>
              <w:t xml:space="preserve"> </w:t>
            </w:r>
            <w:r w:rsidRPr="00E90A54">
              <w:rPr>
                <w:rFonts w:ascii="Times New Roman" w:eastAsia="Times New Roman" w:hAnsi="Times New Roman" w:cs="Times New Roman"/>
                <w:b/>
                <w:sz w:val="26"/>
              </w:rPr>
              <w:t>класс</w:t>
            </w:r>
            <w:r w:rsidRPr="00E90A54">
              <w:rPr>
                <w:rFonts w:ascii="Times New Roman" w:eastAsia="Times New Roman" w:hAnsi="Times New Roman" w:cs="Times New Roman"/>
                <w:b/>
                <w:spacing w:val="-3"/>
                <w:sz w:val="26"/>
              </w:rPr>
              <w:t xml:space="preserve"> </w:t>
            </w:r>
            <w:r w:rsidRPr="00E90A54">
              <w:rPr>
                <w:rFonts w:ascii="Times New Roman" w:eastAsia="Times New Roman" w:hAnsi="Times New Roman" w:cs="Times New Roman"/>
                <w:b/>
                <w:sz w:val="26"/>
              </w:rPr>
              <w:t>(68 ч.)</w:t>
            </w:r>
          </w:p>
        </w:tc>
        <w:tc>
          <w:tcPr>
            <w:tcW w:w="2269" w:type="dxa"/>
          </w:tcPr>
          <w:p w:rsidR="00E90A54" w:rsidRPr="00E90A54" w:rsidRDefault="00E90A54" w:rsidP="00E90A54">
            <w:pPr>
              <w:spacing w:before="2"/>
              <w:ind w:left="387" w:right="382"/>
              <w:jc w:val="center"/>
              <w:rPr>
                <w:rFonts w:ascii="Times New Roman" w:eastAsia="Times New Roman" w:hAnsi="Times New Roman" w:cs="Times New Roman"/>
                <w:sz w:val="26"/>
              </w:rPr>
            </w:pPr>
            <w:r w:rsidRPr="00E90A54">
              <w:rPr>
                <w:rFonts w:ascii="Times New Roman" w:eastAsia="Times New Roman" w:hAnsi="Times New Roman" w:cs="Times New Roman"/>
                <w:sz w:val="26"/>
              </w:rPr>
              <w:t>стр.</w:t>
            </w:r>
            <w:r w:rsidRPr="00E90A54">
              <w:rPr>
                <w:rFonts w:ascii="Times New Roman" w:eastAsia="Times New Roman" w:hAnsi="Times New Roman" w:cs="Times New Roman"/>
                <w:spacing w:val="-2"/>
                <w:sz w:val="26"/>
              </w:rPr>
              <w:t xml:space="preserve"> </w:t>
            </w:r>
            <w:r w:rsidRPr="00E90A54">
              <w:rPr>
                <w:rFonts w:ascii="Times New Roman" w:eastAsia="Times New Roman" w:hAnsi="Times New Roman" w:cs="Times New Roman"/>
                <w:sz w:val="26"/>
              </w:rPr>
              <w:t>35</w:t>
            </w:r>
          </w:p>
        </w:tc>
      </w:tr>
      <w:tr w:rsidR="00E90A54" w:rsidRPr="00E90A54" w:rsidTr="00EF0B46">
        <w:trPr>
          <w:trHeight w:val="415"/>
        </w:trPr>
        <w:tc>
          <w:tcPr>
            <w:tcW w:w="7367" w:type="dxa"/>
          </w:tcPr>
          <w:p w:rsidR="00E90A54" w:rsidRPr="00E90A54" w:rsidRDefault="00E90A54" w:rsidP="00E90A54">
            <w:pPr>
              <w:spacing w:line="298" w:lineRule="exact"/>
              <w:ind w:left="2850" w:right="2845"/>
              <w:jc w:val="center"/>
              <w:rPr>
                <w:rFonts w:ascii="Times New Roman" w:eastAsia="Times New Roman" w:hAnsi="Times New Roman" w:cs="Times New Roman"/>
                <w:b/>
                <w:sz w:val="26"/>
              </w:rPr>
            </w:pPr>
            <w:r w:rsidRPr="00E90A54">
              <w:rPr>
                <w:rFonts w:ascii="Times New Roman" w:eastAsia="Times New Roman" w:hAnsi="Times New Roman" w:cs="Times New Roman"/>
                <w:b/>
                <w:sz w:val="26"/>
              </w:rPr>
              <w:t>4</w:t>
            </w:r>
            <w:r w:rsidRPr="00E90A54">
              <w:rPr>
                <w:rFonts w:ascii="Times New Roman" w:eastAsia="Times New Roman" w:hAnsi="Times New Roman" w:cs="Times New Roman"/>
                <w:b/>
                <w:spacing w:val="-3"/>
                <w:sz w:val="26"/>
              </w:rPr>
              <w:t xml:space="preserve"> </w:t>
            </w:r>
            <w:r w:rsidRPr="00E90A54">
              <w:rPr>
                <w:rFonts w:ascii="Times New Roman" w:eastAsia="Times New Roman" w:hAnsi="Times New Roman" w:cs="Times New Roman"/>
                <w:b/>
                <w:sz w:val="26"/>
              </w:rPr>
              <w:t>класс</w:t>
            </w:r>
            <w:r w:rsidRPr="00E90A54">
              <w:rPr>
                <w:rFonts w:ascii="Times New Roman" w:eastAsia="Times New Roman" w:hAnsi="Times New Roman" w:cs="Times New Roman"/>
                <w:b/>
                <w:spacing w:val="-3"/>
                <w:sz w:val="26"/>
              </w:rPr>
              <w:t xml:space="preserve"> </w:t>
            </w:r>
            <w:r w:rsidRPr="00E90A54">
              <w:rPr>
                <w:rFonts w:ascii="Times New Roman" w:eastAsia="Times New Roman" w:hAnsi="Times New Roman" w:cs="Times New Roman"/>
                <w:b/>
                <w:sz w:val="26"/>
              </w:rPr>
              <w:t>(68 ч.)</w:t>
            </w:r>
          </w:p>
        </w:tc>
        <w:tc>
          <w:tcPr>
            <w:tcW w:w="2269" w:type="dxa"/>
          </w:tcPr>
          <w:p w:rsidR="00E90A54" w:rsidRPr="00E90A54" w:rsidRDefault="00E90A54" w:rsidP="00E90A54">
            <w:pPr>
              <w:spacing w:line="298" w:lineRule="exact"/>
              <w:ind w:left="387" w:right="382"/>
              <w:jc w:val="center"/>
              <w:rPr>
                <w:rFonts w:ascii="Times New Roman" w:eastAsia="Times New Roman" w:hAnsi="Times New Roman" w:cs="Times New Roman"/>
                <w:sz w:val="26"/>
              </w:rPr>
            </w:pPr>
            <w:r w:rsidRPr="00E90A54">
              <w:rPr>
                <w:rFonts w:ascii="Times New Roman" w:eastAsia="Times New Roman" w:hAnsi="Times New Roman" w:cs="Times New Roman"/>
                <w:sz w:val="26"/>
              </w:rPr>
              <w:t>стр.</w:t>
            </w:r>
            <w:r w:rsidRPr="00E90A54">
              <w:rPr>
                <w:rFonts w:ascii="Times New Roman" w:eastAsia="Times New Roman" w:hAnsi="Times New Roman" w:cs="Times New Roman"/>
                <w:spacing w:val="-2"/>
                <w:sz w:val="26"/>
              </w:rPr>
              <w:t xml:space="preserve"> </w:t>
            </w:r>
            <w:r w:rsidRPr="00E90A54">
              <w:rPr>
                <w:rFonts w:ascii="Times New Roman" w:eastAsia="Times New Roman" w:hAnsi="Times New Roman" w:cs="Times New Roman"/>
                <w:sz w:val="26"/>
              </w:rPr>
              <w:t>43</w:t>
            </w:r>
          </w:p>
        </w:tc>
      </w:tr>
    </w:tbl>
    <w:p w:rsidR="00E90A54" w:rsidRPr="00E90A54" w:rsidRDefault="00E90A54" w:rsidP="00E90A54">
      <w:pPr>
        <w:widowControl w:val="0"/>
        <w:autoSpaceDE w:val="0"/>
        <w:autoSpaceDN w:val="0"/>
        <w:spacing w:after="0" w:line="298" w:lineRule="exact"/>
        <w:jc w:val="center"/>
        <w:rPr>
          <w:rFonts w:ascii="Times New Roman" w:eastAsia="Times New Roman" w:hAnsi="Times New Roman" w:cs="Times New Roman"/>
          <w:sz w:val="26"/>
        </w:rPr>
        <w:sectPr w:rsidR="00E90A54" w:rsidRPr="00E90A54">
          <w:footerReference w:type="default" r:id="rId6"/>
          <w:pgSz w:w="11910" w:h="16840"/>
          <w:pgMar w:top="480" w:right="660" w:bottom="720" w:left="780" w:header="0" w:footer="520" w:gutter="0"/>
          <w:pgNumType w:start="2"/>
          <w:cols w:space="720"/>
        </w:sectPr>
      </w:pPr>
    </w:p>
    <w:p w:rsidR="00E90A54" w:rsidRPr="00E90A54" w:rsidRDefault="00E90A54" w:rsidP="00E90A54">
      <w:pPr>
        <w:widowControl w:val="0"/>
        <w:tabs>
          <w:tab w:val="left" w:pos="1136"/>
        </w:tabs>
        <w:autoSpaceDE w:val="0"/>
        <w:autoSpaceDN w:val="0"/>
        <w:spacing w:before="70" w:after="0" w:line="240" w:lineRule="auto"/>
        <w:ind w:left="1135"/>
        <w:rPr>
          <w:rFonts w:ascii="Times New Roman" w:eastAsia="Times New Roman" w:hAnsi="Times New Roman" w:cs="Times New Roman"/>
          <w:b/>
          <w:color w:val="221F1F"/>
          <w:sz w:val="24"/>
          <w:szCs w:val="24"/>
        </w:rPr>
      </w:pPr>
      <w:r w:rsidRPr="00E90A54">
        <w:rPr>
          <w:rFonts w:ascii="Times New Roman" w:eastAsia="Times New Roman" w:hAnsi="Times New Roman" w:cs="Times New Roman"/>
          <w:b/>
          <w:color w:val="221F1F"/>
          <w:w w:val="110"/>
          <w:sz w:val="24"/>
          <w:szCs w:val="24"/>
          <w:u w:color="221F1F"/>
        </w:rPr>
        <w:lastRenderedPageBreak/>
        <w:t xml:space="preserve">                              ПОЯСНИТЕЛЬНАЯ </w:t>
      </w:r>
      <w:r w:rsidRPr="00E90A54">
        <w:rPr>
          <w:rFonts w:ascii="Times New Roman" w:eastAsia="Times New Roman" w:hAnsi="Times New Roman" w:cs="Times New Roman"/>
          <w:b/>
          <w:color w:val="221F1F"/>
          <w:spacing w:val="16"/>
          <w:w w:val="110"/>
          <w:sz w:val="24"/>
          <w:szCs w:val="24"/>
          <w:u w:color="221F1F"/>
        </w:rPr>
        <w:t xml:space="preserve"> </w:t>
      </w:r>
      <w:r w:rsidRPr="00E90A54">
        <w:rPr>
          <w:rFonts w:ascii="Times New Roman" w:eastAsia="Times New Roman" w:hAnsi="Times New Roman" w:cs="Times New Roman"/>
          <w:b/>
          <w:color w:val="221F1F"/>
          <w:w w:val="110"/>
          <w:sz w:val="24"/>
          <w:szCs w:val="24"/>
          <w:u w:color="221F1F"/>
        </w:rPr>
        <w:t>ЗАПИСКА</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b/>
          <w:sz w:val="24"/>
          <w:szCs w:val="24"/>
        </w:rPr>
      </w:pPr>
    </w:p>
    <w:p w:rsidR="00E90A54" w:rsidRPr="00E90A54" w:rsidRDefault="00E90A54" w:rsidP="00E90A54">
      <w:pPr>
        <w:widowControl w:val="0"/>
        <w:autoSpaceDE w:val="0"/>
        <w:autoSpaceDN w:val="0"/>
        <w:spacing w:before="212" w:after="0" w:line="240" w:lineRule="auto"/>
        <w:ind w:left="213" w:right="120" w:firstLine="708"/>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Рабочая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программа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предмету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«Окружающий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мир»</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уровне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начального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образования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составлена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основе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Требований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результатам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освоения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основной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образовательной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программы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начального</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общего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образования,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представленных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Федеральном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государственном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образовательном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стандарте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начального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образования,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Примерной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программы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воспитания,</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а</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также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учётом</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историко-культурного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стандарта.</w:t>
      </w:r>
    </w:p>
    <w:p w:rsidR="00E90A54" w:rsidRPr="00E90A54" w:rsidRDefault="00E90A54" w:rsidP="00E90A54">
      <w:pPr>
        <w:widowControl w:val="0"/>
        <w:autoSpaceDE w:val="0"/>
        <w:autoSpaceDN w:val="0"/>
        <w:spacing w:before="2" w:after="0" w:line="240" w:lineRule="auto"/>
        <w:ind w:left="213" w:right="125" w:firstLine="708"/>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Изучение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предмета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«Окружающий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мир»,</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интегрирующего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знания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предметном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мире,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обществе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взаимодействии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людей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нём,</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соответствует потребностям и интересам детей младшего школьного возраста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направлено</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достижение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следующих</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целей:</w:t>
      </w:r>
    </w:p>
    <w:p w:rsidR="00E90A54" w:rsidRPr="00E90A54" w:rsidRDefault="00E90A54" w:rsidP="00E90A54">
      <w:pPr>
        <w:widowControl w:val="0"/>
        <w:numPr>
          <w:ilvl w:val="0"/>
          <w:numId w:val="12"/>
        </w:numPr>
        <w:tabs>
          <w:tab w:val="left" w:pos="716"/>
        </w:tabs>
        <w:autoSpaceDE w:val="0"/>
        <w:autoSpaceDN w:val="0"/>
        <w:spacing w:after="0" w:line="240" w:lineRule="auto"/>
        <w:ind w:left="213" w:right="127"/>
        <w:jc w:val="both"/>
        <w:rPr>
          <w:rFonts w:ascii="Times New Roman" w:eastAsia="Times New Roman" w:hAnsi="Times New Roman" w:cs="Times New Roman"/>
          <w:color w:val="221F1F"/>
          <w:sz w:val="24"/>
          <w:szCs w:val="24"/>
        </w:rPr>
      </w:pPr>
      <w:r w:rsidRPr="00E90A54">
        <w:rPr>
          <w:rFonts w:ascii="Times New Roman" w:eastAsia="Times New Roman" w:hAnsi="Times New Roman" w:cs="Times New Roman"/>
          <w:color w:val="221F1F"/>
          <w:w w:val="115"/>
          <w:sz w:val="24"/>
          <w:szCs w:val="24"/>
        </w:rPr>
        <w:t>формирование целостного взгляда на мир, осознание места в нём человека</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на основе целостного взгляда на окружающий мир (природную и социальную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среду</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обитания);</w:t>
      </w:r>
    </w:p>
    <w:p w:rsidR="00E90A54" w:rsidRPr="00E90A54" w:rsidRDefault="00E90A54" w:rsidP="00E90A54">
      <w:pPr>
        <w:widowControl w:val="0"/>
        <w:numPr>
          <w:ilvl w:val="0"/>
          <w:numId w:val="12"/>
        </w:numPr>
        <w:tabs>
          <w:tab w:val="left" w:pos="642"/>
        </w:tabs>
        <w:autoSpaceDE w:val="0"/>
        <w:autoSpaceDN w:val="0"/>
        <w:spacing w:after="0" w:line="240" w:lineRule="auto"/>
        <w:ind w:left="213" w:right="113"/>
        <w:jc w:val="both"/>
        <w:rPr>
          <w:rFonts w:ascii="Times New Roman" w:eastAsia="Times New Roman" w:hAnsi="Times New Roman" w:cs="Times New Roman"/>
          <w:color w:val="221F1F"/>
          <w:sz w:val="24"/>
          <w:szCs w:val="24"/>
        </w:rPr>
      </w:pPr>
      <w:r w:rsidRPr="00E90A54">
        <w:rPr>
          <w:rFonts w:ascii="Times New Roman" w:eastAsia="Times New Roman" w:hAnsi="Times New Roman" w:cs="Times New Roman"/>
          <w:color w:val="221F1F"/>
          <w:w w:val="115"/>
          <w:sz w:val="24"/>
          <w:szCs w:val="24"/>
        </w:rPr>
        <w:t>освоение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естественно-научных,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обществоведческих,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нравственно-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этических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понятий,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представленных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содержании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данного</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учебного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предмета;</w:t>
      </w:r>
    </w:p>
    <w:p w:rsidR="00E90A54" w:rsidRPr="00E90A54" w:rsidRDefault="00E90A54" w:rsidP="00E90A54">
      <w:pPr>
        <w:widowControl w:val="0"/>
        <w:numPr>
          <w:ilvl w:val="0"/>
          <w:numId w:val="12"/>
        </w:numPr>
        <w:tabs>
          <w:tab w:val="left" w:pos="642"/>
        </w:tabs>
        <w:autoSpaceDE w:val="0"/>
        <w:autoSpaceDN w:val="0"/>
        <w:spacing w:after="0" w:line="240" w:lineRule="auto"/>
        <w:ind w:left="213" w:right="115"/>
        <w:jc w:val="both"/>
        <w:rPr>
          <w:rFonts w:ascii="Times New Roman" w:eastAsia="Times New Roman" w:hAnsi="Times New Roman" w:cs="Times New Roman"/>
          <w:color w:val="221F1F"/>
          <w:sz w:val="24"/>
          <w:szCs w:val="24"/>
        </w:rPr>
      </w:pPr>
      <w:r w:rsidRPr="00E90A54">
        <w:rPr>
          <w:rFonts w:ascii="Times New Roman" w:eastAsia="Times New Roman" w:hAnsi="Times New Roman" w:cs="Times New Roman"/>
          <w:color w:val="221F1F"/>
          <w:w w:val="115"/>
          <w:sz w:val="24"/>
          <w:szCs w:val="24"/>
        </w:rPr>
        <w:t>развитие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умений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навыков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применять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полученные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знания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реальной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учебной и жизненной практике, связанной как с поисково-исследовательской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деятельностью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(наблюдения,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опыты,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трудовая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деятельность),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так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творческим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использованием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приобретённых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знаний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речевой,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изобразительной,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художественной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деятельности;</w:t>
      </w:r>
    </w:p>
    <w:p w:rsidR="00E90A54" w:rsidRPr="00E90A54" w:rsidRDefault="00E90A54" w:rsidP="00E90A54">
      <w:pPr>
        <w:widowControl w:val="0"/>
        <w:numPr>
          <w:ilvl w:val="0"/>
          <w:numId w:val="12"/>
        </w:numPr>
        <w:tabs>
          <w:tab w:val="left" w:pos="642"/>
        </w:tabs>
        <w:autoSpaceDE w:val="0"/>
        <w:autoSpaceDN w:val="0"/>
        <w:spacing w:after="0" w:line="240" w:lineRule="auto"/>
        <w:ind w:left="213" w:right="113"/>
        <w:jc w:val="both"/>
        <w:rPr>
          <w:rFonts w:ascii="Times New Roman" w:eastAsia="Times New Roman" w:hAnsi="Times New Roman" w:cs="Times New Roman"/>
          <w:color w:val="221F1F"/>
          <w:sz w:val="24"/>
          <w:szCs w:val="24"/>
        </w:rPr>
      </w:pPr>
      <w:r w:rsidRPr="00E90A54">
        <w:rPr>
          <w:rFonts w:ascii="Times New Roman" w:eastAsia="Times New Roman" w:hAnsi="Times New Roman" w:cs="Times New Roman"/>
          <w:color w:val="221F1F"/>
          <w:w w:val="115"/>
          <w:sz w:val="24"/>
          <w:szCs w:val="24"/>
        </w:rPr>
        <w:t>духовно-нравственное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развитие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воспитание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личности</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гражданина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понимание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принадлежности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Российскому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государству,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определённому этносу; проявление уважения к истории, культуре, традициям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народов РФ; освоение младшими школьниками мирового культурного опыта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созданию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общечеловеческих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ценностей,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законов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построения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взаимоотношений</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социуме;</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обогащение</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духовного</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богатства</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обучающихся.</w:t>
      </w:r>
    </w:p>
    <w:p w:rsidR="00E90A54" w:rsidRPr="00E90A54" w:rsidRDefault="00E90A54" w:rsidP="00E90A54">
      <w:pPr>
        <w:widowControl w:val="0"/>
        <w:numPr>
          <w:ilvl w:val="0"/>
          <w:numId w:val="12"/>
        </w:numPr>
        <w:tabs>
          <w:tab w:val="left" w:pos="642"/>
        </w:tabs>
        <w:autoSpaceDE w:val="0"/>
        <w:autoSpaceDN w:val="0"/>
        <w:spacing w:before="1" w:after="0" w:line="240" w:lineRule="auto"/>
        <w:ind w:left="213" w:right="113"/>
        <w:jc w:val="both"/>
        <w:rPr>
          <w:rFonts w:ascii="Times New Roman" w:eastAsia="Times New Roman" w:hAnsi="Times New Roman" w:cs="Times New Roman"/>
          <w:color w:val="221F1F"/>
          <w:sz w:val="24"/>
          <w:szCs w:val="24"/>
        </w:rPr>
      </w:pPr>
      <w:r w:rsidRPr="00E90A54">
        <w:rPr>
          <w:rFonts w:ascii="Times New Roman" w:eastAsia="Times New Roman" w:hAnsi="Times New Roman" w:cs="Times New Roman"/>
          <w:color w:val="221F1F"/>
          <w:w w:val="115"/>
          <w:sz w:val="24"/>
          <w:szCs w:val="24"/>
        </w:rPr>
        <w:t>развитие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способности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ребёнка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социализации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основе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принятия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гуманистических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норм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приобретение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опыта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эмоционально-</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положительного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отношения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соответствии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экологическими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нормами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становление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навыков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повседневного</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проявления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гуманного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отношения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людям,</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уважительного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отношения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взглядам,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мнению 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индивидуальности.</w:t>
      </w:r>
    </w:p>
    <w:p w:rsidR="00E90A54" w:rsidRPr="00E90A54" w:rsidRDefault="00E90A54" w:rsidP="00E90A54">
      <w:pPr>
        <w:widowControl w:val="0"/>
        <w:autoSpaceDE w:val="0"/>
        <w:autoSpaceDN w:val="0"/>
        <w:spacing w:after="0" w:line="240" w:lineRule="auto"/>
        <w:ind w:left="213" w:right="118" w:firstLine="708"/>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Центральной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идеей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конструирования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содержания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планируемых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результатов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обучения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является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раскрытие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роли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обществе, ознакомление с правилами поведения в среде обитания и освоение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общечеловеческих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ценностей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взаимодействия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системах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общество»,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другие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люди»,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познание».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Важнейшей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составляющей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всех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указанных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систем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является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содержание, усвоение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которого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гарантирует</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формирование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обучающихся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навыков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здорового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безопасного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образа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основе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развивающейся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способности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предвидеть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результаты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поступков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оценки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возникшей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ситуации.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Отбор</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содержания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курса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«Окружающий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мир»</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осуществлён</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основе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следующих</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ведущих</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идей:</w:t>
      </w:r>
    </w:p>
    <w:p w:rsidR="00E90A54" w:rsidRPr="00E90A54" w:rsidRDefault="00E90A54" w:rsidP="00E90A54">
      <w:pPr>
        <w:widowControl w:val="0"/>
        <w:numPr>
          <w:ilvl w:val="0"/>
          <w:numId w:val="12"/>
        </w:numPr>
        <w:tabs>
          <w:tab w:val="left" w:pos="572"/>
        </w:tabs>
        <w:autoSpaceDE w:val="0"/>
        <w:autoSpaceDN w:val="0"/>
        <w:spacing w:after="0" w:line="240" w:lineRule="auto"/>
        <w:ind w:left="571" w:hanging="359"/>
        <w:rPr>
          <w:rFonts w:ascii="Times New Roman" w:eastAsia="Times New Roman" w:hAnsi="Times New Roman" w:cs="Times New Roman"/>
          <w:color w:val="221F1F"/>
          <w:sz w:val="24"/>
          <w:szCs w:val="24"/>
        </w:rPr>
      </w:pPr>
      <w:r w:rsidRPr="00E90A54">
        <w:rPr>
          <w:rFonts w:ascii="Times New Roman" w:eastAsia="Times New Roman" w:hAnsi="Times New Roman" w:cs="Times New Roman"/>
          <w:color w:val="221F1F"/>
          <w:w w:val="115"/>
          <w:sz w:val="24"/>
          <w:szCs w:val="24"/>
        </w:rPr>
        <w:t>раскрытие</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роли</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человека</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обществе;</w:t>
      </w:r>
    </w:p>
    <w:p w:rsidR="00E90A54" w:rsidRPr="00E90A54" w:rsidRDefault="00E90A54" w:rsidP="00E90A54">
      <w:pPr>
        <w:widowControl w:val="0"/>
        <w:numPr>
          <w:ilvl w:val="0"/>
          <w:numId w:val="12"/>
        </w:numPr>
        <w:tabs>
          <w:tab w:val="left" w:pos="572"/>
          <w:tab w:val="left" w:pos="2040"/>
          <w:tab w:val="left" w:pos="4742"/>
          <w:tab w:val="left" w:pos="6375"/>
          <w:tab w:val="left" w:pos="8721"/>
          <w:tab w:val="left" w:pos="9175"/>
        </w:tabs>
        <w:autoSpaceDE w:val="0"/>
        <w:autoSpaceDN w:val="0"/>
        <w:spacing w:after="0" w:line="240" w:lineRule="auto"/>
        <w:ind w:left="571" w:hanging="359"/>
        <w:rPr>
          <w:rFonts w:ascii="Wingdings" w:eastAsia="Times New Roman" w:hAnsi="Wingdings" w:cs="Times New Roman"/>
          <w:color w:val="221F1F"/>
          <w:sz w:val="26"/>
        </w:rPr>
      </w:pPr>
      <w:r w:rsidRPr="00E90A54">
        <w:rPr>
          <w:rFonts w:ascii="Times New Roman" w:eastAsia="Times New Roman" w:hAnsi="Times New Roman" w:cs="Times New Roman"/>
          <w:color w:val="221F1F"/>
          <w:w w:val="115"/>
          <w:sz w:val="24"/>
          <w:szCs w:val="24"/>
        </w:rPr>
        <w:t>освоение</w:t>
      </w:r>
      <w:r w:rsidRPr="00E90A54">
        <w:rPr>
          <w:rFonts w:ascii="Times New Roman" w:eastAsia="Times New Roman" w:hAnsi="Times New Roman" w:cs="Times New Roman"/>
          <w:color w:val="221F1F"/>
          <w:w w:val="115"/>
          <w:sz w:val="24"/>
          <w:szCs w:val="24"/>
        </w:rPr>
        <w:tab/>
        <w:t>общечеловеческих</w:t>
      </w:r>
      <w:r w:rsidRPr="00E90A54">
        <w:rPr>
          <w:rFonts w:ascii="Times New Roman" w:eastAsia="Times New Roman" w:hAnsi="Times New Roman" w:cs="Times New Roman"/>
          <w:color w:val="221F1F"/>
          <w:w w:val="115"/>
          <w:sz w:val="24"/>
          <w:szCs w:val="24"/>
        </w:rPr>
        <w:tab/>
        <w:t>ценностей</w:t>
      </w:r>
      <w:r w:rsidRPr="00E90A54">
        <w:rPr>
          <w:rFonts w:ascii="Times New Roman" w:eastAsia="Times New Roman" w:hAnsi="Times New Roman" w:cs="Times New Roman"/>
          <w:color w:val="221F1F"/>
          <w:w w:val="115"/>
          <w:sz w:val="24"/>
          <w:szCs w:val="24"/>
        </w:rPr>
        <w:tab/>
        <w:t>взаимодействия</w:t>
      </w:r>
      <w:r w:rsidRPr="00E90A54">
        <w:rPr>
          <w:rFonts w:ascii="Times New Roman" w:eastAsia="Times New Roman" w:hAnsi="Times New Roman" w:cs="Times New Roman"/>
          <w:color w:val="221F1F"/>
          <w:w w:val="115"/>
          <w:sz w:val="24"/>
          <w:szCs w:val="24"/>
        </w:rPr>
        <w:tab/>
        <w:t>в</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w w:val="115"/>
          <w:sz w:val="26"/>
        </w:rPr>
        <w:t>системах</w:t>
      </w:r>
    </w:p>
    <w:p w:rsidR="00E90A54" w:rsidRPr="00E90A54" w:rsidRDefault="00E90A54" w:rsidP="00E90A54">
      <w:pPr>
        <w:widowControl w:val="0"/>
        <w:autoSpaceDE w:val="0"/>
        <w:autoSpaceDN w:val="0"/>
        <w:spacing w:before="1" w:after="0" w:line="298" w:lineRule="exact"/>
        <w:ind w:left="213"/>
        <w:rPr>
          <w:rFonts w:ascii="Times New Roman" w:eastAsia="Times New Roman" w:hAnsi="Times New Roman" w:cs="Times New Roman"/>
          <w:sz w:val="26"/>
          <w:szCs w:val="26"/>
        </w:rPr>
      </w:pPr>
      <w:r w:rsidRPr="00E90A54">
        <w:rPr>
          <w:rFonts w:ascii="Times New Roman" w:eastAsia="Times New Roman" w:hAnsi="Times New Roman" w:cs="Times New Roman"/>
          <w:color w:val="221F1F"/>
          <w:w w:val="115"/>
          <w:sz w:val="26"/>
          <w:szCs w:val="26"/>
        </w:rPr>
        <w:t xml:space="preserve">«Человек </w:t>
      </w:r>
      <w:r w:rsidRPr="00E90A54">
        <w:rPr>
          <w:rFonts w:ascii="Times New Roman" w:eastAsia="Times New Roman" w:hAnsi="Times New Roman" w:cs="Times New Roman"/>
          <w:color w:val="221F1F"/>
          <w:spacing w:val="19"/>
          <w:w w:val="115"/>
          <w:sz w:val="26"/>
          <w:szCs w:val="26"/>
        </w:rPr>
        <w:t xml:space="preserve"> </w:t>
      </w:r>
      <w:r w:rsidRPr="00E90A54">
        <w:rPr>
          <w:rFonts w:ascii="Times New Roman" w:eastAsia="Times New Roman" w:hAnsi="Times New Roman" w:cs="Times New Roman"/>
          <w:color w:val="221F1F"/>
          <w:w w:val="115"/>
          <w:sz w:val="26"/>
          <w:szCs w:val="26"/>
        </w:rPr>
        <w:t xml:space="preserve">и </w:t>
      </w:r>
      <w:r w:rsidRPr="00E90A54">
        <w:rPr>
          <w:rFonts w:ascii="Times New Roman" w:eastAsia="Times New Roman" w:hAnsi="Times New Roman" w:cs="Times New Roman"/>
          <w:color w:val="221F1F"/>
          <w:spacing w:val="22"/>
          <w:w w:val="115"/>
          <w:sz w:val="26"/>
          <w:szCs w:val="26"/>
        </w:rPr>
        <w:t xml:space="preserve"> </w:t>
      </w:r>
      <w:r w:rsidRPr="00E90A54">
        <w:rPr>
          <w:rFonts w:ascii="Times New Roman" w:eastAsia="Times New Roman" w:hAnsi="Times New Roman" w:cs="Times New Roman"/>
          <w:color w:val="221F1F"/>
          <w:w w:val="115"/>
          <w:sz w:val="26"/>
          <w:szCs w:val="26"/>
        </w:rPr>
        <w:t xml:space="preserve">природа», </w:t>
      </w:r>
      <w:r w:rsidRPr="00E90A54">
        <w:rPr>
          <w:rFonts w:ascii="Times New Roman" w:eastAsia="Times New Roman" w:hAnsi="Times New Roman" w:cs="Times New Roman"/>
          <w:color w:val="221F1F"/>
          <w:spacing w:val="22"/>
          <w:w w:val="115"/>
          <w:sz w:val="26"/>
          <w:szCs w:val="26"/>
        </w:rPr>
        <w:t xml:space="preserve"> </w:t>
      </w:r>
      <w:r w:rsidRPr="00E90A54">
        <w:rPr>
          <w:rFonts w:ascii="Times New Roman" w:eastAsia="Times New Roman" w:hAnsi="Times New Roman" w:cs="Times New Roman"/>
          <w:color w:val="221F1F"/>
          <w:w w:val="115"/>
          <w:sz w:val="26"/>
          <w:szCs w:val="26"/>
        </w:rPr>
        <w:t xml:space="preserve">«Человек </w:t>
      </w:r>
      <w:r w:rsidRPr="00E90A54">
        <w:rPr>
          <w:rFonts w:ascii="Times New Roman" w:eastAsia="Times New Roman" w:hAnsi="Times New Roman" w:cs="Times New Roman"/>
          <w:color w:val="221F1F"/>
          <w:spacing w:val="22"/>
          <w:w w:val="115"/>
          <w:sz w:val="26"/>
          <w:szCs w:val="26"/>
        </w:rPr>
        <w:t xml:space="preserve"> </w:t>
      </w:r>
      <w:r w:rsidRPr="00E90A54">
        <w:rPr>
          <w:rFonts w:ascii="Times New Roman" w:eastAsia="Times New Roman" w:hAnsi="Times New Roman" w:cs="Times New Roman"/>
          <w:color w:val="221F1F"/>
          <w:w w:val="115"/>
          <w:sz w:val="26"/>
          <w:szCs w:val="26"/>
        </w:rPr>
        <w:t xml:space="preserve">и </w:t>
      </w:r>
      <w:r w:rsidRPr="00E90A54">
        <w:rPr>
          <w:rFonts w:ascii="Times New Roman" w:eastAsia="Times New Roman" w:hAnsi="Times New Roman" w:cs="Times New Roman"/>
          <w:color w:val="221F1F"/>
          <w:spacing w:val="21"/>
          <w:w w:val="115"/>
          <w:sz w:val="26"/>
          <w:szCs w:val="26"/>
        </w:rPr>
        <w:t xml:space="preserve"> </w:t>
      </w:r>
      <w:r w:rsidRPr="00E90A54">
        <w:rPr>
          <w:rFonts w:ascii="Times New Roman" w:eastAsia="Times New Roman" w:hAnsi="Times New Roman" w:cs="Times New Roman"/>
          <w:color w:val="221F1F"/>
          <w:w w:val="115"/>
          <w:sz w:val="26"/>
          <w:szCs w:val="26"/>
        </w:rPr>
        <w:t xml:space="preserve">общество», </w:t>
      </w:r>
      <w:r w:rsidRPr="00E90A54">
        <w:rPr>
          <w:rFonts w:ascii="Times New Roman" w:eastAsia="Times New Roman" w:hAnsi="Times New Roman" w:cs="Times New Roman"/>
          <w:color w:val="221F1F"/>
          <w:spacing w:val="22"/>
          <w:w w:val="115"/>
          <w:sz w:val="26"/>
          <w:szCs w:val="26"/>
        </w:rPr>
        <w:t xml:space="preserve"> </w:t>
      </w:r>
      <w:r w:rsidRPr="00E90A54">
        <w:rPr>
          <w:rFonts w:ascii="Times New Roman" w:eastAsia="Times New Roman" w:hAnsi="Times New Roman" w:cs="Times New Roman"/>
          <w:color w:val="221F1F"/>
          <w:w w:val="115"/>
          <w:sz w:val="26"/>
          <w:szCs w:val="26"/>
        </w:rPr>
        <w:t xml:space="preserve">«Человек </w:t>
      </w:r>
      <w:r w:rsidRPr="00E90A54">
        <w:rPr>
          <w:rFonts w:ascii="Times New Roman" w:eastAsia="Times New Roman" w:hAnsi="Times New Roman" w:cs="Times New Roman"/>
          <w:color w:val="221F1F"/>
          <w:spacing w:val="22"/>
          <w:w w:val="115"/>
          <w:sz w:val="26"/>
          <w:szCs w:val="26"/>
        </w:rPr>
        <w:t xml:space="preserve"> </w:t>
      </w:r>
      <w:r w:rsidRPr="00E90A54">
        <w:rPr>
          <w:rFonts w:ascii="Times New Roman" w:eastAsia="Times New Roman" w:hAnsi="Times New Roman" w:cs="Times New Roman"/>
          <w:color w:val="221F1F"/>
          <w:w w:val="115"/>
          <w:sz w:val="26"/>
          <w:szCs w:val="26"/>
        </w:rPr>
        <w:t xml:space="preserve">и </w:t>
      </w:r>
      <w:r w:rsidRPr="00E90A54">
        <w:rPr>
          <w:rFonts w:ascii="Times New Roman" w:eastAsia="Times New Roman" w:hAnsi="Times New Roman" w:cs="Times New Roman"/>
          <w:color w:val="221F1F"/>
          <w:spacing w:val="20"/>
          <w:w w:val="115"/>
          <w:sz w:val="26"/>
          <w:szCs w:val="26"/>
        </w:rPr>
        <w:t xml:space="preserve"> </w:t>
      </w:r>
      <w:r w:rsidRPr="00E90A54">
        <w:rPr>
          <w:rFonts w:ascii="Times New Roman" w:eastAsia="Times New Roman" w:hAnsi="Times New Roman" w:cs="Times New Roman"/>
          <w:color w:val="221F1F"/>
          <w:w w:val="115"/>
          <w:sz w:val="26"/>
          <w:szCs w:val="26"/>
        </w:rPr>
        <w:t xml:space="preserve">другие </w:t>
      </w:r>
      <w:r w:rsidRPr="00E90A54">
        <w:rPr>
          <w:rFonts w:ascii="Times New Roman" w:eastAsia="Times New Roman" w:hAnsi="Times New Roman" w:cs="Times New Roman"/>
          <w:color w:val="221F1F"/>
          <w:spacing w:val="20"/>
          <w:w w:val="115"/>
          <w:sz w:val="26"/>
          <w:szCs w:val="26"/>
        </w:rPr>
        <w:t xml:space="preserve"> </w:t>
      </w:r>
      <w:r w:rsidRPr="00E90A54">
        <w:rPr>
          <w:rFonts w:ascii="Times New Roman" w:eastAsia="Times New Roman" w:hAnsi="Times New Roman" w:cs="Times New Roman"/>
          <w:color w:val="221F1F"/>
          <w:w w:val="115"/>
          <w:sz w:val="26"/>
          <w:szCs w:val="26"/>
        </w:rPr>
        <w:t>люди»,</w:t>
      </w:r>
    </w:p>
    <w:p w:rsidR="00E90A54" w:rsidRPr="00E90A54" w:rsidRDefault="00E90A54" w:rsidP="00E90A54">
      <w:pPr>
        <w:widowControl w:val="0"/>
        <w:autoSpaceDE w:val="0"/>
        <w:autoSpaceDN w:val="0"/>
        <w:spacing w:after="0" w:line="298" w:lineRule="exact"/>
        <w:ind w:left="213"/>
        <w:rPr>
          <w:rFonts w:ascii="Times New Roman" w:eastAsia="Times New Roman" w:hAnsi="Times New Roman" w:cs="Times New Roman"/>
          <w:sz w:val="26"/>
          <w:szCs w:val="26"/>
        </w:rPr>
      </w:pPr>
      <w:r w:rsidRPr="00E90A54">
        <w:rPr>
          <w:rFonts w:ascii="Times New Roman" w:eastAsia="Times New Roman" w:hAnsi="Times New Roman" w:cs="Times New Roman"/>
          <w:color w:val="221F1F"/>
          <w:w w:val="115"/>
          <w:sz w:val="26"/>
          <w:szCs w:val="26"/>
        </w:rPr>
        <w:t>«Человек</w:t>
      </w:r>
      <w:r w:rsidRPr="00E90A54">
        <w:rPr>
          <w:rFonts w:ascii="Times New Roman" w:eastAsia="Times New Roman" w:hAnsi="Times New Roman" w:cs="Times New Roman"/>
          <w:color w:val="221F1F"/>
          <w:spacing w:val="-7"/>
          <w:w w:val="115"/>
          <w:sz w:val="26"/>
          <w:szCs w:val="26"/>
        </w:rPr>
        <w:t xml:space="preserve"> </w:t>
      </w:r>
      <w:r w:rsidRPr="00E90A54">
        <w:rPr>
          <w:rFonts w:ascii="Times New Roman" w:eastAsia="Times New Roman" w:hAnsi="Times New Roman" w:cs="Times New Roman"/>
          <w:color w:val="221F1F"/>
          <w:w w:val="115"/>
          <w:sz w:val="26"/>
          <w:szCs w:val="26"/>
        </w:rPr>
        <w:t>и</w:t>
      </w:r>
      <w:r w:rsidRPr="00E90A54">
        <w:rPr>
          <w:rFonts w:ascii="Times New Roman" w:eastAsia="Times New Roman" w:hAnsi="Times New Roman" w:cs="Times New Roman"/>
          <w:color w:val="221F1F"/>
          <w:spacing w:val="-4"/>
          <w:w w:val="115"/>
          <w:sz w:val="26"/>
          <w:szCs w:val="26"/>
        </w:rPr>
        <w:t xml:space="preserve"> </w:t>
      </w:r>
      <w:r w:rsidRPr="00E90A54">
        <w:rPr>
          <w:rFonts w:ascii="Times New Roman" w:eastAsia="Times New Roman" w:hAnsi="Times New Roman" w:cs="Times New Roman"/>
          <w:color w:val="221F1F"/>
          <w:w w:val="115"/>
          <w:sz w:val="26"/>
          <w:szCs w:val="26"/>
        </w:rPr>
        <w:t>его</w:t>
      </w:r>
      <w:r w:rsidRPr="00E90A54">
        <w:rPr>
          <w:rFonts w:ascii="Times New Roman" w:eastAsia="Times New Roman" w:hAnsi="Times New Roman" w:cs="Times New Roman"/>
          <w:color w:val="221F1F"/>
          <w:spacing w:val="-4"/>
          <w:w w:val="115"/>
          <w:sz w:val="26"/>
          <w:szCs w:val="26"/>
        </w:rPr>
        <w:t xml:space="preserve"> </w:t>
      </w:r>
      <w:r w:rsidRPr="00E90A54">
        <w:rPr>
          <w:rFonts w:ascii="Times New Roman" w:eastAsia="Times New Roman" w:hAnsi="Times New Roman" w:cs="Times New Roman"/>
          <w:color w:val="221F1F"/>
          <w:w w:val="115"/>
          <w:sz w:val="26"/>
          <w:szCs w:val="26"/>
        </w:rPr>
        <w:t>самость»,</w:t>
      </w:r>
      <w:r w:rsidRPr="00E90A54">
        <w:rPr>
          <w:rFonts w:ascii="Times New Roman" w:eastAsia="Times New Roman" w:hAnsi="Times New Roman" w:cs="Times New Roman"/>
          <w:color w:val="221F1F"/>
          <w:spacing w:val="-3"/>
          <w:w w:val="115"/>
          <w:sz w:val="26"/>
          <w:szCs w:val="26"/>
        </w:rPr>
        <w:t xml:space="preserve"> </w:t>
      </w:r>
      <w:r w:rsidRPr="00E90A54">
        <w:rPr>
          <w:rFonts w:ascii="Times New Roman" w:eastAsia="Times New Roman" w:hAnsi="Times New Roman" w:cs="Times New Roman"/>
          <w:color w:val="221F1F"/>
          <w:w w:val="115"/>
          <w:sz w:val="26"/>
          <w:szCs w:val="26"/>
        </w:rPr>
        <w:t>«Человек</w:t>
      </w:r>
      <w:r w:rsidRPr="00E90A54">
        <w:rPr>
          <w:rFonts w:ascii="Times New Roman" w:eastAsia="Times New Roman" w:hAnsi="Times New Roman" w:cs="Times New Roman"/>
          <w:color w:val="221F1F"/>
          <w:spacing w:val="-4"/>
          <w:w w:val="115"/>
          <w:sz w:val="26"/>
          <w:szCs w:val="26"/>
        </w:rPr>
        <w:t xml:space="preserve"> </w:t>
      </w:r>
      <w:r w:rsidRPr="00E90A54">
        <w:rPr>
          <w:rFonts w:ascii="Times New Roman" w:eastAsia="Times New Roman" w:hAnsi="Times New Roman" w:cs="Times New Roman"/>
          <w:color w:val="221F1F"/>
          <w:w w:val="115"/>
          <w:sz w:val="26"/>
          <w:szCs w:val="26"/>
        </w:rPr>
        <w:t>и</w:t>
      </w:r>
      <w:r w:rsidRPr="00E90A54">
        <w:rPr>
          <w:rFonts w:ascii="Times New Roman" w:eastAsia="Times New Roman" w:hAnsi="Times New Roman" w:cs="Times New Roman"/>
          <w:color w:val="221F1F"/>
          <w:spacing w:val="-4"/>
          <w:w w:val="115"/>
          <w:sz w:val="26"/>
          <w:szCs w:val="26"/>
        </w:rPr>
        <w:t xml:space="preserve"> </w:t>
      </w:r>
      <w:r w:rsidRPr="00E90A54">
        <w:rPr>
          <w:rFonts w:ascii="Times New Roman" w:eastAsia="Times New Roman" w:hAnsi="Times New Roman" w:cs="Times New Roman"/>
          <w:color w:val="221F1F"/>
          <w:w w:val="115"/>
          <w:sz w:val="26"/>
          <w:szCs w:val="26"/>
        </w:rPr>
        <w:t>познание».</w:t>
      </w:r>
    </w:p>
    <w:p w:rsidR="00E90A54" w:rsidRPr="00E90A54" w:rsidRDefault="00E90A54" w:rsidP="00E90A54">
      <w:pPr>
        <w:widowControl w:val="0"/>
        <w:autoSpaceDE w:val="0"/>
        <w:autoSpaceDN w:val="0"/>
        <w:spacing w:after="0" w:line="298" w:lineRule="exact"/>
        <w:rPr>
          <w:rFonts w:ascii="Times New Roman" w:eastAsia="Times New Roman" w:hAnsi="Times New Roman" w:cs="Times New Roman"/>
        </w:rPr>
        <w:sectPr w:rsidR="00E90A54" w:rsidRPr="00E90A54">
          <w:pgSz w:w="11910" w:h="16840"/>
          <w:pgMar w:top="480" w:right="660" w:bottom="720" w:left="780" w:header="0" w:footer="520" w:gutter="0"/>
          <w:cols w:space="720"/>
        </w:sectPr>
      </w:pPr>
    </w:p>
    <w:p w:rsidR="00E90A54" w:rsidRPr="00E90A54" w:rsidRDefault="00E90A54" w:rsidP="00E90A54">
      <w:pPr>
        <w:widowControl w:val="0"/>
        <w:autoSpaceDE w:val="0"/>
        <w:autoSpaceDN w:val="0"/>
        <w:spacing w:before="70" w:after="0" w:line="240" w:lineRule="auto"/>
        <w:ind w:left="213" w:right="111"/>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lastRenderedPageBreak/>
        <w:t>Общее число часов, отведённых на изучение курса «Окружающий мир», - 270</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 (два часа в неделю в каждом классе): 1 класс  - 66 ч, 2 класс - 68 ч, 3 класс -</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68</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4</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класс</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68</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ч.</w:t>
      </w:r>
    </w:p>
    <w:p w:rsidR="00E90A54" w:rsidRPr="00E90A54" w:rsidRDefault="00E90A54" w:rsidP="00E90A54">
      <w:pPr>
        <w:widowControl w:val="0"/>
        <w:autoSpaceDE w:val="0"/>
        <w:autoSpaceDN w:val="0"/>
        <w:spacing w:before="2" w:after="0" w:line="240" w:lineRule="auto"/>
        <w:rPr>
          <w:rFonts w:ascii="Times New Roman" w:eastAsia="Times New Roman" w:hAnsi="Times New Roman" w:cs="Times New Roman"/>
          <w:sz w:val="24"/>
          <w:szCs w:val="24"/>
        </w:rPr>
      </w:pPr>
    </w:p>
    <w:p w:rsidR="00E90A54" w:rsidRPr="00E90A54" w:rsidRDefault="00E90A54" w:rsidP="00E90A54">
      <w:pPr>
        <w:widowControl w:val="0"/>
        <w:tabs>
          <w:tab w:val="left" w:pos="2733"/>
          <w:tab w:val="left" w:pos="2734"/>
        </w:tabs>
        <w:autoSpaceDE w:val="0"/>
        <w:autoSpaceDN w:val="0"/>
        <w:spacing w:after="0" w:line="298" w:lineRule="exact"/>
        <w:ind w:left="2734"/>
        <w:rPr>
          <w:rFonts w:ascii="Times New Roman" w:eastAsia="Times New Roman" w:hAnsi="Times New Roman" w:cs="Times New Roman"/>
          <w:b/>
          <w:color w:val="221F1F"/>
          <w:sz w:val="24"/>
          <w:szCs w:val="24"/>
        </w:rPr>
      </w:pPr>
      <w:r w:rsidRPr="00E90A54">
        <w:rPr>
          <w:rFonts w:ascii="Times New Roman" w:eastAsia="Times New Roman" w:hAnsi="Times New Roman" w:cs="Times New Roman"/>
          <w:b/>
          <w:color w:val="221F1F"/>
          <w:w w:val="110"/>
          <w:sz w:val="24"/>
          <w:szCs w:val="24"/>
          <w:u w:color="221F1F"/>
        </w:rPr>
        <w:t xml:space="preserve">СОДЕРЖАНИЕ </w:t>
      </w:r>
      <w:r w:rsidRPr="00E90A54">
        <w:rPr>
          <w:rFonts w:ascii="Times New Roman" w:eastAsia="Times New Roman" w:hAnsi="Times New Roman" w:cs="Times New Roman"/>
          <w:b/>
          <w:color w:val="221F1F"/>
          <w:spacing w:val="2"/>
          <w:w w:val="110"/>
          <w:sz w:val="24"/>
          <w:szCs w:val="24"/>
          <w:u w:color="221F1F"/>
        </w:rPr>
        <w:t xml:space="preserve"> </w:t>
      </w:r>
      <w:r w:rsidRPr="00E90A54">
        <w:rPr>
          <w:rFonts w:ascii="Times New Roman" w:eastAsia="Times New Roman" w:hAnsi="Times New Roman" w:cs="Times New Roman"/>
          <w:b/>
          <w:color w:val="221F1F"/>
          <w:w w:val="110"/>
          <w:sz w:val="24"/>
          <w:szCs w:val="24"/>
          <w:u w:color="221F1F"/>
        </w:rPr>
        <w:t xml:space="preserve">УЧЕБНОГО </w:t>
      </w:r>
      <w:r w:rsidRPr="00E90A54">
        <w:rPr>
          <w:rFonts w:ascii="Times New Roman" w:eastAsia="Times New Roman" w:hAnsi="Times New Roman" w:cs="Times New Roman"/>
          <w:b/>
          <w:color w:val="221F1F"/>
          <w:spacing w:val="4"/>
          <w:w w:val="110"/>
          <w:sz w:val="24"/>
          <w:szCs w:val="24"/>
          <w:u w:color="221F1F"/>
        </w:rPr>
        <w:t xml:space="preserve"> </w:t>
      </w:r>
      <w:r w:rsidRPr="00E90A54">
        <w:rPr>
          <w:rFonts w:ascii="Times New Roman" w:eastAsia="Times New Roman" w:hAnsi="Times New Roman" w:cs="Times New Roman"/>
          <w:b/>
          <w:color w:val="221F1F"/>
          <w:w w:val="110"/>
          <w:sz w:val="24"/>
          <w:szCs w:val="24"/>
          <w:u w:color="221F1F"/>
        </w:rPr>
        <w:t>ПРЕДМЕТА</w:t>
      </w:r>
    </w:p>
    <w:p w:rsidR="00E90A54" w:rsidRPr="00E90A54" w:rsidRDefault="00E90A54" w:rsidP="00E90A54">
      <w:pPr>
        <w:widowControl w:val="0"/>
        <w:autoSpaceDE w:val="0"/>
        <w:autoSpaceDN w:val="0"/>
        <w:spacing w:after="0" w:line="298" w:lineRule="exact"/>
        <w:ind w:left="3500"/>
        <w:rPr>
          <w:rFonts w:ascii="Times New Roman" w:eastAsia="Times New Roman" w:hAnsi="Times New Roman" w:cs="Times New Roman"/>
          <w:b/>
          <w:sz w:val="24"/>
          <w:szCs w:val="24"/>
        </w:rPr>
      </w:pPr>
      <w:r w:rsidRPr="00E90A54">
        <w:rPr>
          <w:rFonts w:ascii="Times New Roman" w:eastAsia="Times New Roman" w:hAnsi="Times New Roman" w:cs="Times New Roman"/>
          <w:b/>
          <w:color w:val="221F1F"/>
          <w:w w:val="110"/>
          <w:sz w:val="24"/>
          <w:szCs w:val="24"/>
          <w:u w:color="221F1F"/>
        </w:rPr>
        <w:t>«ОКРУЖАЮЩИЙ</w:t>
      </w:r>
      <w:r w:rsidRPr="00E90A54">
        <w:rPr>
          <w:rFonts w:ascii="Times New Roman" w:eastAsia="Times New Roman" w:hAnsi="Times New Roman" w:cs="Times New Roman"/>
          <w:b/>
          <w:color w:val="221F1F"/>
          <w:spacing w:val="70"/>
          <w:w w:val="110"/>
          <w:sz w:val="24"/>
          <w:szCs w:val="24"/>
          <w:u w:color="221F1F"/>
        </w:rPr>
        <w:t xml:space="preserve"> </w:t>
      </w:r>
      <w:r w:rsidRPr="00E90A54">
        <w:rPr>
          <w:rFonts w:ascii="Times New Roman" w:eastAsia="Times New Roman" w:hAnsi="Times New Roman" w:cs="Times New Roman"/>
          <w:b/>
          <w:color w:val="221F1F"/>
          <w:w w:val="110"/>
          <w:sz w:val="24"/>
          <w:szCs w:val="24"/>
          <w:u w:color="221F1F"/>
        </w:rPr>
        <w:t>МИР»</w:t>
      </w:r>
    </w:p>
    <w:p w:rsidR="00E90A54" w:rsidRPr="00E90A54" w:rsidRDefault="00E90A54" w:rsidP="00E90A54">
      <w:pPr>
        <w:widowControl w:val="0"/>
        <w:autoSpaceDE w:val="0"/>
        <w:autoSpaceDN w:val="0"/>
        <w:spacing w:before="3" w:after="0" w:line="240" w:lineRule="auto"/>
        <w:jc w:val="center"/>
        <w:rPr>
          <w:rFonts w:ascii="Times New Roman" w:eastAsia="Times New Roman" w:hAnsi="Times New Roman" w:cs="Times New Roman"/>
          <w:b/>
          <w:sz w:val="24"/>
          <w:szCs w:val="24"/>
        </w:rPr>
      </w:pPr>
    </w:p>
    <w:p w:rsidR="00E90A54" w:rsidRPr="00E90A54" w:rsidRDefault="00E90A54" w:rsidP="00E90A54">
      <w:pPr>
        <w:widowControl w:val="0"/>
        <w:numPr>
          <w:ilvl w:val="0"/>
          <w:numId w:val="10"/>
        </w:numPr>
        <w:tabs>
          <w:tab w:val="left" w:pos="439"/>
        </w:tabs>
        <w:autoSpaceDE w:val="0"/>
        <w:autoSpaceDN w:val="0"/>
        <w:spacing w:before="89" w:after="0" w:line="240" w:lineRule="auto"/>
        <w:rPr>
          <w:rFonts w:ascii="Times New Roman" w:eastAsia="Times New Roman" w:hAnsi="Times New Roman" w:cs="Times New Roman"/>
          <w:b/>
          <w:sz w:val="24"/>
          <w:szCs w:val="24"/>
        </w:rPr>
      </w:pPr>
      <w:r w:rsidRPr="00E90A54">
        <w:rPr>
          <w:rFonts w:ascii="Times New Roman" w:eastAsia="Times New Roman" w:hAnsi="Times New Roman" w:cs="Times New Roman"/>
          <w:b/>
          <w:color w:val="221F1F"/>
          <w:w w:val="115"/>
          <w:sz w:val="24"/>
          <w:szCs w:val="24"/>
          <w:u w:color="221F1F"/>
        </w:rPr>
        <w:t>КЛАСС</w:t>
      </w:r>
      <w:r w:rsidRPr="00E90A54">
        <w:rPr>
          <w:rFonts w:ascii="Times New Roman" w:eastAsia="Times New Roman" w:hAnsi="Times New Roman" w:cs="Times New Roman"/>
          <w:b/>
          <w:color w:val="221F1F"/>
          <w:spacing w:val="-5"/>
          <w:w w:val="115"/>
          <w:sz w:val="24"/>
          <w:szCs w:val="24"/>
          <w:u w:color="221F1F"/>
        </w:rPr>
        <w:t xml:space="preserve"> </w:t>
      </w:r>
      <w:r w:rsidRPr="00E90A54">
        <w:rPr>
          <w:rFonts w:ascii="Times New Roman" w:eastAsia="Times New Roman" w:hAnsi="Times New Roman" w:cs="Times New Roman"/>
          <w:b/>
          <w:color w:val="221F1F"/>
          <w:w w:val="115"/>
          <w:sz w:val="24"/>
          <w:szCs w:val="24"/>
          <w:u w:color="221F1F"/>
        </w:rPr>
        <w:t>(66</w:t>
      </w:r>
      <w:r w:rsidRPr="00E90A54">
        <w:rPr>
          <w:rFonts w:ascii="Times New Roman" w:eastAsia="Times New Roman" w:hAnsi="Times New Roman" w:cs="Times New Roman"/>
          <w:b/>
          <w:color w:val="221F1F"/>
          <w:spacing w:val="-1"/>
          <w:w w:val="115"/>
          <w:sz w:val="24"/>
          <w:szCs w:val="24"/>
          <w:u w:color="221F1F"/>
        </w:rPr>
        <w:t xml:space="preserve"> </w:t>
      </w:r>
      <w:r w:rsidRPr="00E90A54">
        <w:rPr>
          <w:rFonts w:ascii="Times New Roman" w:eastAsia="Times New Roman" w:hAnsi="Times New Roman" w:cs="Times New Roman"/>
          <w:b/>
          <w:color w:val="221F1F"/>
          <w:w w:val="115"/>
          <w:sz w:val="24"/>
          <w:szCs w:val="24"/>
          <w:u w:color="221F1F"/>
        </w:rPr>
        <w:t>ч.)</w:t>
      </w:r>
    </w:p>
    <w:p w:rsidR="00E90A54" w:rsidRPr="00E90A54" w:rsidRDefault="00E90A54" w:rsidP="00E90A54">
      <w:pPr>
        <w:widowControl w:val="0"/>
        <w:autoSpaceDE w:val="0"/>
        <w:autoSpaceDN w:val="0"/>
        <w:spacing w:before="3" w:after="0" w:line="240" w:lineRule="auto"/>
        <w:rPr>
          <w:rFonts w:ascii="Times New Roman" w:eastAsia="Times New Roman" w:hAnsi="Times New Roman" w:cs="Times New Roman"/>
          <w:b/>
          <w:sz w:val="24"/>
          <w:szCs w:val="24"/>
        </w:rPr>
      </w:pPr>
    </w:p>
    <w:p w:rsidR="00E90A54" w:rsidRPr="00E90A54" w:rsidRDefault="00E90A54" w:rsidP="00E90A54">
      <w:pPr>
        <w:widowControl w:val="0"/>
        <w:autoSpaceDE w:val="0"/>
        <w:autoSpaceDN w:val="0"/>
        <w:spacing w:before="88" w:after="0" w:line="240" w:lineRule="auto"/>
        <w:ind w:left="922"/>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Человек</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и</w:t>
      </w:r>
      <w:r w:rsidRPr="00E90A54">
        <w:rPr>
          <w:rFonts w:ascii="Times New Roman" w:eastAsia="Times New Roman" w:hAnsi="Times New Roman" w:cs="Times New Roman"/>
          <w:b/>
          <w:bCs/>
          <w:i/>
          <w:iCs/>
          <w:color w:val="221F1F"/>
          <w:spacing w:val="-5"/>
          <w:w w:val="115"/>
          <w:sz w:val="24"/>
          <w:szCs w:val="24"/>
        </w:rPr>
        <w:t xml:space="preserve"> </w:t>
      </w:r>
      <w:r w:rsidRPr="00E90A54">
        <w:rPr>
          <w:rFonts w:ascii="Times New Roman" w:eastAsia="Times New Roman" w:hAnsi="Times New Roman" w:cs="Times New Roman"/>
          <w:b/>
          <w:bCs/>
          <w:i/>
          <w:iCs/>
          <w:color w:val="221F1F"/>
          <w:w w:val="115"/>
          <w:sz w:val="24"/>
          <w:szCs w:val="24"/>
        </w:rPr>
        <w:t>общество</w:t>
      </w:r>
    </w:p>
    <w:p w:rsidR="00E90A54" w:rsidRPr="00E90A54" w:rsidRDefault="00E90A54" w:rsidP="00E90A54">
      <w:pPr>
        <w:widowControl w:val="0"/>
        <w:autoSpaceDE w:val="0"/>
        <w:autoSpaceDN w:val="0"/>
        <w:spacing w:before="1" w:after="0" w:line="240" w:lineRule="auto"/>
        <w:ind w:left="213" w:right="113"/>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Школа. Школьные традиции и праздники. Адрес школы. Классный, школьный</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коллектив.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Друзья,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взаимоотношения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между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ними;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ценность</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дружбы,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согласия, взаимной помощи. Совместная деятельность с одноклассниками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учёба, игры, отдых. Рабочее место школьника: удобное размещение учебных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материалов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учебного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оборудования;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поза;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освещение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рабочего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места.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 безопасной работы на учебном месте. Режим труда и отдыха. Семья.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Моя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семья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прошлом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настоящем.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Имена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фамилии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членов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семьи,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профессии. Взаимоотношения и взаимопомощь в семье. Совместный труд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отдых.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Домашний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адрес.</w:t>
      </w:r>
    </w:p>
    <w:p w:rsidR="00E90A54" w:rsidRPr="00E90A54" w:rsidRDefault="00E90A54" w:rsidP="00E90A54">
      <w:pPr>
        <w:widowControl w:val="0"/>
        <w:autoSpaceDE w:val="0"/>
        <w:autoSpaceDN w:val="0"/>
        <w:spacing w:after="0" w:line="240" w:lineRule="auto"/>
        <w:ind w:left="213" w:right="118"/>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Россия - наша Родина. Москва - столица России. Символы России (герб, флаг,</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гимн). Народы России. Первоначальные сведения о родном крае. Название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населённого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пункта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(города,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села),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региона.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родного края. Ценность и красота рукотворного мира.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 поведения 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социуме.</w:t>
      </w:r>
    </w:p>
    <w:p w:rsidR="00E90A54" w:rsidRPr="00E90A54" w:rsidRDefault="00E90A54" w:rsidP="00E90A54">
      <w:pPr>
        <w:widowControl w:val="0"/>
        <w:autoSpaceDE w:val="0"/>
        <w:autoSpaceDN w:val="0"/>
        <w:spacing w:before="1" w:after="0" w:line="240" w:lineRule="auto"/>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Человек</w:t>
      </w:r>
      <w:r w:rsidRPr="00E90A54">
        <w:rPr>
          <w:rFonts w:ascii="Times New Roman" w:eastAsia="Times New Roman" w:hAnsi="Times New Roman" w:cs="Times New Roman"/>
          <w:b/>
          <w:bCs/>
          <w:i/>
          <w:iCs/>
          <w:color w:val="221F1F"/>
          <w:spacing w:val="-3"/>
          <w:w w:val="115"/>
          <w:sz w:val="24"/>
          <w:szCs w:val="24"/>
        </w:rPr>
        <w:t xml:space="preserve"> </w:t>
      </w:r>
      <w:r w:rsidRPr="00E90A54">
        <w:rPr>
          <w:rFonts w:ascii="Times New Roman" w:eastAsia="Times New Roman" w:hAnsi="Times New Roman" w:cs="Times New Roman"/>
          <w:b/>
          <w:bCs/>
          <w:i/>
          <w:iCs/>
          <w:color w:val="221F1F"/>
          <w:w w:val="115"/>
          <w:sz w:val="24"/>
          <w:szCs w:val="24"/>
        </w:rPr>
        <w:t>и</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природа</w:t>
      </w:r>
    </w:p>
    <w:p w:rsidR="00E90A54" w:rsidRPr="00E90A54" w:rsidRDefault="00E90A54" w:rsidP="00E90A54">
      <w:pPr>
        <w:widowControl w:val="0"/>
        <w:autoSpaceDE w:val="0"/>
        <w:autoSpaceDN w:val="0"/>
        <w:spacing w:before="1" w:after="0" w:line="240" w:lineRule="auto"/>
        <w:ind w:left="213" w:right="117"/>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Природа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среда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обитания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предметы,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созданные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человеком. Природные материалы. Бережное отношение к предметам, вещам,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уход за ними. Неживая и живая природа. Наблюдение за погодой своего края.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Погода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термометр.</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Определение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температуры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воздуха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(воды)</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термометру. Сезонные изменения в природе. Взаимосвязи между человеком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нравственного 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безопасного</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p>
    <w:p w:rsidR="00E90A54" w:rsidRPr="00E90A54" w:rsidRDefault="00E90A54" w:rsidP="00E90A54">
      <w:pPr>
        <w:widowControl w:val="0"/>
        <w:autoSpaceDE w:val="0"/>
        <w:autoSpaceDN w:val="0"/>
        <w:spacing w:after="0" w:line="298" w:lineRule="exact"/>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Растительный</w:t>
      </w:r>
      <w:r w:rsidRPr="00E90A54">
        <w:rPr>
          <w:rFonts w:ascii="Times New Roman" w:eastAsia="Times New Roman" w:hAnsi="Times New Roman" w:cs="Times New Roman"/>
          <w:b/>
          <w:bCs/>
          <w:i/>
          <w:iCs/>
          <w:color w:val="221F1F"/>
          <w:spacing w:val="-7"/>
          <w:w w:val="115"/>
          <w:sz w:val="24"/>
          <w:szCs w:val="24"/>
        </w:rPr>
        <w:t xml:space="preserve"> </w:t>
      </w:r>
      <w:r w:rsidRPr="00E90A54">
        <w:rPr>
          <w:rFonts w:ascii="Times New Roman" w:eastAsia="Times New Roman" w:hAnsi="Times New Roman" w:cs="Times New Roman"/>
          <w:b/>
          <w:bCs/>
          <w:i/>
          <w:iCs/>
          <w:color w:val="221F1F"/>
          <w:w w:val="115"/>
          <w:sz w:val="24"/>
          <w:szCs w:val="24"/>
        </w:rPr>
        <w:t>мир.</w:t>
      </w:r>
    </w:p>
    <w:p w:rsidR="00E90A54" w:rsidRPr="00E90A54" w:rsidRDefault="00E90A54" w:rsidP="00E90A54">
      <w:pPr>
        <w:widowControl w:val="0"/>
        <w:autoSpaceDE w:val="0"/>
        <w:autoSpaceDN w:val="0"/>
        <w:spacing w:before="1" w:after="0" w:line="240" w:lineRule="auto"/>
        <w:ind w:left="213" w:right="127"/>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Растения ближайшего окружения (узнавание, называние, краткое описание).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Лиственные и хвойные растения. Дикорастущие и культурные растения. Части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растения (называние, краткая характеристика значения для жизни растения):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корень,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стебель,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лист,</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цветок,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плод,</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семя.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Комнатные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растения,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содержания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ухода.</w:t>
      </w:r>
    </w:p>
    <w:p w:rsidR="00E90A54" w:rsidRPr="00E90A54" w:rsidRDefault="00E90A54" w:rsidP="00E90A54">
      <w:pPr>
        <w:widowControl w:val="0"/>
        <w:autoSpaceDE w:val="0"/>
        <w:autoSpaceDN w:val="0"/>
        <w:spacing w:after="0" w:line="240" w:lineRule="auto"/>
        <w:ind w:left="213" w:right="125"/>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Мир животных. Разные группы животных (звери, насекомые, птицы, рыбы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др.).</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Домашние и дикие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животные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(различия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 условиях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Забота 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домашних</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питомцах.</w:t>
      </w:r>
    </w:p>
    <w:p w:rsidR="00E90A54" w:rsidRPr="00E90A54" w:rsidRDefault="00E90A54" w:rsidP="00E90A54">
      <w:pPr>
        <w:widowControl w:val="0"/>
        <w:autoSpaceDE w:val="0"/>
        <w:autoSpaceDN w:val="0"/>
        <w:spacing w:after="0" w:line="240" w:lineRule="auto"/>
        <w:ind w:left="290"/>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Правила</w:t>
      </w:r>
      <w:r w:rsidRPr="00E90A54">
        <w:rPr>
          <w:rFonts w:ascii="Times New Roman" w:eastAsia="Times New Roman" w:hAnsi="Times New Roman" w:cs="Times New Roman"/>
          <w:b/>
          <w:bCs/>
          <w:i/>
          <w:iCs/>
          <w:color w:val="221F1F"/>
          <w:spacing w:val="-6"/>
          <w:w w:val="115"/>
          <w:sz w:val="24"/>
          <w:szCs w:val="24"/>
        </w:rPr>
        <w:t xml:space="preserve"> </w:t>
      </w:r>
      <w:r w:rsidRPr="00E90A54">
        <w:rPr>
          <w:rFonts w:ascii="Times New Roman" w:eastAsia="Times New Roman" w:hAnsi="Times New Roman" w:cs="Times New Roman"/>
          <w:b/>
          <w:bCs/>
          <w:i/>
          <w:iCs/>
          <w:color w:val="221F1F"/>
          <w:w w:val="115"/>
          <w:sz w:val="24"/>
          <w:szCs w:val="24"/>
        </w:rPr>
        <w:t>безопасной</w:t>
      </w:r>
      <w:r w:rsidRPr="00E90A54">
        <w:rPr>
          <w:rFonts w:ascii="Times New Roman" w:eastAsia="Times New Roman" w:hAnsi="Times New Roman" w:cs="Times New Roman"/>
          <w:b/>
          <w:bCs/>
          <w:i/>
          <w:iCs/>
          <w:color w:val="221F1F"/>
          <w:spacing w:val="-6"/>
          <w:w w:val="115"/>
          <w:sz w:val="24"/>
          <w:szCs w:val="24"/>
        </w:rPr>
        <w:t xml:space="preserve"> </w:t>
      </w:r>
      <w:r w:rsidRPr="00E90A54">
        <w:rPr>
          <w:rFonts w:ascii="Times New Roman" w:eastAsia="Times New Roman" w:hAnsi="Times New Roman" w:cs="Times New Roman"/>
          <w:b/>
          <w:bCs/>
          <w:i/>
          <w:iCs/>
          <w:color w:val="221F1F"/>
          <w:w w:val="115"/>
          <w:sz w:val="24"/>
          <w:szCs w:val="24"/>
        </w:rPr>
        <w:t>жизни</w:t>
      </w:r>
    </w:p>
    <w:p w:rsidR="00E90A54" w:rsidRPr="00E90A54" w:rsidRDefault="00E90A54" w:rsidP="00E90A54">
      <w:pPr>
        <w:widowControl w:val="0"/>
        <w:autoSpaceDE w:val="0"/>
        <w:autoSpaceDN w:val="0"/>
        <w:spacing w:after="0" w:line="240" w:lineRule="auto"/>
        <w:ind w:left="213" w:right="120"/>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Понимание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необходимости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соблюдения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режима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дня,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здорового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питания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личной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гигиены.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безопасности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быту: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пользование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бытовыми</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электроприборами,</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газовыми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плитами.</w:t>
      </w:r>
    </w:p>
    <w:p w:rsidR="00E90A54" w:rsidRPr="00E90A54" w:rsidRDefault="00E90A54" w:rsidP="00E90A54">
      <w:pPr>
        <w:widowControl w:val="0"/>
        <w:autoSpaceDE w:val="0"/>
        <w:autoSpaceDN w:val="0"/>
        <w:spacing w:after="0" w:line="240" w:lineRule="auto"/>
        <w:ind w:left="213" w:right="129"/>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Дорога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дома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школы.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безопасного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пешехода</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(дорожные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знаки,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дорожная разметка,</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дорожные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сигналы).</w:t>
      </w:r>
    </w:p>
    <w:p w:rsidR="00E90A54" w:rsidRPr="00E90A54" w:rsidRDefault="00E90A54" w:rsidP="00E90A54">
      <w:pPr>
        <w:widowControl w:val="0"/>
        <w:autoSpaceDE w:val="0"/>
        <w:autoSpaceDN w:val="0"/>
        <w:spacing w:after="0" w:line="240" w:lineRule="auto"/>
        <w:ind w:left="213" w:right="113"/>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Безопасность в сети Интернет (электронный дневник и электронные ресурсы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школы)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условиях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контролируемого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доступа</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в Интернет.</w:t>
      </w:r>
    </w:p>
    <w:p w:rsidR="00E90A54" w:rsidRPr="00E90A54" w:rsidRDefault="00E90A54" w:rsidP="00E90A54">
      <w:pPr>
        <w:widowControl w:val="0"/>
        <w:autoSpaceDE w:val="0"/>
        <w:autoSpaceDN w:val="0"/>
        <w:spacing w:before="10"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0"/>
          <w:sz w:val="24"/>
          <w:szCs w:val="24"/>
        </w:rPr>
        <w:t>Универсальные</w:t>
      </w:r>
      <w:r w:rsidRPr="00E90A54">
        <w:rPr>
          <w:rFonts w:ascii="Times New Roman" w:eastAsia="Times New Roman" w:hAnsi="Times New Roman" w:cs="Times New Roman"/>
          <w:b/>
          <w:bCs/>
          <w:i/>
          <w:iCs/>
          <w:color w:val="221F1F"/>
          <w:spacing w:val="64"/>
          <w:w w:val="110"/>
          <w:sz w:val="24"/>
          <w:szCs w:val="24"/>
        </w:rPr>
        <w:t xml:space="preserve"> </w:t>
      </w:r>
      <w:r w:rsidRPr="00E90A54">
        <w:rPr>
          <w:rFonts w:ascii="Times New Roman" w:eastAsia="Times New Roman" w:hAnsi="Times New Roman" w:cs="Times New Roman"/>
          <w:b/>
          <w:bCs/>
          <w:i/>
          <w:iCs/>
          <w:color w:val="221F1F"/>
          <w:w w:val="110"/>
          <w:sz w:val="24"/>
          <w:szCs w:val="24"/>
        </w:rPr>
        <w:t>учебные</w:t>
      </w:r>
      <w:r w:rsidRPr="00E90A54">
        <w:rPr>
          <w:rFonts w:ascii="Times New Roman" w:eastAsia="Times New Roman" w:hAnsi="Times New Roman" w:cs="Times New Roman"/>
          <w:b/>
          <w:bCs/>
          <w:i/>
          <w:iCs/>
          <w:color w:val="221F1F"/>
          <w:spacing w:val="64"/>
          <w:w w:val="110"/>
          <w:sz w:val="24"/>
          <w:szCs w:val="24"/>
        </w:rPr>
        <w:t xml:space="preserve"> </w:t>
      </w:r>
      <w:r w:rsidRPr="00E90A54">
        <w:rPr>
          <w:rFonts w:ascii="Times New Roman" w:eastAsia="Times New Roman" w:hAnsi="Times New Roman" w:cs="Times New Roman"/>
          <w:b/>
          <w:bCs/>
          <w:i/>
          <w:iCs/>
          <w:color w:val="221F1F"/>
          <w:w w:val="110"/>
          <w:sz w:val="24"/>
          <w:szCs w:val="24"/>
        </w:rPr>
        <w:t>действия</w:t>
      </w:r>
      <w:r w:rsidRPr="00E90A54">
        <w:rPr>
          <w:rFonts w:ascii="Times New Roman" w:eastAsia="Times New Roman" w:hAnsi="Times New Roman" w:cs="Times New Roman"/>
          <w:b/>
          <w:bCs/>
          <w:i/>
          <w:iCs/>
          <w:color w:val="221F1F"/>
          <w:spacing w:val="63"/>
          <w:w w:val="110"/>
          <w:sz w:val="24"/>
          <w:szCs w:val="24"/>
        </w:rPr>
        <w:t xml:space="preserve"> </w:t>
      </w:r>
      <w:r w:rsidRPr="00E90A54">
        <w:rPr>
          <w:rFonts w:ascii="Times New Roman" w:eastAsia="Times New Roman" w:hAnsi="Times New Roman" w:cs="Times New Roman"/>
          <w:b/>
          <w:bCs/>
          <w:i/>
          <w:iCs/>
          <w:color w:val="221F1F"/>
          <w:w w:val="110"/>
          <w:sz w:val="24"/>
          <w:szCs w:val="24"/>
        </w:rPr>
        <w:t>(пропедевтический</w:t>
      </w:r>
      <w:r w:rsidRPr="00E90A54">
        <w:rPr>
          <w:rFonts w:ascii="Times New Roman" w:eastAsia="Times New Roman" w:hAnsi="Times New Roman" w:cs="Times New Roman"/>
          <w:b/>
          <w:bCs/>
          <w:i/>
          <w:iCs/>
          <w:color w:val="221F1F"/>
          <w:spacing w:val="62"/>
          <w:w w:val="110"/>
          <w:sz w:val="24"/>
          <w:szCs w:val="24"/>
        </w:rPr>
        <w:t xml:space="preserve"> </w:t>
      </w:r>
      <w:r w:rsidRPr="00E90A54">
        <w:rPr>
          <w:rFonts w:ascii="Times New Roman" w:eastAsia="Times New Roman" w:hAnsi="Times New Roman" w:cs="Times New Roman"/>
          <w:b/>
          <w:bCs/>
          <w:i/>
          <w:iCs/>
          <w:color w:val="221F1F"/>
          <w:w w:val="110"/>
          <w:sz w:val="24"/>
          <w:szCs w:val="24"/>
        </w:rPr>
        <w:t>уровень)</w:t>
      </w:r>
    </w:p>
    <w:p w:rsidR="00E90A54" w:rsidRPr="00E90A54" w:rsidRDefault="00E90A54" w:rsidP="00E90A54">
      <w:pPr>
        <w:widowControl w:val="0"/>
        <w:autoSpaceDE w:val="0"/>
        <w:autoSpaceDN w:val="0"/>
        <w:spacing w:after="0" w:line="240" w:lineRule="auto"/>
        <w:jc w:val="both"/>
        <w:rPr>
          <w:rFonts w:ascii="Times New Roman" w:eastAsia="Times New Roman" w:hAnsi="Times New Roman" w:cs="Times New Roman"/>
          <w:sz w:val="24"/>
          <w:szCs w:val="24"/>
        </w:rPr>
        <w:sectPr w:rsidR="00E90A54" w:rsidRPr="00E90A54">
          <w:pgSz w:w="11910" w:h="16840"/>
          <w:pgMar w:top="480" w:right="660" w:bottom="720" w:left="780" w:header="0" w:footer="520" w:gutter="0"/>
          <w:cols w:space="720"/>
        </w:sectPr>
      </w:pPr>
    </w:p>
    <w:p w:rsidR="00E90A54" w:rsidRPr="00E90A54" w:rsidRDefault="00E90A54" w:rsidP="00E90A54">
      <w:pPr>
        <w:widowControl w:val="0"/>
        <w:autoSpaceDE w:val="0"/>
        <w:autoSpaceDN w:val="0"/>
        <w:spacing w:before="70" w:after="0" w:line="240" w:lineRule="auto"/>
        <w:ind w:left="213"/>
        <w:jc w:val="both"/>
        <w:rPr>
          <w:rFonts w:ascii="Times New Roman" w:eastAsia="Times New Roman" w:hAnsi="Times New Roman" w:cs="Times New Roman"/>
          <w:b/>
          <w:i/>
          <w:sz w:val="24"/>
          <w:szCs w:val="24"/>
        </w:rPr>
      </w:pPr>
      <w:r w:rsidRPr="00E90A54">
        <w:rPr>
          <w:rFonts w:ascii="Times New Roman" w:eastAsia="Times New Roman" w:hAnsi="Times New Roman" w:cs="Times New Roman"/>
          <w:b/>
          <w:i/>
          <w:color w:val="221F1F"/>
          <w:w w:val="115"/>
          <w:sz w:val="24"/>
          <w:szCs w:val="24"/>
        </w:rPr>
        <w:lastRenderedPageBreak/>
        <w:t>Познавательные</w:t>
      </w:r>
      <w:r w:rsidRPr="00E90A54">
        <w:rPr>
          <w:rFonts w:ascii="Times New Roman" w:eastAsia="Times New Roman" w:hAnsi="Times New Roman" w:cs="Times New Roman"/>
          <w:b/>
          <w:i/>
          <w:color w:val="221F1F"/>
          <w:spacing w:val="-9"/>
          <w:w w:val="115"/>
          <w:sz w:val="24"/>
          <w:szCs w:val="24"/>
        </w:rPr>
        <w:t xml:space="preserve"> </w:t>
      </w:r>
      <w:r w:rsidRPr="00E90A54">
        <w:rPr>
          <w:rFonts w:ascii="Times New Roman" w:eastAsia="Times New Roman" w:hAnsi="Times New Roman" w:cs="Times New Roman"/>
          <w:b/>
          <w:i/>
          <w:color w:val="221F1F"/>
          <w:w w:val="115"/>
          <w:sz w:val="24"/>
          <w:szCs w:val="24"/>
        </w:rPr>
        <w:t>универсальные</w:t>
      </w:r>
      <w:r w:rsidRPr="00E90A54">
        <w:rPr>
          <w:rFonts w:ascii="Times New Roman" w:eastAsia="Times New Roman" w:hAnsi="Times New Roman" w:cs="Times New Roman"/>
          <w:b/>
          <w:i/>
          <w:color w:val="221F1F"/>
          <w:spacing w:val="-8"/>
          <w:w w:val="115"/>
          <w:sz w:val="24"/>
          <w:szCs w:val="24"/>
        </w:rPr>
        <w:t xml:space="preserve"> </w:t>
      </w:r>
      <w:r w:rsidRPr="00E90A54">
        <w:rPr>
          <w:rFonts w:ascii="Times New Roman" w:eastAsia="Times New Roman" w:hAnsi="Times New Roman" w:cs="Times New Roman"/>
          <w:b/>
          <w:i/>
          <w:color w:val="221F1F"/>
          <w:w w:val="115"/>
          <w:sz w:val="24"/>
          <w:szCs w:val="24"/>
        </w:rPr>
        <w:t>учебные</w:t>
      </w:r>
      <w:r w:rsidRPr="00E90A54">
        <w:rPr>
          <w:rFonts w:ascii="Times New Roman" w:eastAsia="Times New Roman" w:hAnsi="Times New Roman" w:cs="Times New Roman"/>
          <w:b/>
          <w:i/>
          <w:color w:val="221F1F"/>
          <w:spacing w:val="-8"/>
          <w:w w:val="115"/>
          <w:sz w:val="24"/>
          <w:szCs w:val="24"/>
        </w:rPr>
        <w:t xml:space="preserve"> </w:t>
      </w:r>
      <w:r w:rsidRPr="00E90A54">
        <w:rPr>
          <w:rFonts w:ascii="Times New Roman" w:eastAsia="Times New Roman" w:hAnsi="Times New Roman" w:cs="Times New Roman"/>
          <w:b/>
          <w:i/>
          <w:color w:val="221F1F"/>
          <w:w w:val="115"/>
          <w:sz w:val="24"/>
          <w:szCs w:val="24"/>
        </w:rPr>
        <w:t>действия:</w:t>
      </w:r>
    </w:p>
    <w:p w:rsidR="00E90A54" w:rsidRPr="00E90A54" w:rsidRDefault="00E90A54" w:rsidP="00E90A54">
      <w:pPr>
        <w:widowControl w:val="0"/>
        <w:numPr>
          <w:ilvl w:val="0"/>
          <w:numId w:val="12"/>
        </w:numPr>
        <w:tabs>
          <w:tab w:val="left" w:pos="642"/>
        </w:tabs>
        <w:autoSpaceDE w:val="0"/>
        <w:autoSpaceDN w:val="0"/>
        <w:spacing w:before="1" w:after="0" w:line="240" w:lineRule="auto"/>
        <w:ind w:left="213" w:right="130"/>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сравнивать происходящие в природе изменения, наблюдать зависимость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изменений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 живой</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 состояния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неживой природы;</w:t>
      </w:r>
    </w:p>
    <w:p w:rsidR="00E90A54" w:rsidRPr="00E90A54" w:rsidRDefault="00E90A54" w:rsidP="00E90A54">
      <w:pPr>
        <w:widowControl w:val="0"/>
        <w:numPr>
          <w:ilvl w:val="0"/>
          <w:numId w:val="12"/>
        </w:numPr>
        <w:tabs>
          <w:tab w:val="left" w:pos="642"/>
        </w:tabs>
        <w:autoSpaceDE w:val="0"/>
        <w:autoSpaceDN w:val="0"/>
        <w:spacing w:after="0" w:line="240" w:lineRule="auto"/>
        <w:ind w:left="213" w:right="128"/>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приводить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примеры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представителей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групп</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животных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(звери,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насекомые,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рыбы,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птицы),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называть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главную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особенность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представителей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одной группы</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(в пределах</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изученного);</w:t>
      </w:r>
    </w:p>
    <w:p w:rsidR="00E90A54" w:rsidRPr="00E90A54" w:rsidRDefault="00E90A54" w:rsidP="00E90A54">
      <w:pPr>
        <w:widowControl w:val="0"/>
        <w:numPr>
          <w:ilvl w:val="0"/>
          <w:numId w:val="12"/>
        </w:numPr>
        <w:tabs>
          <w:tab w:val="left" w:pos="642"/>
        </w:tabs>
        <w:autoSpaceDE w:val="0"/>
        <w:autoSpaceDN w:val="0"/>
        <w:spacing w:before="1" w:after="0" w:line="240" w:lineRule="auto"/>
        <w:ind w:left="213" w:right="114"/>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приводить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примеры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лиственных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хвойных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растений,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сравнивать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устанавливать различия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во внешнем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виде.</w:t>
      </w:r>
    </w:p>
    <w:p w:rsidR="00E90A54" w:rsidRPr="00E90A54" w:rsidRDefault="00E90A54" w:rsidP="00E90A54">
      <w:pPr>
        <w:widowControl w:val="0"/>
        <w:autoSpaceDE w:val="0"/>
        <w:autoSpaceDN w:val="0"/>
        <w:spacing w:before="9"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213"/>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Работа</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с</w:t>
      </w:r>
      <w:r w:rsidRPr="00E90A54">
        <w:rPr>
          <w:rFonts w:ascii="Times New Roman" w:eastAsia="Times New Roman" w:hAnsi="Times New Roman" w:cs="Times New Roman"/>
          <w:b/>
          <w:bCs/>
          <w:i/>
          <w:iCs/>
          <w:color w:val="221F1F"/>
          <w:spacing w:val="-6"/>
          <w:w w:val="115"/>
          <w:sz w:val="24"/>
          <w:szCs w:val="24"/>
        </w:rPr>
        <w:t xml:space="preserve"> </w:t>
      </w:r>
      <w:r w:rsidRPr="00E90A54">
        <w:rPr>
          <w:rFonts w:ascii="Times New Roman" w:eastAsia="Times New Roman" w:hAnsi="Times New Roman" w:cs="Times New Roman"/>
          <w:b/>
          <w:bCs/>
          <w:i/>
          <w:iCs/>
          <w:color w:val="221F1F"/>
          <w:w w:val="115"/>
          <w:sz w:val="24"/>
          <w:szCs w:val="24"/>
        </w:rPr>
        <w:t>информацией:</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11"/>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понимать,</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что</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информация</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может</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быть</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представлена</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разной</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форме</w:t>
      </w:r>
      <w:r w:rsidRPr="00E90A54">
        <w:rPr>
          <w:rFonts w:ascii="Times New Roman" w:eastAsia="Times New Roman" w:hAnsi="Times New Roman" w:cs="Times New Roman"/>
          <w:color w:val="221F1F"/>
          <w:spacing w:val="17"/>
          <w:w w:val="115"/>
          <w:sz w:val="24"/>
          <w:szCs w:val="24"/>
        </w:rPr>
        <w:t xml:space="preserve"> </w:t>
      </w:r>
      <w:r w:rsidRPr="00E90A54">
        <w:rPr>
          <w:rFonts w:ascii="Times New Roman" w:eastAsia="Times New Roman" w:hAnsi="Times New Roman" w:cs="Times New Roman"/>
          <w:color w:val="221F1F"/>
          <w:w w:val="115"/>
          <w:sz w:val="24"/>
          <w:szCs w:val="24"/>
        </w:rPr>
        <w:t>-</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текста,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иллюстраций,</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видео,</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таблицы;</w:t>
      </w:r>
    </w:p>
    <w:p w:rsidR="00E90A54" w:rsidRPr="00E90A54" w:rsidRDefault="00E90A54" w:rsidP="00E90A54">
      <w:pPr>
        <w:widowControl w:val="0"/>
        <w:numPr>
          <w:ilvl w:val="0"/>
          <w:numId w:val="12"/>
        </w:numPr>
        <w:tabs>
          <w:tab w:val="left" w:pos="572"/>
        </w:tabs>
        <w:autoSpaceDE w:val="0"/>
        <w:autoSpaceDN w:val="0"/>
        <w:spacing w:after="0" w:line="299" w:lineRule="exact"/>
        <w:ind w:left="571" w:hanging="35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соотносить</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иллюстрацию</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явления</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(объекта,</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предмета)</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его</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названием.</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213"/>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0"/>
          <w:sz w:val="24"/>
          <w:szCs w:val="24"/>
        </w:rPr>
        <w:t>Коммуникативные</w:t>
      </w:r>
      <w:r w:rsidRPr="00E90A54">
        <w:rPr>
          <w:rFonts w:ascii="Times New Roman" w:eastAsia="Times New Roman" w:hAnsi="Times New Roman" w:cs="Times New Roman"/>
          <w:b/>
          <w:bCs/>
          <w:i/>
          <w:iCs/>
          <w:color w:val="221F1F"/>
          <w:spacing w:val="67"/>
          <w:w w:val="110"/>
          <w:sz w:val="24"/>
          <w:szCs w:val="24"/>
        </w:rPr>
        <w:t xml:space="preserve"> </w:t>
      </w:r>
      <w:r w:rsidRPr="00E90A54">
        <w:rPr>
          <w:rFonts w:ascii="Times New Roman" w:eastAsia="Times New Roman" w:hAnsi="Times New Roman" w:cs="Times New Roman"/>
          <w:b/>
          <w:bCs/>
          <w:i/>
          <w:iCs/>
          <w:color w:val="221F1F"/>
          <w:w w:val="110"/>
          <w:sz w:val="24"/>
          <w:szCs w:val="24"/>
        </w:rPr>
        <w:t>универсальные</w:t>
      </w:r>
      <w:r w:rsidRPr="00E90A54">
        <w:rPr>
          <w:rFonts w:ascii="Times New Roman" w:eastAsia="Times New Roman" w:hAnsi="Times New Roman" w:cs="Times New Roman"/>
          <w:b/>
          <w:bCs/>
          <w:i/>
          <w:iCs/>
          <w:color w:val="221F1F"/>
          <w:spacing w:val="70"/>
          <w:w w:val="110"/>
          <w:sz w:val="24"/>
          <w:szCs w:val="24"/>
        </w:rPr>
        <w:t xml:space="preserve"> </w:t>
      </w:r>
      <w:r w:rsidRPr="00E90A54">
        <w:rPr>
          <w:rFonts w:ascii="Times New Roman" w:eastAsia="Times New Roman" w:hAnsi="Times New Roman" w:cs="Times New Roman"/>
          <w:b/>
          <w:bCs/>
          <w:i/>
          <w:iCs/>
          <w:color w:val="221F1F"/>
          <w:w w:val="110"/>
          <w:sz w:val="24"/>
          <w:szCs w:val="24"/>
        </w:rPr>
        <w:t>учебные</w:t>
      </w:r>
      <w:r w:rsidRPr="00E90A54">
        <w:rPr>
          <w:rFonts w:ascii="Times New Roman" w:eastAsia="Times New Roman" w:hAnsi="Times New Roman" w:cs="Times New Roman"/>
          <w:b/>
          <w:bCs/>
          <w:i/>
          <w:iCs/>
          <w:color w:val="221F1F"/>
          <w:spacing w:val="67"/>
          <w:w w:val="110"/>
          <w:sz w:val="24"/>
          <w:szCs w:val="24"/>
        </w:rPr>
        <w:t xml:space="preserve"> </w:t>
      </w:r>
      <w:r w:rsidRPr="00E90A54">
        <w:rPr>
          <w:rFonts w:ascii="Times New Roman" w:eastAsia="Times New Roman" w:hAnsi="Times New Roman" w:cs="Times New Roman"/>
          <w:b/>
          <w:bCs/>
          <w:i/>
          <w:iCs/>
          <w:color w:val="221F1F"/>
          <w:w w:val="110"/>
          <w:sz w:val="24"/>
          <w:szCs w:val="24"/>
        </w:rPr>
        <w:t>действия:</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2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61"/>
          <w:w w:val="115"/>
          <w:sz w:val="24"/>
          <w:szCs w:val="24"/>
        </w:rPr>
        <w:t xml:space="preserve"> </w:t>
      </w:r>
      <w:r w:rsidRPr="00E90A54">
        <w:rPr>
          <w:rFonts w:ascii="Times New Roman" w:eastAsia="Times New Roman" w:hAnsi="Times New Roman" w:cs="Times New Roman"/>
          <w:color w:val="221F1F"/>
          <w:w w:val="115"/>
          <w:sz w:val="24"/>
          <w:szCs w:val="24"/>
        </w:rPr>
        <w:t>процессе</w:t>
      </w:r>
      <w:r w:rsidRPr="00E90A54">
        <w:rPr>
          <w:rFonts w:ascii="Times New Roman" w:eastAsia="Times New Roman" w:hAnsi="Times New Roman" w:cs="Times New Roman"/>
          <w:color w:val="221F1F"/>
          <w:spacing w:val="63"/>
          <w:w w:val="115"/>
          <w:sz w:val="24"/>
          <w:szCs w:val="24"/>
        </w:rPr>
        <w:t xml:space="preserve"> </w:t>
      </w:r>
      <w:r w:rsidRPr="00E90A54">
        <w:rPr>
          <w:rFonts w:ascii="Times New Roman" w:eastAsia="Times New Roman" w:hAnsi="Times New Roman" w:cs="Times New Roman"/>
          <w:color w:val="221F1F"/>
          <w:w w:val="115"/>
          <w:sz w:val="24"/>
          <w:szCs w:val="24"/>
        </w:rPr>
        <w:t>учебного</w:t>
      </w:r>
      <w:r w:rsidRPr="00E90A54">
        <w:rPr>
          <w:rFonts w:ascii="Times New Roman" w:eastAsia="Times New Roman" w:hAnsi="Times New Roman" w:cs="Times New Roman"/>
          <w:color w:val="221F1F"/>
          <w:spacing w:val="61"/>
          <w:w w:val="115"/>
          <w:sz w:val="24"/>
          <w:szCs w:val="24"/>
        </w:rPr>
        <w:t xml:space="preserve"> </w:t>
      </w:r>
      <w:r w:rsidRPr="00E90A54">
        <w:rPr>
          <w:rFonts w:ascii="Times New Roman" w:eastAsia="Times New Roman" w:hAnsi="Times New Roman" w:cs="Times New Roman"/>
          <w:color w:val="221F1F"/>
          <w:w w:val="115"/>
          <w:sz w:val="24"/>
          <w:szCs w:val="24"/>
        </w:rPr>
        <w:t>диалога</w:t>
      </w:r>
      <w:r w:rsidRPr="00E90A54">
        <w:rPr>
          <w:rFonts w:ascii="Times New Roman" w:eastAsia="Times New Roman" w:hAnsi="Times New Roman" w:cs="Times New Roman"/>
          <w:color w:val="221F1F"/>
          <w:spacing w:val="63"/>
          <w:w w:val="115"/>
          <w:sz w:val="24"/>
          <w:szCs w:val="24"/>
        </w:rPr>
        <w:t xml:space="preserve"> </w:t>
      </w:r>
      <w:r w:rsidRPr="00E90A54">
        <w:rPr>
          <w:rFonts w:ascii="Times New Roman" w:eastAsia="Times New Roman" w:hAnsi="Times New Roman" w:cs="Times New Roman"/>
          <w:color w:val="221F1F"/>
          <w:w w:val="115"/>
          <w:sz w:val="24"/>
          <w:szCs w:val="24"/>
        </w:rPr>
        <w:t>слушать</w:t>
      </w:r>
      <w:r w:rsidRPr="00E90A54">
        <w:rPr>
          <w:rFonts w:ascii="Times New Roman" w:eastAsia="Times New Roman" w:hAnsi="Times New Roman" w:cs="Times New Roman"/>
          <w:color w:val="221F1F"/>
          <w:spacing w:val="62"/>
          <w:w w:val="115"/>
          <w:sz w:val="24"/>
          <w:szCs w:val="24"/>
        </w:rPr>
        <w:t xml:space="preserve"> </w:t>
      </w:r>
      <w:r w:rsidRPr="00E90A54">
        <w:rPr>
          <w:rFonts w:ascii="Times New Roman" w:eastAsia="Times New Roman" w:hAnsi="Times New Roman" w:cs="Times New Roman"/>
          <w:color w:val="221F1F"/>
          <w:w w:val="115"/>
          <w:sz w:val="24"/>
          <w:szCs w:val="24"/>
        </w:rPr>
        <w:t>говорящего;</w:t>
      </w:r>
      <w:r w:rsidRPr="00E90A54">
        <w:rPr>
          <w:rFonts w:ascii="Times New Roman" w:eastAsia="Times New Roman" w:hAnsi="Times New Roman" w:cs="Times New Roman"/>
          <w:color w:val="221F1F"/>
          <w:spacing w:val="61"/>
          <w:w w:val="115"/>
          <w:sz w:val="24"/>
          <w:szCs w:val="24"/>
        </w:rPr>
        <w:t xml:space="preserve"> </w:t>
      </w:r>
      <w:r w:rsidRPr="00E90A54">
        <w:rPr>
          <w:rFonts w:ascii="Times New Roman" w:eastAsia="Times New Roman" w:hAnsi="Times New Roman" w:cs="Times New Roman"/>
          <w:color w:val="221F1F"/>
          <w:w w:val="115"/>
          <w:sz w:val="24"/>
          <w:szCs w:val="24"/>
        </w:rPr>
        <w:t>отвечать</w:t>
      </w:r>
      <w:r w:rsidRPr="00E90A54">
        <w:rPr>
          <w:rFonts w:ascii="Times New Roman" w:eastAsia="Times New Roman" w:hAnsi="Times New Roman" w:cs="Times New Roman"/>
          <w:color w:val="221F1F"/>
          <w:spacing w:val="62"/>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63"/>
          <w:w w:val="115"/>
          <w:sz w:val="24"/>
          <w:szCs w:val="24"/>
        </w:rPr>
        <w:t xml:space="preserve"> </w:t>
      </w:r>
      <w:r w:rsidRPr="00E90A54">
        <w:rPr>
          <w:rFonts w:ascii="Times New Roman" w:eastAsia="Times New Roman" w:hAnsi="Times New Roman" w:cs="Times New Roman"/>
          <w:color w:val="221F1F"/>
          <w:w w:val="115"/>
          <w:sz w:val="24"/>
          <w:szCs w:val="24"/>
        </w:rPr>
        <w:t>вопросы,</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дополнять</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ответы участников;</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уважительно</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относиться к</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разным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мнениям;</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2"/>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воспроизводить</w:t>
      </w:r>
      <w:r w:rsidRPr="00E90A54">
        <w:rPr>
          <w:rFonts w:ascii="Times New Roman" w:eastAsia="Times New Roman" w:hAnsi="Times New Roman" w:cs="Times New Roman"/>
          <w:color w:val="221F1F"/>
          <w:spacing w:val="40"/>
          <w:w w:val="115"/>
          <w:sz w:val="24"/>
          <w:szCs w:val="24"/>
        </w:rPr>
        <w:t xml:space="preserve"> </w:t>
      </w:r>
      <w:r w:rsidRPr="00E90A54">
        <w:rPr>
          <w:rFonts w:ascii="Times New Roman" w:eastAsia="Times New Roman" w:hAnsi="Times New Roman" w:cs="Times New Roman"/>
          <w:color w:val="221F1F"/>
          <w:w w:val="115"/>
          <w:sz w:val="24"/>
          <w:szCs w:val="24"/>
        </w:rPr>
        <w:t>названия</w:t>
      </w:r>
      <w:r w:rsidRPr="00E90A54">
        <w:rPr>
          <w:rFonts w:ascii="Times New Roman" w:eastAsia="Times New Roman" w:hAnsi="Times New Roman" w:cs="Times New Roman"/>
          <w:color w:val="221F1F"/>
          <w:spacing w:val="42"/>
          <w:w w:val="115"/>
          <w:sz w:val="24"/>
          <w:szCs w:val="24"/>
        </w:rPr>
        <w:t xml:space="preserve"> </w:t>
      </w:r>
      <w:r w:rsidRPr="00E90A54">
        <w:rPr>
          <w:rFonts w:ascii="Times New Roman" w:eastAsia="Times New Roman" w:hAnsi="Times New Roman" w:cs="Times New Roman"/>
          <w:color w:val="221F1F"/>
          <w:w w:val="115"/>
          <w:sz w:val="24"/>
          <w:szCs w:val="24"/>
        </w:rPr>
        <w:t>своего</w:t>
      </w:r>
      <w:r w:rsidRPr="00E90A54">
        <w:rPr>
          <w:rFonts w:ascii="Times New Roman" w:eastAsia="Times New Roman" w:hAnsi="Times New Roman" w:cs="Times New Roman"/>
          <w:color w:val="221F1F"/>
          <w:spacing w:val="42"/>
          <w:w w:val="115"/>
          <w:sz w:val="24"/>
          <w:szCs w:val="24"/>
        </w:rPr>
        <w:t xml:space="preserve"> </w:t>
      </w:r>
      <w:r w:rsidRPr="00E90A54">
        <w:rPr>
          <w:rFonts w:ascii="Times New Roman" w:eastAsia="Times New Roman" w:hAnsi="Times New Roman" w:cs="Times New Roman"/>
          <w:color w:val="221F1F"/>
          <w:w w:val="115"/>
          <w:sz w:val="24"/>
          <w:szCs w:val="24"/>
        </w:rPr>
        <w:t>населенного</w:t>
      </w:r>
      <w:r w:rsidRPr="00E90A54">
        <w:rPr>
          <w:rFonts w:ascii="Times New Roman" w:eastAsia="Times New Roman" w:hAnsi="Times New Roman" w:cs="Times New Roman"/>
          <w:color w:val="221F1F"/>
          <w:spacing w:val="41"/>
          <w:w w:val="115"/>
          <w:sz w:val="24"/>
          <w:szCs w:val="24"/>
        </w:rPr>
        <w:t xml:space="preserve"> </w:t>
      </w:r>
      <w:r w:rsidRPr="00E90A54">
        <w:rPr>
          <w:rFonts w:ascii="Times New Roman" w:eastAsia="Times New Roman" w:hAnsi="Times New Roman" w:cs="Times New Roman"/>
          <w:color w:val="221F1F"/>
          <w:w w:val="115"/>
          <w:sz w:val="24"/>
          <w:szCs w:val="24"/>
        </w:rPr>
        <w:t>пункта,</w:t>
      </w:r>
      <w:r w:rsidRPr="00E90A54">
        <w:rPr>
          <w:rFonts w:ascii="Times New Roman" w:eastAsia="Times New Roman" w:hAnsi="Times New Roman" w:cs="Times New Roman"/>
          <w:color w:val="221F1F"/>
          <w:spacing w:val="41"/>
          <w:w w:val="115"/>
          <w:sz w:val="24"/>
          <w:szCs w:val="24"/>
        </w:rPr>
        <w:t xml:space="preserve"> </w:t>
      </w:r>
      <w:r w:rsidRPr="00E90A54">
        <w:rPr>
          <w:rFonts w:ascii="Times New Roman" w:eastAsia="Times New Roman" w:hAnsi="Times New Roman" w:cs="Times New Roman"/>
          <w:color w:val="221F1F"/>
          <w:w w:val="115"/>
          <w:sz w:val="24"/>
          <w:szCs w:val="24"/>
        </w:rPr>
        <w:t>название</w:t>
      </w:r>
      <w:r w:rsidRPr="00E90A54">
        <w:rPr>
          <w:rFonts w:ascii="Times New Roman" w:eastAsia="Times New Roman" w:hAnsi="Times New Roman" w:cs="Times New Roman"/>
          <w:color w:val="221F1F"/>
          <w:spacing w:val="42"/>
          <w:w w:val="115"/>
          <w:sz w:val="24"/>
          <w:szCs w:val="24"/>
        </w:rPr>
        <w:t xml:space="preserve"> </w:t>
      </w:r>
      <w:r w:rsidRPr="00E90A54">
        <w:rPr>
          <w:rFonts w:ascii="Times New Roman" w:eastAsia="Times New Roman" w:hAnsi="Times New Roman" w:cs="Times New Roman"/>
          <w:color w:val="221F1F"/>
          <w:w w:val="115"/>
          <w:sz w:val="24"/>
          <w:szCs w:val="24"/>
        </w:rPr>
        <w:t>страны,</w:t>
      </w:r>
      <w:r w:rsidRPr="00E90A54">
        <w:rPr>
          <w:rFonts w:ascii="Times New Roman" w:eastAsia="Times New Roman" w:hAnsi="Times New Roman" w:cs="Times New Roman"/>
          <w:color w:val="221F1F"/>
          <w:spacing w:val="41"/>
          <w:w w:val="115"/>
          <w:sz w:val="24"/>
          <w:szCs w:val="24"/>
        </w:rPr>
        <w:t xml:space="preserve"> </w:t>
      </w:r>
      <w:r w:rsidRPr="00E90A54">
        <w:rPr>
          <w:rFonts w:ascii="Times New Roman" w:eastAsia="Times New Roman" w:hAnsi="Times New Roman" w:cs="Times New Roman"/>
          <w:color w:val="221F1F"/>
          <w:w w:val="115"/>
          <w:sz w:val="24"/>
          <w:szCs w:val="24"/>
        </w:rPr>
        <w:t>её</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столицы; воспроизводить наизусть слова</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гимна</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России;</w:t>
      </w:r>
    </w:p>
    <w:p w:rsidR="00E90A54" w:rsidRPr="00E90A54" w:rsidRDefault="00E90A54" w:rsidP="00E90A54">
      <w:pPr>
        <w:widowControl w:val="0"/>
        <w:numPr>
          <w:ilvl w:val="0"/>
          <w:numId w:val="12"/>
        </w:numPr>
        <w:tabs>
          <w:tab w:val="left" w:pos="572"/>
          <w:tab w:val="left" w:pos="2297"/>
          <w:tab w:val="left" w:pos="4434"/>
          <w:tab w:val="left" w:pos="8662"/>
          <w:tab w:val="left" w:pos="10213"/>
        </w:tabs>
        <w:autoSpaceDE w:val="0"/>
        <w:autoSpaceDN w:val="0"/>
        <w:spacing w:after="0" w:line="240" w:lineRule="auto"/>
        <w:ind w:left="213" w:right="120"/>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соотносить</w:t>
      </w:r>
      <w:r w:rsidRPr="00E90A54">
        <w:rPr>
          <w:rFonts w:ascii="Times New Roman" w:eastAsia="Times New Roman" w:hAnsi="Times New Roman" w:cs="Times New Roman"/>
          <w:color w:val="221F1F"/>
          <w:w w:val="115"/>
          <w:sz w:val="24"/>
          <w:szCs w:val="24"/>
        </w:rPr>
        <w:tab/>
        <w:t>предметы</w:t>
      </w:r>
      <w:r w:rsidRPr="00E90A54">
        <w:rPr>
          <w:rFonts w:ascii="Times New Roman" w:eastAsia="Times New Roman" w:hAnsi="Times New Roman" w:cs="Times New Roman"/>
          <w:color w:val="221F1F"/>
          <w:w w:val="115"/>
          <w:sz w:val="24"/>
          <w:szCs w:val="24"/>
        </w:rPr>
        <w:tab/>
        <w:t>декоративно-прикладного</w:t>
      </w:r>
      <w:r w:rsidRPr="00E90A54">
        <w:rPr>
          <w:rFonts w:ascii="Times New Roman" w:eastAsia="Times New Roman" w:hAnsi="Times New Roman" w:cs="Times New Roman"/>
          <w:color w:val="221F1F"/>
          <w:w w:val="115"/>
          <w:sz w:val="24"/>
          <w:szCs w:val="24"/>
        </w:rPr>
        <w:tab/>
        <w:t>искусства</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spacing w:val="-4"/>
          <w:w w:val="115"/>
          <w:sz w:val="24"/>
          <w:szCs w:val="24"/>
        </w:rPr>
        <w:t>с</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принадлежностью</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народу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РФ,</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описывать</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предмет</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предложенному</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плану;</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описывать</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предложенному</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плану</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время</w:t>
      </w:r>
      <w:r w:rsidRPr="00E90A54">
        <w:rPr>
          <w:rFonts w:ascii="Times New Roman" w:eastAsia="Times New Roman" w:hAnsi="Times New Roman" w:cs="Times New Roman"/>
          <w:color w:val="221F1F"/>
          <w:spacing w:val="10"/>
          <w:w w:val="115"/>
          <w:sz w:val="24"/>
          <w:szCs w:val="24"/>
        </w:rPr>
        <w:t xml:space="preserve"> </w:t>
      </w:r>
      <w:r w:rsidRPr="00E90A54">
        <w:rPr>
          <w:rFonts w:ascii="Times New Roman" w:eastAsia="Times New Roman" w:hAnsi="Times New Roman" w:cs="Times New Roman"/>
          <w:color w:val="221F1F"/>
          <w:w w:val="115"/>
          <w:sz w:val="24"/>
          <w:szCs w:val="24"/>
        </w:rPr>
        <w:t>года,</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передавать</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рассказе</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своё</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отношение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природным</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явлениям;</w:t>
      </w:r>
    </w:p>
    <w:p w:rsidR="00E90A54" w:rsidRPr="00E90A54" w:rsidRDefault="00E90A54" w:rsidP="00E90A54">
      <w:pPr>
        <w:widowControl w:val="0"/>
        <w:numPr>
          <w:ilvl w:val="0"/>
          <w:numId w:val="12"/>
        </w:numPr>
        <w:tabs>
          <w:tab w:val="left" w:pos="572"/>
        </w:tabs>
        <w:autoSpaceDE w:val="0"/>
        <w:autoSpaceDN w:val="0"/>
        <w:spacing w:after="0" w:line="299" w:lineRule="exact"/>
        <w:ind w:left="571" w:hanging="35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сравнивать</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домашних</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диких</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животных,</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объяснять,</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чем</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они</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различаются.</w:t>
      </w:r>
    </w:p>
    <w:p w:rsidR="00E90A54" w:rsidRPr="00E90A54" w:rsidRDefault="00E90A54" w:rsidP="00E90A54">
      <w:pPr>
        <w:widowControl w:val="0"/>
        <w:autoSpaceDE w:val="0"/>
        <w:autoSpaceDN w:val="0"/>
        <w:spacing w:before="1"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before="1" w:after="0" w:line="298" w:lineRule="exact"/>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Регулятивные</w:t>
      </w:r>
      <w:r w:rsidRPr="00E90A54">
        <w:rPr>
          <w:rFonts w:ascii="Times New Roman" w:eastAsia="Times New Roman" w:hAnsi="Times New Roman" w:cs="Times New Roman"/>
          <w:b/>
          <w:bCs/>
          <w:i/>
          <w:iCs/>
          <w:color w:val="221F1F"/>
          <w:spacing w:val="-9"/>
          <w:w w:val="115"/>
          <w:sz w:val="24"/>
          <w:szCs w:val="24"/>
        </w:rPr>
        <w:t xml:space="preserve"> </w:t>
      </w:r>
      <w:r w:rsidRPr="00E90A54">
        <w:rPr>
          <w:rFonts w:ascii="Times New Roman" w:eastAsia="Times New Roman" w:hAnsi="Times New Roman" w:cs="Times New Roman"/>
          <w:b/>
          <w:bCs/>
          <w:i/>
          <w:iCs/>
          <w:color w:val="221F1F"/>
          <w:w w:val="115"/>
          <w:sz w:val="24"/>
          <w:szCs w:val="24"/>
        </w:rPr>
        <w:t>универсальные</w:t>
      </w:r>
      <w:r w:rsidRPr="00E90A54">
        <w:rPr>
          <w:rFonts w:ascii="Times New Roman" w:eastAsia="Times New Roman" w:hAnsi="Times New Roman" w:cs="Times New Roman"/>
          <w:b/>
          <w:bCs/>
          <w:i/>
          <w:iCs/>
          <w:color w:val="221F1F"/>
          <w:spacing w:val="-8"/>
          <w:w w:val="115"/>
          <w:sz w:val="24"/>
          <w:szCs w:val="24"/>
        </w:rPr>
        <w:t xml:space="preserve"> </w:t>
      </w:r>
      <w:r w:rsidRPr="00E90A54">
        <w:rPr>
          <w:rFonts w:ascii="Times New Roman" w:eastAsia="Times New Roman" w:hAnsi="Times New Roman" w:cs="Times New Roman"/>
          <w:b/>
          <w:bCs/>
          <w:i/>
          <w:iCs/>
          <w:color w:val="221F1F"/>
          <w:w w:val="115"/>
          <w:sz w:val="24"/>
          <w:szCs w:val="24"/>
        </w:rPr>
        <w:t>учебные</w:t>
      </w:r>
      <w:r w:rsidRPr="00E90A54">
        <w:rPr>
          <w:rFonts w:ascii="Times New Roman" w:eastAsia="Times New Roman" w:hAnsi="Times New Roman" w:cs="Times New Roman"/>
          <w:b/>
          <w:bCs/>
          <w:i/>
          <w:iCs/>
          <w:color w:val="221F1F"/>
          <w:spacing w:val="-8"/>
          <w:w w:val="115"/>
          <w:sz w:val="24"/>
          <w:szCs w:val="24"/>
        </w:rPr>
        <w:t xml:space="preserve"> </w:t>
      </w:r>
      <w:r w:rsidRPr="00E90A54">
        <w:rPr>
          <w:rFonts w:ascii="Times New Roman" w:eastAsia="Times New Roman" w:hAnsi="Times New Roman" w:cs="Times New Roman"/>
          <w:b/>
          <w:bCs/>
          <w:i/>
          <w:iCs/>
          <w:color w:val="221F1F"/>
          <w:w w:val="115"/>
          <w:sz w:val="24"/>
          <w:szCs w:val="24"/>
        </w:rPr>
        <w:t>действия:</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5"/>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сравнивать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организацию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установленными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здорового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образа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(выполнение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режима,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двигательная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активность,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закаливание,</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безопасность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использования</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бытовых электроприборов);</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1"/>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оценивать выполнение правил безопасного поведения на дорогах и улицах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другими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детьми,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выполнять</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самооценку;</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анализировать предложенные ситуации: устанавливать нарушения режима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дня, организации учебной работы; нарушения правил дорожного движения,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пользования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электро</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 газовыми приборами.</w:t>
      </w:r>
    </w:p>
    <w:p w:rsidR="00E90A54" w:rsidRPr="00E90A54" w:rsidRDefault="00E90A54" w:rsidP="00E90A54">
      <w:pPr>
        <w:widowControl w:val="0"/>
        <w:autoSpaceDE w:val="0"/>
        <w:autoSpaceDN w:val="0"/>
        <w:spacing w:before="10"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Совместная</w:t>
      </w:r>
      <w:r w:rsidRPr="00E90A54">
        <w:rPr>
          <w:rFonts w:ascii="Times New Roman" w:eastAsia="Times New Roman" w:hAnsi="Times New Roman" w:cs="Times New Roman"/>
          <w:b/>
          <w:bCs/>
          <w:i/>
          <w:iCs/>
          <w:color w:val="221F1F"/>
          <w:spacing w:val="61"/>
          <w:w w:val="115"/>
          <w:sz w:val="24"/>
          <w:szCs w:val="24"/>
        </w:rPr>
        <w:t xml:space="preserve"> </w:t>
      </w:r>
      <w:r w:rsidRPr="00E90A54">
        <w:rPr>
          <w:rFonts w:ascii="Times New Roman" w:eastAsia="Times New Roman" w:hAnsi="Times New Roman" w:cs="Times New Roman"/>
          <w:b/>
          <w:bCs/>
          <w:i/>
          <w:iCs/>
          <w:color w:val="221F1F"/>
          <w:w w:val="115"/>
          <w:sz w:val="24"/>
          <w:szCs w:val="24"/>
        </w:rPr>
        <w:t>деятельность:</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соблюдать правила общения в совместной деятельности: договариваться,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справедливо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распределять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работу,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определять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нарушение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взаимоотношений,</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при</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участии</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учителя</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устранять</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возникающие</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конфликты.</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4"/>
          <w:szCs w:val="24"/>
        </w:rPr>
      </w:pPr>
    </w:p>
    <w:p w:rsidR="00E90A54" w:rsidRPr="00E90A54" w:rsidRDefault="00E90A54" w:rsidP="00E90A54">
      <w:pPr>
        <w:widowControl w:val="0"/>
        <w:numPr>
          <w:ilvl w:val="0"/>
          <w:numId w:val="10"/>
        </w:numPr>
        <w:tabs>
          <w:tab w:val="left" w:pos="439"/>
        </w:tabs>
        <w:autoSpaceDE w:val="0"/>
        <w:autoSpaceDN w:val="0"/>
        <w:spacing w:after="0" w:line="240" w:lineRule="auto"/>
        <w:rPr>
          <w:rFonts w:ascii="Times New Roman" w:eastAsia="Times New Roman" w:hAnsi="Times New Roman" w:cs="Times New Roman"/>
          <w:b/>
          <w:sz w:val="24"/>
          <w:szCs w:val="24"/>
        </w:rPr>
      </w:pPr>
      <w:r w:rsidRPr="00E90A54">
        <w:rPr>
          <w:rFonts w:ascii="Times New Roman" w:eastAsia="Times New Roman" w:hAnsi="Times New Roman" w:cs="Times New Roman"/>
          <w:b/>
          <w:color w:val="221F1F"/>
          <w:w w:val="115"/>
          <w:sz w:val="24"/>
          <w:szCs w:val="24"/>
          <w:u w:color="221F1F"/>
        </w:rPr>
        <w:t>КЛАСС</w:t>
      </w:r>
      <w:r w:rsidRPr="00E90A54">
        <w:rPr>
          <w:rFonts w:ascii="Times New Roman" w:eastAsia="Times New Roman" w:hAnsi="Times New Roman" w:cs="Times New Roman"/>
          <w:b/>
          <w:color w:val="221F1F"/>
          <w:spacing w:val="-5"/>
          <w:w w:val="115"/>
          <w:sz w:val="24"/>
          <w:szCs w:val="24"/>
          <w:u w:color="221F1F"/>
        </w:rPr>
        <w:t xml:space="preserve"> </w:t>
      </w:r>
      <w:r w:rsidRPr="00E90A54">
        <w:rPr>
          <w:rFonts w:ascii="Times New Roman" w:eastAsia="Times New Roman" w:hAnsi="Times New Roman" w:cs="Times New Roman"/>
          <w:b/>
          <w:color w:val="221F1F"/>
          <w:w w:val="115"/>
          <w:sz w:val="24"/>
          <w:szCs w:val="24"/>
          <w:u w:color="221F1F"/>
        </w:rPr>
        <w:t>(68</w:t>
      </w:r>
      <w:r w:rsidRPr="00E90A54">
        <w:rPr>
          <w:rFonts w:ascii="Times New Roman" w:eastAsia="Times New Roman" w:hAnsi="Times New Roman" w:cs="Times New Roman"/>
          <w:b/>
          <w:color w:val="221F1F"/>
          <w:spacing w:val="-1"/>
          <w:w w:val="115"/>
          <w:sz w:val="24"/>
          <w:szCs w:val="24"/>
          <w:u w:color="221F1F"/>
        </w:rPr>
        <w:t xml:space="preserve"> </w:t>
      </w:r>
      <w:r w:rsidRPr="00E90A54">
        <w:rPr>
          <w:rFonts w:ascii="Times New Roman" w:eastAsia="Times New Roman" w:hAnsi="Times New Roman" w:cs="Times New Roman"/>
          <w:b/>
          <w:color w:val="221F1F"/>
          <w:w w:val="115"/>
          <w:sz w:val="24"/>
          <w:szCs w:val="24"/>
          <w:u w:color="221F1F"/>
        </w:rPr>
        <w:t>ч.)</w:t>
      </w:r>
    </w:p>
    <w:p w:rsidR="00E90A54" w:rsidRPr="00E90A54" w:rsidRDefault="00E90A54" w:rsidP="00E90A54">
      <w:pPr>
        <w:widowControl w:val="0"/>
        <w:autoSpaceDE w:val="0"/>
        <w:autoSpaceDN w:val="0"/>
        <w:spacing w:before="4" w:after="0" w:line="240" w:lineRule="auto"/>
        <w:rPr>
          <w:rFonts w:ascii="Times New Roman" w:eastAsia="Times New Roman" w:hAnsi="Times New Roman" w:cs="Times New Roman"/>
          <w:b/>
          <w:sz w:val="24"/>
          <w:szCs w:val="24"/>
        </w:rPr>
      </w:pPr>
    </w:p>
    <w:p w:rsidR="00E90A54" w:rsidRPr="00E90A54" w:rsidRDefault="00E90A54" w:rsidP="00E90A54">
      <w:pPr>
        <w:widowControl w:val="0"/>
        <w:autoSpaceDE w:val="0"/>
        <w:autoSpaceDN w:val="0"/>
        <w:spacing w:before="88" w:after="0" w:line="240" w:lineRule="auto"/>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Человек</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и</w:t>
      </w:r>
      <w:r w:rsidRPr="00E90A54">
        <w:rPr>
          <w:rFonts w:ascii="Times New Roman" w:eastAsia="Times New Roman" w:hAnsi="Times New Roman" w:cs="Times New Roman"/>
          <w:b/>
          <w:bCs/>
          <w:i/>
          <w:iCs/>
          <w:color w:val="221F1F"/>
          <w:spacing w:val="-5"/>
          <w:w w:val="115"/>
          <w:sz w:val="24"/>
          <w:szCs w:val="24"/>
        </w:rPr>
        <w:t xml:space="preserve"> </w:t>
      </w:r>
      <w:r w:rsidRPr="00E90A54">
        <w:rPr>
          <w:rFonts w:ascii="Times New Roman" w:eastAsia="Times New Roman" w:hAnsi="Times New Roman" w:cs="Times New Roman"/>
          <w:b/>
          <w:bCs/>
          <w:i/>
          <w:iCs/>
          <w:color w:val="221F1F"/>
          <w:w w:val="115"/>
          <w:sz w:val="24"/>
          <w:szCs w:val="24"/>
        </w:rPr>
        <w:t>общество</w:t>
      </w:r>
    </w:p>
    <w:p w:rsidR="00E90A54" w:rsidRPr="00E90A54" w:rsidRDefault="00E90A54" w:rsidP="00E90A54">
      <w:pPr>
        <w:widowControl w:val="0"/>
        <w:autoSpaceDE w:val="0"/>
        <w:autoSpaceDN w:val="0"/>
        <w:spacing w:before="1" w:after="0" w:line="240" w:lineRule="auto"/>
        <w:ind w:left="213" w:right="114"/>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Наша Родина -</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Россия, Российская Федерация.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Россия и её столица на карте.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Государственные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символы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Москва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столица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  Святыни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Москвы - святыни России: Кремль, Красная площадь, Большой театр и др.</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Характеристика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отдельных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исторических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событий,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связанных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Москвой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(основание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Москвы,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строительство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Кремля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др.).</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Герб</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Москвы.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Расположение Москвы на карте.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Города России.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Россия - многонациональное</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государство. Народы России, их традиции, обычаи, праздники. Родной край,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его</w:t>
      </w:r>
      <w:r w:rsidRPr="00E90A54">
        <w:rPr>
          <w:rFonts w:ascii="Times New Roman" w:eastAsia="Times New Roman" w:hAnsi="Times New Roman" w:cs="Times New Roman"/>
          <w:color w:val="221F1F"/>
          <w:spacing w:val="42"/>
          <w:w w:val="115"/>
          <w:sz w:val="24"/>
          <w:szCs w:val="24"/>
        </w:rPr>
        <w:t xml:space="preserve"> </w:t>
      </w:r>
      <w:r w:rsidRPr="00E90A54">
        <w:rPr>
          <w:rFonts w:ascii="Times New Roman" w:eastAsia="Times New Roman" w:hAnsi="Times New Roman" w:cs="Times New Roman"/>
          <w:color w:val="221F1F"/>
          <w:w w:val="115"/>
          <w:sz w:val="24"/>
          <w:szCs w:val="24"/>
        </w:rPr>
        <w:t>природные</w:t>
      </w:r>
      <w:r w:rsidRPr="00E90A54">
        <w:rPr>
          <w:rFonts w:ascii="Times New Roman" w:eastAsia="Times New Roman" w:hAnsi="Times New Roman" w:cs="Times New Roman"/>
          <w:color w:val="221F1F"/>
          <w:spacing w:val="42"/>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41"/>
          <w:w w:val="115"/>
          <w:sz w:val="24"/>
          <w:szCs w:val="24"/>
        </w:rPr>
        <w:t xml:space="preserve"> </w:t>
      </w:r>
      <w:r w:rsidRPr="00E90A54">
        <w:rPr>
          <w:rFonts w:ascii="Times New Roman" w:eastAsia="Times New Roman" w:hAnsi="Times New Roman" w:cs="Times New Roman"/>
          <w:color w:val="221F1F"/>
          <w:w w:val="115"/>
          <w:sz w:val="24"/>
          <w:szCs w:val="24"/>
        </w:rPr>
        <w:t>культурные</w:t>
      </w:r>
      <w:r w:rsidRPr="00E90A54">
        <w:rPr>
          <w:rFonts w:ascii="Times New Roman" w:eastAsia="Times New Roman" w:hAnsi="Times New Roman" w:cs="Times New Roman"/>
          <w:color w:val="221F1F"/>
          <w:spacing w:val="40"/>
          <w:w w:val="115"/>
          <w:sz w:val="24"/>
          <w:szCs w:val="24"/>
        </w:rPr>
        <w:t xml:space="preserve"> </w:t>
      </w:r>
      <w:r w:rsidRPr="00E90A54">
        <w:rPr>
          <w:rFonts w:ascii="Times New Roman" w:eastAsia="Times New Roman" w:hAnsi="Times New Roman" w:cs="Times New Roman"/>
          <w:color w:val="221F1F"/>
          <w:w w:val="115"/>
          <w:sz w:val="24"/>
          <w:szCs w:val="24"/>
        </w:rPr>
        <w:t>достопримечательности.</w:t>
      </w:r>
      <w:r w:rsidRPr="00E90A54">
        <w:rPr>
          <w:rFonts w:ascii="Times New Roman" w:eastAsia="Times New Roman" w:hAnsi="Times New Roman" w:cs="Times New Roman"/>
          <w:color w:val="221F1F"/>
          <w:spacing w:val="41"/>
          <w:w w:val="115"/>
          <w:sz w:val="24"/>
          <w:szCs w:val="24"/>
        </w:rPr>
        <w:t xml:space="preserve"> </w:t>
      </w:r>
      <w:r w:rsidRPr="00E90A54">
        <w:rPr>
          <w:rFonts w:ascii="Times New Roman" w:eastAsia="Times New Roman" w:hAnsi="Times New Roman" w:cs="Times New Roman"/>
          <w:color w:val="221F1F"/>
          <w:w w:val="115"/>
          <w:sz w:val="24"/>
          <w:szCs w:val="24"/>
        </w:rPr>
        <w:t>Значимые</w:t>
      </w:r>
      <w:r w:rsidRPr="00E90A54">
        <w:rPr>
          <w:rFonts w:ascii="Times New Roman" w:eastAsia="Times New Roman" w:hAnsi="Times New Roman" w:cs="Times New Roman"/>
          <w:color w:val="221F1F"/>
          <w:spacing w:val="42"/>
          <w:w w:val="115"/>
          <w:sz w:val="24"/>
          <w:szCs w:val="24"/>
        </w:rPr>
        <w:t xml:space="preserve"> </w:t>
      </w:r>
      <w:r w:rsidRPr="00E90A54">
        <w:rPr>
          <w:rFonts w:ascii="Times New Roman" w:eastAsia="Times New Roman" w:hAnsi="Times New Roman" w:cs="Times New Roman"/>
          <w:color w:val="221F1F"/>
          <w:w w:val="115"/>
          <w:sz w:val="24"/>
          <w:szCs w:val="24"/>
        </w:rPr>
        <w:t>события</w:t>
      </w:r>
    </w:p>
    <w:p w:rsidR="00E90A54" w:rsidRPr="00E90A54" w:rsidRDefault="00E90A54" w:rsidP="00E90A54">
      <w:pPr>
        <w:widowControl w:val="0"/>
        <w:autoSpaceDE w:val="0"/>
        <w:autoSpaceDN w:val="0"/>
        <w:spacing w:after="0" w:line="240" w:lineRule="auto"/>
        <w:jc w:val="both"/>
        <w:rPr>
          <w:rFonts w:ascii="Times New Roman" w:eastAsia="Times New Roman" w:hAnsi="Times New Roman" w:cs="Times New Roman"/>
          <w:sz w:val="24"/>
          <w:szCs w:val="24"/>
        </w:rPr>
        <w:sectPr w:rsidR="00E90A54" w:rsidRPr="00E90A54">
          <w:pgSz w:w="11910" w:h="16840"/>
          <w:pgMar w:top="480" w:right="660" w:bottom="720" w:left="780" w:header="0" w:footer="520" w:gutter="0"/>
          <w:cols w:space="720"/>
        </w:sectPr>
      </w:pPr>
    </w:p>
    <w:p w:rsidR="00E90A54" w:rsidRPr="00E90A54" w:rsidRDefault="00E90A54" w:rsidP="00E90A54">
      <w:pPr>
        <w:widowControl w:val="0"/>
        <w:autoSpaceDE w:val="0"/>
        <w:autoSpaceDN w:val="0"/>
        <w:spacing w:before="70" w:after="0" w:line="240" w:lineRule="auto"/>
        <w:ind w:left="213" w:right="129"/>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lastRenderedPageBreak/>
        <w:t>истории родного края. Свой регион и его главный город на карте; символика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региона.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Хозяйственные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занятия,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профессии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жителей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родного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края.</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Значение труда в жизни человека и общества. Семья.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Семейные ценности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традиции.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Родословная.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Составление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схемы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родословного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древа,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истории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семьи.</w:t>
      </w:r>
    </w:p>
    <w:p w:rsidR="00E90A54" w:rsidRPr="00E90A54" w:rsidRDefault="00E90A54" w:rsidP="00E90A54">
      <w:pPr>
        <w:widowControl w:val="0"/>
        <w:autoSpaceDE w:val="0"/>
        <w:autoSpaceDN w:val="0"/>
        <w:spacing w:after="0" w:line="240" w:lineRule="auto"/>
        <w:ind w:left="213" w:right="130"/>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общественных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местах.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Доброта,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справедливость,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честность,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уважение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чужому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мнению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особенностям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других</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людей -</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главные правила взаимоотношений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членов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общества.</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Человек</w:t>
      </w:r>
      <w:r w:rsidRPr="00E90A54">
        <w:rPr>
          <w:rFonts w:ascii="Times New Roman" w:eastAsia="Times New Roman" w:hAnsi="Times New Roman" w:cs="Times New Roman"/>
          <w:b/>
          <w:bCs/>
          <w:i/>
          <w:iCs/>
          <w:color w:val="221F1F"/>
          <w:spacing w:val="-3"/>
          <w:w w:val="115"/>
          <w:sz w:val="24"/>
          <w:szCs w:val="24"/>
        </w:rPr>
        <w:t xml:space="preserve"> </w:t>
      </w:r>
      <w:r w:rsidRPr="00E90A54">
        <w:rPr>
          <w:rFonts w:ascii="Times New Roman" w:eastAsia="Times New Roman" w:hAnsi="Times New Roman" w:cs="Times New Roman"/>
          <w:b/>
          <w:bCs/>
          <w:i/>
          <w:iCs/>
          <w:color w:val="221F1F"/>
          <w:w w:val="115"/>
          <w:sz w:val="24"/>
          <w:szCs w:val="24"/>
        </w:rPr>
        <w:t>и</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природа</w:t>
      </w:r>
    </w:p>
    <w:p w:rsidR="00E90A54" w:rsidRPr="00E90A54" w:rsidRDefault="00E90A54" w:rsidP="00E90A54">
      <w:pPr>
        <w:widowControl w:val="0"/>
        <w:autoSpaceDE w:val="0"/>
        <w:autoSpaceDN w:val="0"/>
        <w:spacing w:before="1" w:after="0" w:line="240" w:lineRule="auto"/>
        <w:ind w:left="213" w:right="125"/>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Методы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познания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наблюдения,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опыты,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измерения.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Звёзды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созвездия,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наблюдения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звёздного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неба.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Планеты.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Земля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отличается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других планет; условия жизни на Земле. Изображения Земли: глобус, карта,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план.</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Карта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мира.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Материки,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океаны.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Определение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сторон</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горизонта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помощи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компаса.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Ориентирование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местности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местным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природным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признакам, Солнцу. Компас, устройство; ориентирование с помощью компаса.</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Многообразие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растений.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Деревья,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кустарники,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травы.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Дикорастущие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растения.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Связи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Годовой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ход</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изменений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растений.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Многообразие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животных.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Насекомые,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рыбы,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птицы,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звери,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земноводные, пресмыкающиеся: общая характеристика внешних признаков.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Связи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 природе.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Годовой</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ход</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изменений в жизни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животных.</w:t>
      </w:r>
    </w:p>
    <w:p w:rsidR="00E90A54" w:rsidRPr="00E90A54" w:rsidRDefault="00E90A54" w:rsidP="00E90A54">
      <w:pPr>
        <w:widowControl w:val="0"/>
        <w:autoSpaceDE w:val="0"/>
        <w:autoSpaceDN w:val="0"/>
        <w:spacing w:after="0" w:line="240" w:lineRule="auto"/>
        <w:ind w:left="213" w:right="129"/>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Красная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книга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её</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значение,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отдельные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представители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растений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животных Красной книги. Заповедники, природные парки. Охрана природы.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 нравственного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p>
    <w:p w:rsidR="00E90A54" w:rsidRPr="00E90A54" w:rsidRDefault="00E90A54" w:rsidP="00E90A54">
      <w:pPr>
        <w:widowControl w:val="0"/>
        <w:autoSpaceDE w:val="0"/>
        <w:autoSpaceDN w:val="0"/>
        <w:spacing w:before="1"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98" w:lineRule="exact"/>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Правила</w:t>
      </w:r>
      <w:r w:rsidRPr="00E90A54">
        <w:rPr>
          <w:rFonts w:ascii="Times New Roman" w:eastAsia="Times New Roman" w:hAnsi="Times New Roman" w:cs="Times New Roman"/>
          <w:b/>
          <w:bCs/>
          <w:i/>
          <w:iCs/>
          <w:color w:val="221F1F"/>
          <w:spacing w:val="-5"/>
          <w:w w:val="115"/>
          <w:sz w:val="24"/>
          <w:szCs w:val="24"/>
        </w:rPr>
        <w:t xml:space="preserve"> </w:t>
      </w:r>
      <w:r w:rsidRPr="00E90A54">
        <w:rPr>
          <w:rFonts w:ascii="Times New Roman" w:eastAsia="Times New Roman" w:hAnsi="Times New Roman" w:cs="Times New Roman"/>
          <w:b/>
          <w:bCs/>
          <w:i/>
          <w:iCs/>
          <w:color w:val="221F1F"/>
          <w:w w:val="115"/>
          <w:sz w:val="24"/>
          <w:szCs w:val="24"/>
        </w:rPr>
        <w:t>безопасной</w:t>
      </w:r>
      <w:r w:rsidRPr="00E90A54">
        <w:rPr>
          <w:rFonts w:ascii="Times New Roman" w:eastAsia="Times New Roman" w:hAnsi="Times New Roman" w:cs="Times New Roman"/>
          <w:b/>
          <w:bCs/>
          <w:i/>
          <w:iCs/>
          <w:color w:val="221F1F"/>
          <w:spacing w:val="-5"/>
          <w:w w:val="115"/>
          <w:sz w:val="24"/>
          <w:szCs w:val="24"/>
        </w:rPr>
        <w:t xml:space="preserve"> </w:t>
      </w:r>
      <w:r w:rsidRPr="00E90A54">
        <w:rPr>
          <w:rFonts w:ascii="Times New Roman" w:eastAsia="Times New Roman" w:hAnsi="Times New Roman" w:cs="Times New Roman"/>
          <w:b/>
          <w:bCs/>
          <w:i/>
          <w:iCs/>
          <w:color w:val="221F1F"/>
          <w:w w:val="115"/>
          <w:sz w:val="24"/>
          <w:szCs w:val="24"/>
        </w:rPr>
        <w:t>жизни</w:t>
      </w:r>
    </w:p>
    <w:p w:rsidR="00E90A54" w:rsidRPr="00E90A54" w:rsidRDefault="00E90A54" w:rsidP="00E90A54">
      <w:pPr>
        <w:widowControl w:val="0"/>
        <w:autoSpaceDE w:val="0"/>
        <w:autoSpaceDN w:val="0"/>
        <w:spacing w:after="0" w:line="240" w:lineRule="auto"/>
        <w:ind w:left="213" w:right="118"/>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Здоровый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образ</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режим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дня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(чередование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учебных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занятий,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двигательной активности) и рациональное питание (количество приёмов пищи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и рацион питания). Физическая культура, закаливание, игры на воздухе как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условие сохранения и укрепления здоровья. Правила безопасности в школе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(маршрут до школы, правила поведения на занятиях, переменах, при приёмах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пищи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пришкольной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территории),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быту,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прогулках.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безопасного поведения пассажира наземного транспорта и метро (ожидание на</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остановке,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посадка,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размещение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салоне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или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вагоне,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высадка,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знаки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безопасности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общественном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транспорте).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Номера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телефонов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экстренной</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помощи. Правила поведения при пользовании компьютером. Безопасность 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Интернете (коммуникация в мессенджерах и социальных группах) в условиях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контролируемого</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доступа</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Интернет.</w:t>
      </w:r>
    </w:p>
    <w:p w:rsidR="00E90A54" w:rsidRPr="00E90A54" w:rsidRDefault="00E90A54" w:rsidP="00E90A54">
      <w:pPr>
        <w:widowControl w:val="0"/>
        <w:autoSpaceDE w:val="0"/>
        <w:autoSpaceDN w:val="0"/>
        <w:spacing w:before="9" w:after="0" w:line="590" w:lineRule="atLeast"/>
        <w:ind w:left="213" w:right="819"/>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0"/>
          <w:sz w:val="24"/>
          <w:szCs w:val="24"/>
        </w:rPr>
        <w:t>Универсальные</w:t>
      </w:r>
      <w:r w:rsidRPr="00E90A54">
        <w:rPr>
          <w:rFonts w:ascii="Times New Roman" w:eastAsia="Times New Roman" w:hAnsi="Times New Roman" w:cs="Times New Roman"/>
          <w:b/>
          <w:bCs/>
          <w:i/>
          <w:iCs/>
          <w:color w:val="221F1F"/>
          <w:spacing w:val="11"/>
          <w:w w:val="110"/>
          <w:sz w:val="24"/>
          <w:szCs w:val="24"/>
        </w:rPr>
        <w:t xml:space="preserve"> </w:t>
      </w:r>
      <w:r w:rsidRPr="00E90A54">
        <w:rPr>
          <w:rFonts w:ascii="Times New Roman" w:eastAsia="Times New Roman" w:hAnsi="Times New Roman" w:cs="Times New Roman"/>
          <w:b/>
          <w:bCs/>
          <w:i/>
          <w:iCs/>
          <w:color w:val="221F1F"/>
          <w:w w:val="110"/>
          <w:sz w:val="24"/>
          <w:szCs w:val="24"/>
        </w:rPr>
        <w:t>учебные</w:t>
      </w:r>
      <w:r w:rsidRPr="00E90A54">
        <w:rPr>
          <w:rFonts w:ascii="Times New Roman" w:eastAsia="Times New Roman" w:hAnsi="Times New Roman" w:cs="Times New Roman"/>
          <w:b/>
          <w:bCs/>
          <w:i/>
          <w:iCs/>
          <w:color w:val="221F1F"/>
          <w:spacing w:val="3"/>
          <w:w w:val="110"/>
          <w:sz w:val="24"/>
          <w:szCs w:val="24"/>
        </w:rPr>
        <w:t xml:space="preserve"> </w:t>
      </w:r>
      <w:r w:rsidRPr="00E90A54">
        <w:rPr>
          <w:rFonts w:ascii="Times New Roman" w:eastAsia="Times New Roman" w:hAnsi="Times New Roman" w:cs="Times New Roman"/>
          <w:b/>
          <w:bCs/>
          <w:i/>
          <w:iCs/>
          <w:color w:val="221F1F"/>
          <w:w w:val="110"/>
          <w:sz w:val="24"/>
          <w:szCs w:val="24"/>
        </w:rPr>
        <w:t>действия</w:t>
      </w:r>
      <w:r w:rsidRPr="00E90A54">
        <w:rPr>
          <w:rFonts w:ascii="Times New Roman" w:eastAsia="Times New Roman" w:hAnsi="Times New Roman" w:cs="Times New Roman"/>
          <w:b/>
          <w:bCs/>
          <w:i/>
          <w:iCs/>
          <w:color w:val="221F1F"/>
          <w:spacing w:val="1"/>
          <w:w w:val="110"/>
          <w:sz w:val="24"/>
          <w:szCs w:val="24"/>
        </w:rPr>
        <w:t xml:space="preserve"> </w:t>
      </w:r>
      <w:r w:rsidRPr="00E90A54">
        <w:rPr>
          <w:rFonts w:ascii="Times New Roman" w:eastAsia="Times New Roman" w:hAnsi="Times New Roman" w:cs="Times New Roman"/>
          <w:b/>
          <w:bCs/>
          <w:i/>
          <w:iCs/>
          <w:color w:val="221F1F"/>
          <w:w w:val="110"/>
          <w:sz w:val="24"/>
          <w:szCs w:val="24"/>
        </w:rPr>
        <w:t>(пропедевтический</w:t>
      </w:r>
      <w:r w:rsidRPr="00E90A54">
        <w:rPr>
          <w:rFonts w:ascii="Times New Roman" w:eastAsia="Times New Roman" w:hAnsi="Times New Roman" w:cs="Times New Roman"/>
          <w:b/>
          <w:bCs/>
          <w:i/>
          <w:iCs/>
          <w:color w:val="221F1F"/>
          <w:spacing w:val="1"/>
          <w:w w:val="110"/>
          <w:sz w:val="24"/>
          <w:szCs w:val="24"/>
        </w:rPr>
        <w:t xml:space="preserve"> </w:t>
      </w:r>
      <w:r w:rsidRPr="00E90A54">
        <w:rPr>
          <w:rFonts w:ascii="Times New Roman" w:eastAsia="Times New Roman" w:hAnsi="Times New Roman" w:cs="Times New Roman"/>
          <w:b/>
          <w:bCs/>
          <w:i/>
          <w:iCs/>
          <w:color w:val="221F1F"/>
          <w:w w:val="110"/>
          <w:sz w:val="24"/>
          <w:szCs w:val="24"/>
        </w:rPr>
        <w:t>уровень)</w:t>
      </w:r>
      <w:r w:rsidRPr="00E90A54">
        <w:rPr>
          <w:rFonts w:ascii="Times New Roman" w:eastAsia="Times New Roman" w:hAnsi="Times New Roman" w:cs="Times New Roman"/>
          <w:b/>
          <w:bCs/>
          <w:i/>
          <w:iCs/>
          <w:color w:val="221F1F"/>
          <w:spacing w:val="-69"/>
          <w:w w:val="110"/>
          <w:sz w:val="24"/>
          <w:szCs w:val="24"/>
        </w:rPr>
        <w:t xml:space="preserve"> </w:t>
      </w:r>
      <w:r w:rsidRPr="00E90A54">
        <w:rPr>
          <w:rFonts w:ascii="Times New Roman" w:eastAsia="Times New Roman" w:hAnsi="Times New Roman" w:cs="Times New Roman"/>
          <w:b/>
          <w:bCs/>
          <w:i/>
          <w:iCs/>
          <w:color w:val="221F1F"/>
          <w:w w:val="115"/>
          <w:sz w:val="24"/>
          <w:szCs w:val="24"/>
        </w:rPr>
        <w:t>Познавательные универсальные учебные</w:t>
      </w:r>
      <w:r w:rsidRPr="00E90A54">
        <w:rPr>
          <w:rFonts w:ascii="Times New Roman" w:eastAsia="Times New Roman" w:hAnsi="Times New Roman" w:cs="Times New Roman"/>
          <w:b/>
          <w:bCs/>
          <w:i/>
          <w:iCs/>
          <w:color w:val="221F1F"/>
          <w:spacing w:val="1"/>
          <w:w w:val="115"/>
          <w:sz w:val="24"/>
          <w:szCs w:val="24"/>
        </w:rPr>
        <w:t xml:space="preserve"> </w:t>
      </w:r>
      <w:r w:rsidRPr="00E90A54">
        <w:rPr>
          <w:rFonts w:ascii="Times New Roman" w:eastAsia="Times New Roman" w:hAnsi="Times New Roman" w:cs="Times New Roman"/>
          <w:b/>
          <w:bCs/>
          <w:i/>
          <w:iCs/>
          <w:color w:val="221F1F"/>
          <w:w w:val="115"/>
          <w:sz w:val="24"/>
          <w:szCs w:val="24"/>
        </w:rPr>
        <w:t>действия:</w:t>
      </w:r>
    </w:p>
    <w:p w:rsidR="00E90A54" w:rsidRPr="00E90A54" w:rsidRDefault="00E90A54" w:rsidP="00E90A54">
      <w:pPr>
        <w:widowControl w:val="0"/>
        <w:numPr>
          <w:ilvl w:val="0"/>
          <w:numId w:val="12"/>
        </w:numPr>
        <w:tabs>
          <w:tab w:val="left" w:pos="572"/>
          <w:tab w:val="left" w:pos="3004"/>
          <w:tab w:val="left" w:pos="3430"/>
          <w:tab w:val="left" w:pos="4747"/>
          <w:tab w:val="left" w:pos="6208"/>
          <w:tab w:val="left" w:pos="7611"/>
          <w:tab w:val="left" w:pos="9622"/>
        </w:tabs>
        <w:autoSpaceDE w:val="0"/>
        <w:autoSpaceDN w:val="0"/>
        <w:spacing w:before="7" w:after="0" w:line="240" w:lineRule="auto"/>
        <w:ind w:left="213" w:right="128"/>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ориентироваться</w:t>
      </w:r>
      <w:r w:rsidRPr="00E90A54">
        <w:rPr>
          <w:rFonts w:ascii="Times New Roman" w:eastAsia="Times New Roman" w:hAnsi="Times New Roman" w:cs="Times New Roman"/>
          <w:color w:val="221F1F"/>
          <w:w w:val="115"/>
          <w:sz w:val="24"/>
          <w:szCs w:val="24"/>
        </w:rPr>
        <w:tab/>
        <w:t>в</w:t>
      </w:r>
      <w:r w:rsidRPr="00E90A54">
        <w:rPr>
          <w:rFonts w:ascii="Times New Roman" w:eastAsia="Times New Roman" w:hAnsi="Times New Roman" w:cs="Times New Roman"/>
          <w:color w:val="221F1F"/>
          <w:w w:val="115"/>
          <w:sz w:val="24"/>
          <w:szCs w:val="24"/>
        </w:rPr>
        <w:tab/>
        <w:t>методах</w:t>
      </w:r>
      <w:r w:rsidRPr="00E90A54">
        <w:rPr>
          <w:rFonts w:ascii="Times New Roman" w:eastAsia="Times New Roman" w:hAnsi="Times New Roman" w:cs="Times New Roman"/>
          <w:color w:val="221F1F"/>
          <w:w w:val="115"/>
          <w:sz w:val="24"/>
          <w:szCs w:val="24"/>
        </w:rPr>
        <w:tab/>
        <w:t>познания</w:t>
      </w:r>
      <w:r w:rsidRPr="00E90A54">
        <w:rPr>
          <w:rFonts w:ascii="Times New Roman" w:eastAsia="Times New Roman" w:hAnsi="Times New Roman" w:cs="Times New Roman"/>
          <w:color w:val="221F1F"/>
          <w:w w:val="115"/>
          <w:sz w:val="24"/>
          <w:szCs w:val="24"/>
        </w:rPr>
        <w:tab/>
        <w:t>природы</w:t>
      </w:r>
      <w:r w:rsidRPr="00E90A54">
        <w:rPr>
          <w:rFonts w:ascii="Times New Roman" w:eastAsia="Times New Roman" w:hAnsi="Times New Roman" w:cs="Times New Roman"/>
          <w:color w:val="221F1F"/>
          <w:w w:val="115"/>
          <w:sz w:val="24"/>
          <w:szCs w:val="24"/>
        </w:rPr>
        <w:tab/>
        <w:t>(наблюдение,</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spacing w:val="-1"/>
          <w:w w:val="115"/>
          <w:sz w:val="24"/>
          <w:szCs w:val="24"/>
        </w:rPr>
        <w:t>опыт,</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сравнение,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измерение);</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0"/>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основе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наблюдения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определять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состояние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вещества (жидкое,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твёрдое,</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газообразное);</w:t>
      </w:r>
    </w:p>
    <w:p w:rsidR="00E90A54" w:rsidRPr="00E90A54" w:rsidRDefault="00E90A54" w:rsidP="00E90A54">
      <w:pPr>
        <w:widowControl w:val="0"/>
        <w:numPr>
          <w:ilvl w:val="0"/>
          <w:numId w:val="12"/>
        </w:numPr>
        <w:tabs>
          <w:tab w:val="left" w:pos="572"/>
        </w:tabs>
        <w:autoSpaceDE w:val="0"/>
        <w:autoSpaceDN w:val="0"/>
        <w:spacing w:before="2" w:after="0" w:line="298" w:lineRule="exact"/>
        <w:ind w:left="571" w:hanging="35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различать</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символы</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РФ;</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2"/>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различать</w:t>
      </w:r>
      <w:r w:rsidRPr="00E90A54">
        <w:rPr>
          <w:rFonts w:ascii="Times New Roman" w:eastAsia="Times New Roman" w:hAnsi="Times New Roman" w:cs="Times New Roman"/>
          <w:color w:val="221F1F"/>
          <w:spacing w:val="16"/>
          <w:w w:val="115"/>
          <w:sz w:val="24"/>
          <w:szCs w:val="24"/>
        </w:rPr>
        <w:t xml:space="preserve"> </w:t>
      </w:r>
      <w:r w:rsidRPr="00E90A54">
        <w:rPr>
          <w:rFonts w:ascii="Times New Roman" w:eastAsia="Times New Roman" w:hAnsi="Times New Roman" w:cs="Times New Roman"/>
          <w:color w:val="221F1F"/>
          <w:w w:val="115"/>
          <w:sz w:val="24"/>
          <w:szCs w:val="24"/>
        </w:rPr>
        <w:t>деревья,</w:t>
      </w:r>
      <w:r w:rsidRPr="00E90A54">
        <w:rPr>
          <w:rFonts w:ascii="Times New Roman" w:eastAsia="Times New Roman" w:hAnsi="Times New Roman" w:cs="Times New Roman"/>
          <w:color w:val="221F1F"/>
          <w:spacing w:val="17"/>
          <w:w w:val="115"/>
          <w:sz w:val="24"/>
          <w:szCs w:val="24"/>
        </w:rPr>
        <w:t xml:space="preserve"> </w:t>
      </w:r>
      <w:r w:rsidRPr="00E90A54">
        <w:rPr>
          <w:rFonts w:ascii="Times New Roman" w:eastAsia="Times New Roman" w:hAnsi="Times New Roman" w:cs="Times New Roman"/>
          <w:color w:val="221F1F"/>
          <w:w w:val="115"/>
          <w:sz w:val="24"/>
          <w:szCs w:val="24"/>
        </w:rPr>
        <w:t>кустарники,</w:t>
      </w:r>
      <w:r w:rsidRPr="00E90A54">
        <w:rPr>
          <w:rFonts w:ascii="Times New Roman" w:eastAsia="Times New Roman" w:hAnsi="Times New Roman" w:cs="Times New Roman"/>
          <w:color w:val="221F1F"/>
          <w:spacing w:val="17"/>
          <w:w w:val="115"/>
          <w:sz w:val="24"/>
          <w:szCs w:val="24"/>
        </w:rPr>
        <w:t xml:space="preserve"> </w:t>
      </w:r>
      <w:r w:rsidRPr="00E90A54">
        <w:rPr>
          <w:rFonts w:ascii="Times New Roman" w:eastAsia="Times New Roman" w:hAnsi="Times New Roman" w:cs="Times New Roman"/>
          <w:color w:val="221F1F"/>
          <w:w w:val="115"/>
          <w:sz w:val="24"/>
          <w:szCs w:val="24"/>
        </w:rPr>
        <w:t>травы;</w:t>
      </w:r>
      <w:r w:rsidRPr="00E90A54">
        <w:rPr>
          <w:rFonts w:ascii="Times New Roman" w:eastAsia="Times New Roman" w:hAnsi="Times New Roman" w:cs="Times New Roman"/>
          <w:color w:val="221F1F"/>
          <w:spacing w:val="19"/>
          <w:w w:val="115"/>
          <w:sz w:val="24"/>
          <w:szCs w:val="24"/>
        </w:rPr>
        <w:t xml:space="preserve"> </w:t>
      </w:r>
      <w:r w:rsidRPr="00E90A54">
        <w:rPr>
          <w:rFonts w:ascii="Times New Roman" w:eastAsia="Times New Roman" w:hAnsi="Times New Roman" w:cs="Times New Roman"/>
          <w:color w:val="221F1F"/>
          <w:w w:val="115"/>
          <w:sz w:val="24"/>
          <w:szCs w:val="24"/>
        </w:rPr>
        <w:t>приводить</w:t>
      </w:r>
      <w:r w:rsidRPr="00E90A54">
        <w:rPr>
          <w:rFonts w:ascii="Times New Roman" w:eastAsia="Times New Roman" w:hAnsi="Times New Roman" w:cs="Times New Roman"/>
          <w:color w:val="221F1F"/>
          <w:spacing w:val="16"/>
          <w:w w:val="115"/>
          <w:sz w:val="24"/>
          <w:szCs w:val="24"/>
        </w:rPr>
        <w:t xml:space="preserve"> </w:t>
      </w:r>
      <w:r w:rsidRPr="00E90A54">
        <w:rPr>
          <w:rFonts w:ascii="Times New Roman" w:eastAsia="Times New Roman" w:hAnsi="Times New Roman" w:cs="Times New Roman"/>
          <w:color w:val="221F1F"/>
          <w:w w:val="115"/>
          <w:sz w:val="24"/>
          <w:szCs w:val="24"/>
        </w:rPr>
        <w:t>примеры</w:t>
      </w:r>
      <w:r w:rsidRPr="00E90A54">
        <w:rPr>
          <w:rFonts w:ascii="Times New Roman" w:eastAsia="Times New Roman" w:hAnsi="Times New Roman" w:cs="Times New Roman"/>
          <w:color w:val="221F1F"/>
          <w:spacing w:val="17"/>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6"/>
          <w:w w:val="115"/>
          <w:sz w:val="24"/>
          <w:szCs w:val="24"/>
        </w:rPr>
        <w:t xml:space="preserve"> </w:t>
      </w:r>
      <w:r w:rsidRPr="00E90A54">
        <w:rPr>
          <w:rFonts w:ascii="Times New Roman" w:eastAsia="Times New Roman" w:hAnsi="Times New Roman" w:cs="Times New Roman"/>
          <w:color w:val="221F1F"/>
          <w:w w:val="115"/>
          <w:sz w:val="24"/>
          <w:szCs w:val="24"/>
        </w:rPr>
        <w:t>пределах</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изученного);</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8"/>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группировать</w:t>
      </w:r>
      <w:r w:rsidRPr="00E90A54">
        <w:rPr>
          <w:rFonts w:ascii="Times New Roman" w:eastAsia="Times New Roman" w:hAnsi="Times New Roman" w:cs="Times New Roman"/>
          <w:color w:val="221F1F"/>
          <w:spacing w:val="40"/>
          <w:w w:val="115"/>
          <w:sz w:val="24"/>
          <w:szCs w:val="24"/>
        </w:rPr>
        <w:t xml:space="preserve"> </w:t>
      </w:r>
      <w:r w:rsidRPr="00E90A54">
        <w:rPr>
          <w:rFonts w:ascii="Times New Roman" w:eastAsia="Times New Roman" w:hAnsi="Times New Roman" w:cs="Times New Roman"/>
          <w:color w:val="221F1F"/>
          <w:w w:val="115"/>
          <w:sz w:val="24"/>
          <w:szCs w:val="24"/>
        </w:rPr>
        <w:t>растения:</w:t>
      </w:r>
      <w:r w:rsidRPr="00E90A54">
        <w:rPr>
          <w:rFonts w:ascii="Times New Roman" w:eastAsia="Times New Roman" w:hAnsi="Times New Roman" w:cs="Times New Roman"/>
          <w:color w:val="221F1F"/>
          <w:spacing w:val="42"/>
          <w:w w:val="115"/>
          <w:sz w:val="24"/>
          <w:szCs w:val="24"/>
        </w:rPr>
        <w:t xml:space="preserve"> </w:t>
      </w:r>
      <w:r w:rsidRPr="00E90A54">
        <w:rPr>
          <w:rFonts w:ascii="Times New Roman" w:eastAsia="Times New Roman" w:hAnsi="Times New Roman" w:cs="Times New Roman"/>
          <w:color w:val="221F1F"/>
          <w:w w:val="115"/>
          <w:sz w:val="24"/>
          <w:szCs w:val="24"/>
        </w:rPr>
        <w:t>дикорастущие</w:t>
      </w:r>
      <w:r w:rsidRPr="00E90A54">
        <w:rPr>
          <w:rFonts w:ascii="Times New Roman" w:eastAsia="Times New Roman" w:hAnsi="Times New Roman" w:cs="Times New Roman"/>
          <w:color w:val="221F1F"/>
          <w:spacing w:val="43"/>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43"/>
          <w:w w:val="115"/>
          <w:sz w:val="24"/>
          <w:szCs w:val="24"/>
        </w:rPr>
        <w:t xml:space="preserve"> </w:t>
      </w:r>
      <w:r w:rsidRPr="00E90A54">
        <w:rPr>
          <w:rFonts w:ascii="Times New Roman" w:eastAsia="Times New Roman" w:hAnsi="Times New Roman" w:cs="Times New Roman"/>
          <w:color w:val="221F1F"/>
          <w:w w:val="115"/>
          <w:sz w:val="24"/>
          <w:szCs w:val="24"/>
        </w:rPr>
        <w:t>культурные;</w:t>
      </w:r>
      <w:r w:rsidRPr="00E90A54">
        <w:rPr>
          <w:rFonts w:ascii="Times New Roman" w:eastAsia="Times New Roman" w:hAnsi="Times New Roman" w:cs="Times New Roman"/>
          <w:color w:val="221F1F"/>
          <w:spacing w:val="43"/>
          <w:w w:val="115"/>
          <w:sz w:val="24"/>
          <w:szCs w:val="24"/>
        </w:rPr>
        <w:t xml:space="preserve"> </w:t>
      </w:r>
      <w:r w:rsidRPr="00E90A54">
        <w:rPr>
          <w:rFonts w:ascii="Times New Roman" w:eastAsia="Times New Roman" w:hAnsi="Times New Roman" w:cs="Times New Roman"/>
          <w:color w:val="221F1F"/>
          <w:w w:val="115"/>
          <w:sz w:val="24"/>
          <w:szCs w:val="24"/>
        </w:rPr>
        <w:t>лекарственные</w:t>
      </w:r>
      <w:r w:rsidRPr="00E90A54">
        <w:rPr>
          <w:rFonts w:ascii="Times New Roman" w:eastAsia="Times New Roman" w:hAnsi="Times New Roman" w:cs="Times New Roman"/>
          <w:color w:val="221F1F"/>
          <w:spacing w:val="44"/>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ядовитые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пределах</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изученного);</w:t>
      </w:r>
    </w:p>
    <w:p w:rsidR="00E90A54" w:rsidRPr="00E90A54" w:rsidRDefault="00E90A54" w:rsidP="00E90A54">
      <w:pPr>
        <w:widowControl w:val="0"/>
        <w:autoSpaceDE w:val="0"/>
        <w:autoSpaceDN w:val="0"/>
        <w:spacing w:after="0" w:line="240" w:lineRule="auto"/>
        <w:rPr>
          <w:rFonts w:ascii="Wingdings" w:eastAsia="Times New Roman" w:hAnsi="Wingdings" w:cs="Times New Roman"/>
          <w:sz w:val="24"/>
          <w:szCs w:val="24"/>
        </w:rPr>
        <w:sectPr w:rsidR="00E90A54" w:rsidRPr="00E90A54">
          <w:pgSz w:w="11910" w:h="16840"/>
          <w:pgMar w:top="480" w:right="660" w:bottom="720" w:left="780" w:header="0" w:footer="520" w:gutter="0"/>
          <w:cols w:space="720"/>
        </w:sectPr>
      </w:pPr>
    </w:p>
    <w:p w:rsidR="00E90A54" w:rsidRPr="00E90A54" w:rsidRDefault="00E90A54" w:rsidP="00E90A54">
      <w:pPr>
        <w:widowControl w:val="0"/>
        <w:numPr>
          <w:ilvl w:val="0"/>
          <w:numId w:val="12"/>
        </w:numPr>
        <w:tabs>
          <w:tab w:val="left" w:pos="572"/>
        </w:tabs>
        <w:autoSpaceDE w:val="0"/>
        <w:autoSpaceDN w:val="0"/>
        <w:spacing w:before="70" w:after="0" w:line="240" w:lineRule="auto"/>
        <w:ind w:left="571" w:hanging="35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lastRenderedPageBreak/>
        <w:t>различать</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прошлое,</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настоящее,</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будущее.</w:t>
      </w:r>
    </w:p>
    <w:p w:rsidR="00E90A54" w:rsidRPr="00E90A54" w:rsidRDefault="00E90A54" w:rsidP="00E90A54">
      <w:pPr>
        <w:widowControl w:val="0"/>
        <w:autoSpaceDE w:val="0"/>
        <w:autoSpaceDN w:val="0"/>
        <w:spacing w:before="11"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213"/>
        <w:outlineLvl w:val="2"/>
        <w:rPr>
          <w:rFonts w:ascii="Times New Roman" w:eastAsia="Times New Roman" w:hAnsi="Times New Roman" w:cs="Times New Roman"/>
          <w:bCs/>
          <w:iCs/>
          <w:sz w:val="24"/>
          <w:szCs w:val="24"/>
        </w:rPr>
      </w:pPr>
      <w:r w:rsidRPr="00E90A54">
        <w:rPr>
          <w:rFonts w:ascii="Times New Roman" w:eastAsia="Times New Roman" w:hAnsi="Times New Roman" w:cs="Times New Roman"/>
          <w:b/>
          <w:bCs/>
          <w:i/>
          <w:iCs/>
          <w:color w:val="221F1F"/>
          <w:w w:val="115"/>
          <w:sz w:val="24"/>
          <w:szCs w:val="24"/>
        </w:rPr>
        <w:t>Работа</w:t>
      </w:r>
      <w:r w:rsidRPr="00E90A54">
        <w:rPr>
          <w:rFonts w:ascii="Times New Roman" w:eastAsia="Times New Roman" w:hAnsi="Times New Roman" w:cs="Times New Roman"/>
          <w:b/>
          <w:bCs/>
          <w:i/>
          <w:iCs/>
          <w:color w:val="221F1F"/>
          <w:spacing w:val="-2"/>
          <w:w w:val="115"/>
          <w:sz w:val="24"/>
          <w:szCs w:val="24"/>
        </w:rPr>
        <w:t xml:space="preserve"> </w:t>
      </w:r>
      <w:r w:rsidRPr="00E90A54">
        <w:rPr>
          <w:rFonts w:ascii="Times New Roman" w:eastAsia="Times New Roman" w:hAnsi="Times New Roman" w:cs="Times New Roman"/>
          <w:b/>
          <w:bCs/>
          <w:i/>
          <w:iCs/>
          <w:color w:val="221F1F"/>
          <w:w w:val="115"/>
          <w:sz w:val="24"/>
          <w:szCs w:val="24"/>
        </w:rPr>
        <w:t>с</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информацией</w:t>
      </w:r>
      <w:r w:rsidRPr="00E90A54">
        <w:rPr>
          <w:rFonts w:ascii="Times New Roman" w:eastAsia="Times New Roman" w:hAnsi="Times New Roman" w:cs="Times New Roman"/>
          <w:bCs/>
          <w:iCs/>
          <w:color w:val="221F1F"/>
          <w:w w:val="115"/>
          <w:sz w:val="24"/>
          <w:szCs w:val="24"/>
        </w:rPr>
        <w:t>:</w:t>
      </w:r>
    </w:p>
    <w:p w:rsidR="00E90A54" w:rsidRPr="00E90A54" w:rsidRDefault="00E90A54" w:rsidP="00E90A54">
      <w:pPr>
        <w:widowControl w:val="0"/>
        <w:numPr>
          <w:ilvl w:val="0"/>
          <w:numId w:val="12"/>
        </w:numPr>
        <w:tabs>
          <w:tab w:val="left" w:pos="572"/>
          <w:tab w:val="left" w:pos="2245"/>
          <w:tab w:val="left" w:pos="4411"/>
          <w:tab w:val="left" w:pos="6934"/>
          <w:tab w:val="left" w:pos="7490"/>
          <w:tab w:val="left" w:pos="8787"/>
        </w:tabs>
        <w:autoSpaceDE w:val="0"/>
        <w:autoSpaceDN w:val="0"/>
        <w:spacing w:before="1" w:after="0" w:line="240" w:lineRule="auto"/>
        <w:ind w:left="213" w:right="12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различать</w:t>
      </w:r>
      <w:r w:rsidRPr="00E90A54">
        <w:rPr>
          <w:rFonts w:ascii="Times New Roman" w:eastAsia="Times New Roman" w:hAnsi="Times New Roman" w:cs="Times New Roman"/>
          <w:color w:val="221F1F"/>
          <w:w w:val="115"/>
          <w:sz w:val="24"/>
          <w:szCs w:val="24"/>
        </w:rPr>
        <w:tab/>
        <w:t>информацию,</w:t>
      </w:r>
      <w:r w:rsidRPr="00E90A54">
        <w:rPr>
          <w:rFonts w:ascii="Times New Roman" w:eastAsia="Times New Roman" w:hAnsi="Times New Roman" w:cs="Times New Roman"/>
          <w:color w:val="221F1F"/>
          <w:w w:val="115"/>
          <w:sz w:val="24"/>
          <w:szCs w:val="24"/>
        </w:rPr>
        <w:tab/>
        <w:t>представленную</w:t>
      </w:r>
      <w:r w:rsidRPr="00E90A54">
        <w:rPr>
          <w:rFonts w:ascii="Times New Roman" w:eastAsia="Times New Roman" w:hAnsi="Times New Roman" w:cs="Times New Roman"/>
          <w:color w:val="221F1F"/>
          <w:w w:val="115"/>
          <w:sz w:val="24"/>
          <w:szCs w:val="24"/>
        </w:rPr>
        <w:tab/>
        <w:t>в</w:t>
      </w:r>
      <w:r w:rsidRPr="00E90A54">
        <w:rPr>
          <w:rFonts w:ascii="Times New Roman" w:eastAsia="Times New Roman" w:hAnsi="Times New Roman" w:cs="Times New Roman"/>
          <w:color w:val="221F1F"/>
          <w:w w:val="115"/>
          <w:sz w:val="24"/>
          <w:szCs w:val="24"/>
        </w:rPr>
        <w:tab/>
        <w:t>тексте,</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spacing w:val="-1"/>
          <w:w w:val="115"/>
          <w:sz w:val="24"/>
          <w:szCs w:val="24"/>
        </w:rPr>
        <w:t>графически,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аудиовизуально;</w:t>
      </w:r>
    </w:p>
    <w:p w:rsidR="00E90A54" w:rsidRPr="00E90A54" w:rsidRDefault="00E90A54" w:rsidP="00E90A54">
      <w:pPr>
        <w:widowControl w:val="0"/>
        <w:numPr>
          <w:ilvl w:val="0"/>
          <w:numId w:val="12"/>
        </w:numPr>
        <w:tabs>
          <w:tab w:val="left" w:pos="572"/>
        </w:tabs>
        <w:autoSpaceDE w:val="0"/>
        <w:autoSpaceDN w:val="0"/>
        <w:spacing w:after="0" w:line="240" w:lineRule="auto"/>
        <w:ind w:left="571" w:hanging="35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читать</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информацию,</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представленную</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схеме,</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таблице;</w:t>
      </w:r>
    </w:p>
    <w:p w:rsidR="00E90A54" w:rsidRPr="00E90A54" w:rsidRDefault="00E90A54" w:rsidP="00E90A54">
      <w:pPr>
        <w:widowControl w:val="0"/>
        <w:numPr>
          <w:ilvl w:val="0"/>
          <w:numId w:val="12"/>
        </w:numPr>
        <w:tabs>
          <w:tab w:val="left" w:pos="572"/>
        </w:tabs>
        <w:autoSpaceDE w:val="0"/>
        <w:autoSpaceDN w:val="0"/>
        <w:spacing w:before="1" w:after="0" w:line="298" w:lineRule="exact"/>
        <w:ind w:left="571" w:hanging="35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используя</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текстовую</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информацию,</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заполнять</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таблицы;</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дополнять</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схемы;</w:t>
      </w:r>
    </w:p>
    <w:p w:rsidR="00E90A54" w:rsidRPr="00E90A54" w:rsidRDefault="00E90A54" w:rsidP="00E90A54">
      <w:pPr>
        <w:widowControl w:val="0"/>
        <w:numPr>
          <w:ilvl w:val="0"/>
          <w:numId w:val="12"/>
        </w:numPr>
        <w:tabs>
          <w:tab w:val="left" w:pos="572"/>
          <w:tab w:val="left" w:pos="2235"/>
          <w:tab w:val="left" w:pos="3404"/>
          <w:tab w:val="left" w:pos="4859"/>
          <w:tab w:val="left" w:pos="7014"/>
          <w:tab w:val="left" w:pos="8594"/>
          <w:tab w:val="left" w:pos="9110"/>
        </w:tabs>
        <w:autoSpaceDE w:val="0"/>
        <w:autoSpaceDN w:val="0"/>
        <w:spacing w:after="0" w:line="240" w:lineRule="auto"/>
        <w:ind w:left="213" w:right="12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соотносить</w:t>
      </w:r>
      <w:r w:rsidRPr="00E90A54">
        <w:rPr>
          <w:rFonts w:ascii="Times New Roman" w:eastAsia="Times New Roman" w:hAnsi="Times New Roman" w:cs="Times New Roman"/>
          <w:color w:val="221F1F"/>
          <w:w w:val="115"/>
          <w:sz w:val="24"/>
          <w:szCs w:val="24"/>
        </w:rPr>
        <w:tab/>
        <w:t>пример</w:t>
      </w:r>
      <w:r w:rsidRPr="00E90A54">
        <w:rPr>
          <w:rFonts w:ascii="Times New Roman" w:eastAsia="Times New Roman" w:hAnsi="Times New Roman" w:cs="Times New Roman"/>
          <w:color w:val="221F1F"/>
          <w:w w:val="115"/>
          <w:sz w:val="24"/>
          <w:szCs w:val="24"/>
        </w:rPr>
        <w:tab/>
        <w:t>(рисунок,</w:t>
      </w:r>
      <w:r w:rsidRPr="00E90A54">
        <w:rPr>
          <w:rFonts w:ascii="Times New Roman" w:eastAsia="Times New Roman" w:hAnsi="Times New Roman" w:cs="Times New Roman"/>
          <w:color w:val="221F1F"/>
          <w:w w:val="115"/>
          <w:sz w:val="24"/>
          <w:szCs w:val="24"/>
        </w:rPr>
        <w:tab/>
        <w:t>предложенную</w:t>
      </w:r>
      <w:r w:rsidRPr="00E90A54">
        <w:rPr>
          <w:rFonts w:ascii="Times New Roman" w:eastAsia="Times New Roman" w:hAnsi="Times New Roman" w:cs="Times New Roman"/>
          <w:color w:val="221F1F"/>
          <w:w w:val="115"/>
          <w:sz w:val="24"/>
          <w:szCs w:val="24"/>
        </w:rPr>
        <w:tab/>
        <w:t>ситуацию)</w:t>
      </w:r>
      <w:r w:rsidRPr="00E90A54">
        <w:rPr>
          <w:rFonts w:ascii="Times New Roman" w:eastAsia="Times New Roman" w:hAnsi="Times New Roman" w:cs="Times New Roman"/>
          <w:color w:val="221F1F"/>
          <w:w w:val="115"/>
          <w:sz w:val="24"/>
          <w:szCs w:val="24"/>
        </w:rPr>
        <w:tab/>
        <w:t>со</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spacing w:val="-1"/>
          <w:w w:val="115"/>
          <w:sz w:val="24"/>
          <w:szCs w:val="24"/>
        </w:rPr>
        <w:t>временем</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протекания.</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574" w:right="5302"/>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0"/>
          <w:sz w:val="24"/>
          <w:szCs w:val="24"/>
        </w:rPr>
        <w:t>Коммуникативные</w:t>
      </w:r>
      <w:r w:rsidRPr="00E90A54">
        <w:rPr>
          <w:rFonts w:ascii="Times New Roman" w:eastAsia="Times New Roman" w:hAnsi="Times New Roman" w:cs="Times New Roman"/>
          <w:b/>
          <w:bCs/>
          <w:i/>
          <w:iCs/>
          <w:color w:val="221F1F"/>
          <w:spacing w:val="1"/>
          <w:w w:val="110"/>
          <w:sz w:val="24"/>
          <w:szCs w:val="24"/>
        </w:rPr>
        <w:t xml:space="preserve"> </w:t>
      </w:r>
      <w:r w:rsidRPr="00E90A54">
        <w:rPr>
          <w:rFonts w:ascii="Times New Roman" w:eastAsia="Times New Roman" w:hAnsi="Times New Roman" w:cs="Times New Roman"/>
          <w:b/>
          <w:bCs/>
          <w:i/>
          <w:iCs/>
          <w:color w:val="221F1F"/>
          <w:w w:val="110"/>
          <w:sz w:val="24"/>
          <w:szCs w:val="24"/>
        </w:rPr>
        <w:t>универсальные</w:t>
      </w:r>
      <w:r w:rsidRPr="00E90A54">
        <w:rPr>
          <w:rFonts w:ascii="Times New Roman" w:eastAsia="Times New Roman" w:hAnsi="Times New Roman" w:cs="Times New Roman"/>
          <w:b/>
          <w:bCs/>
          <w:i/>
          <w:iCs/>
          <w:color w:val="221F1F"/>
          <w:spacing w:val="-69"/>
          <w:w w:val="110"/>
          <w:sz w:val="24"/>
          <w:szCs w:val="24"/>
        </w:rPr>
        <w:t xml:space="preserve"> </w:t>
      </w:r>
      <w:r w:rsidRPr="00E90A54">
        <w:rPr>
          <w:rFonts w:ascii="Times New Roman" w:eastAsia="Times New Roman" w:hAnsi="Times New Roman" w:cs="Times New Roman"/>
          <w:b/>
          <w:bCs/>
          <w:i/>
          <w:iCs/>
          <w:color w:val="221F1F"/>
          <w:w w:val="115"/>
          <w:sz w:val="24"/>
          <w:szCs w:val="24"/>
        </w:rPr>
        <w:t>учебные</w:t>
      </w:r>
      <w:r w:rsidRPr="00E90A54">
        <w:rPr>
          <w:rFonts w:ascii="Times New Roman" w:eastAsia="Times New Roman" w:hAnsi="Times New Roman" w:cs="Times New Roman"/>
          <w:b/>
          <w:bCs/>
          <w:i/>
          <w:iCs/>
          <w:color w:val="221F1F"/>
          <w:spacing w:val="1"/>
          <w:w w:val="115"/>
          <w:sz w:val="24"/>
          <w:szCs w:val="24"/>
        </w:rPr>
        <w:t xml:space="preserve"> </w:t>
      </w:r>
      <w:r w:rsidRPr="00E90A54">
        <w:rPr>
          <w:rFonts w:ascii="Times New Roman" w:eastAsia="Times New Roman" w:hAnsi="Times New Roman" w:cs="Times New Roman"/>
          <w:b/>
          <w:bCs/>
          <w:i/>
          <w:iCs/>
          <w:color w:val="221F1F"/>
          <w:w w:val="115"/>
          <w:sz w:val="24"/>
          <w:szCs w:val="24"/>
        </w:rPr>
        <w:t>действия:</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ориентироваться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терминах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(понятиях),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соотносить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краткой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характеристикой:</w:t>
      </w:r>
    </w:p>
    <w:p w:rsidR="00E90A54" w:rsidRPr="00E90A54" w:rsidRDefault="00E90A54" w:rsidP="00E90A54">
      <w:pPr>
        <w:widowControl w:val="0"/>
        <w:autoSpaceDE w:val="0"/>
        <w:autoSpaceDN w:val="0"/>
        <w:spacing w:after="0" w:line="240" w:lineRule="auto"/>
        <w:ind w:left="213" w:right="117"/>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-понятия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термины,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связанные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социальным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миром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(индивидуальность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человека, органы чувств, жизнедеятельность; поколение, старшее поколение,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поведения; Родина,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столица,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родной</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край,</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регион);</w:t>
      </w:r>
    </w:p>
    <w:p w:rsidR="00E90A54" w:rsidRPr="00E90A54" w:rsidRDefault="00E90A54" w:rsidP="00E90A54">
      <w:pPr>
        <w:widowControl w:val="0"/>
        <w:autoSpaceDE w:val="0"/>
        <w:autoSpaceDN w:val="0"/>
        <w:spacing w:before="1" w:after="0" w:line="240" w:lineRule="auto"/>
        <w:ind w:left="213" w:right="126"/>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-понятия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термины,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связанные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миром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(среда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обитания,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тело,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явление,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вещество; заповедник);</w:t>
      </w:r>
    </w:p>
    <w:p w:rsidR="00E90A54" w:rsidRPr="00E90A54" w:rsidRDefault="00E90A54" w:rsidP="00E90A54">
      <w:pPr>
        <w:widowControl w:val="0"/>
        <w:autoSpaceDE w:val="0"/>
        <w:autoSpaceDN w:val="0"/>
        <w:spacing w:after="0" w:line="240" w:lineRule="auto"/>
        <w:ind w:left="213" w:right="128"/>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-понятия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термины,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связанные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организацией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  охраны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здоровья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(режим,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правильное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питание,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закаливание,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безопасность,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опасная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ситуация);</w:t>
      </w:r>
    </w:p>
    <w:p w:rsidR="00E90A54" w:rsidRPr="00E90A54" w:rsidRDefault="00E90A54" w:rsidP="00E90A54">
      <w:pPr>
        <w:widowControl w:val="0"/>
        <w:numPr>
          <w:ilvl w:val="0"/>
          <w:numId w:val="12"/>
        </w:numPr>
        <w:tabs>
          <w:tab w:val="left" w:pos="642"/>
        </w:tabs>
        <w:autoSpaceDE w:val="0"/>
        <w:autoSpaceDN w:val="0"/>
        <w:spacing w:after="0" w:line="240" w:lineRule="auto"/>
        <w:ind w:left="213" w:right="126"/>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описывать условия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Земле, отличие нашей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планеты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других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планет</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Солнечной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системы;</w:t>
      </w:r>
    </w:p>
    <w:p w:rsidR="00E90A54" w:rsidRPr="00E90A54" w:rsidRDefault="00E90A54" w:rsidP="00E90A54">
      <w:pPr>
        <w:widowControl w:val="0"/>
        <w:numPr>
          <w:ilvl w:val="0"/>
          <w:numId w:val="12"/>
        </w:numPr>
        <w:tabs>
          <w:tab w:val="left" w:pos="642"/>
        </w:tabs>
        <w:autoSpaceDE w:val="0"/>
        <w:autoSpaceDN w:val="0"/>
        <w:spacing w:after="0" w:line="240" w:lineRule="auto"/>
        <w:ind w:left="213" w:right="116"/>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создавать небольшие описания на предложенную тему (например, «Моя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семья», «Какие бывают профессии?», «Что «умеют» органы чувств?», «Лес -</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природное сообщество»</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др.);</w:t>
      </w:r>
    </w:p>
    <w:p w:rsidR="00E90A54" w:rsidRPr="00E90A54" w:rsidRDefault="00E90A54" w:rsidP="00E90A54">
      <w:pPr>
        <w:widowControl w:val="0"/>
        <w:numPr>
          <w:ilvl w:val="0"/>
          <w:numId w:val="12"/>
        </w:numPr>
        <w:tabs>
          <w:tab w:val="left" w:pos="642"/>
        </w:tabs>
        <w:autoSpaceDE w:val="0"/>
        <w:autoSpaceDN w:val="0"/>
        <w:spacing w:after="0" w:line="240" w:lineRule="auto"/>
        <w:ind w:left="213" w:right="123"/>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создавать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высказывания-рассуждения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(например,</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признаки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животного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растения как живого существа; связь изменений в живой природе с явлениями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неживой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природы);</w:t>
      </w:r>
    </w:p>
    <w:p w:rsidR="00E90A54" w:rsidRPr="00E90A54" w:rsidRDefault="00E90A54" w:rsidP="00E90A54">
      <w:pPr>
        <w:widowControl w:val="0"/>
        <w:numPr>
          <w:ilvl w:val="0"/>
          <w:numId w:val="12"/>
        </w:numPr>
        <w:tabs>
          <w:tab w:val="left" w:pos="642"/>
        </w:tabs>
        <w:autoSpaceDE w:val="0"/>
        <w:autoSpaceDN w:val="0"/>
        <w:spacing w:after="0" w:line="240" w:lineRule="auto"/>
        <w:ind w:left="213" w:right="127"/>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приводить примеры растений и животных, занесённых в Красную книгу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 (на</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примере своей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местности);</w:t>
      </w:r>
    </w:p>
    <w:p w:rsidR="00E90A54" w:rsidRPr="00E90A54" w:rsidRDefault="00E90A54" w:rsidP="00E90A54">
      <w:pPr>
        <w:widowControl w:val="0"/>
        <w:numPr>
          <w:ilvl w:val="0"/>
          <w:numId w:val="12"/>
        </w:numPr>
        <w:tabs>
          <w:tab w:val="left" w:pos="642"/>
        </w:tabs>
        <w:autoSpaceDE w:val="0"/>
        <w:autoSpaceDN w:val="0"/>
        <w:spacing w:before="1" w:after="0" w:line="240" w:lineRule="auto"/>
        <w:ind w:left="641" w:hanging="4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описывать</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современные</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события</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от</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имени</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участника.</w:t>
      </w:r>
    </w:p>
    <w:p w:rsidR="00E90A54" w:rsidRPr="00E90A54" w:rsidRDefault="00E90A54" w:rsidP="00E90A54">
      <w:pPr>
        <w:widowControl w:val="0"/>
        <w:autoSpaceDE w:val="0"/>
        <w:autoSpaceDN w:val="0"/>
        <w:spacing w:before="11"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98" w:lineRule="exact"/>
        <w:ind w:left="213"/>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Регулятивные</w:t>
      </w:r>
      <w:r w:rsidRPr="00E90A54">
        <w:rPr>
          <w:rFonts w:ascii="Times New Roman" w:eastAsia="Times New Roman" w:hAnsi="Times New Roman" w:cs="Times New Roman"/>
          <w:b/>
          <w:bCs/>
          <w:i/>
          <w:iCs/>
          <w:color w:val="221F1F"/>
          <w:spacing w:val="-9"/>
          <w:w w:val="115"/>
          <w:sz w:val="24"/>
          <w:szCs w:val="24"/>
        </w:rPr>
        <w:t xml:space="preserve"> </w:t>
      </w:r>
      <w:r w:rsidRPr="00E90A54">
        <w:rPr>
          <w:rFonts w:ascii="Times New Roman" w:eastAsia="Times New Roman" w:hAnsi="Times New Roman" w:cs="Times New Roman"/>
          <w:b/>
          <w:bCs/>
          <w:i/>
          <w:iCs/>
          <w:color w:val="221F1F"/>
          <w:w w:val="115"/>
          <w:sz w:val="24"/>
          <w:szCs w:val="24"/>
        </w:rPr>
        <w:t>универсальные</w:t>
      </w:r>
      <w:r w:rsidRPr="00E90A54">
        <w:rPr>
          <w:rFonts w:ascii="Times New Roman" w:eastAsia="Times New Roman" w:hAnsi="Times New Roman" w:cs="Times New Roman"/>
          <w:b/>
          <w:bCs/>
          <w:i/>
          <w:iCs/>
          <w:color w:val="221F1F"/>
          <w:spacing w:val="-8"/>
          <w:w w:val="115"/>
          <w:sz w:val="24"/>
          <w:szCs w:val="24"/>
        </w:rPr>
        <w:t xml:space="preserve"> </w:t>
      </w:r>
      <w:r w:rsidRPr="00E90A54">
        <w:rPr>
          <w:rFonts w:ascii="Times New Roman" w:eastAsia="Times New Roman" w:hAnsi="Times New Roman" w:cs="Times New Roman"/>
          <w:b/>
          <w:bCs/>
          <w:i/>
          <w:iCs/>
          <w:color w:val="221F1F"/>
          <w:w w:val="115"/>
          <w:sz w:val="24"/>
          <w:szCs w:val="24"/>
        </w:rPr>
        <w:t>учебные</w:t>
      </w:r>
      <w:r w:rsidRPr="00E90A54">
        <w:rPr>
          <w:rFonts w:ascii="Times New Roman" w:eastAsia="Times New Roman" w:hAnsi="Times New Roman" w:cs="Times New Roman"/>
          <w:b/>
          <w:bCs/>
          <w:i/>
          <w:iCs/>
          <w:color w:val="221F1F"/>
          <w:spacing w:val="-8"/>
          <w:w w:val="115"/>
          <w:sz w:val="24"/>
          <w:szCs w:val="24"/>
        </w:rPr>
        <w:t xml:space="preserve"> </w:t>
      </w:r>
      <w:r w:rsidRPr="00E90A54">
        <w:rPr>
          <w:rFonts w:ascii="Times New Roman" w:eastAsia="Times New Roman" w:hAnsi="Times New Roman" w:cs="Times New Roman"/>
          <w:b/>
          <w:bCs/>
          <w:i/>
          <w:iCs/>
          <w:color w:val="221F1F"/>
          <w:w w:val="115"/>
          <w:sz w:val="24"/>
          <w:szCs w:val="24"/>
        </w:rPr>
        <w:t>действия:</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1"/>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следовать</w:t>
      </w:r>
      <w:r w:rsidRPr="00E90A54">
        <w:rPr>
          <w:rFonts w:ascii="Times New Roman" w:eastAsia="Times New Roman" w:hAnsi="Times New Roman" w:cs="Times New Roman"/>
          <w:color w:val="221F1F"/>
          <w:spacing w:val="41"/>
          <w:w w:val="115"/>
          <w:sz w:val="24"/>
          <w:szCs w:val="24"/>
        </w:rPr>
        <w:t xml:space="preserve"> </w:t>
      </w:r>
      <w:r w:rsidRPr="00E90A54">
        <w:rPr>
          <w:rFonts w:ascii="Times New Roman" w:eastAsia="Times New Roman" w:hAnsi="Times New Roman" w:cs="Times New Roman"/>
          <w:color w:val="221F1F"/>
          <w:w w:val="115"/>
          <w:sz w:val="24"/>
          <w:szCs w:val="24"/>
        </w:rPr>
        <w:t>образцу,</w:t>
      </w:r>
      <w:r w:rsidRPr="00E90A54">
        <w:rPr>
          <w:rFonts w:ascii="Times New Roman" w:eastAsia="Times New Roman" w:hAnsi="Times New Roman" w:cs="Times New Roman"/>
          <w:color w:val="221F1F"/>
          <w:spacing w:val="42"/>
          <w:w w:val="115"/>
          <w:sz w:val="24"/>
          <w:szCs w:val="24"/>
        </w:rPr>
        <w:t xml:space="preserve"> </w:t>
      </w:r>
      <w:r w:rsidRPr="00E90A54">
        <w:rPr>
          <w:rFonts w:ascii="Times New Roman" w:eastAsia="Times New Roman" w:hAnsi="Times New Roman" w:cs="Times New Roman"/>
          <w:color w:val="221F1F"/>
          <w:w w:val="115"/>
          <w:sz w:val="24"/>
          <w:szCs w:val="24"/>
        </w:rPr>
        <w:t>предложенному</w:t>
      </w:r>
      <w:r w:rsidRPr="00E90A54">
        <w:rPr>
          <w:rFonts w:ascii="Times New Roman" w:eastAsia="Times New Roman" w:hAnsi="Times New Roman" w:cs="Times New Roman"/>
          <w:color w:val="221F1F"/>
          <w:spacing w:val="42"/>
          <w:w w:val="115"/>
          <w:sz w:val="24"/>
          <w:szCs w:val="24"/>
        </w:rPr>
        <w:t xml:space="preserve"> </w:t>
      </w:r>
      <w:r w:rsidRPr="00E90A54">
        <w:rPr>
          <w:rFonts w:ascii="Times New Roman" w:eastAsia="Times New Roman" w:hAnsi="Times New Roman" w:cs="Times New Roman"/>
          <w:color w:val="221F1F"/>
          <w:w w:val="115"/>
          <w:sz w:val="24"/>
          <w:szCs w:val="24"/>
        </w:rPr>
        <w:t>плану</w:t>
      </w:r>
      <w:r w:rsidRPr="00E90A54">
        <w:rPr>
          <w:rFonts w:ascii="Times New Roman" w:eastAsia="Times New Roman" w:hAnsi="Times New Roman" w:cs="Times New Roman"/>
          <w:color w:val="221F1F"/>
          <w:spacing w:val="42"/>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43"/>
          <w:w w:val="115"/>
          <w:sz w:val="24"/>
          <w:szCs w:val="24"/>
        </w:rPr>
        <w:t xml:space="preserve"> </w:t>
      </w:r>
      <w:r w:rsidRPr="00E90A54">
        <w:rPr>
          <w:rFonts w:ascii="Times New Roman" w:eastAsia="Times New Roman" w:hAnsi="Times New Roman" w:cs="Times New Roman"/>
          <w:color w:val="221F1F"/>
          <w:w w:val="115"/>
          <w:sz w:val="24"/>
          <w:szCs w:val="24"/>
        </w:rPr>
        <w:t>инструкции</w:t>
      </w:r>
      <w:r w:rsidRPr="00E90A54">
        <w:rPr>
          <w:rFonts w:ascii="Times New Roman" w:eastAsia="Times New Roman" w:hAnsi="Times New Roman" w:cs="Times New Roman"/>
          <w:color w:val="221F1F"/>
          <w:spacing w:val="44"/>
          <w:w w:val="115"/>
          <w:sz w:val="24"/>
          <w:szCs w:val="24"/>
        </w:rPr>
        <w:t xml:space="preserve"> </w:t>
      </w:r>
      <w:r w:rsidRPr="00E90A54">
        <w:rPr>
          <w:rFonts w:ascii="Times New Roman" w:eastAsia="Times New Roman" w:hAnsi="Times New Roman" w:cs="Times New Roman"/>
          <w:color w:val="221F1F"/>
          <w:w w:val="115"/>
          <w:sz w:val="24"/>
          <w:szCs w:val="24"/>
        </w:rPr>
        <w:t>при</w:t>
      </w:r>
      <w:r w:rsidRPr="00E90A54">
        <w:rPr>
          <w:rFonts w:ascii="Times New Roman" w:eastAsia="Times New Roman" w:hAnsi="Times New Roman" w:cs="Times New Roman"/>
          <w:color w:val="221F1F"/>
          <w:spacing w:val="41"/>
          <w:w w:val="115"/>
          <w:sz w:val="24"/>
          <w:szCs w:val="24"/>
        </w:rPr>
        <w:t xml:space="preserve"> </w:t>
      </w:r>
      <w:r w:rsidRPr="00E90A54">
        <w:rPr>
          <w:rFonts w:ascii="Times New Roman" w:eastAsia="Times New Roman" w:hAnsi="Times New Roman" w:cs="Times New Roman"/>
          <w:color w:val="221F1F"/>
          <w:w w:val="115"/>
          <w:sz w:val="24"/>
          <w:szCs w:val="24"/>
        </w:rPr>
        <w:t>решении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учебной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задачи;</w:t>
      </w:r>
    </w:p>
    <w:p w:rsidR="00E90A54" w:rsidRPr="00E90A54" w:rsidRDefault="00E90A54" w:rsidP="00E90A54">
      <w:pPr>
        <w:widowControl w:val="0"/>
        <w:numPr>
          <w:ilvl w:val="0"/>
          <w:numId w:val="12"/>
        </w:numPr>
        <w:tabs>
          <w:tab w:val="left" w:pos="572"/>
          <w:tab w:val="left" w:pos="2879"/>
          <w:tab w:val="left" w:pos="3289"/>
          <w:tab w:val="left" w:pos="4984"/>
          <w:tab w:val="left" w:pos="6497"/>
          <w:tab w:val="left" w:pos="7783"/>
        </w:tabs>
        <w:autoSpaceDE w:val="0"/>
        <w:autoSpaceDN w:val="0"/>
        <w:spacing w:after="0" w:line="240" w:lineRule="auto"/>
        <w:ind w:left="213" w:right="126"/>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контролировать</w:t>
      </w:r>
      <w:r w:rsidRPr="00E90A54">
        <w:rPr>
          <w:rFonts w:ascii="Times New Roman" w:eastAsia="Times New Roman" w:hAnsi="Times New Roman" w:cs="Times New Roman"/>
          <w:color w:val="221F1F"/>
          <w:w w:val="115"/>
          <w:sz w:val="24"/>
          <w:szCs w:val="24"/>
        </w:rPr>
        <w:tab/>
        <w:t>с</w:t>
      </w:r>
      <w:r w:rsidRPr="00E90A54">
        <w:rPr>
          <w:rFonts w:ascii="Times New Roman" w:eastAsia="Times New Roman" w:hAnsi="Times New Roman" w:cs="Times New Roman"/>
          <w:color w:val="221F1F"/>
          <w:w w:val="115"/>
          <w:sz w:val="24"/>
          <w:szCs w:val="24"/>
        </w:rPr>
        <w:tab/>
        <w:t>небольшой</w:t>
      </w:r>
      <w:r w:rsidRPr="00E90A54">
        <w:rPr>
          <w:rFonts w:ascii="Times New Roman" w:eastAsia="Times New Roman" w:hAnsi="Times New Roman" w:cs="Times New Roman"/>
          <w:color w:val="221F1F"/>
          <w:w w:val="115"/>
          <w:sz w:val="24"/>
          <w:szCs w:val="24"/>
        </w:rPr>
        <w:tab/>
        <w:t>помощью</w:t>
      </w:r>
      <w:r w:rsidRPr="00E90A54">
        <w:rPr>
          <w:rFonts w:ascii="Times New Roman" w:eastAsia="Times New Roman" w:hAnsi="Times New Roman" w:cs="Times New Roman"/>
          <w:color w:val="221F1F"/>
          <w:w w:val="115"/>
          <w:sz w:val="24"/>
          <w:szCs w:val="24"/>
        </w:rPr>
        <w:tab/>
        <w:t>учителя</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w w:val="110"/>
          <w:sz w:val="24"/>
          <w:szCs w:val="24"/>
        </w:rPr>
        <w:t>последовательность</w:t>
      </w:r>
      <w:r w:rsidRPr="00E90A54">
        <w:rPr>
          <w:rFonts w:ascii="Times New Roman" w:eastAsia="Times New Roman" w:hAnsi="Times New Roman" w:cs="Times New Roman"/>
          <w:color w:val="221F1F"/>
          <w:spacing w:val="1"/>
          <w:w w:val="110"/>
          <w:sz w:val="24"/>
          <w:szCs w:val="24"/>
        </w:rPr>
        <w:t xml:space="preserve"> </w:t>
      </w:r>
      <w:r w:rsidRPr="00E90A54">
        <w:rPr>
          <w:rFonts w:ascii="Times New Roman" w:eastAsia="Times New Roman" w:hAnsi="Times New Roman" w:cs="Times New Roman"/>
          <w:color w:val="221F1F"/>
          <w:w w:val="115"/>
          <w:sz w:val="24"/>
          <w:szCs w:val="24"/>
        </w:rPr>
        <w:t>действий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решению</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учебной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задачи;</w:t>
      </w:r>
    </w:p>
    <w:p w:rsidR="00E90A54" w:rsidRPr="00E90A54" w:rsidRDefault="00E90A54" w:rsidP="00E90A54">
      <w:pPr>
        <w:widowControl w:val="0"/>
        <w:numPr>
          <w:ilvl w:val="0"/>
          <w:numId w:val="12"/>
        </w:numPr>
        <w:tabs>
          <w:tab w:val="left" w:pos="572"/>
          <w:tab w:val="left" w:pos="2074"/>
          <w:tab w:val="left" w:pos="3706"/>
          <w:tab w:val="left" w:pos="4624"/>
          <w:tab w:val="left" w:pos="5815"/>
          <w:tab w:val="left" w:pos="7866"/>
          <w:tab w:val="left" w:pos="8964"/>
          <w:tab w:val="left" w:pos="10174"/>
        </w:tabs>
        <w:autoSpaceDE w:val="0"/>
        <w:autoSpaceDN w:val="0"/>
        <w:spacing w:before="1" w:after="0" w:line="240" w:lineRule="auto"/>
        <w:ind w:left="213" w:right="131"/>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оценивать</w:t>
      </w:r>
      <w:r w:rsidRPr="00E90A54">
        <w:rPr>
          <w:rFonts w:ascii="Times New Roman" w:eastAsia="Times New Roman" w:hAnsi="Times New Roman" w:cs="Times New Roman"/>
          <w:color w:val="221F1F"/>
          <w:w w:val="115"/>
          <w:sz w:val="24"/>
          <w:szCs w:val="24"/>
        </w:rPr>
        <w:tab/>
        <w:t>результаты</w:t>
      </w:r>
      <w:r w:rsidRPr="00E90A54">
        <w:rPr>
          <w:rFonts w:ascii="Times New Roman" w:eastAsia="Times New Roman" w:hAnsi="Times New Roman" w:cs="Times New Roman"/>
          <w:color w:val="221F1F"/>
          <w:w w:val="115"/>
          <w:sz w:val="24"/>
          <w:szCs w:val="24"/>
        </w:rPr>
        <w:tab/>
        <w:t>своей</w:t>
      </w:r>
      <w:r w:rsidRPr="00E90A54">
        <w:rPr>
          <w:rFonts w:ascii="Times New Roman" w:eastAsia="Times New Roman" w:hAnsi="Times New Roman" w:cs="Times New Roman"/>
          <w:color w:val="221F1F"/>
          <w:w w:val="115"/>
          <w:sz w:val="24"/>
          <w:szCs w:val="24"/>
        </w:rPr>
        <w:tab/>
        <w:t>работы,</w:t>
      </w:r>
      <w:r w:rsidRPr="00E90A54">
        <w:rPr>
          <w:rFonts w:ascii="Times New Roman" w:eastAsia="Times New Roman" w:hAnsi="Times New Roman" w:cs="Times New Roman"/>
          <w:color w:val="221F1F"/>
          <w:w w:val="115"/>
          <w:sz w:val="24"/>
          <w:szCs w:val="24"/>
        </w:rPr>
        <w:tab/>
        <w:t>анализировать</w:t>
      </w:r>
      <w:r w:rsidRPr="00E90A54">
        <w:rPr>
          <w:rFonts w:ascii="Times New Roman" w:eastAsia="Times New Roman" w:hAnsi="Times New Roman" w:cs="Times New Roman"/>
          <w:color w:val="221F1F"/>
          <w:w w:val="115"/>
          <w:sz w:val="24"/>
          <w:szCs w:val="24"/>
        </w:rPr>
        <w:tab/>
        <w:t>оценку</w:t>
      </w:r>
      <w:r w:rsidRPr="00E90A54">
        <w:rPr>
          <w:rFonts w:ascii="Times New Roman" w:eastAsia="Times New Roman" w:hAnsi="Times New Roman" w:cs="Times New Roman"/>
          <w:color w:val="221F1F"/>
          <w:w w:val="115"/>
          <w:sz w:val="24"/>
          <w:szCs w:val="24"/>
        </w:rPr>
        <w:tab/>
        <w:t>учителя</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spacing w:val="-3"/>
          <w:w w:val="115"/>
          <w:sz w:val="24"/>
          <w:szCs w:val="24"/>
        </w:rPr>
        <w:t>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одноклассников,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спокойно,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без обид принимать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советы и</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замечания.</w:t>
      </w:r>
    </w:p>
    <w:p w:rsidR="00E90A54" w:rsidRPr="00E90A54" w:rsidRDefault="00E90A54" w:rsidP="00E90A54">
      <w:pPr>
        <w:widowControl w:val="0"/>
        <w:autoSpaceDE w:val="0"/>
        <w:autoSpaceDN w:val="0"/>
        <w:spacing w:before="10"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before="1" w:after="0" w:line="240" w:lineRule="auto"/>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0"/>
          <w:sz w:val="24"/>
          <w:szCs w:val="24"/>
        </w:rPr>
        <w:t>Совместная</w:t>
      </w:r>
      <w:r w:rsidRPr="00E90A54">
        <w:rPr>
          <w:rFonts w:ascii="Times New Roman" w:eastAsia="Times New Roman" w:hAnsi="Times New Roman" w:cs="Times New Roman"/>
          <w:b/>
          <w:bCs/>
          <w:i/>
          <w:iCs/>
          <w:color w:val="221F1F"/>
          <w:spacing w:val="69"/>
          <w:w w:val="110"/>
          <w:sz w:val="24"/>
          <w:szCs w:val="24"/>
        </w:rPr>
        <w:t xml:space="preserve"> </w:t>
      </w:r>
      <w:r w:rsidRPr="00E90A54">
        <w:rPr>
          <w:rFonts w:ascii="Times New Roman" w:eastAsia="Times New Roman" w:hAnsi="Times New Roman" w:cs="Times New Roman"/>
          <w:b/>
          <w:bCs/>
          <w:i/>
          <w:iCs/>
          <w:color w:val="221F1F"/>
          <w:w w:val="110"/>
          <w:sz w:val="24"/>
          <w:szCs w:val="24"/>
        </w:rPr>
        <w:t>деятельность:</w:t>
      </w:r>
    </w:p>
    <w:p w:rsidR="00E90A54" w:rsidRPr="00E90A54" w:rsidRDefault="00E90A54" w:rsidP="00E90A54">
      <w:pPr>
        <w:widowControl w:val="0"/>
        <w:numPr>
          <w:ilvl w:val="0"/>
          <w:numId w:val="12"/>
        </w:numPr>
        <w:tabs>
          <w:tab w:val="left" w:pos="642"/>
        </w:tabs>
        <w:autoSpaceDE w:val="0"/>
        <w:autoSpaceDN w:val="0"/>
        <w:spacing w:before="1" w:after="0" w:line="240" w:lineRule="auto"/>
        <w:ind w:left="213" w:right="127"/>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строить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учебную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игровую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деятельность,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житейские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ситуации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соответствии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 правилами поведения, принятыми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 обществе;</w:t>
      </w:r>
    </w:p>
    <w:p w:rsidR="00E90A54" w:rsidRPr="00E90A54" w:rsidRDefault="00E90A54" w:rsidP="00E90A54">
      <w:pPr>
        <w:widowControl w:val="0"/>
        <w:numPr>
          <w:ilvl w:val="0"/>
          <w:numId w:val="12"/>
        </w:numPr>
        <w:tabs>
          <w:tab w:val="left" w:pos="642"/>
        </w:tabs>
        <w:autoSpaceDE w:val="0"/>
        <w:autoSpaceDN w:val="0"/>
        <w:spacing w:after="0" w:line="240" w:lineRule="auto"/>
        <w:ind w:left="213" w:right="130"/>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оценивать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жизненные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ситуации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точки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зрения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общения,</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проявления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терпения</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и уважения к</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собеседнику;</w:t>
      </w:r>
    </w:p>
    <w:p w:rsidR="00E90A54" w:rsidRPr="00E90A54" w:rsidRDefault="00E90A54" w:rsidP="00E90A54">
      <w:pPr>
        <w:widowControl w:val="0"/>
        <w:numPr>
          <w:ilvl w:val="0"/>
          <w:numId w:val="12"/>
        </w:numPr>
        <w:tabs>
          <w:tab w:val="left" w:pos="642"/>
        </w:tabs>
        <w:autoSpaceDE w:val="0"/>
        <w:autoSpaceDN w:val="0"/>
        <w:spacing w:after="0" w:line="240" w:lineRule="auto"/>
        <w:ind w:left="213" w:right="124"/>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проводить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парах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(группах)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простые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опыты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определению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свойств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разных веществ (вода, молоко, сахар, соль, железо), совместно намечать план</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работы, оценивать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вклад</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общее дело;</w:t>
      </w:r>
    </w:p>
    <w:p w:rsidR="00E90A54" w:rsidRPr="00E90A54" w:rsidRDefault="00E90A54" w:rsidP="00E90A54">
      <w:pPr>
        <w:widowControl w:val="0"/>
        <w:numPr>
          <w:ilvl w:val="0"/>
          <w:numId w:val="12"/>
        </w:numPr>
        <w:tabs>
          <w:tab w:val="left" w:pos="642"/>
        </w:tabs>
        <w:autoSpaceDE w:val="0"/>
        <w:autoSpaceDN w:val="0"/>
        <w:spacing w:after="0" w:line="240" w:lineRule="auto"/>
        <w:ind w:left="641" w:hanging="4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определять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причины</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возможных</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конфликтов,</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выбирать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предложенных)</w:t>
      </w:r>
    </w:p>
    <w:p w:rsidR="00E90A54" w:rsidRPr="00E90A54" w:rsidRDefault="00E90A54" w:rsidP="00E90A54">
      <w:pPr>
        <w:widowControl w:val="0"/>
        <w:autoSpaceDE w:val="0"/>
        <w:autoSpaceDN w:val="0"/>
        <w:spacing w:after="0" w:line="240" w:lineRule="auto"/>
        <w:jc w:val="both"/>
        <w:rPr>
          <w:rFonts w:ascii="Wingdings" w:eastAsia="Times New Roman" w:hAnsi="Wingdings" w:cs="Times New Roman"/>
          <w:sz w:val="24"/>
          <w:szCs w:val="24"/>
        </w:rPr>
        <w:sectPr w:rsidR="00E90A54" w:rsidRPr="00E90A54">
          <w:pgSz w:w="11910" w:h="16840"/>
          <w:pgMar w:top="480" w:right="660" w:bottom="720" w:left="780" w:header="0" w:footer="520" w:gutter="0"/>
          <w:cols w:space="720"/>
        </w:sectPr>
      </w:pPr>
    </w:p>
    <w:p w:rsidR="00E90A54" w:rsidRPr="00E90A54" w:rsidRDefault="00E90A54" w:rsidP="00E90A54">
      <w:pPr>
        <w:widowControl w:val="0"/>
        <w:autoSpaceDE w:val="0"/>
        <w:autoSpaceDN w:val="0"/>
        <w:spacing w:before="70" w:after="0" w:line="240" w:lineRule="auto"/>
        <w:ind w:left="213"/>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lastRenderedPageBreak/>
        <w:t>способы</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разрешения.</w:t>
      </w:r>
    </w:p>
    <w:p w:rsidR="00E90A54" w:rsidRPr="00E90A54" w:rsidRDefault="00E90A54" w:rsidP="00E90A54">
      <w:pPr>
        <w:widowControl w:val="0"/>
        <w:autoSpaceDE w:val="0"/>
        <w:autoSpaceDN w:val="0"/>
        <w:spacing w:before="11" w:after="0" w:line="240" w:lineRule="auto"/>
        <w:rPr>
          <w:rFonts w:ascii="Times New Roman" w:eastAsia="Times New Roman" w:hAnsi="Times New Roman" w:cs="Times New Roman"/>
          <w:sz w:val="24"/>
          <w:szCs w:val="24"/>
        </w:rPr>
      </w:pPr>
    </w:p>
    <w:p w:rsidR="00E90A54" w:rsidRPr="00E90A54" w:rsidRDefault="00E90A54" w:rsidP="00E90A54">
      <w:pPr>
        <w:widowControl w:val="0"/>
        <w:numPr>
          <w:ilvl w:val="0"/>
          <w:numId w:val="10"/>
        </w:numPr>
        <w:tabs>
          <w:tab w:val="left" w:pos="439"/>
        </w:tabs>
        <w:autoSpaceDE w:val="0"/>
        <w:autoSpaceDN w:val="0"/>
        <w:spacing w:after="0" w:line="240" w:lineRule="auto"/>
        <w:rPr>
          <w:rFonts w:ascii="Times New Roman" w:eastAsia="Times New Roman" w:hAnsi="Times New Roman" w:cs="Times New Roman"/>
          <w:b/>
          <w:sz w:val="24"/>
          <w:szCs w:val="24"/>
        </w:rPr>
      </w:pPr>
      <w:r w:rsidRPr="00E90A54">
        <w:rPr>
          <w:rFonts w:ascii="Times New Roman" w:eastAsia="Times New Roman" w:hAnsi="Times New Roman" w:cs="Times New Roman"/>
          <w:b/>
          <w:color w:val="221F1F"/>
          <w:w w:val="115"/>
          <w:sz w:val="24"/>
          <w:szCs w:val="24"/>
          <w:u w:color="221F1F"/>
        </w:rPr>
        <w:t>КЛАСС</w:t>
      </w:r>
      <w:r w:rsidRPr="00E90A54">
        <w:rPr>
          <w:rFonts w:ascii="Times New Roman" w:eastAsia="Times New Roman" w:hAnsi="Times New Roman" w:cs="Times New Roman"/>
          <w:b/>
          <w:color w:val="221F1F"/>
          <w:spacing w:val="-5"/>
          <w:w w:val="115"/>
          <w:sz w:val="24"/>
          <w:szCs w:val="24"/>
          <w:u w:color="221F1F"/>
        </w:rPr>
        <w:t xml:space="preserve"> </w:t>
      </w:r>
      <w:r w:rsidRPr="00E90A54">
        <w:rPr>
          <w:rFonts w:ascii="Times New Roman" w:eastAsia="Times New Roman" w:hAnsi="Times New Roman" w:cs="Times New Roman"/>
          <w:b/>
          <w:color w:val="221F1F"/>
          <w:w w:val="115"/>
          <w:sz w:val="24"/>
          <w:szCs w:val="24"/>
          <w:u w:color="221F1F"/>
        </w:rPr>
        <w:t>(68</w:t>
      </w:r>
      <w:r w:rsidRPr="00E90A54">
        <w:rPr>
          <w:rFonts w:ascii="Times New Roman" w:eastAsia="Times New Roman" w:hAnsi="Times New Roman" w:cs="Times New Roman"/>
          <w:b/>
          <w:color w:val="221F1F"/>
          <w:spacing w:val="-1"/>
          <w:w w:val="115"/>
          <w:sz w:val="24"/>
          <w:szCs w:val="24"/>
          <w:u w:color="221F1F"/>
        </w:rPr>
        <w:t xml:space="preserve"> </w:t>
      </w:r>
      <w:r w:rsidRPr="00E90A54">
        <w:rPr>
          <w:rFonts w:ascii="Times New Roman" w:eastAsia="Times New Roman" w:hAnsi="Times New Roman" w:cs="Times New Roman"/>
          <w:b/>
          <w:color w:val="221F1F"/>
          <w:w w:val="115"/>
          <w:sz w:val="24"/>
          <w:szCs w:val="24"/>
          <w:u w:color="221F1F"/>
        </w:rPr>
        <w:t>ч.)</w:t>
      </w:r>
    </w:p>
    <w:p w:rsidR="00E90A54" w:rsidRPr="00E90A54" w:rsidRDefault="00E90A54" w:rsidP="00E90A54">
      <w:pPr>
        <w:widowControl w:val="0"/>
        <w:autoSpaceDE w:val="0"/>
        <w:autoSpaceDN w:val="0"/>
        <w:spacing w:before="6" w:after="0" w:line="240" w:lineRule="auto"/>
        <w:rPr>
          <w:rFonts w:ascii="Times New Roman" w:eastAsia="Times New Roman" w:hAnsi="Times New Roman" w:cs="Times New Roman"/>
          <w:b/>
          <w:sz w:val="24"/>
          <w:szCs w:val="24"/>
        </w:rPr>
      </w:pPr>
    </w:p>
    <w:p w:rsidR="00E90A54" w:rsidRPr="00E90A54" w:rsidRDefault="00E90A54" w:rsidP="00E90A54">
      <w:pPr>
        <w:widowControl w:val="0"/>
        <w:autoSpaceDE w:val="0"/>
        <w:autoSpaceDN w:val="0"/>
        <w:spacing w:before="88" w:after="0" w:line="298" w:lineRule="exact"/>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Человек</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и</w:t>
      </w:r>
      <w:r w:rsidRPr="00E90A54">
        <w:rPr>
          <w:rFonts w:ascii="Times New Roman" w:eastAsia="Times New Roman" w:hAnsi="Times New Roman" w:cs="Times New Roman"/>
          <w:b/>
          <w:bCs/>
          <w:i/>
          <w:iCs/>
          <w:color w:val="221F1F"/>
          <w:spacing w:val="-5"/>
          <w:w w:val="115"/>
          <w:sz w:val="24"/>
          <w:szCs w:val="24"/>
        </w:rPr>
        <w:t xml:space="preserve"> </w:t>
      </w:r>
      <w:r w:rsidRPr="00E90A54">
        <w:rPr>
          <w:rFonts w:ascii="Times New Roman" w:eastAsia="Times New Roman" w:hAnsi="Times New Roman" w:cs="Times New Roman"/>
          <w:b/>
          <w:bCs/>
          <w:i/>
          <w:iCs/>
          <w:color w:val="221F1F"/>
          <w:w w:val="115"/>
          <w:sz w:val="24"/>
          <w:szCs w:val="24"/>
        </w:rPr>
        <w:t>общество</w:t>
      </w:r>
    </w:p>
    <w:p w:rsidR="00E90A54" w:rsidRPr="00E90A54" w:rsidRDefault="00E90A54" w:rsidP="00E90A54">
      <w:pPr>
        <w:widowControl w:val="0"/>
        <w:autoSpaceDE w:val="0"/>
        <w:autoSpaceDN w:val="0"/>
        <w:spacing w:after="0" w:line="240" w:lineRule="auto"/>
        <w:ind w:left="213" w:right="117"/>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Общество как совокупность людей, которые объединены общей культурой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связаны друг с другом совместной деятельностью во имя общей цели. Наша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Родина -</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Российская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Федерация. Уникальные памятники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культуры России,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родного края. Государственная символика Российской Федерации и своего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региона.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Города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Золотого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кольца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Народы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Уважение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традициям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народа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других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народов,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государственным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символам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w:t>
      </w:r>
    </w:p>
    <w:p w:rsidR="00E90A54" w:rsidRPr="00E90A54" w:rsidRDefault="00E90A54" w:rsidP="00E90A54">
      <w:pPr>
        <w:widowControl w:val="0"/>
        <w:autoSpaceDE w:val="0"/>
        <w:autoSpaceDN w:val="0"/>
        <w:spacing w:after="0" w:line="240" w:lineRule="auto"/>
        <w:ind w:left="213" w:right="126"/>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Семья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коллектив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близких,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родных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людей.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Семейный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бюджет,</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доходы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расходы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семьи.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Уважение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семейным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ценностям.</w:t>
      </w:r>
    </w:p>
    <w:p w:rsidR="00E90A54" w:rsidRPr="00E90A54" w:rsidRDefault="00E90A54" w:rsidP="00E90A54">
      <w:pPr>
        <w:widowControl w:val="0"/>
        <w:tabs>
          <w:tab w:val="left" w:pos="1529"/>
          <w:tab w:val="left" w:pos="3628"/>
          <w:tab w:val="left" w:pos="5191"/>
          <w:tab w:val="left" w:pos="5570"/>
          <w:tab w:val="left" w:pos="6955"/>
          <w:tab w:val="left" w:pos="8558"/>
        </w:tabs>
        <w:autoSpaceDE w:val="0"/>
        <w:autoSpaceDN w:val="0"/>
        <w:spacing w:after="0" w:line="240" w:lineRule="auto"/>
        <w:ind w:left="213" w:right="124"/>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w w:val="115"/>
          <w:sz w:val="24"/>
          <w:szCs w:val="24"/>
        </w:rPr>
        <w:tab/>
        <w:t>нравственного</w:t>
      </w:r>
      <w:r w:rsidRPr="00E90A54">
        <w:rPr>
          <w:rFonts w:ascii="Times New Roman" w:eastAsia="Times New Roman" w:hAnsi="Times New Roman" w:cs="Times New Roman"/>
          <w:color w:val="221F1F"/>
          <w:w w:val="115"/>
          <w:sz w:val="24"/>
          <w:szCs w:val="24"/>
        </w:rPr>
        <w:tab/>
        <w:t>поведения</w:t>
      </w:r>
      <w:r w:rsidRPr="00E90A54">
        <w:rPr>
          <w:rFonts w:ascii="Times New Roman" w:eastAsia="Times New Roman" w:hAnsi="Times New Roman" w:cs="Times New Roman"/>
          <w:color w:val="221F1F"/>
          <w:w w:val="115"/>
          <w:sz w:val="24"/>
          <w:szCs w:val="24"/>
        </w:rPr>
        <w:tab/>
        <w:t>в</w:t>
      </w:r>
      <w:r w:rsidRPr="00E90A54">
        <w:rPr>
          <w:rFonts w:ascii="Times New Roman" w:eastAsia="Times New Roman" w:hAnsi="Times New Roman" w:cs="Times New Roman"/>
          <w:color w:val="221F1F"/>
          <w:w w:val="115"/>
          <w:sz w:val="24"/>
          <w:szCs w:val="24"/>
        </w:rPr>
        <w:tab/>
        <w:t>социуме.</w:t>
      </w:r>
      <w:r w:rsidRPr="00E90A54">
        <w:rPr>
          <w:rFonts w:ascii="Times New Roman" w:eastAsia="Times New Roman" w:hAnsi="Times New Roman" w:cs="Times New Roman"/>
          <w:color w:val="221F1F"/>
          <w:w w:val="115"/>
          <w:sz w:val="24"/>
          <w:szCs w:val="24"/>
        </w:rPr>
        <w:tab/>
        <w:t>Внимание,</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w w:val="110"/>
          <w:sz w:val="24"/>
          <w:szCs w:val="24"/>
        </w:rPr>
        <w:t>уважительное</w:t>
      </w:r>
      <w:r w:rsidRPr="00E90A54">
        <w:rPr>
          <w:rFonts w:ascii="Times New Roman" w:eastAsia="Times New Roman" w:hAnsi="Times New Roman" w:cs="Times New Roman"/>
          <w:color w:val="221F1F"/>
          <w:spacing w:val="1"/>
          <w:w w:val="110"/>
          <w:sz w:val="24"/>
          <w:szCs w:val="24"/>
        </w:rPr>
        <w:t xml:space="preserve"> </w:t>
      </w:r>
      <w:r w:rsidRPr="00E90A54">
        <w:rPr>
          <w:rFonts w:ascii="Times New Roman" w:eastAsia="Times New Roman" w:hAnsi="Times New Roman" w:cs="Times New Roman"/>
          <w:color w:val="221F1F"/>
          <w:w w:val="115"/>
          <w:sz w:val="24"/>
          <w:szCs w:val="24"/>
        </w:rPr>
        <w:t>отношение к людям с ограниченными возможностями здоровья, забота о них.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Значение</w:t>
      </w:r>
      <w:r w:rsidRPr="00E90A54">
        <w:rPr>
          <w:rFonts w:ascii="Times New Roman" w:eastAsia="Times New Roman" w:hAnsi="Times New Roman" w:cs="Times New Roman"/>
          <w:color w:val="221F1F"/>
          <w:spacing w:val="33"/>
          <w:w w:val="115"/>
          <w:sz w:val="24"/>
          <w:szCs w:val="24"/>
        </w:rPr>
        <w:t xml:space="preserve"> </w:t>
      </w:r>
      <w:r w:rsidRPr="00E90A54">
        <w:rPr>
          <w:rFonts w:ascii="Times New Roman" w:eastAsia="Times New Roman" w:hAnsi="Times New Roman" w:cs="Times New Roman"/>
          <w:color w:val="221F1F"/>
          <w:w w:val="115"/>
          <w:sz w:val="24"/>
          <w:szCs w:val="24"/>
        </w:rPr>
        <w:t>труда</w:t>
      </w:r>
      <w:r w:rsidRPr="00E90A54">
        <w:rPr>
          <w:rFonts w:ascii="Times New Roman" w:eastAsia="Times New Roman" w:hAnsi="Times New Roman" w:cs="Times New Roman"/>
          <w:color w:val="221F1F"/>
          <w:spacing w:val="37"/>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34"/>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42"/>
          <w:w w:val="115"/>
          <w:sz w:val="24"/>
          <w:szCs w:val="24"/>
        </w:rPr>
        <w:t xml:space="preserve"> </w:t>
      </w:r>
      <w:r w:rsidRPr="00E90A54">
        <w:rPr>
          <w:rFonts w:ascii="Times New Roman" w:eastAsia="Times New Roman" w:hAnsi="Times New Roman" w:cs="Times New Roman"/>
          <w:color w:val="221F1F"/>
          <w:w w:val="115"/>
          <w:sz w:val="24"/>
          <w:szCs w:val="24"/>
        </w:rPr>
        <w:t>человека</w:t>
      </w:r>
      <w:r w:rsidRPr="00E90A54">
        <w:rPr>
          <w:rFonts w:ascii="Times New Roman" w:eastAsia="Times New Roman" w:hAnsi="Times New Roman" w:cs="Times New Roman"/>
          <w:color w:val="221F1F"/>
          <w:spacing w:val="36"/>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36"/>
          <w:w w:val="115"/>
          <w:sz w:val="24"/>
          <w:szCs w:val="24"/>
        </w:rPr>
        <w:t xml:space="preserve"> </w:t>
      </w:r>
      <w:r w:rsidRPr="00E90A54">
        <w:rPr>
          <w:rFonts w:ascii="Times New Roman" w:eastAsia="Times New Roman" w:hAnsi="Times New Roman" w:cs="Times New Roman"/>
          <w:color w:val="221F1F"/>
          <w:w w:val="115"/>
          <w:sz w:val="24"/>
          <w:szCs w:val="24"/>
        </w:rPr>
        <w:t>общества.</w:t>
      </w:r>
      <w:r w:rsidRPr="00E90A54">
        <w:rPr>
          <w:rFonts w:ascii="Times New Roman" w:eastAsia="Times New Roman" w:hAnsi="Times New Roman" w:cs="Times New Roman"/>
          <w:color w:val="221F1F"/>
          <w:spacing w:val="36"/>
          <w:w w:val="115"/>
          <w:sz w:val="24"/>
          <w:szCs w:val="24"/>
        </w:rPr>
        <w:t xml:space="preserve"> </w:t>
      </w:r>
      <w:r w:rsidRPr="00E90A54">
        <w:rPr>
          <w:rFonts w:ascii="Times New Roman" w:eastAsia="Times New Roman" w:hAnsi="Times New Roman" w:cs="Times New Roman"/>
          <w:color w:val="221F1F"/>
          <w:w w:val="115"/>
          <w:sz w:val="24"/>
          <w:szCs w:val="24"/>
        </w:rPr>
        <w:t>Трудолюбие</w:t>
      </w:r>
      <w:r w:rsidRPr="00E90A54">
        <w:rPr>
          <w:rFonts w:ascii="Times New Roman" w:eastAsia="Times New Roman" w:hAnsi="Times New Roman" w:cs="Times New Roman"/>
          <w:color w:val="221F1F"/>
          <w:spacing w:val="37"/>
          <w:w w:val="115"/>
          <w:sz w:val="24"/>
          <w:szCs w:val="24"/>
        </w:rPr>
        <w:t xml:space="preserve"> </w:t>
      </w:r>
      <w:r w:rsidRPr="00E90A54">
        <w:rPr>
          <w:rFonts w:ascii="Times New Roman" w:eastAsia="Times New Roman" w:hAnsi="Times New Roman" w:cs="Times New Roman"/>
          <w:color w:val="221F1F"/>
          <w:w w:val="115"/>
          <w:sz w:val="24"/>
          <w:szCs w:val="24"/>
        </w:rPr>
        <w:t>как</w:t>
      </w:r>
      <w:r w:rsidRPr="00E90A54">
        <w:rPr>
          <w:rFonts w:ascii="Times New Roman" w:eastAsia="Times New Roman" w:hAnsi="Times New Roman" w:cs="Times New Roman"/>
          <w:color w:val="221F1F"/>
          <w:spacing w:val="34"/>
          <w:w w:val="115"/>
          <w:sz w:val="24"/>
          <w:szCs w:val="24"/>
        </w:rPr>
        <w:t xml:space="preserve"> </w:t>
      </w:r>
      <w:r w:rsidRPr="00E90A54">
        <w:rPr>
          <w:rFonts w:ascii="Times New Roman" w:eastAsia="Times New Roman" w:hAnsi="Times New Roman" w:cs="Times New Roman"/>
          <w:color w:val="221F1F"/>
          <w:w w:val="115"/>
          <w:sz w:val="24"/>
          <w:szCs w:val="24"/>
        </w:rPr>
        <w:t>общественно</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значимая</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ценность</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культуре</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народов</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России.</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Особенности</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труда</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людей</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родного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края,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профессии.</w:t>
      </w:r>
    </w:p>
    <w:p w:rsidR="00E90A54" w:rsidRPr="00E90A54" w:rsidRDefault="00E90A54" w:rsidP="00E90A54">
      <w:pPr>
        <w:widowControl w:val="0"/>
        <w:autoSpaceDE w:val="0"/>
        <w:autoSpaceDN w:val="0"/>
        <w:spacing w:after="0" w:line="240" w:lineRule="auto"/>
        <w:ind w:left="213"/>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Страны</w:t>
      </w:r>
      <w:r w:rsidRPr="00E90A54">
        <w:rPr>
          <w:rFonts w:ascii="Times New Roman" w:eastAsia="Times New Roman" w:hAnsi="Times New Roman" w:cs="Times New Roman"/>
          <w:color w:val="221F1F"/>
          <w:spacing w:val="39"/>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37"/>
          <w:w w:val="115"/>
          <w:sz w:val="24"/>
          <w:szCs w:val="24"/>
        </w:rPr>
        <w:t xml:space="preserve"> </w:t>
      </w:r>
      <w:r w:rsidRPr="00E90A54">
        <w:rPr>
          <w:rFonts w:ascii="Times New Roman" w:eastAsia="Times New Roman" w:hAnsi="Times New Roman" w:cs="Times New Roman"/>
          <w:color w:val="221F1F"/>
          <w:w w:val="115"/>
          <w:sz w:val="24"/>
          <w:szCs w:val="24"/>
        </w:rPr>
        <w:t>народы</w:t>
      </w:r>
      <w:r w:rsidRPr="00E90A54">
        <w:rPr>
          <w:rFonts w:ascii="Times New Roman" w:eastAsia="Times New Roman" w:hAnsi="Times New Roman" w:cs="Times New Roman"/>
          <w:color w:val="221F1F"/>
          <w:spacing w:val="40"/>
          <w:w w:val="115"/>
          <w:sz w:val="24"/>
          <w:szCs w:val="24"/>
        </w:rPr>
        <w:t xml:space="preserve"> </w:t>
      </w:r>
      <w:r w:rsidRPr="00E90A54">
        <w:rPr>
          <w:rFonts w:ascii="Times New Roman" w:eastAsia="Times New Roman" w:hAnsi="Times New Roman" w:cs="Times New Roman"/>
          <w:color w:val="221F1F"/>
          <w:w w:val="115"/>
          <w:sz w:val="24"/>
          <w:szCs w:val="24"/>
        </w:rPr>
        <w:t>мира.</w:t>
      </w:r>
      <w:r w:rsidRPr="00E90A54">
        <w:rPr>
          <w:rFonts w:ascii="Times New Roman" w:eastAsia="Times New Roman" w:hAnsi="Times New Roman" w:cs="Times New Roman"/>
          <w:color w:val="221F1F"/>
          <w:spacing w:val="40"/>
          <w:w w:val="115"/>
          <w:sz w:val="24"/>
          <w:szCs w:val="24"/>
        </w:rPr>
        <w:t xml:space="preserve"> </w:t>
      </w:r>
      <w:r w:rsidRPr="00E90A54">
        <w:rPr>
          <w:rFonts w:ascii="Times New Roman" w:eastAsia="Times New Roman" w:hAnsi="Times New Roman" w:cs="Times New Roman"/>
          <w:color w:val="221F1F"/>
          <w:w w:val="115"/>
          <w:sz w:val="24"/>
          <w:szCs w:val="24"/>
        </w:rPr>
        <w:t>Памятники</w:t>
      </w:r>
      <w:r w:rsidRPr="00E90A54">
        <w:rPr>
          <w:rFonts w:ascii="Times New Roman" w:eastAsia="Times New Roman" w:hAnsi="Times New Roman" w:cs="Times New Roman"/>
          <w:color w:val="221F1F"/>
          <w:spacing w:val="40"/>
          <w:w w:val="115"/>
          <w:sz w:val="24"/>
          <w:szCs w:val="24"/>
        </w:rPr>
        <w:t xml:space="preserve"> </w:t>
      </w:r>
      <w:r w:rsidRPr="00E90A54">
        <w:rPr>
          <w:rFonts w:ascii="Times New Roman" w:eastAsia="Times New Roman" w:hAnsi="Times New Roman" w:cs="Times New Roman"/>
          <w:color w:val="221F1F"/>
          <w:w w:val="115"/>
          <w:sz w:val="24"/>
          <w:szCs w:val="24"/>
        </w:rPr>
        <w:t>природы</w:t>
      </w:r>
      <w:r w:rsidRPr="00E90A54">
        <w:rPr>
          <w:rFonts w:ascii="Times New Roman" w:eastAsia="Times New Roman" w:hAnsi="Times New Roman" w:cs="Times New Roman"/>
          <w:color w:val="221F1F"/>
          <w:spacing w:val="40"/>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37"/>
          <w:w w:val="115"/>
          <w:sz w:val="24"/>
          <w:szCs w:val="24"/>
        </w:rPr>
        <w:t xml:space="preserve"> </w:t>
      </w:r>
      <w:r w:rsidRPr="00E90A54">
        <w:rPr>
          <w:rFonts w:ascii="Times New Roman" w:eastAsia="Times New Roman" w:hAnsi="Times New Roman" w:cs="Times New Roman"/>
          <w:color w:val="221F1F"/>
          <w:w w:val="115"/>
          <w:sz w:val="24"/>
          <w:szCs w:val="24"/>
        </w:rPr>
        <w:t>культуры</w:t>
      </w:r>
      <w:r w:rsidRPr="00E90A54">
        <w:rPr>
          <w:rFonts w:ascii="Times New Roman" w:eastAsia="Times New Roman" w:hAnsi="Times New Roman" w:cs="Times New Roman"/>
          <w:color w:val="221F1F"/>
          <w:spacing w:val="49"/>
          <w:w w:val="115"/>
          <w:sz w:val="24"/>
          <w:szCs w:val="24"/>
        </w:rPr>
        <w:t xml:space="preserve"> </w:t>
      </w:r>
      <w:r w:rsidRPr="00E90A54">
        <w:rPr>
          <w:rFonts w:ascii="Times New Roman" w:eastAsia="Times New Roman" w:hAnsi="Times New Roman" w:cs="Times New Roman"/>
          <w:color w:val="221F1F"/>
          <w:w w:val="115"/>
          <w:sz w:val="24"/>
          <w:szCs w:val="24"/>
        </w:rPr>
        <w:t>-</w:t>
      </w:r>
      <w:r w:rsidRPr="00E90A54">
        <w:rPr>
          <w:rFonts w:ascii="Times New Roman" w:eastAsia="Times New Roman" w:hAnsi="Times New Roman" w:cs="Times New Roman"/>
          <w:color w:val="221F1F"/>
          <w:spacing w:val="38"/>
          <w:w w:val="115"/>
          <w:sz w:val="24"/>
          <w:szCs w:val="24"/>
        </w:rPr>
        <w:t xml:space="preserve"> </w:t>
      </w:r>
      <w:r w:rsidRPr="00E90A54">
        <w:rPr>
          <w:rFonts w:ascii="Times New Roman" w:eastAsia="Times New Roman" w:hAnsi="Times New Roman" w:cs="Times New Roman"/>
          <w:color w:val="221F1F"/>
          <w:w w:val="115"/>
          <w:sz w:val="24"/>
          <w:szCs w:val="24"/>
        </w:rPr>
        <w:t>символы</w:t>
      </w:r>
      <w:r w:rsidRPr="00E90A54">
        <w:rPr>
          <w:rFonts w:ascii="Times New Roman" w:eastAsia="Times New Roman" w:hAnsi="Times New Roman" w:cs="Times New Roman"/>
          <w:color w:val="221F1F"/>
          <w:spacing w:val="38"/>
          <w:w w:val="115"/>
          <w:sz w:val="24"/>
          <w:szCs w:val="24"/>
        </w:rPr>
        <w:t xml:space="preserve"> </w:t>
      </w:r>
      <w:r w:rsidRPr="00E90A54">
        <w:rPr>
          <w:rFonts w:ascii="Times New Roman" w:eastAsia="Times New Roman" w:hAnsi="Times New Roman" w:cs="Times New Roman"/>
          <w:color w:val="221F1F"/>
          <w:w w:val="115"/>
          <w:sz w:val="24"/>
          <w:szCs w:val="24"/>
        </w:rPr>
        <w:t>стран,</w:t>
      </w:r>
      <w:r w:rsidRPr="00E90A54">
        <w:rPr>
          <w:rFonts w:ascii="Times New Roman" w:eastAsia="Times New Roman" w:hAnsi="Times New Roman" w:cs="Times New Roman"/>
          <w:color w:val="221F1F"/>
          <w:spacing w:val="40"/>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которых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находятся.</w:t>
      </w:r>
    </w:p>
    <w:p w:rsidR="00E90A54" w:rsidRPr="00E90A54" w:rsidRDefault="00E90A54" w:rsidP="00E90A54">
      <w:pPr>
        <w:widowControl w:val="0"/>
        <w:autoSpaceDE w:val="0"/>
        <w:autoSpaceDN w:val="0"/>
        <w:spacing w:before="1"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98" w:lineRule="exact"/>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Человек</w:t>
      </w:r>
      <w:r w:rsidRPr="00E90A54">
        <w:rPr>
          <w:rFonts w:ascii="Times New Roman" w:eastAsia="Times New Roman" w:hAnsi="Times New Roman" w:cs="Times New Roman"/>
          <w:b/>
          <w:bCs/>
          <w:i/>
          <w:iCs/>
          <w:color w:val="221F1F"/>
          <w:spacing w:val="-3"/>
          <w:w w:val="115"/>
          <w:sz w:val="24"/>
          <w:szCs w:val="24"/>
        </w:rPr>
        <w:t xml:space="preserve"> </w:t>
      </w:r>
      <w:r w:rsidRPr="00E90A54">
        <w:rPr>
          <w:rFonts w:ascii="Times New Roman" w:eastAsia="Times New Roman" w:hAnsi="Times New Roman" w:cs="Times New Roman"/>
          <w:b/>
          <w:bCs/>
          <w:i/>
          <w:iCs/>
          <w:color w:val="221F1F"/>
          <w:w w:val="115"/>
          <w:sz w:val="24"/>
          <w:szCs w:val="24"/>
        </w:rPr>
        <w:t>и</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природа</w:t>
      </w:r>
    </w:p>
    <w:p w:rsidR="00E90A54" w:rsidRPr="00E90A54" w:rsidRDefault="00E90A54" w:rsidP="00E90A54">
      <w:pPr>
        <w:widowControl w:val="0"/>
        <w:autoSpaceDE w:val="0"/>
        <w:autoSpaceDN w:val="0"/>
        <w:spacing w:after="0" w:line="240" w:lineRule="auto"/>
        <w:ind w:left="213" w:right="132"/>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Методы изучения природы. Карта мира. Материки и части света. Вещество.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Разнообразие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веществ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окружающем мире.</w:t>
      </w:r>
    </w:p>
    <w:p w:rsidR="00E90A54" w:rsidRPr="00E90A54" w:rsidRDefault="00E90A54" w:rsidP="00E90A54">
      <w:pPr>
        <w:widowControl w:val="0"/>
        <w:autoSpaceDE w:val="0"/>
        <w:autoSpaceDN w:val="0"/>
        <w:spacing w:before="1" w:after="0" w:line="240" w:lineRule="auto"/>
        <w:ind w:left="213" w:right="120" w:firstLine="74"/>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Примеры веществ: соль, сахар, вода, природный газ. Твёрдые тела, жидкости,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газы. Простейшие практические работы с веществами, жидкостями, газами.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Воздух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смесь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газов.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Свойства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воздуха.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Значение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воздуха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для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растений,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животных,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Свойства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Состояния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её</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распространение в природе, значение для живых организмов и хозяйственной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 человека. Круговорот воды в природе. Охрана воздуха, воды. Горные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породы и минералы. Полезные ископаемые, их значение в хозяйстве человека,</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бережное отношение людей к полезным ископаемым. Полезные ископаемые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родного края (2-3 примера). Почва, её состав, значение для живой природы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хозяйственной жизни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человека.</w:t>
      </w:r>
    </w:p>
    <w:p w:rsidR="00E90A54" w:rsidRPr="00E90A54" w:rsidRDefault="00E90A54" w:rsidP="00E90A54">
      <w:pPr>
        <w:widowControl w:val="0"/>
        <w:autoSpaceDE w:val="0"/>
        <w:autoSpaceDN w:val="0"/>
        <w:spacing w:after="0" w:line="240" w:lineRule="auto"/>
        <w:ind w:left="213" w:right="121"/>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Первоначальные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представления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бактериях.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Грибы: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строение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шляпочных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грибов.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Грибы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съедобные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несъедобные.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Разнообразие</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растений.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Зависимость жизненного цикла организмов от условий окружающей среды.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Размножение и развитие растений. Особенности питания и дыхания растений.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Роль растений в природе и жизни людей, бережное отношение человека 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растениям. Условия, необходимые для жизни растения (свет, тепло, воздух,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вода). Наблюдение роста растений, фиксация изменений. Растения родного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края,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названия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краткая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характеристика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основе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наблюдений.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Охрана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растений.</w:t>
      </w:r>
    </w:p>
    <w:p w:rsidR="00E90A54" w:rsidRPr="00E90A54" w:rsidRDefault="00E90A54" w:rsidP="00E90A54">
      <w:pPr>
        <w:widowControl w:val="0"/>
        <w:autoSpaceDE w:val="0"/>
        <w:autoSpaceDN w:val="0"/>
        <w:spacing w:after="0" w:line="240" w:lineRule="auto"/>
        <w:ind w:left="213" w:right="118"/>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Разнообразие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животных.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Зависимость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жизненного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цикла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организмов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условий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окружающей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среды.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Размножение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развитие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животных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(рыбы,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птицы,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звери).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Особенности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питания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животных.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Цепи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питания.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Условия,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необходимые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для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животных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(воздух,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тепло,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пища).</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Роль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животных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людей,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бережное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отношение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животным. Охрана животных. Животные родного края, их названия, краткая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характеристика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основе наблюдений.</w:t>
      </w:r>
    </w:p>
    <w:p w:rsidR="00E90A54" w:rsidRPr="00E90A54" w:rsidRDefault="00E90A54" w:rsidP="00E90A54">
      <w:pPr>
        <w:widowControl w:val="0"/>
        <w:autoSpaceDE w:val="0"/>
        <w:autoSpaceDN w:val="0"/>
        <w:spacing w:after="0" w:line="240" w:lineRule="auto"/>
        <w:jc w:val="both"/>
        <w:rPr>
          <w:rFonts w:ascii="Times New Roman" w:eastAsia="Times New Roman" w:hAnsi="Times New Roman" w:cs="Times New Roman"/>
          <w:sz w:val="24"/>
          <w:szCs w:val="24"/>
        </w:rPr>
        <w:sectPr w:rsidR="00E90A54" w:rsidRPr="00E90A54">
          <w:pgSz w:w="11910" w:h="16840"/>
          <w:pgMar w:top="480" w:right="660" w:bottom="720" w:left="780" w:header="0" w:footer="520" w:gutter="0"/>
          <w:cols w:space="720"/>
        </w:sectPr>
      </w:pPr>
    </w:p>
    <w:p w:rsidR="00E90A54" w:rsidRPr="00E90A54" w:rsidRDefault="00E90A54" w:rsidP="00E90A54">
      <w:pPr>
        <w:widowControl w:val="0"/>
        <w:autoSpaceDE w:val="0"/>
        <w:autoSpaceDN w:val="0"/>
        <w:spacing w:before="70" w:after="0" w:line="240" w:lineRule="auto"/>
        <w:ind w:left="213" w:right="119"/>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lastRenderedPageBreak/>
        <w:t>Природные сообщества: лес, луг, пруд. Взаимосвязи в природном сообществе:</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растения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пища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укрытие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для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животных;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животные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распространители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плодов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семян</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растений.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Влияние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сообщества.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Природные сообщества родного края (2-3 примера на основе наблюдений).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нравственного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 природных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сообществах.</w:t>
      </w:r>
    </w:p>
    <w:p w:rsidR="00E90A54" w:rsidRPr="00E90A54" w:rsidRDefault="00E90A54" w:rsidP="00E90A54">
      <w:pPr>
        <w:widowControl w:val="0"/>
        <w:autoSpaceDE w:val="0"/>
        <w:autoSpaceDN w:val="0"/>
        <w:spacing w:after="0" w:line="240" w:lineRule="auto"/>
        <w:ind w:left="213" w:right="122"/>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Человек - часть природы. Общее представление о строении тела человека.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Системы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органов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(опорно-двигательная,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пищеварительная,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дыхательная,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кровеносная,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нервная,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органы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чувств),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роль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жизнедеятельности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организма. Гигиена отдельных органов и систем органов человека. Измерение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температуры</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тела</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человека,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частоты</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пульса.</w:t>
      </w:r>
    </w:p>
    <w:p w:rsidR="00E90A54" w:rsidRPr="00E90A54" w:rsidRDefault="00E90A54" w:rsidP="00E90A54">
      <w:pPr>
        <w:widowControl w:val="0"/>
        <w:autoSpaceDE w:val="0"/>
        <w:autoSpaceDN w:val="0"/>
        <w:spacing w:before="2"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98" w:lineRule="exact"/>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Правила</w:t>
      </w:r>
      <w:r w:rsidRPr="00E90A54">
        <w:rPr>
          <w:rFonts w:ascii="Times New Roman" w:eastAsia="Times New Roman" w:hAnsi="Times New Roman" w:cs="Times New Roman"/>
          <w:b/>
          <w:bCs/>
          <w:i/>
          <w:iCs/>
          <w:color w:val="221F1F"/>
          <w:spacing w:val="-5"/>
          <w:w w:val="115"/>
          <w:sz w:val="24"/>
          <w:szCs w:val="24"/>
        </w:rPr>
        <w:t xml:space="preserve"> </w:t>
      </w:r>
      <w:r w:rsidRPr="00E90A54">
        <w:rPr>
          <w:rFonts w:ascii="Times New Roman" w:eastAsia="Times New Roman" w:hAnsi="Times New Roman" w:cs="Times New Roman"/>
          <w:b/>
          <w:bCs/>
          <w:i/>
          <w:iCs/>
          <w:color w:val="221F1F"/>
          <w:w w:val="115"/>
          <w:sz w:val="24"/>
          <w:szCs w:val="24"/>
        </w:rPr>
        <w:t>безопасной</w:t>
      </w:r>
      <w:r w:rsidRPr="00E90A54">
        <w:rPr>
          <w:rFonts w:ascii="Times New Roman" w:eastAsia="Times New Roman" w:hAnsi="Times New Roman" w:cs="Times New Roman"/>
          <w:b/>
          <w:bCs/>
          <w:i/>
          <w:iCs/>
          <w:color w:val="221F1F"/>
          <w:spacing w:val="-5"/>
          <w:w w:val="115"/>
          <w:sz w:val="24"/>
          <w:szCs w:val="24"/>
        </w:rPr>
        <w:t xml:space="preserve"> </w:t>
      </w:r>
      <w:r w:rsidRPr="00E90A54">
        <w:rPr>
          <w:rFonts w:ascii="Times New Roman" w:eastAsia="Times New Roman" w:hAnsi="Times New Roman" w:cs="Times New Roman"/>
          <w:b/>
          <w:bCs/>
          <w:i/>
          <w:iCs/>
          <w:color w:val="221F1F"/>
          <w:w w:val="115"/>
          <w:sz w:val="24"/>
          <w:szCs w:val="24"/>
        </w:rPr>
        <w:t>жизни</w:t>
      </w:r>
    </w:p>
    <w:p w:rsidR="00E90A54" w:rsidRPr="00E90A54" w:rsidRDefault="00E90A54" w:rsidP="00E90A54">
      <w:pPr>
        <w:widowControl w:val="0"/>
        <w:autoSpaceDE w:val="0"/>
        <w:autoSpaceDN w:val="0"/>
        <w:spacing w:after="0" w:line="240" w:lineRule="auto"/>
        <w:ind w:left="213" w:right="118"/>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Здоровый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образ</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двигательная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активность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(утренняя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зарядка,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динамические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паузы),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закаливание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профилактика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заболеваний.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Забота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здоровье и безопасности окружающих людей. Безопасность во дворе жилого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дома (правила перемещения внутри двора и пересечения дворовой проезжей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части, безопасные зоны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электрических,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газовых,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тепловых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подстанций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других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опасных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инженерной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инфраструктуры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жилого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дома,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предупреждающие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знаки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безопасности).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безопасного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пассажира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железнодорожного,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водного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авиатранспорта</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безопасного поведения на вокзалах и в аэропортах, безопасное поведение 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вагоне,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борту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самолёта,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судна;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знаки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безопасности).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Безопасность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Интернете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(ориентирование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признаках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мошеннических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действий,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защита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персональной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информации,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коммуникации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мессенджерах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социальных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группах)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условиях контролируемого доступа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Интернет.</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Универсальные</w:t>
      </w:r>
      <w:r w:rsidRPr="00E90A54">
        <w:rPr>
          <w:rFonts w:ascii="Times New Roman" w:eastAsia="Times New Roman" w:hAnsi="Times New Roman" w:cs="Times New Roman"/>
          <w:b/>
          <w:bCs/>
          <w:i/>
          <w:iCs/>
          <w:color w:val="221F1F"/>
          <w:spacing w:val="-7"/>
          <w:w w:val="115"/>
          <w:sz w:val="24"/>
          <w:szCs w:val="24"/>
        </w:rPr>
        <w:t xml:space="preserve"> </w:t>
      </w:r>
      <w:r w:rsidRPr="00E90A54">
        <w:rPr>
          <w:rFonts w:ascii="Times New Roman" w:eastAsia="Times New Roman" w:hAnsi="Times New Roman" w:cs="Times New Roman"/>
          <w:b/>
          <w:bCs/>
          <w:i/>
          <w:iCs/>
          <w:color w:val="221F1F"/>
          <w:w w:val="115"/>
          <w:sz w:val="24"/>
          <w:szCs w:val="24"/>
        </w:rPr>
        <w:t>учебные</w:t>
      </w:r>
      <w:r w:rsidRPr="00E90A54">
        <w:rPr>
          <w:rFonts w:ascii="Times New Roman" w:eastAsia="Times New Roman" w:hAnsi="Times New Roman" w:cs="Times New Roman"/>
          <w:b/>
          <w:bCs/>
          <w:i/>
          <w:iCs/>
          <w:color w:val="221F1F"/>
          <w:spacing w:val="-7"/>
          <w:w w:val="115"/>
          <w:sz w:val="24"/>
          <w:szCs w:val="24"/>
        </w:rPr>
        <w:t xml:space="preserve"> </w:t>
      </w:r>
      <w:r w:rsidRPr="00E90A54">
        <w:rPr>
          <w:rFonts w:ascii="Times New Roman" w:eastAsia="Times New Roman" w:hAnsi="Times New Roman" w:cs="Times New Roman"/>
          <w:b/>
          <w:bCs/>
          <w:i/>
          <w:iCs/>
          <w:color w:val="221F1F"/>
          <w:w w:val="115"/>
          <w:sz w:val="24"/>
          <w:szCs w:val="24"/>
        </w:rPr>
        <w:t>действия</w:t>
      </w:r>
    </w:p>
    <w:p w:rsidR="00E90A54" w:rsidRPr="00E90A54" w:rsidRDefault="00E90A54" w:rsidP="00E90A54">
      <w:pPr>
        <w:widowControl w:val="0"/>
        <w:autoSpaceDE w:val="0"/>
        <w:autoSpaceDN w:val="0"/>
        <w:spacing w:before="11" w:after="0" w:line="240" w:lineRule="auto"/>
        <w:rPr>
          <w:rFonts w:ascii="Times New Roman" w:eastAsia="Times New Roman" w:hAnsi="Times New Roman" w:cs="Times New Roman"/>
          <w:b/>
          <w:i/>
          <w:sz w:val="24"/>
          <w:szCs w:val="24"/>
        </w:rPr>
      </w:pPr>
    </w:p>
    <w:p w:rsidR="00E90A54" w:rsidRPr="00E90A54" w:rsidRDefault="00E90A54" w:rsidP="00E90A54">
      <w:pPr>
        <w:widowControl w:val="0"/>
        <w:autoSpaceDE w:val="0"/>
        <w:autoSpaceDN w:val="0"/>
        <w:spacing w:after="0" w:line="240" w:lineRule="auto"/>
        <w:ind w:left="213"/>
        <w:jc w:val="both"/>
        <w:rPr>
          <w:rFonts w:ascii="Times New Roman" w:eastAsia="Times New Roman" w:hAnsi="Times New Roman" w:cs="Times New Roman"/>
          <w:b/>
          <w:i/>
          <w:sz w:val="24"/>
          <w:szCs w:val="24"/>
        </w:rPr>
      </w:pPr>
      <w:r w:rsidRPr="00E90A54">
        <w:rPr>
          <w:rFonts w:ascii="Times New Roman" w:eastAsia="Times New Roman" w:hAnsi="Times New Roman" w:cs="Times New Roman"/>
          <w:b/>
          <w:i/>
          <w:color w:val="221F1F"/>
          <w:w w:val="115"/>
          <w:sz w:val="24"/>
          <w:szCs w:val="24"/>
        </w:rPr>
        <w:t>Познавательные</w:t>
      </w:r>
      <w:r w:rsidRPr="00E90A54">
        <w:rPr>
          <w:rFonts w:ascii="Times New Roman" w:eastAsia="Times New Roman" w:hAnsi="Times New Roman" w:cs="Times New Roman"/>
          <w:b/>
          <w:i/>
          <w:color w:val="221F1F"/>
          <w:spacing w:val="-9"/>
          <w:w w:val="115"/>
          <w:sz w:val="24"/>
          <w:szCs w:val="24"/>
        </w:rPr>
        <w:t xml:space="preserve"> </w:t>
      </w:r>
      <w:r w:rsidRPr="00E90A54">
        <w:rPr>
          <w:rFonts w:ascii="Times New Roman" w:eastAsia="Times New Roman" w:hAnsi="Times New Roman" w:cs="Times New Roman"/>
          <w:b/>
          <w:i/>
          <w:color w:val="221F1F"/>
          <w:w w:val="115"/>
          <w:sz w:val="24"/>
          <w:szCs w:val="24"/>
        </w:rPr>
        <w:t>универсальные</w:t>
      </w:r>
      <w:r w:rsidRPr="00E90A54">
        <w:rPr>
          <w:rFonts w:ascii="Times New Roman" w:eastAsia="Times New Roman" w:hAnsi="Times New Roman" w:cs="Times New Roman"/>
          <w:b/>
          <w:i/>
          <w:color w:val="221F1F"/>
          <w:spacing w:val="-8"/>
          <w:w w:val="115"/>
          <w:sz w:val="24"/>
          <w:szCs w:val="24"/>
        </w:rPr>
        <w:t xml:space="preserve"> </w:t>
      </w:r>
      <w:r w:rsidRPr="00E90A54">
        <w:rPr>
          <w:rFonts w:ascii="Times New Roman" w:eastAsia="Times New Roman" w:hAnsi="Times New Roman" w:cs="Times New Roman"/>
          <w:b/>
          <w:i/>
          <w:color w:val="221F1F"/>
          <w:w w:val="115"/>
          <w:sz w:val="24"/>
          <w:szCs w:val="24"/>
        </w:rPr>
        <w:t>учебные</w:t>
      </w:r>
      <w:r w:rsidRPr="00E90A54">
        <w:rPr>
          <w:rFonts w:ascii="Times New Roman" w:eastAsia="Times New Roman" w:hAnsi="Times New Roman" w:cs="Times New Roman"/>
          <w:b/>
          <w:i/>
          <w:color w:val="221F1F"/>
          <w:spacing w:val="-8"/>
          <w:w w:val="115"/>
          <w:sz w:val="24"/>
          <w:szCs w:val="24"/>
        </w:rPr>
        <w:t xml:space="preserve"> </w:t>
      </w:r>
      <w:r w:rsidRPr="00E90A54">
        <w:rPr>
          <w:rFonts w:ascii="Times New Roman" w:eastAsia="Times New Roman" w:hAnsi="Times New Roman" w:cs="Times New Roman"/>
          <w:b/>
          <w:i/>
          <w:color w:val="221F1F"/>
          <w:w w:val="115"/>
          <w:sz w:val="24"/>
          <w:szCs w:val="24"/>
        </w:rPr>
        <w:t>действия:</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28"/>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проводить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несложные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наблюдения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(сезонные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изменения,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поведение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животных)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предложенному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самостоятельно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составленному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плану; на основе результатов совместных с одноклассниками наблюдений (в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парах,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группах)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делать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выводы;</w:t>
      </w:r>
    </w:p>
    <w:p w:rsidR="00E90A54" w:rsidRPr="00E90A54" w:rsidRDefault="00E90A54" w:rsidP="00E90A54">
      <w:pPr>
        <w:widowControl w:val="0"/>
        <w:numPr>
          <w:ilvl w:val="0"/>
          <w:numId w:val="12"/>
        </w:numPr>
        <w:tabs>
          <w:tab w:val="left" w:pos="572"/>
        </w:tabs>
        <w:autoSpaceDE w:val="0"/>
        <w:autoSpaceDN w:val="0"/>
        <w:spacing w:after="0" w:line="240" w:lineRule="auto"/>
        <w:ind w:left="213" w:right="11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устанавливать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зависимость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между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внешним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видом,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особенностями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условиями</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жизни животного;</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0"/>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определять (в процессе рассматривания объектов и явлений) существенные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признаки 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отношения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между</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объектами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явлениями;</w:t>
      </w:r>
    </w:p>
    <w:p w:rsidR="00E90A54" w:rsidRPr="00E90A54" w:rsidRDefault="00E90A54" w:rsidP="00E90A54">
      <w:pPr>
        <w:widowControl w:val="0"/>
        <w:numPr>
          <w:ilvl w:val="0"/>
          <w:numId w:val="12"/>
        </w:numPr>
        <w:tabs>
          <w:tab w:val="left" w:pos="575"/>
        </w:tabs>
        <w:autoSpaceDE w:val="0"/>
        <w:autoSpaceDN w:val="0"/>
        <w:spacing w:after="0" w:line="299" w:lineRule="exact"/>
        <w:ind w:left="574" w:hanging="362"/>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моделировать</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цепи</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питания</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природном</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сообществе;</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8"/>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различать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понятия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«век»,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«столетие»,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«историческое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время»; соотносить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историческое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событие с датой (историческим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периодом).</w:t>
      </w:r>
    </w:p>
    <w:p w:rsidR="00E90A54" w:rsidRPr="00E90A54" w:rsidRDefault="00E90A54" w:rsidP="00E90A54">
      <w:pPr>
        <w:widowControl w:val="0"/>
        <w:autoSpaceDE w:val="0"/>
        <w:autoSpaceDN w:val="0"/>
        <w:spacing w:before="1"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99" w:lineRule="exact"/>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Работа</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с</w:t>
      </w:r>
      <w:r w:rsidRPr="00E90A54">
        <w:rPr>
          <w:rFonts w:ascii="Times New Roman" w:eastAsia="Times New Roman" w:hAnsi="Times New Roman" w:cs="Times New Roman"/>
          <w:b/>
          <w:bCs/>
          <w:i/>
          <w:iCs/>
          <w:color w:val="221F1F"/>
          <w:spacing w:val="-6"/>
          <w:w w:val="115"/>
          <w:sz w:val="24"/>
          <w:szCs w:val="24"/>
        </w:rPr>
        <w:t xml:space="preserve"> </w:t>
      </w:r>
      <w:r w:rsidRPr="00E90A54">
        <w:rPr>
          <w:rFonts w:ascii="Times New Roman" w:eastAsia="Times New Roman" w:hAnsi="Times New Roman" w:cs="Times New Roman"/>
          <w:b/>
          <w:bCs/>
          <w:i/>
          <w:iCs/>
          <w:color w:val="221F1F"/>
          <w:w w:val="115"/>
          <w:sz w:val="24"/>
          <w:szCs w:val="24"/>
        </w:rPr>
        <w:t>информацией:</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4"/>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понимать,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что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работа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моделями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Земли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(глобус,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карта)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может</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полезную и интересную информацию о природе нашей планеты; находить 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глобусе материки и океаны, воспроизводить их названия; находить на карте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нашу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страну,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столицу,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регион;</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27"/>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читать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несложные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планы,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соотносить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условные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обозначения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изображёнными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объектами;</w:t>
      </w:r>
    </w:p>
    <w:p w:rsidR="00E90A54" w:rsidRPr="00E90A54" w:rsidRDefault="00E90A54" w:rsidP="00E90A54">
      <w:pPr>
        <w:widowControl w:val="0"/>
        <w:numPr>
          <w:ilvl w:val="0"/>
          <w:numId w:val="12"/>
        </w:numPr>
        <w:tabs>
          <w:tab w:val="left" w:pos="572"/>
        </w:tabs>
        <w:autoSpaceDE w:val="0"/>
        <w:autoSpaceDN w:val="0"/>
        <w:spacing w:after="0" w:line="240" w:lineRule="auto"/>
        <w:ind w:left="213" w:right="113"/>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находить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предложению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учителя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информацию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источниках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текстах,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таблицах,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схемах,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числе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Интернете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условиях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контролируемого</w:t>
      </w:r>
      <w:r w:rsidRPr="00E90A54">
        <w:rPr>
          <w:rFonts w:ascii="Times New Roman" w:eastAsia="Times New Roman" w:hAnsi="Times New Roman" w:cs="Times New Roman"/>
          <w:color w:val="221F1F"/>
          <w:spacing w:val="54"/>
          <w:w w:val="115"/>
          <w:sz w:val="24"/>
          <w:szCs w:val="24"/>
        </w:rPr>
        <w:t xml:space="preserve"> </w:t>
      </w:r>
      <w:r w:rsidRPr="00E90A54">
        <w:rPr>
          <w:rFonts w:ascii="Times New Roman" w:eastAsia="Times New Roman" w:hAnsi="Times New Roman" w:cs="Times New Roman"/>
          <w:color w:val="221F1F"/>
          <w:w w:val="115"/>
          <w:sz w:val="24"/>
          <w:szCs w:val="24"/>
        </w:rPr>
        <w:t>входа);</w:t>
      </w:r>
      <w:r w:rsidRPr="00E90A54">
        <w:rPr>
          <w:rFonts w:ascii="Times New Roman" w:eastAsia="Times New Roman" w:hAnsi="Times New Roman" w:cs="Times New Roman"/>
          <w:color w:val="221F1F"/>
          <w:spacing w:val="50"/>
          <w:w w:val="115"/>
          <w:sz w:val="24"/>
          <w:szCs w:val="24"/>
        </w:rPr>
        <w:t xml:space="preserve"> </w:t>
      </w:r>
      <w:r w:rsidRPr="00E90A54">
        <w:rPr>
          <w:rFonts w:ascii="Times New Roman" w:eastAsia="Times New Roman" w:hAnsi="Times New Roman" w:cs="Times New Roman"/>
          <w:color w:val="221F1F"/>
          <w:w w:val="115"/>
          <w:sz w:val="24"/>
          <w:szCs w:val="24"/>
        </w:rPr>
        <w:t>соблюдать</w:t>
      </w:r>
      <w:r w:rsidRPr="00E90A54">
        <w:rPr>
          <w:rFonts w:ascii="Times New Roman" w:eastAsia="Times New Roman" w:hAnsi="Times New Roman" w:cs="Times New Roman"/>
          <w:color w:val="221F1F"/>
          <w:spacing w:val="50"/>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52"/>
          <w:w w:val="115"/>
          <w:sz w:val="24"/>
          <w:szCs w:val="24"/>
        </w:rPr>
        <w:t xml:space="preserve"> </w:t>
      </w:r>
      <w:r w:rsidRPr="00E90A54">
        <w:rPr>
          <w:rFonts w:ascii="Times New Roman" w:eastAsia="Times New Roman" w:hAnsi="Times New Roman" w:cs="Times New Roman"/>
          <w:color w:val="221F1F"/>
          <w:w w:val="115"/>
          <w:sz w:val="24"/>
          <w:szCs w:val="24"/>
        </w:rPr>
        <w:t>безопасности</w:t>
      </w:r>
      <w:r w:rsidRPr="00E90A54">
        <w:rPr>
          <w:rFonts w:ascii="Times New Roman" w:eastAsia="Times New Roman" w:hAnsi="Times New Roman" w:cs="Times New Roman"/>
          <w:color w:val="221F1F"/>
          <w:spacing w:val="62"/>
          <w:w w:val="115"/>
          <w:sz w:val="24"/>
          <w:szCs w:val="24"/>
        </w:rPr>
        <w:t xml:space="preserve"> </w:t>
      </w:r>
      <w:r w:rsidRPr="00E90A54">
        <w:rPr>
          <w:rFonts w:ascii="Times New Roman" w:eastAsia="Times New Roman" w:hAnsi="Times New Roman" w:cs="Times New Roman"/>
          <w:color w:val="221F1F"/>
          <w:w w:val="115"/>
          <w:sz w:val="24"/>
          <w:szCs w:val="24"/>
        </w:rPr>
        <w:t>при</w:t>
      </w:r>
      <w:r w:rsidRPr="00E90A54">
        <w:rPr>
          <w:rFonts w:ascii="Times New Roman" w:eastAsia="Times New Roman" w:hAnsi="Times New Roman" w:cs="Times New Roman"/>
          <w:color w:val="221F1F"/>
          <w:spacing w:val="51"/>
          <w:w w:val="115"/>
          <w:sz w:val="24"/>
          <w:szCs w:val="24"/>
        </w:rPr>
        <w:t xml:space="preserve"> </w:t>
      </w:r>
      <w:r w:rsidRPr="00E90A54">
        <w:rPr>
          <w:rFonts w:ascii="Times New Roman" w:eastAsia="Times New Roman" w:hAnsi="Times New Roman" w:cs="Times New Roman"/>
          <w:color w:val="221F1F"/>
          <w:w w:val="115"/>
          <w:sz w:val="24"/>
          <w:szCs w:val="24"/>
        </w:rPr>
        <w:t>работе</w:t>
      </w:r>
      <w:r w:rsidRPr="00E90A54">
        <w:rPr>
          <w:rFonts w:ascii="Times New Roman" w:eastAsia="Times New Roman" w:hAnsi="Times New Roman" w:cs="Times New Roman"/>
          <w:color w:val="221F1F"/>
          <w:spacing w:val="52"/>
          <w:w w:val="115"/>
          <w:sz w:val="24"/>
          <w:szCs w:val="24"/>
        </w:rPr>
        <w:t xml:space="preserve"> </w:t>
      </w:r>
      <w:r w:rsidRPr="00E90A54">
        <w:rPr>
          <w:rFonts w:ascii="Times New Roman" w:eastAsia="Times New Roman" w:hAnsi="Times New Roman" w:cs="Times New Roman"/>
          <w:color w:val="221F1F"/>
          <w:w w:val="115"/>
          <w:sz w:val="24"/>
          <w:szCs w:val="24"/>
        </w:rPr>
        <w:t>в</w:t>
      </w:r>
    </w:p>
    <w:p w:rsidR="00E90A54" w:rsidRPr="00E90A54" w:rsidRDefault="00E90A54" w:rsidP="00E90A54">
      <w:pPr>
        <w:widowControl w:val="0"/>
        <w:autoSpaceDE w:val="0"/>
        <w:autoSpaceDN w:val="0"/>
        <w:spacing w:after="0" w:line="240" w:lineRule="auto"/>
        <w:jc w:val="both"/>
        <w:rPr>
          <w:rFonts w:ascii="Wingdings" w:eastAsia="Times New Roman" w:hAnsi="Wingdings" w:cs="Times New Roman"/>
          <w:sz w:val="24"/>
          <w:szCs w:val="24"/>
        </w:rPr>
        <w:sectPr w:rsidR="00E90A54" w:rsidRPr="00E90A54">
          <w:pgSz w:w="11910" w:h="16840"/>
          <w:pgMar w:top="480" w:right="660" w:bottom="720" w:left="780" w:header="0" w:footer="520" w:gutter="0"/>
          <w:cols w:space="720"/>
        </w:sectPr>
      </w:pPr>
    </w:p>
    <w:p w:rsidR="00E90A54" w:rsidRPr="00E90A54" w:rsidRDefault="00E90A54" w:rsidP="00E90A54">
      <w:pPr>
        <w:widowControl w:val="0"/>
        <w:autoSpaceDE w:val="0"/>
        <w:autoSpaceDN w:val="0"/>
        <w:spacing w:before="70" w:after="0" w:line="240" w:lineRule="auto"/>
        <w:ind w:left="213"/>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lastRenderedPageBreak/>
        <w:t>информационной</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среде.</w:t>
      </w:r>
    </w:p>
    <w:p w:rsidR="00E90A54" w:rsidRPr="00E90A54" w:rsidRDefault="00E90A54" w:rsidP="00E90A54">
      <w:pPr>
        <w:widowControl w:val="0"/>
        <w:autoSpaceDE w:val="0"/>
        <w:autoSpaceDN w:val="0"/>
        <w:spacing w:before="11"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0"/>
          <w:sz w:val="24"/>
          <w:szCs w:val="24"/>
        </w:rPr>
        <w:t>Коммуникативные</w:t>
      </w:r>
      <w:r w:rsidRPr="00E90A54">
        <w:rPr>
          <w:rFonts w:ascii="Times New Roman" w:eastAsia="Times New Roman" w:hAnsi="Times New Roman" w:cs="Times New Roman"/>
          <w:b/>
          <w:bCs/>
          <w:i/>
          <w:iCs/>
          <w:color w:val="221F1F"/>
          <w:spacing w:val="67"/>
          <w:w w:val="110"/>
          <w:sz w:val="24"/>
          <w:szCs w:val="24"/>
        </w:rPr>
        <w:t xml:space="preserve"> </w:t>
      </w:r>
      <w:r w:rsidRPr="00E90A54">
        <w:rPr>
          <w:rFonts w:ascii="Times New Roman" w:eastAsia="Times New Roman" w:hAnsi="Times New Roman" w:cs="Times New Roman"/>
          <w:b/>
          <w:bCs/>
          <w:i/>
          <w:iCs/>
          <w:color w:val="221F1F"/>
          <w:w w:val="110"/>
          <w:sz w:val="24"/>
          <w:szCs w:val="24"/>
        </w:rPr>
        <w:t>универсальные</w:t>
      </w:r>
      <w:r w:rsidRPr="00E90A54">
        <w:rPr>
          <w:rFonts w:ascii="Times New Roman" w:eastAsia="Times New Roman" w:hAnsi="Times New Roman" w:cs="Times New Roman"/>
          <w:b/>
          <w:bCs/>
          <w:i/>
          <w:iCs/>
          <w:color w:val="221F1F"/>
          <w:spacing w:val="70"/>
          <w:w w:val="110"/>
          <w:sz w:val="24"/>
          <w:szCs w:val="24"/>
        </w:rPr>
        <w:t xml:space="preserve"> </w:t>
      </w:r>
      <w:r w:rsidRPr="00E90A54">
        <w:rPr>
          <w:rFonts w:ascii="Times New Roman" w:eastAsia="Times New Roman" w:hAnsi="Times New Roman" w:cs="Times New Roman"/>
          <w:b/>
          <w:bCs/>
          <w:i/>
          <w:iCs/>
          <w:color w:val="221F1F"/>
          <w:w w:val="110"/>
          <w:sz w:val="24"/>
          <w:szCs w:val="24"/>
        </w:rPr>
        <w:t>учебные</w:t>
      </w:r>
      <w:r w:rsidRPr="00E90A54">
        <w:rPr>
          <w:rFonts w:ascii="Times New Roman" w:eastAsia="Times New Roman" w:hAnsi="Times New Roman" w:cs="Times New Roman"/>
          <w:b/>
          <w:bCs/>
          <w:i/>
          <w:iCs/>
          <w:color w:val="221F1F"/>
          <w:spacing w:val="67"/>
          <w:w w:val="110"/>
          <w:sz w:val="24"/>
          <w:szCs w:val="24"/>
        </w:rPr>
        <w:t xml:space="preserve"> </w:t>
      </w:r>
      <w:r w:rsidRPr="00E90A54">
        <w:rPr>
          <w:rFonts w:ascii="Times New Roman" w:eastAsia="Times New Roman" w:hAnsi="Times New Roman" w:cs="Times New Roman"/>
          <w:b/>
          <w:bCs/>
          <w:i/>
          <w:iCs/>
          <w:color w:val="221F1F"/>
          <w:w w:val="110"/>
          <w:sz w:val="24"/>
          <w:szCs w:val="24"/>
        </w:rPr>
        <w:t>действия:</w:t>
      </w:r>
    </w:p>
    <w:p w:rsidR="00E90A54" w:rsidRPr="00E90A54" w:rsidRDefault="00E90A54" w:rsidP="00E90A54">
      <w:pPr>
        <w:widowControl w:val="0"/>
        <w:numPr>
          <w:ilvl w:val="0"/>
          <w:numId w:val="12"/>
        </w:numPr>
        <w:tabs>
          <w:tab w:val="left" w:pos="642"/>
        </w:tabs>
        <w:autoSpaceDE w:val="0"/>
        <w:autoSpaceDN w:val="0"/>
        <w:spacing w:before="1" w:after="0" w:line="240" w:lineRule="auto"/>
        <w:ind w:left="213" w:right="1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ориентироваться в понятиях, соотносить понятия и термины с их краткой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характеристикой:</w:t>
      </w:r>
    </w:p>
    <w:p w:rsidR="00E90A54" w:rsidRPr="00E90A54" w:rsidRDefault="00E90A54" w:rsidP="00E90A54">
      <w:pPr>
        <w:widowControl w:val="0"/>
        <w:autoSpaceDE w:val="0"/>
        <w:autoSpaceDN w:val="0"/>
        <w:spacing w:after="0" w:line="240" w:lineRule="auto"/>
        <w:ind w:left="213" w:right="130"/>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-понятия и термины, связанные с социальным миром (безопасность, семейный</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бюджет,</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памятник</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культуры);</w:t>
      </w:r>
    </w:p>
    <w:p w:rsidR="00E90A54" w:rsidRPr="00E90A54" w:rsidRDefault="00E90A54" w:rsidP="00E90A54">
      <w:pPr>
        <w:widowControl w:val="0"/>
        <w:autoSpaceDE w:val="0"/>
        <w:autoSpaceDN w:val="0"/>
        <w:spacing w:after="0" w:line="240" w:lineRule="auto"/>
        <w:ind w:left="213" w:right="129"/>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-понятия и термины, связанные с миром природы (планета, материк, океан,</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модель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Земли,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царство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природное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сообщество,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цепь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питания,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Красная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книга);</w:t>
      </w:r>
    </w:p>
    <w:p w:rsidR="00E90A54" w:rsidRPr="00E90A54" w:rsidRDefault="00E90A54" w:rsidP="00E90A54">
      <w:pPr>
        <w:widowControl w:val="0"/>
        <w:autoSpaceDE w:val="0"/>
        <w:autoSpaceDN w:val="0"/>
        <w:spacing w:after="0" w:line="240" w:lineRule="auto"/>
        <w:ind w:left="213" w:right="132"/>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-понятия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термины,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связанные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безопасной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жизнедеятельностью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(знаки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дорожного</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движения,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дорожные</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ловушки,</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опасные</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ситуации,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предвидение);</w:t>
      </w:r>
    </w:p>
    <w:p w:rsidR="00E90A54" w:rsidRPr="00E90A54" w:rsidRDefault="00E90A54" w:rsidP="00E90A54">
      <w:pPr>
        <w:widowControl w:val="0"/>
        <w:numPr>
          <w:ilvl w:val="0"/>
          <w:numId w:val="12"/>
        </w:numPr>
        <w:tabs>
          <w:tab w:val="left" w:pos="715"/>
          <w:tab w:val="left" w:pos="716"/>
        </w:tabs>
        <w:autoSpaceDE w:val="0"/>
        <w:autoSpaceDN w:val="0"/>
        <w:spacing w:after="0" w:line="299" w:lineRule="exact"/>
        <w:ind w:left="715" w:hanging="503"/>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описывать</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(характеризовать)</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условия</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Земле;</w:t>
      </w:r>
    </w:p>
    <w:p w:rsidR="00E90A54" w:rsidRPr="00E90A54" w:rsidRDefault="00E90A54" w:rsidP="00E90A54">
      <w:pPr>
        <w:widowControl w:val="0"/>
        <w:numPr>
          <w:ilvl w:val="0"/>
          <w:numId w:val="12"/>
        </w:numPr>
        <w:tabs>
          <w:tab w:val="left" w:pos="715"/>
          <w:tab w:val="left" w:pos="716"/>
        </w:tabs>
        <w:autoSpaceDE w:val="0"/>
        <w:autoSpaceDN w:val="0"/>
        <w:spacing w:before="1" w:after="0" w:line="240" w:lineRule="auto"/>
        <w:ind w:left="213" w:right="127"/>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основе</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сравнения</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объектов</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природы</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описывать</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схожие,</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различные,</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индивидуальные</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признаки;</w:t>
      </w:r>
    </w:p>
    <w:p w:rsidR="00E90A54" w:rsidRPr="00E90A54" w:rsidRDefault="00E90A54" w:rsidP="00E90A54">
      <w:pPr>
        <w:widowControl w:val="0"/>
        <w:numPr>
          <w:ilvl w:val="0"/>
          <w:numId w:val="12"/>
        </w:numPr>
        <w:tabs>
          <w:tab w:val="left" w:pos="715"/>
          <w:tab w:val="left" w:pos="716"/>
          <w:tab w:val="left" w:pos="2297"/>
          <w:tab w:val="left" w:pos="3756"/>
          <w:tab w:val="left" w:pos="4854"/>
          <w:tab w:val="left" w:pos="7188"/>
          <w:tab w:val="left" w:pos="9441"/>
        </w:tabs>
        <w:autoSpaceDE w:val="0"/>
        <w:autoSpaceDN w:val="0"/>
        <w:spacing w:after="0" w:line="240" w:lineRule="auto"/>
        <w:ind w:left="213" w:right="113"/>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приводить</w:t>
      </w:r>
      <w:r w:rsidRPr="00E90A54">
        <w:rPr>
          <w:rFonts w:ascii="Times New Roman" w:eastAsia="Times New Roman" w:hAnsi="Times New Roman" w:cs="Times New Roman"/>
          <w:color w:val="221F1F"/>
          <w:w w:val="115"/>
          <w:sz w:val="24"/>
          <w:szCs w:val="24"/>
        </w:rPr>
        <w:tab/>
        <w:t>примеры,</w:t>
      </w:r>
      <w:r w:rsidRPr="00E90A54">
        <w:rPr>
          <w:rFonts w:ascii="Times New Roman" w:eastAsia="Times New Roman" w:hAnsi="Times New Roman" w:cs="Times New Roman"/>
          <w:color w:val="221F1F"/>
          <w:w w:val="115"/>
          <w:sz w:val="24"/>
          <w:szCs w:val="24"/>
        </w:rPr>
        <w:tab/>
        <w:t>кратко</w:t>
      </w:r>
      <w:r w:rsidRPr="00E90A54">
        <w:rPr>
          <w:rFonts w:ascii="Times New Roman" w:eastAsia="Times New Roman" w:hAnsi="Times New Roman" w:cs="Times New Roman"/>
          <w:color w:val="221F1F"/>
          <w:w w:val="115"/>
          <w:sz w:val="24"/>
          <w:szCs w:val="24"/>
        </w:rPr>
        <w:tab/>
        <w:t>характеризовать</w:t>
      </w:r>
      <w:r w:rsidRPr="00E90A54">
        <w:rPr>
          <w:rFonts w:ascii="Times New Roman" w:eastAsia="Times New Roman" w:hAnsi="Times New Roman" w:cs="Times New Roman"/>
          <w:color w:val="221F1F"/>
          <w:w w:val="115"/>
          <w:sz w:val="24"/>
          <w:szCs w:val="24"/>
        </w:rPr>
        <w:tab/>
        <w:t>представителей</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spacing w:val="-1"/>
          <w:w w:val="115"/>
          <w:sz w:val="24"/>
          <w:szCs w:val="24"/>
        </w:rPr>
        <w:t>разных</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царств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природы;</w:t>
      </w:r>
    </w:p>
    <w:p w:rsidR="00E90A54" w:rsidRPr="00E90A54" w:rsidRDefault="00E90A54" w:rsidP="00E90A54">
      <w:pPr>
        <w:widowControl w:val="0"/>
        <w:numPr>
          <w:ilvl w:val="0"/>
          <w:numId w:val="12"/>
        </w:numPr>
        <w:tabs>
          <w:tab w:val="left" w:pos="715"/>
          <w:tab w:val="left" w:pos="716"/>
        </w:tabs>
        <w:autoSpaceDE w:val="0"/>
        <w:autoSpaceDN w:val="0"/>
        <w:spacing w:after="0" w:line="240" w:lineRule="auto"/>
        <w:ind w:left="213" w:right="127"/>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называть</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признаки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(характеризовать)</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животного</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(растения)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как</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живого</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организма;</w:t>
      </w:r>
    </w:p>
    <w:p w:rsidR="00E90A54" w:rsidRPr="00E90A54" w:rsidRDefault="00E90A54" w:rsidP="00E90A54">
      <w:pPr>
        <w:widowControl w:val="0"/>
        <w:numPr>
          <w:ilvl w:val="0"/>
          <w:numId w:val="12"/>
        </w:numPr>
        <w:tabs>
          <w:tab w:val="left" w:pos="715"/>
          <w:tab w:val="left" w:pos="716"/>
        </w:tabs>
        <w:autoSpaceDE w:val="0"/>
        <w:autoSpaceDN w:val="0"/>
        <w:spacing w:after="0" w:line="240" w:lineRule="auto"/>
        <w:ind w:left="213" w:right="126"/>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описывать</w:t>
      </w:r>
      <w:r w:rsidRPr="00E90A54">
        <w:rPr>
          <w:rFonts w:ascii="Times New Roman" w:eastAsia="Times New Roman" w:hAnsi="Times New Roman" w:cs="Times New Roman"/>
          <w:color w:val="221F1F"/>
          <w:spacing w:val="30"/>
          <w:w w:val="115"/>
          <w:sz w:val="24"/>
          <w:szCs w:val="24"/>
        </w:rPr>
        <w:t xml:space="preserve"> </w:t>
      </w:r>
      <w:r w:rsidRPr="00E90A54">
        <w:rPr>
          <w:rFonts w:ascii="Times New Roman" w:eastAsia="Times New Roman" w:hAnsi="Times New Roman" w:cs="Times New Roman"/>
          <w:color w:val="221F1F"/>
          <w:w w:val="115"/>
          <w:sz w:val="24"/>
          <w:szCs w:val="24"/>
        </w:rPr>
        <w:t>(характеризовать)</w:t>
      </w:r>
      <w:r w:rsidRPr="00E90A54">
        <w:rPr>
          <w:rFonts w:ascii="Times New Roman" w:eastAsia="Times New Roman" w:hAnsi="Times New Roman" w:cs="Times New Roman"/>
          <w:color w:val="221F1F"/>
          <w:spacing w:val="30"/>
          <w:w w:val="115"/>
          <w:sz w:val="24"/>
          <w:szCs w:val="24"/>
        </w:rPr>
        <w:t xml:space="preserve"> </w:t>
      </w:r>
      <w:r w:rsidRPr="00E90A54">
        <w:rPr>
          <w:rFonts w:ascii="Times New Roman" w:eastAsia="Times New Roman" w:hAnsi="Times New Roman" w:cs="Times New Roman"/>
          <w:color w:val="221F1F"/>
          <w:w w:val="115"/>
          <w:sz w:val="24"/>
          <w:szCs w:val="24"/>
        </w:rPr>
        <w:t>отдельные</w:t>
      </w:r>
      <w:r w:rsidRPr="00E90A54">
        <w:rPr>
          <w:rFonts w:ascii="Times New Roman" w:eastAsia="Times New Roman" w:hAnsi="Times New Roman" w:cs="Times New Roman"/>
          <w:color w:val="221F1F"/>
          <w:spacing w:val="29"/>
          <w:w w:val="115"/>
          <w:sz w:val="24"/>
          <w:szCs w:val="24"/>
        </w:rPr>
        <w:t xml:space="preserve"> </w:t>
      </w:r>
      <w:r w:rsidRPr="00E90A54">
        <w:rPr>
          <w:rFonts w:ascii="Times New Roman" w:eastAsia="Times New Roman" w:hAnsi="Times New Roman" w:cs="Times New Roman"/>
          <w:color w:val="221F1F"/>
          <w:w w:val="115"/>
          <w:sz w:val="24"/>
          <w:szCs w:val="24"/>
        </w:rPr>
        <w:t>страницы</w:t>
      </w:r>
      <w:r w:rsidRPr="00E90A54">
        <w:rPr>
          <w:rFonts w:ascii="Times New Roman" w:eastAsia="Times New Roman" w:hAnsi="Times New Roman" w:cs="Times New Roman"/>
          <w:color w:val="221F1F"/>
          <w:spacing w:val="31"/>
          <w:w w:val="115"/>
          <w:sz w:val="24"/>
          <w:szCs w:val="24"/>
        </w:rPr>
        <w:t xml:space="preserve"> </w:t>
      </w:r>
      <w:r w:rsidRPr="00E90A54">
        <w:rPr>
          <w:rFonts w:ascii="Times New Roman" w:eastAsia="Times New Roman" w:hAnsi="Times New Roman" w:cs="Times New Roman"/>
          <w:color w:val="221F1F"/>
          <w:w w:val="115"/>
          <w:sz w:val="24"/>
          <w:szCs w:val="24"/>
        </w:rPr>
        <w:t>истории</w:t>
      </w:r>
      <w:r w:rsidRPr="00E90A54">
        <w:rPr>
          <w:rFonts w:ascii="Times New Roman" w:eastAsia="Times New Roman" w:hAnsi="Times New Roman" w:cs="Times New Roman"/>
          <w:color w:val="221F1F"/>
          <w:spacing w:val="30"/>
          <w:w w:val="115"/>
          <w:sz w:val="24"/>
          <w:szCs w:val="24"/>
        </w:rPr>
        <w:t xml:space="preserve"> </w:t>
      </w:r>
      <w:r w:rsidRPr="00E90A54">
        <w:rPr>
          <w:rFonts w:ascii="Times New Roman" w:eastAsia="Times New Roman" w:hAnsi="Times New Roman" w:cs="Times New Roman"/>
          <w:color w:val="221F1F"/>
          <w:w w:val="115"/>
          <w:sz w:val="24"/>
          <w:szCs w:val="24"/>
        </w:rPr>
        <w:t>нашей</w:t>
      </w:r>
      <w:r w:rsidRPr="00E90A54">
        <w:rPr>
          <w:rFonts w:ascii="Times New Roman" w:eastAsia="Times New Roman" w:hAnsi="Times New Roman" w:cs="Times New Roman"/>
          <w:color w:val="221F1F"/>
          <w:spacing w:val="30"/>
          <w:w w:val="115"/>
          <w:sz w:val="24"/>
          <w:szCs w:val="24"/>
        </w:rPr>
        <w:t xml:space="preserve"> </w:t>
      </w:r>
      <w:r w:rsidRPr="00E90A54">
        <w:rPr>
          <w:rFonts w:ascii="Times New Roman" w:eastAsia="Times New Roman" w:hAnsi="Times New Roman" w:cs="Times New Roman"/>
          <w:color w:val="221F1F"/>
          <w:w w:val="115"/>
          <w:sz w:val="24"/>
          <w:szCs w:val="24"/>
        </w:rPr>
        <w:t>страны</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пределах</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изученного).</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before="1" w:after="0" w:line="298" w:lineRule="exact"/>
        <w:ind w:left="213"/>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Регулятивные</w:t>
      </w:r>
      <w:r w:rsidRPr="00E90A54">
        <w:rPr>
          <w:rFonts w:ascii="Times New Roman" w:eastAsia="Times New Roman" w:hAnsi="Times New Roman" w:cs="Times New Roman"/>
          <w:b/>
          <w:bCs/>
          <w:i/>
          <w:iCs/>
          <w:color w:val="221F1F"/>
          <w:spacing w:val="-9"/>
          <w:w w:val="115"/>
          <w:sz w:val="24"/>
          <w:szCs w:val="24"/>
        </w:rPr>
        <w:t xml:space="preserve"> </w:t>
      </w:r>
      <w:r w:rsidRPr="00E90A54">
        <w:rPr>
          <w:rFonts w:ascii="Times New Roman" w:eastAsia="Times New Roman" w:hAnsi="Times New Roman" w:cs="Times New Roman"/>
          <w:b/>
          <w:bCs/>
          <w:i/>
          <w:iCs/>
          <w:color w:val="221F1F"/>
          <w:w w:val="115"/>
          <w:sz w:val="24"/>
          <w:szCs w:val="24"/>
        </w:rPr>
        <w:t>универсальные</w:t>
      </w:r>
      <w:r w:rsidRPr="00E90A54">
        <w:rPr>
          <w:rFonts w:ascii="Times New Roman" w:eastAsia="Times New Roman" w:hAnsi="Times New Roman" w:cs="Times New Roman"/>
          <w:b/>
          <w:bCs/>
          <w:i/>
          <w:iCs/>
          <w:color w:val="221F1F"/>
          <w:spacing w:val="-8"/>
          <w:w w:val="115"/>
          <w:sz w:val="24"/>
          <w:szCs w:val="24"/>
        </w:rPr>
        <w:t xml:space="preserve"> </w:t>
      </w:r>
      <w:r w:rsidRPr="00E90A54">
        <w:rPr>
          <w:rFonts w:ascii="Times New Roman" w:eastAsia="Times New Roman" w:hAnsi="Times New Roman" w:cs="Times New Roman"/>
          <w:b/>
          <w:bCs/>
          <w:i/>
          <w:iCs/>
          <w:color w:val="221F1F"/>
          <w:w w:val="115"/>
          <w:sz w:val="24"/>
          <w:szCs w:val="24"/>
        </w:rPr>
        <w:t>учебные</w:t>
      </w:r>
      <w:r w:rsidRPr="00E90A54">
        <w:rPr>
          <w:rFonts w:ascii="Times New Roman" w:eastAsia="Times New Roman" w:hAnsi="Times New Roman" w:cs="Times New Roman"/>
          <w:b/>
          <w:bCs/>
          <w:i/>
          <w:iCs/>
          <w:color w:val="221F1F"/>
          <w:spacing w:val="-8"/>
          <w:w w:val="115"/>
          <w:sz w:val="24"/>
          <w:szCs w:val="24"/>
        </w:rPr>
        <w:t xml:space="preserve"> </w:t>
      </w:r>
      <w:r w:rsidRPr="00E90A54">
        <w:rPr>
          <w:rFonts w:ascii="Times New Roman" w:eastAsia="Times New Roman" w:hAnsi="Times New Roman" w:cs="Times New Roman"/>
          <w:b/>
          <w:bCs/>
          <w:i/>
          <w:iCs/>
          <w:color w:val="221F1F"/>
          <w:w w:val="115"/>
          <w:sz w:val="24"/>
          <w:szCs w:val="24"/>
        </w:rPr>
        <w:t>действия:</w:t>
      </w:r>
    </w:p>
    <w:p w:rsidR="00E90A54" w:rsidRPr="00E90A54" w:rsidRDefault="00E90A54" w:rsidP="00E90A54">
      <w:pPr>
        <w:widowControl w:val="0"/>
        <w:numPr>
          <w:ilvl w:val="0"/>
          <w:numId w:val="12"/>
        </w:numPr>
        <w:tabs>
          <w:tab w:val="left" w:pos="572"/>
          <w:tab w:val="left" w:pos="2378"/>
          <w:tab w:val="left" w:pos="3229"/>
          <w:tab w:val="left" w:pos="3744"/>
          <w:tab w:val="left" w:pos="5137"/>
          <w:tab w:val="left" w:pos="6395"/>
          <w:tab w:val="left" w:pos="7522"/>
          <w:tab w:val="left" w:pos="9758"/>
        </w:tabs>
        <w:autoSpaceDE w:val="0"/>
        <w:autoSpaceDN w:val="0"/>
        <w:spacing w:after="0" w:line="240" w:lineRule="auto"/>
        <w:ind w:left="213" w:right="123"/>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планировать</w:t>
      </w:r>
      <w:r w:rsidRPr="00E90A54">
        <w:rPr>
          <w:rFonts w:ascii="Times New Roman" w:eastAsia="Times New Roman" w:hAnsi="Times New Roman" w:cs="Times New Roman"/>
          <w:color w:val="221F1F"/>
          <w:w w:val="115"/>
          <w:sz w:val="24"/>
          <w:szCs w:val="24"/>
        </w:rPr>
        <w:tab/>
        <w:t>шаги</w:t>
      </w:r>
      <w:r w:rsidRPr="00E90A54">
        <w:rPr>
          <w:rFonts w:ascii="Times New Roman" w:eastAsia="Times New Roman" w:hAnsi="Times New Roman" w:cs="Times New Roman"/>
          <w:color w:val="221F1F"/>
          <w:w w:val="115"/>
          <w:sz w:val="24"/>
          <w:szCs w:val="24"/>
        </w:rPr>
        <w:tab/>
        <w:t>по</w:t>
      </w:r>
      <w:r w:rsidRPr="00E90A54">
        <w:rPr>
          <w:rFonts w:ascii="Times New Roman" w:eastAsia="Times New Roman" w:hAnsi="Times New Roman" w:cs="Times New Roman"/>
          <w:color w:val="221F1F"/>
          <w:w w:val="115"/>
          <w:sz w:val="24"/>
          <w:szCs w:val="24"/>
        </w:rPr>
        <w:tab/>
        <w:t>решению</w:t>
      </w:r>
      <w:r w:rsidRPr="00E90A54">
        <w:rPr>
          <w:rFonts w:ascii="Times New Roman" w:eastAsia="Times New Roman" w:hAnsi="Times New Roman" w:cs="Times New Roman"/>
          <w:color w:val="221F1F"/>
          <w:w w:val="115"/>
          <w:sz w:val="24"/>
          <w:szCs w:val="24"/>
        </w:rPr>
        <w:tab/>
        <w:t>учебной</w:t>
      </w:r>
      <w:r w:rsidRPr="00E90A54">
        <w:rPr>
          <w:rFonts w:ascii="Times New Roman" w:eastAsia="Times New Roman" w:hAnsi="Times New Roman" w:cs="Times New Roman"/>
          <w:color w:val="221F1F"/>
          <w:w w:val="115"/>
          <w:sz w:val="24"/>
          <w:szCs w:val="24"/>
        </w:rPr>
        <w:tab/>
        <w:t>задачи,</w:t>
      </w:r>
      <w:r w:rsidRPr="00E90A54">
        <w:rPr>
          <w:rFonts w:ascii="Times New Roman" w:eastAsia="Times New Roman" w:hAnsi="Times New Roman" w:cs="Times New Roman"/>
          <w:color w:val="221F1F"/>
          <w:w w:val="115"/>
          <w:sz w:val="24"/>
          <w:szCs w:val="24"/>
        </w:rPr>
        <w:tab/>
        <w:t>контролировать</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spacing w:val="-1"/>
          <w:w w:val="115"/>
          <w:sz w:val="24"/>
          <w:szCs w:val="24"/>
        </w:rPr>
        <w:t>свои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действия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(при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небольшой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помощи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учителя);</w:t>
      </w:r>
    </w:p>
    <w:p w:rsidR="00E90A54" w:rsidRPr="00E90A54" w:rsidRDefault="00E90A54" w:rsidP="00E90A54">
      <w:pPr>
        <w:widowControl w:val="0"/>
        <w:numPr>
          <w:ilvl w:val="0"/>
          <w:numId w:val="12"/>
        </w:numPr>
        <w:tabs>
          <w:tab w:val="left" w:pos="572"/>
          <w:tab w:val="left" w:pos="2848"/>
          <w:tab w:val="left" w:pos="4385"/>
          <w:tab w:val="left" w:pos="6585"/>
          <w:tab w:val="left" w:pos="8346"/>
          <w:tab w:val="left" w:pos="9264"/>
        </w:tabs>
        <w:autoSpaceDE w:val="0"/>
        <w:autoSpaceDN w:val="0"/>
        <w:spacing w:before="1" w:after="0" w:line="240" w:lineRule="auto"/>
        <w:ind w:left="213" w:right="131"/>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устанавливать</w:t>
      </w:r>
      <w:r w:rsidRPr="00E90A54">
        <w:rPr>
          <w:rFonts w:ascii="Times New Roman" w:eastAsia="Times New Roman" w:hAnsi="Times New Roman" w:cs="Times New Roman"/>
          <w:color w:val="221F1F"/>
          <w:w w:val="115"/>
          <w:sz w:val="24"/>
          <w:szCs w:val="24"/>
        </w:rPr>
        <w:tab/>
        <w:t>причину</w:t>
      </w:r>
      <w:r w:rsidRPr="00E90A54">
        <w:rPr>
          <w:rFonts w:ascii="Times New Roman" w:eastAsia="Times New Roman" w:hAnsi="Times New Roman" w:cs="Times New Roman"/>
          <w:color w:val="221F1F"/>
          <w:w w:val="115"/>
          <w:sz w:val="24"/>
          <w:szCs w:val="24"/>
        </w:rPr>
        <w:tab/>
        <w:t>возникающей</w:t>
      </w:r>
      <w:r w:rsidRPr="00E90A54">
        <w:rPr>
          <w:rFonts w:ascii="Times New Roman" w:eastAsia="Times New Roman" w:hAnsi="Times New Roman" w:cs="Times New Roman"/>
          <w:color w:val="221F1F"/>
          <w:w w:val="115"/>
          <w:sz w:val="24"/>
          <w:szCs w:val="24"/>
        </w:rPr>
        <w:tab/>
        <w:t>трудности</w:t>
      </w:r>
      <w:r w:rsidRPr="00E90A54">
        <w:rPr>
          <w:rFonts w:ascii="Times New Roman" w:eastAsia="Times New Roman" w:hAnsi="Times New Roman" w:cs="Times New Roman"/>
          <w:color w:val="221F1F"/>
          <w:w w:val="115"/>
          <w:sz w:val="24"/>
          <w:szCs w:val="24"/>
        </w:rPr>
        <w:tab/>
        <w:t>или</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spacing w:val="-1"/>
          <w:w w:val="115"/>
          <w:sz w:val="24"/>
          <w:szCs w:val="24"/>
        </w:rPr>
        <w:t>ошибки,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корректировать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действия.</w:t>
      </w:r>
    </w:p>
    <w:p w:rsidR="00E90A54" w:rsidRPr="00E90A54" w:rsidRDefault="00E90A54" w:rsidP="00E90A54">
      <w:pPr>
        <w:widowControl w:val="0"/>
        <w:autoSpaceDE w:val="0"/>
        <w:autoSpaceDN w:val="0"/>
        <w:spacing w:before="10"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0"/>
          <w:sz w:val="24"/>
          <w:szCs w:val="24"/>
        </w:rPr>
        <w:t>Совместная</w:t>
      </w:r>
      <w:r w:rsidRPr="00E90A54">
        <w:rPr>
          <w:rFonts w:ascii="Times New Roman" w:eastAsia="Times New Roman" w:hAnsi="Times New Roman" w:cs="Times New Roman"/>
          <w:b/>
          <w:bCs/>
          <w:i/>
          <w:iCs/>
          <w:color w:val="221F1F"/>
          <w:spacing w:val="69"/>
          <w:w w:val="110"/>
          <w:sz w:val="24"/>
          <w:szCs w:val="24"/>
        </w:rPr>
        <w:t xml:space="preserve"> </w:t>
      </w:r>
      <w:r w:rsidRPr="00E90A54">
        <w:rPr>
          <w:rFonts w:ascii="Times New Roman" w:eastAsia="Times New Roman" w:hAnsi="Times New Roman" w:cs="Times New Roman"/>
          <w:b/>
          <w:bCs/>
          <w:i/>
          <w:iCs/>
          <w:color w:val="221F1F"/>
          <w:w w:val="110"/>
          <w:sz w:val="24"/>
          <w:szCs w:val="24"/>
        </w:rPr>
        <w:t>деятельность:</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30"/>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участвуя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совместной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деятельности,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выполнять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роли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руководителя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(лидера),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подчинённого;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справедливо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оценивать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результаты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деятельности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участников,</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положительно</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реагировать</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советы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замечания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свой</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адрес;</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21"/>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выполнять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совместной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деятельности,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признавать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другого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иметь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собственное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суждение,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мнение;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самостоятельно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разрешать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возникающие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конфликты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 учётом этики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общения.</w:t>
      </w:r>
    </w:p>
    <w:p w:rsidR="00E90A54" w:rsidRPr="00E90A54" w:rsidRDefault="00E90A54" w:rsidP="00E90A54">
      <w:pPr>
        <w:widowControl w:val="0"/>
        <w:autoSpaceDE w:val="0"/>
        <w:autoSpaceDN w:val="0"/>
        <w:spacing w:before="10" w:after="0" w:line="240" w:lineRule="auto"/>
        <w:rPr>
          <w:rFonts w:ascii="Times New Roman" w:eastAsia="Times New Roman" w:hAnsi="Times New Roman" w:cs="Times New Roman"/>
          <w:sz w:val="24"/>
          <w:szCs w:val="24"/>
        </w:rPr>
      </w:pPr>
    </w:p>
    <w:p w:rsidR="00E90A54" w:rsidRPr="00E90A54" w:rsidRDefault="00E90A54" w:rsidP="00E90A54">
      <w:pPr>
        <w:widowControl w:val="0"/>
        <w:numPr>
          <w:ilvl w:val="0"/>
          <w:numId w:val="10"/>
        </w:numPr>
        <w:tabs>
          <w:tab w:val="left" w:pos="439"/>
        </w:tabs>
        <w:autoSpaceDE w:val="0"/>
        <w:autoSpaceDN w:val="0"/>
        <w:spacing w:before="1" w:after="0" w:line="240" w:lineRule="auto"/>
        <w:rPr>
          <w:rFonts w:ascii="Times New Roman" w:eastAsia="Times New Roman" w:hAnsi="Times New Roman" w:cs="Times New Roman"/>
          <w:b/>
          <w:sz w:val="24"/>
          <w:szCs w:val="24"/>
        </w:rPr>
      </w:pPr>
      <w:r w:rsidRPr="00E90A54">
        <w:rPr>
          <w:rFonts w:ascii="Times New Roman" w:eastAsia="Times New Roman" w:hAnsi="Times New Roman" w:cs="Times New Roman"/>
          <w:b/>
          <w:color w:val="221F1F"/>
          <w:w w:val="115"/>
          <w:sz w:val="24"/>
          <w:szCs w:val="24"/>
          <w:u w:color="221F1F"/>
        </w:rPr>
        <w:t>КЛАСС</w:t>
      </w:r>
      <w:r w:rsidRPr="00E90A54">
        <w:rPr>
          <w:rFonts w:ascii="Times New Roman" w:eastAsia="Times New Roman" w:hAnsi="Times New Roman" w:cs="Times New Roman"/>
          <w:b/>
          <w:color w:val="221F1F"/>
          <w:spacing w:val="-5"/>
          <w:w w:val="115"/>
          <w:sz w:val="24"/>
          <w:szCs w:val="24"/>
          <w:u w:color="221F1F"/>
        </w:rPr>
        <w:t xml:space="preserve"> </w:t>
      </w:r>
      <w:r w:rsidRPr="00E90A54">
        <w:rPr>
          <w:rFonts w:ascii="Times New Roman" w:eastAsia="Times New Roman" w:hAnsi="Times New Roman" w:cs="Times New Roman"/>
          <w:b/>
          <w:color w:val="221F1F"/>
          <w:w w:val="115"/>
          <w:sz w:val="24"/>
          <w:szCs w:val="24"/>
          <w:u w:color="221F1F"/>
        </w:rPr>
        <w:t>(68</w:t>
      </w:r>
      <w:r w:rsidRPr="00E90A54">
        <w:rPr>
          <w:rFonts w:ascii="Times New Roman" w:eastAsia="Times New Roman" w:hAnsi="Times New Roman" w:cs="Times New Roman"/>
          <w:b/>
          <w:color w:val="221F1F"/>
          <w:spacing w:val="-1"/>
          <w:w w:val="115"/>
          <w:sz w:val="24"/>
          <w:szCs w:val="24"/>
          <w:u w:color="221F1F"/>
        </w:rPr>
        <w:t xml:space="preserve"> </w:t>
      </w:r>
      <w:r w:rsidRPr="00E90A54">
        <w:rPr>
          <w:rFonts w:ascii="Times New Roman" w:eastAsia="Times New Roman" w:hAnsi="Times New Roman" w:cs="Times New Roman"/>
          <w:b/>
          <w:color w:val="221F1F"/>
          <w:w w:val="115"/>
          <w:sz w:val="24"/>
          <w:szCs w:val="24"/>
          <w:u w:color="221F1F"/>
        </w:rPr>
        <w:t>ч.)</w:t>
      </w:r>
    </w:p>
    <w:p w:rsidR="00E90A54" w:rsidRPr="00E90A54" w:rsidRDefault="00E90A54" w:rsidP="00E90A54">
      <w:pPr>
        <w:widowControl w:val="0"/>
        <w:autoSpaceDE w:val="0"/>
        <w:autoSpaceDN w:val="0"/>
        <w:spacing w:before="3" w:after="0" w:line="240" w:lineRule="auto"/>
        <w:rPr>
          <w:rFonts w:ascii="Times New Roman" w:eastAsia="Times New Roman" w:hAnsi="Times New Roman" w:cs="Times New Roman"/>
          <w:b/>
          <w:sz w:val="24"/>
          <w:szCs w:val="24"/>
        </w:rPr>
      </w:pPr>
    </w:p>
    <w:p w:rsidR="00E90A54" w:rsidRPr="00E90A54" w:rsidRDefault="00E90A54" w:rsidP="00E90A54">
      <w:pPr>
        <w:widowControl w:val="0"/>
        <w:autoSpaceDE w:val="0"/>
        <w:autoSpaceDN w:val="0"/>
        <w:spacing w:before="88" w:after="0" w:line="240" w:lineRule="auto"/>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Человек</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и</w:t>
      </w:r>
      <w:r w:rsidRPr="00E90A54">
        <w:rPr>
          <w:rFonts w:ascii="Times New Roman" w:eastAsia="Times New Roman" w:hAnsi="Times New Roman" w:cs="Times New Roman"/>
          <w:b/>
          <w:bCs/>
          <w:i/>
          <w:iCs/>
          <w:color w:val="221F1F"/>
          <w:spacing w:val="-5"/>
          <w:w w:val="115"/>
          <w:sz w:val="24"/>
          <w:szCs w:val="24"/>
        </w:rPr>
        <w:t xml:space="preserve"> </w:t>
      </w:r>
      <w:r w:rsidRPr="00E90A54">
        <w:rPr>
          <w:rFonts w:ascii="Times New Roman" w:eastAsia="Times New Roman" w:hAnsi="Times New Roman" w:cs="Times New Roman"/>
          <w:b/>
          <w:bCs/>
          <w:i/>
          <w:iCs/>
          <w:color w:val="221F1F"/>
          <w:w w:val="115"/>
          <w:sz w:val="24"/>
          <w:szCs w:val="24"/>
        </w:rPr>
        <w:t>общество</w:t>
      </w:r>
    </w:p>
    <w:p w:rsidR="00E90A54" w:rsidRPr="00E90A54" w:rsidRDefault="00E90A54" w:rsidP="00E90A54">
      <w:pPr>
        <w:widowControl w:val="0"/>
        <w:autoSpaceDE w:val="0"/>
        <w:autoSpaceDN w:val="0"/>
        <w:spacing w:before="1" w:after="0" w:line="240" w:lineRule="auto"/>
        <w:ind w:left="213" w:right="115"/>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Конституция - Основной закон Российской Федерации. Права и обязанности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гражданина Российской Федерации. Президент Российской Федерации - глава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государства.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Политико-административная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карта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характеристика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родного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края,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важнейшие</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достопримечательности,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знаменитые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соотечественники.</w:t>
      </w:r>
    </w:p>
    <w:p w:rsidR="00E90A54" w:rsidRPr="00E90A54" w:rsidRDefault="00E90A54" w:rsidP="00E90A54">
      <w:pPr>
        <w:widowControl w:val="0"/>
        <w:autoSpaceDE w:val="0"/>
        <w:autoSpaceDN w:val="0"/>
        <w:spacing w:after="0" w:line="240" w:lineRule="auto"/>
        <w:ind w:left="213" w:right="120"/>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Города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Святыни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городов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Главный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город</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родного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края: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достопримечательности, история и характеристика отдельных исторических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событий,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связанных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ним.</w:t>
      </w:r>
    </w:p>
    <w:p w:rsidR="00E90A54" w:rsidRPr="00E90A54" w:rsidRDefault="00E90A54" w:rsidP="00E90A54">
      <w:pPr>
        <w:widowControl w:val="0"/>
        <w:autoSpaceDE w:val="0"/>
        <w:autoSpaceDN w:val="0"/>
        <w:spacing w:after="0" w:line="240" w:lineRule="auto"/>
        <w:ind w:left="213" w:right="127"/>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Праздник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общества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как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средство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укрепления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общественной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солидарности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упрочения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духовных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связей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между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соотечественниками.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Новый год, День защитника Отечества, Международный женский день, День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весны</w:t>
      </w:r>
      <w:r w:rsidRPr="00E90A54">
        <w:rPr>
          <w:rFonts w:ascii="Times New Roman" w:eastAsia="Times New Roman" w:hAnsi="Times New Roman" w:cs="Times New Roman"/>
          <w:color w:val="221F1F"/>
          <w:spacing w:val="49"/>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50"/>
          <w:w w:val="115"/>
          <w:sz w:val="24"/>
          <w:szCs w:val="24"/>
        </w:rPr>
        <w:t xml:space="preserve"> </w:t>
      </w:r>
      <w:r w:rsidRPr="00E90A54">
        <w:rPr>
          <w:rFonts w:ascii="Times New Roman" w:eastAsia="Times New Roman" w:hAnsi="Times New Roman" w:cs="Times New Roman"/>
          <w:color w:val="221F1F"/>
          <w:w w:val="115"/>
          <w:sz w:val="24"/>
          <w:szCs w:val="24"/>
        </w:rPr>
        <w:t>труда,</w:t>
      </w:r>
      <w:r w:rsidRPr="00E90A54">
        <w:rPr>
          <w:rFonts w:ascii="Times New Roman" w:eastAsia="Times New Roman" w:hAnsi="Times New Roman" w:cs="Times New Roman"/>
          <w:color w:val="221F1F"/>
          <w:spacing w:val="51"/>
          <w:w w:val="115"/>
          <w:sz w:val="24"/>
          <w:szCs w:val="24"/>
        </w:rPr>
        <w:t xml:space="preserve"> </w:t>
      </w:r>
      <w:r w:rsidRPr="00E90A54">
        <w:rPr>
          <w:rFonts w:ascii="Times New Roman" w:eastAsia="Times New Roman" w:hAnsi="Times New Roman" w:cs="Times New Roman"/>
          <w:color w:val="221F1F"/>
          <w:w w:val="115"/>
          <w:sz w:val="24"/>
          <w:szCs w:val="24"/>
        </w:rPr>
        <w:t>День</w:t>
      </w:r>
      <w:r w:rsidRPr="00E90A54">
        <w:rPr>
          <w:rFonts w:ascii="Times New Roman" w:eastAsia="Times New Roman" w:hAnsi="Times New Roman" w:cs="Times New Roman"/>
          <w:color w:val="221F1F"/>
          <w:spacing w:val="50"/>
          <w:w w:val="115"/>
          <w:sz w:val="24"/>
          <w:szCs w:val="24"/>
        </w:rPr>
        <w:t xml:space="preserve"> </w:t>
      </w:r>
      <w:r w:rsidRPr="00E90A54">
        <w:rPr>
          <w:rFonts w:ascii="Times New Roman" w:eastAsia="Times New Roman" w:hAnsi="Times New Roman" w:cs="Times New Roman"/>
          <w:color w:val="221F1F"/>
          <w:w w:val="115"/>
          <w:sz w:val="24"/>
          <w:szCs w:val="24"/>
        </w:rPr>
        <w:t>Победы,</w:t>
      </w:r>
      <w:r w:rsidRPr="00E90A54">
        <w:rPr>
          <w:rFonts w:ascii="Times New Roman" w:eastAsia="Times New Roman" w:hAnsi="Times New Roman" w:cs="Times New Roman"/>
          <w:color w:val="221F1F"/>
          <w:spacing w:val="52"/>
          <w:w w:val="115"/>
          <w:sz w:val="24"/>
          <w:szCs w:val="24"/>
        </w:rPr>
        <w:t xml:space="preserve"> </w:t>
      </w:r>
      <w:r w:rsidRPr="00E90A54">
        <w:rPr>
          <w:rFonts w:ascii="Times New Roman" w:eastAsia="Times New Roman" w:hAnsi="Times New Roman" w:cs="Times New Roman"/>
          <w:color w:val="221F1F"/>
          <w:w w:val="115"/>
          <w:sz w:val="24"/>
          <w:szCs w:val="24"/>
        </w:rPr>
        <w:t>День</w:t>
      </w:r>
      <w:r w:rsidRPr="00E90A54">
        <w:rPr>
          <w:rFonts w:ascii="Times New Roman" w:eastAsia="Times New Roman" w:hAnsi="Times New Roman" w:cs="Times New Roman"/>
          <w:color w:val="221F1F"/>
          <w:spacing w:val="50"/>
          <w:w w:val="115"/>
          <w:sz w:val="24"/>
          <w:szCs w:val="24"/>
        </w:rPr>
        <w:t xml:space="preserve"> </w:t>
      </w:r>
      <w:r w:rsidRPr="00E90A54">
        <w:rPr>
          <w:rFonts w:ascii="Times New Roman" w:eastAsia="Times New Roman" w:hAnsi="Times New Roman" w:cs="Times New Roman"/>
          <w:color w:val="221F1F"/>
          <w:w w:val="115"/>
          <w:sz w:val="24"/>
          <w:szCs w:val="24"/>
        </w:rPr>
        <w:t>России,</w:t>
      </w:r>
      <w:r w:rsidRPr="00E90A54">
        <w:rPr>
          <w:rFonts w:ascii="Times New Roman" w:eastAsia="Times New Roman" w:hAnsi="Times New Roman" w:cs="Times New Roman"/>
          <w:color w:val="221F1F"/>
          <w:spacing w:val="48"/>
          <w:w w:val="115"/>
          <w:sz w:val="24"/>
          <w:szCs w:val="24"/>
        </w:rPr>
        <w:t xml:space="preserve"> </w:t>
      </w:r>
      <w:r w:rsidRPr="00E90A54">
        <w:rPr>
          <w:rFonts w:ascii="Times New Roman" w:eastAsia="Times New Roman" w:hAnsi="Times New Roman" w:cs="Times New Roman"/>
          <w:color w:val="221F1F"/>
          <w:w w:val="115"/>
          <w:sz w:val="24"/>
          <w:szCs w:val="24"/>
        </w:rPr>
        <w:t>День</w:t>
      </w:r>
      <w:r w:rsidRPr="00E90A54">
        <w:rPr>
          <w:rFonts w:ascii="Times New Roman" w:eastAsia="Times New Roman" w:hAnsi="Times New Roman" w:cs="Times New Roman"/>
          <w:color w:val="221F1F"/>
          <w:spacing w:val="50"/>
          <w:w w:val="115"/>
          <w:sz w:val="24"/>
          <w:szCs w:val="24"/>
        </w:rPr>
        <w:t xml:space="preserve"> </w:t>
      </w:r>
      <w:r w:rsidRPr="00E90A54">
        <w:rPr>
          <w:rFonts w:ascii="Times New Roman" w:eastAsia="Times New Roman" w:hAnsi="Times New Roman" w:cs="Times New Roman"/>
          <w:color w:val="221F1F"/>
          <w:w w:val="115"/>
          <w:sz w:val="24"/>
          <w:szCs w:val="24"/>
        </w:rPr>
        <w:t>народного</w:t>
      </w:r>
      <w:r w:rsidRPr="00E90A54">
        <w:rPr>
          <w:rFonts w:ascii="Times New Roman" w:eastAsia="Times New Roman" w:hAnsi="Times New Roman" w:cs="Times New Roman"/>
          <w:color w:val="221F1F"/>
          <w:spacing w:val="50"/>
          <w:w w:val="115"/>
          <w:sz w:val="24"/>
          <w:szCs w:val="24"/>
        </w:rPr>
        <w:t xml:space="preserve"> </w:t>
      </w:r>
      <w:r w:rsidRPr="00E90A54">
        <w:rPr>
          <w:rFonts w:ascii="Times New Roman" w:eastAsia="Times New Roman" w:hAnsi="Times New Roman" w:cs="Times New Roman"/>
          <w:color w:val="221F1F"/>
          <w:w w:val="115"/>
          <w:sz w:val="24"/>
          <w:szCs w:val="24"/>
        </w:rPr>
        <w:t>единства,</w:t>
      </w:r>
      <w:r w:rsidRPr="00E90A54">
        <w:rPr>
          <w:rFonts w:ascii="Times New Roman" w:eastAsia="Times New Roman" w:hAnsi="Times New Roman" w:cs="Times New Roman"/>
          <w:color w:val="221F1F"/>
          <w:spacing w:val="51"/>
          <w:w w:val="115"/>
          <w:sz w:val="24"/>
          <w:szCs w:val="24"/>
        </w:rPr>
        <w:t xml:space="preserve"> </w:t>
      </w:r>
      <w:r w:rsidRPr="00E90A54">
        <w:rPr>
          <w:rFonts w:ascii="Times New Roman" w:eastAsia="Times New Roman" w:hAnsi="Times New Roman" w:cs="Times New Roman"/>
          <w:color w:val="221F1F"/>
          <w:w w:val="115"/>
          <w:sz w:val="24"/>
          <w:szCs w:val="24"/>
        </w:rPr>
        <w:t>День</w:t>
      </w:r>
    </w:p>
    <w:p w:rsidR="00E90A54" w:rsidRPr="00E90A54" w:rsidRDefault="00E90A54" w:rsidP="00E90A54">
      <w:pPr>
        <w:widowControl w:val="0"/>
        <w:autoSpaceDE w:val="0"/>
        <w:autoSpaceDN w:val="0"/>
        <w:spacing w:after="0" w:line="240" w:lineRule="auto"/>
        <w:jc w:val="both"/>
        <w:rPr>
          <w:rFonts w:ascii="Times New Roman" w:eastAsia="Times New Roman" w:hAnsi="Times New Roman" w:cs="Times New Roman"/>
          <w:sz w:val="24"/>
          <w:szCs w:val="24"/>
        </w:rPr>
        <w:sectPr w:rsidR="00E90A54" w:rsidRPr="00E90A54">
          <w:pgSz w:w="11910" w:h="16840"/>
          <w:pgMar w:top="480" w:right="660" w:bottom="720" w:left="780" w:header="0" w:footer="520" w:gutter="0"/>
          <w:cols w:space="720"/>
        </w:sectPr>
      </w:pPr>
    </w:p>
    <w:p w:rsidR="00E90A54" w:rsidRPr="00E90A54" w:rsidRDefault="00E90A54" w:rsidP="00E90A54">
      <w:pPr>
        <w:widowControl w:val="0"/>
        <w:autoSpaceDE w:val="0"/>
        <w:autoSpaceDN w:val="0"/>
        <w:spacing w:before="70" w:after="0" w:line="240" w:lineRule="auto"/>
        <w:ind w:left="213" w:right="116"/>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lastRenderedPageBreak/>
        <w:t>Конституции.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Праздники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памятные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даты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региона.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Уважение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истории,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традициям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народа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других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народов,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государственным</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символам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w:t>
      </w:r>
    </w:p>
    <w:p w:rsidR="00E90A54" w:rsidRPr="00E90A54" w:rsidRDefault="00E90A54" w:rsidP="00E90A54">
      <w:pPr>
        <w:widowControl w:val="0"/>
        <w:autoSpaceDE w:val="0"/>
        <w:autoSpaceDN w:val="0"/>
        <w:spacing w:after="0" w:line="240" w:lineRule="auto"/>
        <w:ind w:left="213" w:right="115"/>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История Отечества. «Лента времени» и историческая карта. Наиболее важные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яркие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события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общественной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страны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исторические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периоды: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Государство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Русь,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Московское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государство,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Российская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империя,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СССР,</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Российская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Федерация.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Картины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быта,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труда,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духовно-нравственные и культурные традиции людей в разные исторические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времена. Выдающиеся люди разных эпох как носители базовых национальных</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ценностей.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Наиболее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значимые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списка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Всемирного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наследия в России и за рубежом. Охрана памятников истории и культуры.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Посильное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участие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 охране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памятников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истории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края.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Личная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ответственность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каждого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сохранность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историко-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наследия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своего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края.</w:t>
      </w:r>
    </w:p>
    <w:p w:rsidR="00E90A54" w:rsidRPr="00E90A54" w:rsidRDefault="00E90A54" w:rsidP="00E90A54">
      <w:pPr>
        <w:widowControl w:val="0"/>
        <w:autoSpaceDE w:val="0"/>
        <w:autoSpaceDN w:val="0"/>
        <w:spacing w:after="0" w:line="240" w:lineRule="auto"/>
        <w:ind w:left="213" w:right="129"/>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Правила нравственного поведения в социуме, отношение к людям независимо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национальности,</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социального</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статуса,</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религиозной</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принадлежности.</w:t>
      </w:r>
    </w:p>
    <w:p w:rsidR="00E90A54" w:rsidRPr="00E90A54" w:rsidRDefault="00E90A54" w:rsidP="00E90A54">
      <w:pPr>
        <w:widowControl w:val="0"/>
        <w:autoSpaceDE w:val="0"/>
        <w:autoSpaceDN w:val="0"/>
        <w:spacing w:before="1"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Человек</w:t>
      </w:r>
      <w:r w:rsidRPr="00E90A54">
        <w:rPr>
          <w:rFonts w:ascii="Times New Roman" w:eastAsia="Times New Roman" w:hAnsi="Times New Roman" w:cs="Times New Roman"/>
          <w:b/>
          <w:bCs/>
          <w:i/>
          <w:iCs/>
          <w:color w:val="221F1F"/>
          <w:spacing w:val="-3"/>
          <w:w w:val="115"/>
          <w:sz w:val="24"/>
          <w:szCs w:val="24"/>
        </w:rPr>
        <w:t xml:space="preserve"> </w:t>
      </w:r>
      <w:r w:rsidRPr="00E90A54">
        <w:rPr>
          <w:rFonts w:ascii="Times New Roman" w:eastAsia="Times New Roman" w:hAnsi="Times New Roman" w:cs="Times New Roman"/>
          <w:b/>
          <w:bCs/>
          <w:i/>
          <w:iCs/>
          <w:color w:val="221F1F"/>
          <w:w w:val="115"/>
          <w:sz w:val="24"/>
          <w:szCs w:val="24"/>
        </w:rPr>
        <w:t>и</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природа</w:t>
      </w:r>
    </w:p>
    <w:p w:rsidR="00E90A54" w:rsidRPr="00E90A54" w:rsidRDefault="00E90A54" w:rsidP="00E90A54">
      <w:pPr>
        <w:widowControl w:val="0"/>
        <w:autoSpaceDE w:val="0"/>
        <w:autoSpaceDN w:val="0"/>
        <w:spacing w:before="1" w:after="0" w:line="240" w:lineRule="auto"/>
        <w:ind w:left="213" w:right="113"/>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Методы познания окружающей природы: наблюдения, сравнения, измерения,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опыты по исследованию природных объектов и явлений. Солнце - ближайшая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звезда,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источник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света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тепла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для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всего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Земле.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Характеристика планет Солнечной системы. Естественные спутники планет.</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Смена дня и ночи на Земле. Вращение Земли как причина смены дня и ночи.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Обращение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Земли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вокруг</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Солнца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смена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времён</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Формы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земной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поверхности: равнины, горы, холмы, овраги (общее представление, условное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обозначение равнин и гор на карте). Равнины и горы России. Особенности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поверхности родного края (краткая характеристика на основе наблюдений).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Водоёмы, их разнообразие (океан, море, озеро, пруд, болото); река как водный</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поток; использование рек и водоёмов человеком. Крупнейшие реки и озёра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 моря, омывающие её берега, океаны. Водоёмы и реки родного края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(названия, краткая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характеристика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основе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наблюдений).</w:t>
      </w:r>
    </w:p>
    <w:p w:rsidR="00E90A54" w:rsidRPr="00E90A54" w:rsidRDefault="00E90A54" w:rsidP="00E90A54">
      <w:pPr>
        <w:widowControl w:val="0"/>
        <w:autoSpaceDE w:val="0"/>
        <w:autoSpaceDN w:val="0"/>
        <w:spacing w:after="0" w:line="240" w:lineRule="auto"/>
        <w:ind w:left="213" w:right="129"/>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Наиболее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значимые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списка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Всемирного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наследия  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за рубежом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(2-3</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объекта).</w:t>
      </w:r>
    </w:p>
    <w:p w:rsidR="00E90A54" w:rsidRPr="00E90A54" w:rsidRDefault="00E90A54" w:rsidP="00E90A54">
      <w:pPr>
        <w:widowControl w:val="0"/>
        <w:autoSpaceDE w:val="0"/>
        <w:autoSpaceDN w:val="0"/>
        <w:spacing w:after="0" w:line="240" w:lineRule="auto"/>
        <w:ind w:left="213" w:right="116"/>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Природные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зоны России: общее представление, основные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зоны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(климат, растительный и животный мир, особенности труда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быта людей,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влияние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изучаемых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зон,</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охрана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Связи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природных зонах.</w:t>
      </w:r>
    </w:p>
    <w:p w:rsidR="00E90A54" w:rsidRPr="00E90A54" w:rsidRDefault="00E90A54" w:rsidP="00E90A54">
      <w:pPr>
        <w:widowControl w:val="0"/>
        <w:autoSpaceDE w:val="0"/>
        <w:autoSpaceDN w:val="0"/>
        <w:spacing w:after="0" w:line="240" w:lineRule="auto"/>
        <w:ind w:left="213" w:right="122"/>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Некоторые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доступные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для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понимания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экологические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проблемы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взаимодействия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Охрана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богатств: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воздуха,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полезных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ископаемых,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растительного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животного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мира.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нравственного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Международная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Красная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книга</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(отдельные</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примеры).</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before="1" w:after="0" w:line="298" w:lineRule="exact"/>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Правила</w:t>
      </w:r>
      <w:r w:rsidRPr="00E90A54">
        <w:rPr>
          <w:rFonts w:ascii="Times New Roman" w:eastAsia="Times New Roman" w:hAnsi="Times New Roman" w:cs="Times New Roman"/>
          <w:b/>
          <w:bCs/>
          <w:i/>
          <w:iCs/>
          <w:color w:val="221F1F"/>
          <w:spacing w:val="-5"/>
          <w:w w:val="115"/>
          <w:sz w:val="24"/>
          <w:szCs w:val="24"/>
        </w:rPr>
        <w:t xml:space="preserve"> </w:t>
      </w:r>
      <w:r w:rsidRPr="00E90A54">
        <w:rPr>
          <w:rFonts w:ascii="Times New Roman" w:eastAsia="Times New Roman" w:hAnsi="Times New Roman" w:cs="Times New Roman"/>
          <w:b/>
          <w:bCs/>
          <w:i/>
          <w:iCs/>
          <w:color w:val="221F1F"/>
          <w:w w:val="115"/>
          <w:sz w:val="24"/>
          <w:szCs w:val="24"/>
        </w:rPr>
        <w:t>безопасной</w:t>
      </w:r>
      <w:r w:rsidRPr="00E90A54">
        <w:rPr>
          <w:rFonts w:ascii="Times New Roman" w:eastAsia="Times New Roman" w:hAnsi="Times New Roman" w:cs="Times New Roman"/>
          <w:b/>
          <w:bCs/>
          <w:i/>
          <w:iCs/>
          <w:color w:val="221F1F"/>
          <w:spacing w:val="-5"/>
          <w:w w:val="115"/>
          <w:sz w:val="24"/>
          <w:szCs w:val="24"/>
        </w:rPr>
        <w:t xml:space="preserve"> </w:t>
      </w:r>
      <w:r w:rsidRPr="00E90A54">
        <w:rPr>
          <w:rFonts w:ascii="Times New Roman" w:eastAsia="Times New Roman" w:hAnsi="Times New Roman" w:cs="Times New Roman"/>
          <w:b/>
          <w:bCs/>
          <w:i/>
          <w:iCs/>
          <w:color w:val="221F1F"/>
          <w:w w:val="115"/>
          <w:sz w:val="24"/>
          <w:szCs w:val="24"/>
        </w:rPr>
        <w:t>жизни</w:t>
      </w:r>
    </w:p>
    <w:p w:rsidR="00E90A54" w:rsidRPr="00E90A54" w:rsidRDefault="00E90A54" w:rsidP="00E90A54">
      <w:pPr>
        <w:widowControl w:val="0"/>
        <w:autoSpaceDE w:val="0"/>
        <w:autoSpaceDN w:val="0"/>
        <w:spacing w:after="0" w:line="240" w:lineRule="auto"/>
        <w:ind w:left="213" w:right="120"/>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Здоровый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образ</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профилактика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вредных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привычек.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Безопасность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городе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(планирование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маршрутов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учётом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транспортной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инфраструктуры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города; правила безопасного поведения в общественных местах, зонах отдыха,</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учреждениях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безопасного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велосипедиста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учётом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дорожных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знаков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разметки,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сигналов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средств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защиты</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велосипедиста.</w:t>
      </w:r>
      <w:r w:rsidRPr="00E90A54">
        <w:rPr>
          <w:rFonts w:ascii="Times New Roman" w:eastAsia="Times New Roman" w:hAnsi="Times New Roman" w:cs="Times New Roman"/>
          <w:color w:val="221F1F"/>
          <w:spacing w:val="61"/>
          <w:w w:val="115"/>
          <w:sz w:val="24"/>
          <w:szCs w:val="24"/>
        </w:rPr>
        <w:t xml:space="preserve"> </w:t>
      </w:r>
      <w:r w:rsidRPr="00E90A54">
        <w:rPr>
          <w:rFonts w:ascii="Times New Roman" w:eastAsia="Times New Roman" w:hAnsi="Times New Roman" w:cs="Times New Roman"/>
          <w:color w:val="221F1F"/>
          <w:w w:val="115"/>
          <w:sz w:val="24"/>
          <w:szCs w:val="24"/>
        </w:rPr>
        <w:t>Безопасность</w:t>
      </w:r>
      <w:r w:rsidRPr="00E90A54">
        <w:rPr>
          <w:rFonts w:ascii="Times New Roman" w:eastAsia="Times New Roman" w:hAnsi="Times New Roman" w:cs="Times New Roman"/>
          <w:color w:val="221F1F"/>
          <w:spacing w:val="62"/>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62"/>
          <w:w w:val="115"/>
          <w:sz w:val="24"/>
          <w:szCs w:val="24"/>
        </w:rPr>
        <w:t xml:space="preserve"> </w:t>
      </w:r>
      <w:r w:rsidRPr="00E90A54">
        <w:rPr>
          <w:rFonts w:ascii="Times New Roman" w:eastAsia="Times New Roman" w:hAnsi="Times New Roman" w:cs="Times New Roman"/>
          <w:color w:val="221F1F"/>
          <w:w w:val="115"/>
          <w:sz w:val="24"/>
          <w:szCs w:val="24"/>
        </w:rPr>
        <w:t>Интернете</w:t>
      </w:r>
      <w:r w:rsidRPr="00E90A54">
        <w:rPr>
          <w:rFonts w:ascii="Times New Roman" w:eastAsia="Times New Roman" w:hAnsi="Times New Roman" w:cs="Times New Roman"/>
          <w:color w:val="221F1F"/>
          <w:spacing w:val="62"/>
          <w:w w:val="115"/>
          <w:sz w:val="24"/>
          <w:szCs w:val="24"/>
        </w:rPr>
        <w:t xml:space="preserve"> </w:t>
      </w:r>
      <w:r w:rsidRPr="00E90A54">
        <w:rPr>
          <w:rFonts w:ascii="Times New Roman" w:eastAsia="Times New Roman" w:hAnsi="Times New Roman" w:cs="Times New Roman"/>
          <w:color w:val="221F1F"/>
          <w:w w:val="115"/>
          <w:sz w:val="24"/>
          <w:szCs w:val="24"/>
        </w:rPr>
        <w:t>(поиск</w:t>
      </w:r>
      <w:r w:rsidRPr="00E90A54">
        <w:rPr>
          <w:rFonts w:ascii="Times New Roman" w:eastAsia="Times New Roman" w:hAnsi="Times New Roman" w:cs="Times New Roman"/>
          <w:color w:val="221F1F"/>
          <w:spacing w:val="61"/>
          <w:w w:val="115"/>
          <w:sz w:val="24"/>
          <w:szCs w:val="24"/>
        </w:rPr>
        <w:t xml:space="preserve"> </w:t>
      </w:r>
      <w:r w:rsidRPr="00E90A54">
        <w:rPr>
          <w:rFonts w:ascii="Times New Roman" w:eastAsia="Times New Roman" w:hAnsi="Times New Roman" w:cs="Times New Roman"/>
          <w:color w:val="221F1F"/>
          <w:w w:val="115"/>
          <w:sz w:val="24"/>
          <w:szCs w:val="24"/>
        </w:rPr>
        <w:t>достоверной</w:t>
      </w:r>
      <w:r w:rsidRPr="00E90A54">
        <w:rPr>
          <w:rFonts w:ascii="Times New Roman" w:eastAsia="Times New Roman" w:hAnsi="Times New Roman" w:cs="Times New Roman"/>
          <w:color w:val="221F1F"/>
          <w:spacing w:val="61"/>
          <w:w w:val="115"/>
          <w:sz w:val="24"/>
          <w:szCs w:val="24"/>
        </w:rPr>
        <w:t xml:space="preserve"> </w:t>
      </w:r>
      <w:r w:rsidRPr="00E90A54">
        <w:rPr>
          <w:rFonts w:ascii="Times New Roman" w:eastAsia="Times New Roman" w:hAnsi="Times New Roman" w:cs="Times New Roman"/>
          <w:color w:val="221F1F"/>
          <w:w w:val="115"/>
          <w:sz w:val="24"/>
          <w:szCs w:val="24"/>
        </w:rPr>
        <w:t>информации,</w:t>
      </w:r>
    </w:p>
    <w:p w:rsidR="00E90A54" w:rsidRPr="00E90A54" w:rsidRDefault="00E90A54" w:rsidP="00E90A54">
      <w:pPr>
        <w:widowControl w:val="0"/>
        <w:autoSpaceDE w:val="0"/>
        <w:autoSpaceDN w:val="0"/>
        <w:spacing w:after="0" w:line="240" w:lineRule="auto"/>
        <w:jc w:val="both"/>
        <w:rPr>
          <w:rFonts w:ascii="Times New Roman" w:eastAsia="Times New Roman" w:hAnsi="Times New Roman" w:cs="Times New Roman"/>
          <w:sz w:val="24"/>
          <w:szCs w:val="24"/>
        </w:rPr>
        <w:sectPr w:rsidR="00E90A54" w:rsidRPr="00E90A54">
          <w:pgSz w:w="11910" w:h="16840"/>
          <w:pgMar w:top="480" w:right="660" w:bottom="720" w:left="780" w:header="0" w:footer="520" w:gutter="0"/>
          <w:cols w:space="720"/>
        </w:sectPr>
      </w:pPr>
    </w:p>
    <w:p w:rsidR="00E90A54" w:rsidRPr="00E90A54" w:rsidRDefault="00E90A54" w:rsidP="00E90A54">
      <w:pPr>
        <w:widowControl w:val="0"/>
        <w:tabs>
          <w:tab w:val="left" w:pos="2178"/>
          <w:tab w:val="left" w:pos="4743"/>
          <w:tab w:val="left" w:pos="7298"/>
          <w:tab w:val="left" w:pos="8804"/>
          <w:tab w:val="left" w:pos="9336"/>
        </w:tabs>
        <w:autoSpaceDE w:val="0"/>
        <w:autoSpaceDN w:val="0"/>
        <w:spacing w:before="70" w:after="0" w:line="240" w:lineRule="auto"/>
        <w:ind w:left="213" w:right="129"/>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lastRenderedPageBreak/>
        <w:t>опознавание</w:t>
      </w:r>
      <w:r w:rsidRPr="00E90A54">
        <w:rPr>
          <w:rFonts w:ascii="Times New Roman" w:eastAsia="Times New Roman" w:hAnsi="Times New Roman" w:cs="Times New Roman"/>
          <w:color w:val="221F1F"/>
          <w:w w:val="115"/>
          <w:sz w:val="24"/>
          <w:szCs w:val="24"/>
        </w:rPr>
        <w:tab/>
        <w:t>государственных</w:t>
      </w:r>
      <w:r w:rsidRPr="00E90A54">
        <w:rPr>
          <w:rFonts w:ascii="Times New Roman" w:eastAsia="Times New Roman" w:hAnsi="Times New Roman" w:cs="Times New Roman"/>
          <w:color w:val="221F1F"/>
          <w:w w:val="115"/>
          <w:sz w:val="24"/>
          <w:szCs w:val="24"/>
        </w:rPr>
        <w:tab/>
        <w:t>образовательных</w:t>
      </w:r>
      <w:r w:rsidRPr="00E90A54">
        <w:rPr>
          <w:rFonts w:ascii="Times New Roman" w:eastAsia="Times New Roman" w:hAnsi="Times New Roman" w:cs="Times New Roman"/>
          <w:color w:val="221F1F"/>
          <w:w w:val="115"/>
          <w:sz w:val="24"/>
          <w:szCs w:val="24"/>
        </w:rPr>
        <w:tab/>
        <w:t>ресурсов</w:t>
      </w:r>
      <w:r w:rsidRPr="00E90A54">
        <w:rPr>
          <w:rFonts w:ascii="Times New Roman" w:eastAsia="Times New Roman" w:hAnsi="Times New Roman" w:cs="Times New Roman"/>
          <w:color w:val="221F1F"/>
          <w:w w:val="115"/>
          <w:sz w:val="24"/>
          <w:szCs w:val="24"/>
        </w:rPr>
        <w:tab/>
        <w:t>и</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spacing w:val="-1"/>
          <w:w w:val="115"/>
          <w:sz w:val="24"/>
          <w:szCs w:val="24"/>
        </w:rPr>
        <w:t>детских</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развлекательных</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порталов)</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условиях</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контролируемого</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доступа</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Интернет.</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213"/>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Универсальные</w:t>
      </w:r>
      <w:r w:rsidRPr="00E90A54">
        <w:rPr>
          <w:rFonts w:ascii="Times New Roman" w:eastAsia="Times New Roman" w:hAnsi="Times New Roman" w:cs="Times New Roman"/>
          <w:b/>
          <w:bCs/>
          <w:i/>
          <w:iCs/>
          <w:color w:val="221F1F"/>
          <w:spacing w:val="-7"/>
          <w:w w:val="115"/>
          <w:sz w:val="24"/>
          <w:szCs w:val="24"/>
        </w:rPr>
        <w:t xml:space="preserve"> </w:t>
      </w:r>
      <w:r w:rsidRPr="00E90A54">
        <w:rPr>
          <w:rFonts w:ascii="Times New Roman" w:eastAsia="Times New Roman" w:hAnsi="Times New Roman" w:cs="Times New Roman"/>
          <w:b/>
          <w:bCs/>
          <w:i/>
          <w:iCs/>
          <w:color w:val="221F1F"/>
          <w:w w:val="115"/>
          <w:sz w:val="24"/>
          <w:szCs w:val="24"/>
        </w:rPr>
        <w:t>учебные</w:t>
      </w:r>
      <w:r w:rsidRPr="00E90A54">
        <w:rPr>
          <w:rFonts w:ascii="Times New Roman" w:eastAsia="Times New Roman" w:hAnsi="Times New Roman" w:cs="Times New Roman"/>
          <w:b/>
          <w:bCs/>
          <w:i/>
          <w:iCs/>
          <w:color w:val="221F1F"/>
          <w:spacing w:val="-7"/>
          <w:w w:val="115"/>
          <w:sz w:val="24"/>
          <w:szCs w:val="24"/>
        </w:rPr>
        <w:t xml:space="preserve"> </w:t>
      </w:r>
      <w:r w:rsidRPr="00E90A54">
        <w:rPr>
          <w:rFonts w:ascii="Times New Roman" w:eastAsia="Times New Roman" w:hAnsi="Times New Roman" w:cs="Times New Roman"/>
          <w:b/>
          <w:bCs/>
          <w:i/>
          <w:iCs/>
          <w:color w:val="221F1F"/>
          <w:w w:val="115"/>
          <w:sz w:val="24"/>
          <w:szCs w:val="24"/>
        </w:rPr>
        <w:t>действия</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b/>
          <w:i/>
          <w:sz w:val="24"/>
          <w:szCs w:val="24"/>
        </w:rPr>
      </w:pPr>
    </w:p>
    <w:p w:rsidR="00E90A54" w:rsidRPr="00E90A54" w:rsidRDefault="00E90A54" w:rsidP="00E90A54">
      <w:pPr>
        <w:widowControl w:val="0"/>
        <w:autoSpaceDE w:val="0"/>
        <w:autoSpaceDN w:val="0"/>
        <w:spacing w:after="0" w:line="240" w:lineRule="auto"/>
        <w:ind w:left="213"/>
        <w:rPr>
          <w:rFonts w:ascii="Times New Roman" w:eastAsia="Times New Roman" w:hAnsi="Times New Roman" w:cs="Times New Roman"/>
          <w:b/>
          <w:i/>
          <w:sz w:val="24"/>
          <w:szCs w:val="24"/>
        </w:rPr>
      </w:pPr>
      <w:r w:rsidRPr="00E90A54">
        <w:rPr>
          <w:rFonts w:ascii="Times New Roman" w:eastAsia="Times New Roman" w:hAnsi="Times New Roman" w:cs="Times New Roman"/>
          <w:b/>
          <w:i/>
          <w:color w:val="221F1F"/>
          <w:w w:val="115"/>
          <w:sz w:val="24"/>
          <w:szCs w:val="24"/>
        </w:rPr>
        <w:t>Познавательные</w:t>
      </w:r>
      <w:r w:rsidRPr="00E90A54">
        <w:rPr>
          <w:rFonts w:ascii="Times New Roman" w:eastAsia="Times New Roman" w:hAnsi="Times New Roman" w:cs="Times New Roman"/>
          <w:b/>
          <w:i/>
          <w:color w:val="221F1F"/>
          <w:spacing w:val="-8"/>
          <w:w w:val="115"/>
          <w:sz w:val="24"/>
          <w:szCs w:val="24"/>
        </w:rPr>
        <w:t xml:space="preserve"> </w:t>
      </w:r>
      <w:r w:rsidRPr="00E90A54">
        <w:rPr>
          <w:rFonts w:ascii="Times New Roman" w:eastAsia="Times New Roman" w:hAnsi="Times New Roman" w:cs="Times New Roman"/>
          <w:b/>
          <w:i/>
          <w:color w:val="221F1F"/>
          <w:w w:val="115"/>
          <w:sz w:val="24"/>
          <w:szCs w:val="24"/>
        </w:rPr>
        <w:t>универсальные учебные</w:t>
      </w:r>
      <w:r w:rsidRPr="00E90A54">
        <w:rPr>
          <w:rFonts w:ascii="Times New Roman" w:eastAsia="Times New Roman" w:hAnsi="Times New Roman" w:cs="Times New Roman"/>
          <w:b/>
          <w:i/>
          <w:color w:val="221F1F"/>
          <w:spacing w:val="-8"/>
          <w:w w:val="115"/>
          <w:sz w:val="24"/>
          <w:szCs w:val="24"/>
        </w:rPr>
        <w:t xml:space="preserve"> </w:t>
      </w:r>
      <w:r w:rsidRPr="00E90A54">
        <w:rPr>
          <w:rFonts w:ascii="Times New Roman" w:eastAsia="Times New Roman" w:hAnsi="Times New Roman" w:cs="Times New Roman"/>
          <w:b/>
          <w:i/>
          <w:color w:val="221F1F"/>
          <w:w w:val="115"/>
          <w:sz w:val="24"/>
          <w:szCs w:val="24"/>
        </w:rPr>
        <w:t>действия:</w:t>
      </w:r>
    </w:p>
    <w:p w:rsidR="00E90A54" w:rsidRPr="00E90A54" w:rsidRDefault="00E90A54" w:rsidP="00E90A54">
      <w:pPr>
        <w:widowControl w:val="0"/>
        <w:numPr>
          <w:ilvl w:val="0"/>
          <w:numId w:val="12"/>
        </w:numPr>
        <w:tabs>
          <w:tab w:val="left" w:pos="715"/>
          <w:tab w:val="left" w:pos="716"/>
        </w:tabs>
        <w:autoSpaceDE w:val="0"/>
        <w:autoSpaceDN w:val="0"/>
        <w:spacing w:before="2" w:after="0" w:line="298" w:lineRule="exact"/>
        <w:ind w:left="715" w:hanging="503"/>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устанавливать</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последовательность</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этапов</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возрастного</w:t>
      </w:r>
      <w:r w:rsidRPr="00E90A54">
        <w:rPr>
          <w:rFonts w:ascii="Times New Roman" w:eastAsia="Times New Roman" w:hAnsi="Times New Roman" w:cs="Times New Roman"/>
          <w:color w:val="221F1F"/>
          <w:spacing w:val="-9"/>
          <w:w w:val="115"/>
          <w:sz w:val="24"/>
          <w:szCs w:val="24"/>
        </w:rPr>
        <w:t xml:space="preserve"> </w:t>
      </w:r>
      <w:r w:rsidRPr="00E90A54">
        <w:rPr>
          <w:rFonts w:ascii="Times New Roman" w:eastAsia="Times New Roman" w:hAnsi="Times New Roman" w:cs="Times New Roman"/>
          <w:color w:val="221F1F"/>
          <w:w w:val="115"/>
          <w:sz w:val="24"/>
          <w:szCs w:val="24"/>
        </w:rPr>
        <w:t>развития</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человека;</w:t>
      </w:r>
    </w:p>
    <w:p w:rsidR="00E90A54" w:rsidRPr="00E90A54" w:rsidRDefault="00E90A54" w:rsidP="00E90A54">
      <w:pPr>
        <w:widowControl w:val="0"/>
        <w:numPr>
          <w:ilvl w:val="0"/>
          <w:numId w:val="12"/>
        </w:numPr>
        <w:tabs>
          <w:tab w:val="left" w:pos="715"/>
          <w:tab w:val="left" w:pos="716"/>
        </w:tabs>
        <w:autoSpaceDE w:val="0"/>
        <w:autoSpaceDN w:val="0"/>
        <w:spacing w:after="0" w:line="240" w:lineRule="auto"/>
        <w:ind w:left="213" w:right="130"/>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конструировать</w:t>
      </w:r>
      <w:r w:rsidRPr="00E90A54">
        <w:rPr>
          <w:rFonts w:ascii="Times New Roman" w:eastAsia="Times New Roman" w:hAnsi="Times New Roman" w:cs="Times New Roman"/>
          <w:color w:val="221F1F"/>
          <w:spacing w:val="24"/>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22"/>
          <w:w w:val="115"/>
          <w:sz w:val="24"/>
          <w:szCs w:val="24"/>
        </w:rPr>
        <w:t xml:space="preserve"> </w:t>
      </w:r>
      <w:r w:rsidRPr="00E90A54">
        <w:rPr>
          <w:rFonts w:ascii="Times New Roman" w:eastAsia="Times New Roman" w:hAnsi="Times New Roman" w:cs="Times New Roman"/>
          <w:color w:val="221F1F"/>
          <w:w w:val="115"/>
          <w:sz w:val="24"/>
          <w:szCs w:val="24"/>
        </w:rPr>
        <w:t>учебных</w:t>
      </w:r>
      <w:r w:rsidRPr="00E90A54">
        <w:rPr>
          <w:rFonts w:ascii="Times New Roman" w:eastAsia="Times New Roman" w:hAnsi="Times New Roman" w:cs="Times New Roman"/>
          <w:color w:val="221F1F"/>
          <w:spacing w:val="24"/>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23"/>
          <w:w w:val="115"/>
          <w:sz w:val="24"/>
          <w:szCs w:val="24"/>
        </w:rPr>
        <w:t xml:space="preserve"> </w:t>
      </w:r>
      <w:r w:rsidRPr="00E90A54">
        <w:rPr>
          <w:rFonts w:ascii="Times New Roman" w:eastAsia="Times New Roman" w:hAnsi="Times New Roman" w:cs="Times New Roman"/>
          <w:color w:val="221F1F"/>
          <w:w w:val="115"/>
          <w:sz w:val="24"/>
          <w:szCs w:val="24"/>
        </w:rPr>
        <w:t>игровых</w:t>
      </w:r>
      <w:r w:rsidRPr="00E90A54">
        <w:rPr>
          <w:rFonts w:ascii="Times New Roman" w:eastAsia="Times New Roman" w:hAnsi="Times New Roman" w:cs="Times New Roman"/>
          <w:color w:val="221F1F"/>
          <w:spacing w:val="24"/>
          <w:w w:val="115"/>
          <w:sz w:val="24"/>
          <w:szCs w:val="24"/>
        </w:rPr>
        <w:t xml:space="preserve"> </w:t>
      </w:r>
      <w:r w:rsidRPr="00E90A54">
        <w:rPr>
          <w:rFonts w:ascii="Times New Roman" w:eastAsia="Times New Roman" w:hAnsi="Times New Roman" w:cs="Times New Roman"/>
          <w:color w:val="221F1F"/>
          <w:w w:val="115"/>
          <w:sz w:val="24"/>
          <w:szCs w:val="24"/>
        </w:rPr>
        <w:t>ситуациях</w:t>
      </w:r>
      <w:r w:rsidRPr="00E90A54">
        <w:rPr>
          <w:rFonts w:ascii="Times New Roman" w:eastAsia="Times New Roman" w:hAnsi="Times New Roman" w:cs="Times New Roman"/>
          <w:color w:val="221F1F"/>
          <w:spacing w:val="25"/>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23"/>
          <w:w w:val="115"/>
          <w:sz w:val="24"/>
          <w:szCs w:val="24"/>
        </w:rPr>
        <w:t xml:space="preserve"> </w:t>
      </w:r>
      <w:r w:rsidRPr="00E90A54">
        <w:rPr>
          <w:rFonts w:ascii="Times New Roman" w:eastAsia="Times New Roman" w:hAnsi="Times New Roman" w:cs="Times New Roman"/>
          <w:color w:val="221F1F"/>
          <w:w w:val="115"/>
          <w:sz w:val="24"/>
          <w:szCs w:val="24"/>
        </w:rPr>
        <w:t>безопасного</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среде</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обитания;</w:t>
      </w:r>
    </w:p>
    <w:p w:rsidR="00E90A54" w:rsidRPr="00E90A54" w:rsidRDefault="00E90A54" w:rsidP="00E90A54">
      <w:pPr>
        <w:widowControl w:val="0"/>
        <w:numPr>
          <w:ilvl w:val="0"/>
          <w:numId w:val="12"/>
        </w:numPr>
        <w:tabs>
          <w:tab w:val="left" w:pos="717"/>
          <w:tab w:val="left" w:pos="719"/>
        </w:tabs>
        <w:autoSpaceDE w:val="0"/>
        <w:autoSpaceDN w:val="0"/>
        <w:spacing w:after="0" w:line="240" w:lineRule="auto"/>
        <w:ind w:left="213" w:right="126"/>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моделировать</w:t>
      </w:r>
      <w:r w:rsidRPr="00E90A54">
        <w:rPr>
          <w:rFonts w:ascii="Times New Roman" w:eastAsia="Times New Roman" w:hAnsi="Times New Roman" w:cs="Times New Roman"/>
          <w:color w:val="221F1F"/>
          <w:spacing w:val="25"/>
          <w:w w:val="115"/>
          <w:sz w:val="24"/>
          <w:szCs w:val="24"/>
        </w:rPr>
        <w:t xml:space="preserve"> </w:t>
      </w:r>
      <w:r w:rsidRPr="00E90A54">
        <w:rPr>
          <w:rFonts w:ascii="Times New Roman" w:eastAsia="Times New Roman" w:hAnsi="Times New Roman" w:cs="Times New Roman"/>
          <w:color w:val="221F1F"/>
          <w:w w:val="115"/>
          <w:sz w:val="24"/>
          <w:szCs w:val="24"/>
        </w:rPr>
        <w:t>схемы</w:t>
      </w:r>
      <w:r w:rsidRPr="00E90A54">
        <w:rPr>
          <w:rFonts w:ascii="Times New Roman" w:eastAsia="Times New Roman" w:hAnsi="Times New Roman" w:cs="Times New Roman"/>
          <w:color w:val="221F1F"/>
          <w:spacing w:val="28"/>
          <w:w w:val="115"/>
          <w:sz w:val="24"/>
          <w:szCs w:val="24"/>
        </w:rPr>
        <w:t xml:space="preserve"> </w:t>
      </w:r>
      <w:r w:rsidRPr="00E90A54">
        <w:rPr>
          <w:rFonts w:ascii="Times New Roman" w:eastAsia="Times New Roman" w:hAnsi="Times New Roman" w:cs="Times New Roman"/>
          <w:color w:val="221F1F"/>
          <w:w w:val="115"/>
          <w:sz w:val="24"/>
          <w:szCs w:val="24"/>
        </w:rPr>
        <w:t>природных</w:t>
      </w:r>
      <w:r w:rsidRPr="00E90A54">
        <w:rPr>
          <w:rFonts w:ascii="Times New Roman" w:eastAsia="Times New Roman" w:hAnsi="Times New Roman" w:cs="Times New Roman"/>
          <w:color w:val="221F1F"/>
          <w:spacing w:val="27"/>
          <w:w w:val="115"/>
          <w:sz w:val="24"/>
          <w:szCs w:val="24"/>
        </w:rPr>
        <w:t xml:space="preserve"> </w:t>
      </w:r>
      <w:r w:rsidRPr="00E90A54">
        <w:rPr>
          <w:rFonts w:ascii="Times New Roman" w:eastAsia="Times New Roman" w:hAnsi="Times New Roman" w:cs="Times New Roman"/>
          <w:color w:val="221F1F"/>
          <w:w w:val="115"/>
          <w:sz w:val="24"/>
          <w:szCs w:val="24"/>
        </w:rPr>
        <w:t>объектов</w:t>
      </w:r>
      <w:r w:rsidRPr="00E90A54">
        <w:rPr>
          <w:rFonts w:ascii="Times New Roman" w:eastAsia="Times New Roman" w:hAnsi="Times New Roman" w:cs="Times New Roman"/>
          <w:color w:val="221F1F"/>
          <w:spacing w:val="28"/>
          <w:w w:val="115"/>
          <w:sz w:val="24"/>
          <w:szCs w:val="24"/>
        </w:rPr>
        <w:t xml:space="preserve"> </w:t>
      </w:r>
      <w:r w:rsidRPr="00E90A54">
        <w:rPr>
          <w:rFonts w:ascii="Times New Roman" w:eastAsia="Times New Roman" w:hAnsi="Times New Roman" w:cs="Times New Roman"/>
          <w:color w:val="221F1F"/>
          <w:w w:val="115"/>
          <w:sz w:val="24"/>
          <w:szCs w:val="24"/>
        </w:rPr>
        <w:t>(строение</w:t>
      </w:r>
      <w:r w:rsidRPr="00E90A54">
        <w:rPr>
          <w:rFonts w:ascii="Times New Roman" w:eastAsia="Times New Roman" w:hAnsi="Times New Roman" w:cs="Times New Roman"/>
          <w:color w:val="221F1F"/>
          <w:spacing w:val="28"/>
          <w:w w:val="115"/>
          <w:sz w:val="24"/>
          <w:szCs w:val="24"/>
        </w:rPr>
        <w:t xml:space="preserve"> </w:t>
      </w:r>
      <w:r w:rsidRPr="00E90A54">
        <w:rPr>
          <w:rFonts w:ascii="Times New Roman" w:eastAsia="Times New Roman" w:hAnsi="Times New Roman" w:cs="Times New Roman"/>
          <w:color w:val="221F1F"/>
          <w:w w:val="115"/>
          <w:sz w:val="24"/>
          <w:szCs w:val="24"/>
        </w:rPr>
        <w:t>почвы;</w:t>
      </w:r>
      <w:r w:rsidRPr="00E90A54">
        <w:rPr>
          <w:rFonts w:ascii="Times New Roman" w:eastAsia="Times New Roman" w:hAnsi="Times New Roman" w:cs="Times New Roman"/>
          <w:color w:val="221F1F"/>
          <w:spacing w:val="25"/>
          <w:w w:val="115"/>
          <w:sz w:val="24"/>
          <w:szCs w:val="24"/>
        </w:rPr>
        <w:t xml:space="preserve"> </w:t>
      </w:r>
      <w:r w:rsidRPr="00E90A54">
        <w:rPr>
          <w:rFonts w:ascii="Times New Roman" w:eastAsia="Times New Roman" w:hAnsi="Times New Roman" w:cs="Times New Roman"/>
          <w:color w:val="221F1F"/>
          <w:w w:val="115"/>
          <w:sz w:val="24"/>
          <w:szCs w:val="24"/>
        </w:rPr>
        <w:t>движение</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реки,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форма</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поверхности);</w:t>
      </w:r>
    </w:p>
    <w:p w:rsidR="00E90A54" w:rsidRPr="00E90A54" w:rsidRDefault="00E90A54" w:rsidP="00E90A54">
      <w:pPr>
        <w:widowControl w:val="0"/>
        <w:numPr>
          <w:ilvl w:val="0"/>
          <w:numId w:val="12"/>
        </w:numPr>
        <w:tabs>
          <w:tab w:val="left" w:pos="715"/>
          <w:tab w:val="left" w:pos="716"/>
          <w:tab w:val="left" w:pos="2412"/>
          <w:tab w:val="left" w:pos="3747"/>
          <w:tab w:val="left" w:pos="5136"/>
          <w:tab w:val="left" w:pos="5538"/>
          <w:tab w:val="left" w:pos="8139"/>
          <w:tab w:val="left" w:pos="8552"/>
        </w:tabs>
        <w:autoSpaceDE w:val="0"/>
        <w:autoSpaceDN w:val="0"/>
        <w:spacing w:before="1" w:after="0" w:line="240" w:lineRule="auto"/>
        <w:ind w:left="213" w:right="126"/>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соотносить</w:t>
      </w:r>
      <w:r w:rsidRPr="00E90A54">
        <w:rPr>
          <w:rFonts w:ascii="Times New Roman" w:eastAsia="Times New Roman" w:hAnsi="Times New Roman" w:cs="Times New Roman"/>
          <w:color w:val="221F1F"/>
          <w:w w:val="115"/>
          <w:sz w:val="24"/>
          <w:szCs w:val="24"/>
        </w:rPr>
        <w:tab/>
        <w:t>объекты</w:t>
      </w:r>
      <w:r w:rsidRPr="00E90A54">
        <w:rPr>
          <w:rFonts w:ascii="Times New Roman" w:eastAsia="Times New Roman" w:hAnsi="Times New Roman" w:cs="Times New Roman"/>
          <w:color w:val="221F1F"/>
          <w:w w:val="115"/>
          <w:sz w:val="24"/>
          <w:szCs w:val="24"/>
        </w:rPr>
        <w:tab/>
        <w:t>природы</w:t>
      </w:r>
      <w:r w:rsidRPr="00E90A54">
        <w:rPr>
          <w:rFonts w:ascii="Times New Roman" w:eastAsia="Times New Roman" w:hAnsi="Times New Roman" w:cs="Times New Roman"/>
          <w:color w:val="221F1F"/>
          <w:w w:val="115"/>
          <w:sz w:val="24"/>
          <w:szCs w:val="24"/>
        </w:rPr>
        <w:tab/>
        <w:t>с</w:t>
      </w:r>
      <w:r w:rsidRPr="00E90A54">
        <w:rPr>
          <w:rFonts w:ascii="Times New Roman" w:eastAsia="Times New Roman" w:hAnsi="Times New Roman" w:cs="Times New Roman"/>
          <w:color w:val="221F1F"/>
          <w:w w:val="115"/>
          <w:sz w:val="24"/>
          <w:szCs w:val="24"/>
        </w:rPr>
        <w:tab/>
        <w:t>принадлежностью</w:t>
      </w:r>
      <w:r w:rsidRPr="00E90A54">
        <w:rPr>
          <w:rFonts w:ascii="Times New Roman" w:eastAsia="Times New Roman" w:hAnsi="Times New Roman" w:cs="Times New Roman"/>
          <w:color w:val="221F1F"/>
          <w:w w:val="115"/>
          <w:sz w:val="24"/>
          <w:szCs w:val="24"/>
        </w:rPr>
        <w:tab/>
        <w:t>к</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w w:val="110"/>
          <w:sz w:val="24"/>
          <w:szCs w:val="24"/>
        </w:rPr>
        <w:t>определённой</w:t>
      </w:r>
      <w:r w:rsidRPr="00E90A54">
        <w:rPr>
          <w:rFonts w:ascii="Times New Roman" w:eastAsia="Times New Roman" w:hAnsi="Times New Roman" w:cs="Times New Roman"/>
          <w:color w:val="221F1F"/>
          <w:spacing w:val="1"/>
          <w:w w:val="110"/>
          <w:sz w:val="24"/>
          <w:szCs w:val="24"/>
        </w:rPr>
        <w:t xml:space="preserve"> </w:t>
      </w:r>
      <w:r w:rsidRPr="00E90A54">
        <w:rPr>
          <w:rFonts w:ascii="Times New Roman" w:eastAsia="Times New Roman" w:hAnsi="Times New Roman" w:cs="Times New Roman"/>
          <w:color w:val="221F1F"/>
          <w:w w:val="115"/>
          <w:sz w:val="24"/>
          <w:szCs w:val="24"/>
        </w:rPr>
        <w:t>природной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зоне;</w:t>
      </w:r>
    </w:p>
    <w:p w:rsidR="00E90A54" w:rsidRPr="00E90A54" w:rsidRDefault="00E90A54" w:rsidP="00E90A54">
      <w:pPr>
        <w:widowControl w:val="0"/>
        <w:numPr>
          <w:ilvl w:val="0"/>
          <w:numId w:val="12"/>
        </w:numPr>
        <w:tabs>
          <w:tab w:val="left" w:pos="715"/>
          <w:tab w:val="left" w:pos="716"/>
        </w:tabs>
        <w:autoSpaceDE w:val="0"/>
        <w:autoSpaceDN w:val="0"/>
        <w:spacing w:after="0" w:line="240" w:lineRule="auto"/>
        <w:ind w:left="213" w:right="126"/>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классифицировать</w:t>
      </w:r>
      <w:r w:rsidRPr="00E90A54">
        <w:rPr>
          <w:rFonts w:ascii="Times New Roman" w:eastAsia="Times New Roman" w:hAnsi="Times New Roman" w:cs="Times New Roman"/>
          <w:color w:val="221F1F"/>
          <w:spacing w:val="52"/>
          <w:w w:val="115"/>
          <w:sz w:val="24"/>
          <w:szCs w:val="24"/>
        </w:rPr>
        <w:t xml:space="preserve"> </w:t>
      </w:r>
      <w:r w:rsidRPr="00E90A54">
        <w:rPr>
          <w:rFonts w:ascii="Times New Roman" w:eastAsia="Times New Roman" w:hAnsi="Times New Roman" w:cs="Times New Roman"/>
          <w:color w:val="221F1F"/>
          <w:w w:val="115"/>
          <w:sz w:val="24"/>
          <w:szCs w:val="24"/>
        </w:rPr>
        <w:t>природные</w:t>
      </w:r>
      <w:r w:rsidRPr="00E90A54">
        <w:rPr>
          <w:rFonts w:ascii="Times New Roman" w:eastAsia="Times New Roman" w:hAnsi="Times New Roman" w:cs="Times New Roman"/>
          <w:color w:val="221F1F"/>
          <w:spacing w:val="54"/>
          <w:w w:val="115"/>
          <w:sz w:val="24"/>
          <w:szCs w:val="24"/>
        </w:rPr>
        <w:t xml:space="preserve"> </w:t>
      </w:r>
      <w:r w:rsidRPr="00E90A54">
        <w:rPr>
          <w:rFonts w:ascii="Times New Roman" w:eastAsia="Times New Roman" w:hAnsi="Times New Roman" w:cs="Times New Roman"/>
          <w:color w:val="221F1F"/>
          <w:w w:val="115"/>
          <w:sz w:val="24"/>
          <w:szCs w:val="24"/>
        </w:rPr>
        <w:t>объекты</w:t>
      </w:r>
      <w:r w:rsidRPr="00E90A54">
        <w:rPr>
          <w:rFonts w:ascii="Times New Roman" w:eastAsia="Times New Roman" w:hAnsi="Times New Roman" w:cs="Times New Roman"/>
          <w:color w:val="221F1F"/>
          <w:spacing w:val="54"/>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54"/>
          <w:w w:val="115"/>
          <w:sz w:val="24"/>
          <w:szCs w:val="24"/>
        </w:rPr>
        <w:t xml:space="preserve"> </w:t>
      </w:r>
      <w:r w:rsidRPr="00E90A54">
        <w:rPr>
          <w:rFonts w:ascii="Times New Roman" w:eastAsia="Times New Roman" w:hAnsi="Times New Roman" w:cs="Times New Roman"/>
          <w:color w:val="221F1F"/>
          <w:w w:val="115"/>
          <w:sz w:val="24"/>
          <w:szCs w:val="24"/>
        </w:rPr>
        <w:t>принадлежности</w:t>
      </w:r>
      <w:r w:rsidRPr="00E90A54">
        <w:rPr>
          <w:rFonts w:ascii="Times New Roman" w:eastAsia="Times New Roman" w:hAnsi="Times New Roman" w:cs="Times New Roman"/>
          <w:color w:val="221F1F"/>
          <w:spacing w:val="54"/>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53"/>
          <w:w w:val="115"/>
          <w:sz w:val="24"/>
          <w:szCs w:val="24"/>
        </w:rPr>
        <w:t xml:space="preserve"> </w:t>
      </w:r>
      <w:r w:rsidRPr="00E90A54">
        <w:rPr>
          <w:rFonts w:ascii="Times New Roman" w:eastAsia="Times New Roman" w:hAnsi="Times New Roman" w:cs="Times New Roman"/>
          <w:color w:val="221F1F"/>
          <w:w w:val="115"/>
          <w:sz w:val="24"/>
          <w:szCs w:val="24"/>
        </w:rPr>
        <w:t>природной</w:t>
      </w:r>
      <w:r w:rsidRPr="00E90A54">
        <w:rPr>
          <w:rFonts w:ascii="Times New Roman" w:eastAsia="Times New Roman" w:hAnsi="Times New Roman" w:cs="Times New Roman"/>
          <w:color w:val="221F1F"/>
          <w:spacing w:val="-71"/>
          <w:w w:val="115"/>
          <w:sz w:val="24"/>
          <w:szCs w:val="24"/>
        </w:rPr>
        <w:t xml:space="preserve"> </w:t>
      </w:r>
      <w:r w:rsidRPr="00E90A54">
        <w:rPr>
          <w:rFonts w:ascii="Times New Roman" w:eastAsia="Times New Roman" w:hAnsi="Times New Roman" w:cs="Times New Roman"/>
          <w:color w:val="221F1F"/>
          <w:w w:val="115"/>
          <w:sz w:val="24"/>
          <w:szCs w:val="24"/>
        </w:rPr>
        <w:t>зоне;</w:t>
      </w:r>
    </w:p>
    <w:p w:rsidR="00E90A54" w:rsidRPr="00E90A54" w:rsidRDefault="00E90A54" w:rsidP="00E90A54">
      <w:pPr>
        <w:widowControl w:val="0"/>
        <w:numPr>
          <w:ilvl w:val="0"/>
          <w:numId w:val="12"/>
        </w:numPr>
        <w:tabs>
          <w:tab w:val="left" w:pos="715"/>
          <w:tab w:val="left" w:pos="716"/>
        </w:tabs>
        <w:autoSpaceDE w:val="0"/>
        <w:autoSpaceDN w:val="0"/>
        <w:spacing w:after="0" w:line="240" w:lineRule="auto"/>
        <w:ind w:left="213" w:right="126"/>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определять</w:t>
      </w:r>
      <w:r w:rsidRPr="00E90A54">
        <w:rPr>
          <w:rFonts w:ascii="Times New Roman" w:eastAsia="Times New Roman" w:hAnsi="Times New Roman" w:cs="Times New Roman"/>
          <w:color w:val="221F1F"/>
          <w:spacing w:val="44"/>
          <w:w w:val="115"/>
          <w:sz w:val="24"/>
          <w:szCs w:val="24"/>
        </w:rPr>
        <w:t xml:space="preserve"> </w:t>
      </w:r>
      <w:r w:rsidRPr="00E90A54">
        <w:rPr>
          <w:rFonts w:ascii="Times New Roman" w:eastAsia="Times New Roman" w:hAnsi="Times New Roman" w:cs="Times New Roman"/>
          <w:color w:val="221F1F"/>
          <w:w w:val="115"/>
          <w:sz w:val="24"/>
          <w:szCs w:val="24"/>
        </w:rPr>
        <w:t>разрыв</w:t>
      </w:r>
      <w:r w:rsidRPr="00E90A54">
        <w:rPr>
          <w:rFonts w:ascii="Times New Roman" w:eastAsia="Times New Roman" w:hAnsi="Times New Roman" w:cs="Times New Roman"/>
          <w:color w:val="221F1F"/>
          <w:spacing w:val="45"/>
          <w:w w:val="115"/>
          <w:sz w:val="24"/>
          <w:szCs w:val="24"/>
        </w:rPr>
        <w:t xml:space="preserve"> </w:t>
      </w:r>
      <w:r w:rsidRPr="00E90A54">
        <w:rPr>
          <w:rFonts w:ascii="Times New Roman" w:eastAsia="Times New Roman" w:hAnsi="Times New Roman" w:cs="Times New Roman"/>
          <w:color w:val="221F1F"/>
          <w:w w:val="115"/>
          <w:sz w:val="24"/>
          <w:szCs w:val="24"/>
        </w:rPr>
        <w:t>между</w:t>
      </w:r>
      <w:r w:rsidRPr="00E90A54">
        <w:rPr>
          <w:rFonts w:ascii="Times New Roman" w:eastAsia="Times New Roman" w:hAnsi="Times New Roman" w:cs="Times New Roman"/>
          <w:color w:val="221F1F"/>
          <w:spacing w:val="46"/>
          <w:w w:val="115"/>
          <w:sz w:val="24"/>
          <w:szCs w:val="24"/>
        </w:rPr>
        <w:t xml:space="preserve"> </w:t>
      </w:r>
      <w:r w:rsidRPr="00E90A54">
        <w:rPr>
          <w:rFonts w:ascii="Times New Roman" w:eastAsia="Times New Roman" w:hAnsi="Times New Roman" w:cs="Times New Roman"/>
          <w:color w:val="221F1F"/>
          <w:w w:val="115"/>
          <w:sz w:val="24"/>
          <w:szCs w:val="24"/>
        </w:rPr>
        <w:t>реальным</w:t>
      </w:r>
      <w:r w:rsidRPr="00E90A54">
        <w:rPr>
          <w:rFonts w:ascii="Times New Roman" w:eastAsia="Times New Roman" w:hAnsi="Times New Roman" w:cs="Times New Roman"/>
          <w:color w:val="221F1F"/>
          <w:spacing w:val="46"/>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47"/>
          <w:w w:val="115"/>
          <w:sz w:val="24"/>
          <w:szCs w:val="24"/>
        </w:rPr>
        <w:t xml:space="preserve"> </w:t>
      </w:r>
      <w:r w:rsidRPr="00E90A54">
        <w:rPr>
          <w:rFonts w:ascii="Times New Roman" w:eastAsia="Times New Roman" w:hAnsi="Times New Roman" w:cs="Times New Roman"/>
          <w:color w:val="221F1F"/>
          <w:w w:val="115"/>
          <w:sz w:val="24"/>
          <w:szCs w:val="24"/>
        </w:rPr>
        <w:t>желательным</w:t>
      </w:r>
      <w:r w:rsidRPr="00E90A54">
        <w:rPr>
          <w:rFonts w:ascii="Times New Roman" w:eastAsia="Times New Roman" w:hAnsi="Times New Roman" w:cs="Times New Roman"/>
          <w:color w:val="221F1F"/>
          <w:spacing w:val="48"/>
          <w:w w:val="115"/>
          <w:sz w:val="24"/>
          <w:szCs w:val="24"/>
        </w:rPr>
        <w:t xml:space="preserve"> </w:t>
      </w:r>
      <w:r w:rsidRPr="00E90A54">
        <w:rPr>
          <w:rFonts w:ascii="Times New Roman" w:eastAsia="Times New Roman" w:hAnsi="Times New Roman" w:cs="Times New Roman"/>
          <w:color w:val="221F1F"/>
          <w:w w:val="115"/>
          <w:sz w:val="24"/>
          <w:szCs w:val="24"/>
        </w:rPr>
        <w:t>состоянием</w:t>
      </w:r>
      <w:r w:rsidRPr="00E90A54">
        <w:rPr>
          <w:rFonts w:ascii="Times New Roman" w:eastAsia="Times New Roman" w:hAnsi="Times New Roman" w:cs="Times New Roman"/>
          <w:color w:val="221F1F"/>
          <w:spacing w:val="45"/>
          <w:w w:val="115"/>
          <w:sz w:val="24"/>
          <w:szCs w:val="24"/>
        </w:rPr>
        <w:t xml:space="preserve"> </w:t>
      </w:r>
      <w:r w:rsidRPr="00E90A54">
        <w:rPr>
          <w:rFonts w:ascii="Times New Roman" w:eastAsia="Times New Roman" w:hAnsi="Times New Roman" w:cs="Times New Roman"/>
          <w:color w:val="221F1F"/>
          <w:w w:val="115"/>
          <w:sz w:val="24"/>
          <w:szCs w:val="24"/>
        </w:rPr>
        <w:t>объекта</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(ситуации) на</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основе</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предложенных</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учителем вопросов.</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98" w:lineRule="exact"/>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Работа</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с</w:t>
      </w:r>
      <w:r w:rsidRPr="00E90A54">
        <w:rPr>
          <w:rFonts w:ascii="Times New Roman" w:eastAsia="Times New Roman" w:hAnsi="Times New Roman" w:cs="Times New Roman"/>
          <w:b/>
          <w:bCs/>
          <w:i/>
          <w:iCs/>
          <w:color w:val="221F1F"/>
          <w:spacing w:val="-6"/>
          <w:w w:val="115"/>
          <w:sz w:val="24"/>
          <w:szCs w:val="24"/>
        </w:rPr>
        <w:t xml:space="preserve"> </w:t>
      </w:r>
      <w:r w:rsidRPr="00E90A54">
        <w:rPr>
          <w:rFonts w:ascii="Times New Roman" w:eastAsia="Times New Roman" w:hAnsi="Times New Roman" w:cs="Times New Roman"/>
          <w:b/>
          <w:bCs/>
          <w:i/>
          <w:iCs/>
          <w:color w:val="221F1F"/>
          <w:w w:val="115"/>
          <w:sz w:val="24"/>
          <w:szCs w:val="24"/>
        </w:rPr>
        <w:t>информацией:</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1"/>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использовать умения работать с информацией, представленной в разных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формах;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оценивать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объективность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информации,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учитывать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безопасного</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использования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электронных</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ресурсов</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школы;</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6"/>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использовать для уточнения и расширения своих знаний об окружающем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мире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словари,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справочники,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энциклопедии,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числе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Интернет  (в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условиях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контролируемого</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выхода);</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1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основе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дополнительной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информации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делать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сообщения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(доклады)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предложенную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тему,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подготавливать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презентацию,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включая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неё</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иллюстрации,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таблицы,</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диаграммы.</w:t>
      </w:r>
    </w:p>
    <w:p w:rsidR="00E90A54" w:rsidRPr="00E90A54" w:rsidRDefault="00E90A54" w:rsidP="00E90A54">
      <w:pPr>
        <w:widowControl w:val="0"/>
        <w:autoSpaceDE w:val="0"/>
        <w:autoSpaceDN w:val="0"/>
        <w:spacing w:before="11"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98" w:lineRule="exact"/>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0"/>
          <w:sz w:val="24"/>
          <w:szCs w:val="24"/>
        </w:rPr>
        <w:t>Коммуникативные</w:t>
      </w:r>
      <w:r w:rsidRPr="00E90A54">
        <w:rPr>
          <w:rFonts w:ascii="Times New Roman" w:eastAsia="Times New Roman" w:hAnsi="Times New Roman" w:cs="Times New Roman"/>
          <w:b/>
          <w:bCs/>
          <w:i/>
          <w:iCs/>
          <w:color w:val="221F1F"/>
          <w:spacing w:val="67"/>
          <w:w w:val="110"/>
          <w:sz w:val="24"/>
          <w:szCs w:val="24"/>
        </w:rPr>
        <w:t xml:space="preserve"> </w:t>
      </w:r>
      <w:r w:rsidRPr="00E90A54">
        <w:rPr>
          <w:rFonts w:ascii="Times New Roman" w:eastAsia="Times New Roman" w:hAnsi="Times New Roman" w:cs="Times New Roman"/>
          <w:b/>
          <w:bCs/>
          <w:i/>
          <w:iCs/>
          <w:color w:val="221F1F"/>
          <w:w w:val="110"/>
          <w:sz w:val="24"/>
          <w:szCs w:val="24"/>
        </w:rPr>
        <w:t>универсальные</w:t>
      </w:r>
      <w:r w:rsidRPr="00E90A54">
        <w:rPr>
          <w:rFonts w:ascii="Times New Roman" w:eastAsia="Times New Roman" w:hAnsi="Times New Roman" w:cs="Times New Roman"/>
          <w:b/>
          <w:bCs/>
          <w:i/>
          <w:iCs/>
          <w:color w:val="221F1F"/>
          <w:spacing w:val="70"/>
          <w:w w:val="110"/>
          <w:sz w:val="24"/>
          <w:szCs w:val="24"/>
        </w:rPr>
        <w:t xml:space="preserve"> </w:t>
      </w:r>
      <w:r w:rsidRPr="00E90A54">
        <w:rPr>
          <w:rFonts w:ascii="Times New Roman" w:eastAsia="Times New Roman" w:hAnsi="Times New Roman" w:cs="Times New Roman"/>
          <w:b/>
          <w:bCs/>
          <w:i/>
          <w:iCs/>
          <w:color w:val="221F1F"/>
          <w:w w:val="110"/>
          <w:sz w:val="24"/>
          <w:szCs w:val="24"/>
        </w:rPr>
        <w:t>учебные</w:t>
      </w:r>
      <w:r w:rsidRPr="00E90A54">
        <w:rPr>
          <w:rFonts w:ascii="Times New Roman" w:eastAsia="Times New Roman" w:hAnsi="Times New Roman" w:cs="Times New Roman"/>
          <w:b/>
          <w:bCs/>
          <w:i/>
          <w:iCs/>
          <w:color w:val="221F1F"/>
          <w:spacing w:val="67"/>
          <w:w w:val="110"/>
          <w:sz w:val="24"/>
          <w:szCs w:val="24"/>
        </w:rPr>
        <w:t xml:space="preserve"> </w:t>
      </w:r>
      <w:r w:rsidRPr="00E90A54">
        <w:rPr>
          <w:rFonts w:ascii="Times New Roman" w:eastAsia="Times New Roman" w:hAnsi="Times New Roman" w:cs="Times New Roman"/>
          <w:b/>
          <w:bCs/>
          <w:i/>
          <w:iCs/>
          <w:color w:val="221F1F"/>
          <w:w w:val="110"/>
          <w:sz w:val="24"/>
          <w:szCs w:val="24"/>
        </w:rPr>
        <w:t>действия:</w:t>
      </w:r>
    </w:p>
    <w:p w:rsidR="00E90A54" w:rsidRPr="00E90A54" w:rsidRDefault="00E90A54" w:rsidP="00E90A54">
      <w:pPr>
        <w:widowControl w:val="0"/>
        <w:numPr>
          <w:ilvl w:val="0"/>
          <w:numId w:val="12"/>
        </w:numPr>
        <w:tabs>
          <w:tab w:val="left" w:pos="498"/>
        </w:tabs>
        <w:autoSpaceDE w:val="0"/>
        <w:autoSpaceDN w:val="0"/>
        <w:spacing w:after="0" w:line="240" w:lineRule="auto"/>
        <w:ind w:left="213" w:right="132"/>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ориентироваться в понятиях: организм, возраст, система органов; культура,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долг, соотечественник, берестяная грамота, первопечатник, иконопись, объект</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Всемирного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 культурного</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наследия;</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характеризовать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как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организм: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раскрывать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функции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различных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систем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органов;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объяснять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особую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роль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нервной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системы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деятельности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организма;</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18"/>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создавать текст-рассуждение: объяснять вред для здоровья и самочувствия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организма</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вредных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привычек;</w:t>
      </w:r>
    </w:p>
    <w:p w:rsidR="00E90A54" w:rsidRPr="00E90A54" w:rsidRDefault="00E90A54" w:rsidP="00E90A54">
      <w:pPr>
        <w:widowControl w:val="0"/>
        <w:numPr>
          <w:ilvl w:val="0"/>
          <w:numId w:val="12"/>
        </w:numPr>
        <w:tabs>
          <w:tab w:val="left" w:pos="572"/>
        </w:tabs>
        <w:autoSpaceDE w:val="0"/>
        <w:autoSpaceDN w:val="0"/>
        <w:spacing w:after="0" w:line="240" w:lineRule="auto"/>
        <w:ind w:left="213" w:right="116"/>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описывать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ситуации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проявления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нравственных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качеств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отзывчивости,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доброты,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справедливости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др.;</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0"/>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составлять краткие суждения о связях и зависимостях в природе (на основе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сезонных</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изменений,</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особенностей</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природных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зон,</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пищевых</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цепей);</w:t>
      </w:r>
    </w:p>
    <w:p w:rsidR="00E90A54" w:rsidRPr="00E90A54" w:rsidRDefault="00E90A54" w:rsidP="00E90A54">
      <w:pPr>
        <w:widowControl w:val="0"/>
        <w:numPr>
          <w:ilvl w:val="0"/>
          <w:numId w:val="12"/>
        </w:numPr>
        <w:tabs>
          <w:tab w:val="left" w:pos="572"/>
        </w:tabs>
        <w:autoSpaceDE w:val="0"/>
        <w:autoSpaceDN w:val="0"/>
        <w:spacing w:after="0" w:line="240" w:lineRule="auto"/>
        <w:ind w:left="571" w:hanging="35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составлять</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небольшие</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тексты</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«Права</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обязанности</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гражданина</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РФ»;</w:t>
      </w:r>
    </w:p>
    <w:p w:rsidR="00E90A54" w:rsidRPr="00E90A54" w:rsidRDefault="00E90A54" w:rsidP="00E90A54">
      <w:pPr>
        <w:widowControl w:val="0"/>
        <w:numPr>
          <w:ilvl w:val="0"/>
          <w:numId w:val="12"/>
        </w:numPr>
        <w:tabs>
          <w:tab w:val="left" w:pos="572"/>
        </w:tabs>
        <w:autoSpaceDE w:val="0"/>
        <w:autoSpaceDN w:val="0"/>
        <w:spacing w:after="0" w:line="240" w:lineRule="auto"/>
        <w:ind w:left="213" w:right="11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создавать небольшие тексты о знаменательных страницах истории нашей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страны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рамках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изученного).</w:t>
      </w:r>
    </w:p>
    <w:p w:rsidR="00E90A54" w:rsidRPr="00E90A54" w:rsidRDefault="00E90A54" w:rsidP="00E90A54">
      <w:pPr>
        <w:widowControl w:val="0"/>
        <w:autoSpaceDE w:val="0"/>
        <w:autoSpaceDN w:val="0"/>
        <w:spacing w:before="1"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98" w:lineRule="exact"/>
        <w:ind w:left="213"/>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Регулятивные</w:t>
      </w:r>
      <w:r w:rsidRPr="00E90A54">
        <w:rPr>
          <w:rFonts w:ascii="Times New Roman" w:eastAsia="Times New Roman" w:hAnsi="Times New Roman" w:cs="Times New Roman"/>
          <w:b/>
          <w:bCs/>
          <w:i/>
          <w:iCs/>
          <w:color w:val="221F1F"/>
          <w:spacing w:val="-9"/>
          <w:w w:val="115"/>
          <w:sz w:val="24"/>
          <w:szCs w:val="24"/>
        </w:rPr>
        <w:t xml:space="preserve"> </w:t>
      </w:r>
      <w:r w:rsidRPr="00E90A54">
        <w:rPr>
          <w:rFonts w:ascii="Times New Roman" w:eastAsia="Times New Roman" w:hAnsi="Times New Roman" w:cs="Times New Roman"/>
          <w:b/>
          <w:bCs/>
          <w:i/>
          <w:iCs/>
          <w:color w:val="221F1F"/>
          <w:w w:val="115"/>
          <w:sz w:val="24"/>
          <w:szCs w:val="24"/>
        </w:rPr>
        <w:t>универсальные</w:t>
      </w:r>
      <w:r w:rsidRPr="00E90A54">
        <w:rPr>
          <w:rFonts w:ascii="Times New Roman" w:eastAsia="Times New Roman" w:hAnsi="Times New Roman" w:cs="Times New Roman"/>
          <w:b/>
          <w:bCs/>
          <w:i/>
          <w:iCs/>
          <w:color w:val="221F1F"/>
          <w:spacing w:val="-8"/>
          <w:w w:val="115"/>
          <w:sz w:val="24"/>
          <w:szCs w:val="24"/>
        </w:rPr>
        <w:t xml:space="preserve"> </w:t>
      </w:r>
      <w:r w:rsidRPr="00E90A54">
        <w:rPr>
          <w:rFonts w:ascii="Times New Roman" w:eastAsia="Times New Roman" w:hAnsi="Times New Roman" w:cs="Times New Roman"/>
          <w:b/>
          <w:bCs/>
          <w:i/>
          <w:iCs/>
          <w:color w:val="221F1F"/>
          <w:w w:val="115"/>
          <w:sz w:val="24"/>
          <w:szCs w:val="24"/>
        </w:rPr>
        <w:t>учебные</w:t>
      </w:r>
      <w:r w:rsidRPr="00E90A54">
        <w:rPr>
          <w:rFonts w:ascii="Times New Roman" w:eastAsia="Times New Roman" w:hAnsi="Times New Roman" w:cs="Times New Roman"/>
          <w:b/>
          <w:bCs/>
          <w:i/>
          <w:iCs/>
          <w:color w:val="221F1F"/>
          <w:spacing w:val="-8"/>
          <w:w w:val="115"/>
          <w:sz w:val="24"/>
          <w:szCs w:val="24"/>
        </w:rPr>
        <w:t xml:space="preserve"> </w:t>
      </w:r>
      <w:r w:rsidRPr="00E90A54">
        <w:rPr>
          <w:rFonts w:ascii="Times New Roman" w:eastAsia="Times New Roman" w:hAnsi="Times New Roman" w:cs="Times New Roman"/>
          <w:b/>
          <w:bCs/>
          <w:i/>
          <w:iCs/>
          <w:color w:val="221F1F"/>
          <w:w w:val="115"/>
          <w:sz w:val="24"/>
          <w:szCs w:val="24"/>
        </w:rPr>
        <w:t>действия:</w:t>
      </w:r>
    </w:p>
    <w:p w:rsidR="00E90A54" w:rsidRPr="00E90A54" w:rsidRDefault="00E90A54" w:rsidP="00E90A54">
      <w:pPr>
        <w:widowControl w:val="0"/>
        <w:numPr>
          <w:ilvl w:val="0"/>
          <w:numId w:val="12"/>
        </w:numPr>
        <w:tabs>
          <w:tab w:val="left" w:pos="572"/>
          <w:tab w:val="left" w:pos="2961"/>
          <w:tab w:val="left" w:pos="4939"/>
          <w:tab w:val="left" w:pos="6498"/>
          <w:tab w:val="left" w:pos="7977"/>
          <w:tab w:val="left" w:pos="9408"/>
        </w:tabs>
        <w:autoSpaceDE w:val="0"/>
        <w:autoSpaceDN w:val="0"/>
        <w:spacing w:after="0" w:line="240" w:lineRule="auto"/>
        <w:ind w:left="213" w:right="128"/>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самостоятельно</w:t>
      </w:r>
      <w:r w:rsidRPr="00E90A54">
        <w:rPr>
          <w:rFonts w:ascii="Times New Roman" w:eastAsia="Times New Roman" w:hAnsi="Times New Roman" w:cs="Times New Roman"/>
          <w:color w:val="221F1F"/>
          <w:w w:val="115"/>
          <w:sz w:val="24"/>
          <w:szCs w:val="24"/>
        </w:rPr>
        <w:tab/>
        <w:t>планировать</w:t>
      </w:r>
      <w:r w:rsidRPr="00E90A54">
        <w:rPr>
          <w:rFonts w:ascii="Times New Roman" w:eastAsia="Times New Roman" w:hAnsi="Times New Roman" w:cs="Times New Roman"/>
          <w:color w:val="221F1F"/>
          <w:w w:val="115"/>
          <w:sz w:val="24"/>
          <w:szCs w:val="24"/>
        </w:rPr>
        <w:tab/>
        <w:t>алгоритм</w:t>
      </w:r>
      <w:r w:rsidRPr="00E90A54">
        <w:rPr>
          <w:rFonts w:ascii="Times New Roman" w:eastAsia="Times New Roman" w:hAnsi="Times New Roman" w:cs="Times New Roman"/>
          <w:color w:val="221F1F"/>
          <w:w w:val="115"/>
          <w:sz w:val="24"/>
          <w:szCs w:val="24"/>
        </w:rPr>
        <w:tab/>
        <w:t>решения</w:t>
      </w:r>
      <w:r w:rsidRPr="00E90A54">
        <w:rPr>
          <w:rFonts w:ascii="Times New Roman" w:eastAsia="Times New Roman" w:hAnsi="Times New Roman" w:cs="Times New Roman"/>
          <w:color w:val="221F1F"/>
          <w:w w:val="115"/>
          <w:sz w:val="24"/>
          <w:szCs w:val="24"/>
        </w:rPr>
        <w:tab/>
        <w:t>учебной</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spacing w:val="-1"/>
          <w:w w:val="115"/>
          <w:sz w:val="24"/>
          <w:szCs w:val="24"/>
        </w:rPr>
        <w:t>задачи;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предвидеть трудности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возможные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ошибки;</w:t>
      </w:r>
    </w:p>
    <w:p w:rsidR="00E90A54" w:rsidRPr="00E90A54" w:rsidRDefault="00E90A54" w:rsidP="00E90A54">
      <w:pPr>
        <w:widowControl w:val="0"/>
        <w:numPr>
          <w:ilvl w:val="0"/>
          <w:numId w:val="12"/>
        </w:numPr>
        <w:tabs>
          <w:tab w:val="left" w:pos="572"/>
        </w:tabs>
        <w:autoSpaceDE w:val="0"/>
        <w:autoSpaceDN w:val="0"/>
        <w:spacing w:after="0" w:line="240" w:lineRule="auto"/>
        <w:ind w:left="213" w:right="116"/>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контролировать</w:t>
      </w:r>
      <w:r w:rsidRPr="00E90A54">
        <w:rPr>
          <w:rFonts w:ascii="Times New Roman" w:eastAsia="Times New Roman" w:hAnsi="Times New Roman" w:cs="Times New Roman"/>
          <w:color w:val="221F1F"/>
          <w:spacing w:val="37"/>
          <w:w w:val="115"/>
          <w:sz w:val="24"/>
          <w:szCs w:val="24"/>
        </w:rPr>
        <w:t xml:space="preserve"> </w:t>
      </w:r>
      <w:r w:rsidRPr="00E90A54">
        <w:rPr>
          <w:rFonts w:ascii="Times New Roman" w:eastAsia="Times New Roman" w:hAnsi="Times New Roman" w:cs="Times New Roman"/>
          <w:color w:val="221F1F"/>
          <w:w w:val="115"/>
          <w:sz w:val="24"/>
          <w:szCs w:val="24"/>
        </w:rPr>
        <w:t>процесс</w:t>
      </w:r>
      <w:r w:rsidRPr="00E90A54">
        <w:rPr>
          <w:rFonts w:ascii="Times New Roman" w:eastAsia="Times New Roman" w:hAnsi="Times New Roman" w:cs="Times New Roman"/>
          <w:color w:val="221F1F"/>
          <w:spacing w:val="39"/>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36"/>
          <w:w w:val="115"/>
          <w:sz w:val="24"/>
          <w:szCs w:val="24"/>
        </w:rPr>
        <w:t xml:space="preserve"> </w:t>
      </w:r>
      <w:r w:rsidRPr="00E90A54">
        <w:rPr>
          <w:rFonts w:ascii="Times New Roman" w:eastAsia="Times New Roman" w:hAnsi="Times New Roman" w:cs="Times New Roman"/>
          <w:color w:val="221F1F"/>
          <w:w w:val="115"/>
          <w:sz w:val="24"/>
          <w:szCs w:val="24"/>
        </w:rPr>
        <w:t>результат</w:t>
      </w:r>
      <w:r w:rsidRPr="00E90A54">
        <w:rPr>
          <w:rFonts w:ascii="Times New Roman" w:eastAsia="Times New Roman" w:hAnsi="Times New Roman" w:cs="Times New Roman"/>
          <w:color w:val="221F1F"/>
          <w:spacing w:val="36"/>
          <w:w w:val="115"/>
          <w:sz w:val="24"/>
          <w:szCs w:val="24"/>
        </w:rPr>
        <w:t xml:space="preserve"> </w:t>
      </w:r>
      <w:r w:rsidRPr="00E90A54">
        <w:rPr>
          <w:rFonts w:ascii="Times New Roman" w:eastAsia="Times New Roman" w:hAnsi="Times New Roman" w:cs="Times New Roman"/>
          <w:color w:val="221F1F"/>
          <w:w w:val="115"/>
          <w:sz w:val="24"/>
          <w:szCs w:val="24"/>
        </w:rPr>
        <w:t>выполнения</w:t>
      </w:r>
      <w:r w:rsidRPr="00E90A54">
        <w:rPr>
          <w:rFonts w:ascii="Times New Roman" w:eastAsia="Times New Roman" w:hAnsi="Times New Roman" w:cs="Times New Roman"/>
          <w:color w:val="221F1F"/>
          <w:spacing w:val="39"/>
          <w:w w:val="115"/>
          <w:sz w:val="24"/>
          <w:szCs w:val="24"/>
        </w:rPr>
        <w:t xml:space="preserve"> </w:t>
      </w:r>
      <w:r w:rsidRPr="00E90A54">
        <w:rPr>
          <w:rFonts w:ascii="Times New Roman" w:eastAsia="Times New Roman" w:hAnsi="Times New Roman" w:cs="Times New Roman"/>
          <w:color w:val="221F1F"/>
          <w:w w:val="115"/>
          <w:sz w:val="24"/>
          <w:szCs w:val="24"/>
        </w:rPr>
        <w:t>задания,</w:t>
      </w:r>
      <w:r w:rsidRPr="00E90A54">
        <w:rPr>
          <w:rFonts w:ascii="Times New Roman" w:eastAsia="Times New Roman" w:hAnsi="Times New Roman" w:cs="Times New Roman"/>
          <w:color w:val="221F1F"/>
          <w:spacing w:val="49"/>
          <w:w w:val="115"/>
          <w:sz w:val="24"/>
          <w:szCs w:val="24"/>
        </w:rPr>
        <w:t xml:space="preserve"> </w:t>
      </w:r>
      <w:r w:rsidRPr="00E90A54">
        <w:rPr>
          <w:rFonts w:ascii="Times New Roman" w:eastAsia="Times New Roman" w:hAnsi="Times New Roman" w:cs="Times New Roman"/>
          <w:color w:val="221F1F"/>
          <w:w w:val="115"/>
          <w:sz w:val="24"/>
          <w:szCs w:val="24"/>
        </w:rPr>
        <w:t>корректировать</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учебные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действия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при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необходимости;</w:t>
      </w:r>
    </w:p>
    <w:p w:rsidR="00E90A54" w:rsidRPr="00E90A54" w:rsidRDefault="00E90A54" w:rsidP="00E90A54">
      <w:pPr>
        <w:widowControl w:val="0"/>
        <w:autoSpaceDE w:val="0"/>
        <w:autoSpaceDN w:val="0"/>
        <w:spacing w:after="0" w:line="240" w:lineRule="auto"/>
        <w:rPr>
          <w:rFonts w:ascii="Wingdings" w:eastAsia="Times New Roman" w:hAnsi="Wingdings" w:cs="Times New Roman"/>
          <w:sz w:val="24"/>
          <w:szCs w:val="24"/>
        </w:rPr>
        <w:sectPr w:rsidR="00E90A54" w:rsidRPr="00E90A54">
          <w:pgSz w:w="11910" w:h="16840"/>
          <w:pgMar w:top="480" w:right="660" w:bottom="720" w:left="780" w:header="0" w:footer="520" w:gutter="0"/>
          <w:cols w:space="720"/>
        </w:sectPr>
      </w:pPr>
    </w:p>
    <w:p w:rsidR="00E90A54" w:rsidRPr="00E90A54" w:rsidRDefault="00E90A54" w:rsidP="00E90A54">
      <w:pPr>
        <w:widowControl w:val="0"/>
        <w:numPr>
          <w:ilvl w:val="0"/>
          <w:numId w:val="12"/>
        </w:numPr>
        <w:tabs>
          <w:tab w:val="left" w:pos="572"/>
        </w:tabs>
        <w:autoSpaceDE w:val="0"/>
        <w:autoSpaceDN w:val="0"/>
        <w:spacing w:before="70" w:after="0" w:line="240" w:lineRule="auto"/>
        <w:ind w:left="213" w:right="130"/>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lastRenderedPageBreak/>
        <w:t>адекватно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принимать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оценку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работы;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планировать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работу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над</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ошибками;</w:t>
      </w:r>
    </w:p>
    <w:p w:rsidR="00E90A54" w:rsidRPr="00E90A54" w:rsidRDefault="00E90A54" w:rsidP="00E90A54">
      <w:pPr>
        <w:widowControl w:val="0"/>
        <w:numPr>
          <w:ilvl w:val="0"/>
          <w:numId w:val="12"/>
        </w:numPr>
        <w:tabs>
          <w:tab w:val="left" w:pos="572"/>
        </w:tabs>
        <w:autoSpaceDE w:val="0"/>
        <w:autoSpaceDN w:val="0"/>
        <w:spacing w:after="0" w:line="299" w:lineRule="exact"/>
        <w:ind w:left="571" w:hanging="35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находить</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ошибки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своей</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чужих</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работах,</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устанавливать</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причины.</w:t>
      </w:r>
    </w:p>
    <w:p w:rsidR="00E90A54" w:rsidRPr="00E90A54" w:rsidRDefault="00E90A54" w:rsidP="00E90A54">
      <w:pPr>
        <w:widowControl w:val="0"/>
        <w:autoSpaceDE w:val="0"/>
        <w:autoSpaceDN w:val="0"/>
        <w:spacing w:before="2"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98" w:lineRule="exact"/>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0"/>
          <w:sz w:val="24"/>
          <w:szCs w:val="24"/>
        </w:rPr>
        <w:t>Совместная</w:t>
      </w:r>
      <w:r w:rsidRPr="00E90A54">
        <w:rPr>
          <w:rFonts w:ascii="Times New Roman" w:eastAsia="Times New Roman" w:hAnsi="Times New Roman" w:cs="Times New Roman"/>
          <w:b/>
          <w:bCs/>
          <w:i/>
          <w:iCs/>
          <w:color w:val="221F1F"/>
          <w:spacing w:val="69"/>
          <w:w w:val="110"/>
          <w:sz w:val="24"/>
          <w:szCs w:val="24"/>
        </w:rPr>
        <w:t xml:space="preserve"> </w:t>
      </w:r>
      <w:r w:rsidRPr="00E90A54">
        <w:rPr>
          <w:rFonts w:ascii="Times New Roman" w:eastAsia="Times New Roman" w:hAnsi="Times New Roman" w:cs="Times New Roman"/>
          <w:b/>
          <w:bCs/>
          <w:i/>
          <w:iCs/>
          <w:color w:val="221F1F"/>
          <w:w w:val="110"/>
          <w:sz w:val="24"/>
          <w:szCs w:val="24"/>
        </w:rPr>
        <w:t>деятельность:</w:t>
      </w:r>
    </w:p>
    <w:p w:rsidR="00E90A54" w:rsidRPr="00E90A54" w:rsidRDefault="00E90A54" w:rsidP="00E90A54">
      <w:pPr>
        <w:widowControl w:val="0"/>
        <w:numPr>
          <w:ilvl w:val="0"/>
          <w:numId w:val="12"/>
        </w:numPr>
        <w:tabs>
          <w:tab w:val="left" w:pos="716"/>
        </w:tabs>
        <w:autoSpaceDE w:val="0"/>
        <w:autoSpaceDN w:val="0"/>
        <w:spacing w:after="0" w:line="240" w:lineRule="auto"/>
        <w:ind w:left="213" w:right="11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выполнять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совместной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деятельности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выполнении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ролей</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руководитель,</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подчинённый,</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напарник,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член</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большого</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коллектива;</w:t>
      </w:r>
    </w:p>
    <w:p w:rsidR="00E90A54" w:rsidRPr="00E90A54" w:rsidRDefault="00E90A54" w:rsidP="00E90A54">
      <w:pPr>
        <w:widowControl w:val="0"/>
        <w:numPr>
          <w:ilvl w:val="0"/>
          <w:numId w:val="12"/>
        </w:numPr>
        <w:tabs>
          <w:tab w:val="left" w:pos="716"/>
        </w:tabs>
        <w:autoSpaceDE w:val="0"/>
        <w:autoSpaceDN w:val="0"/>
        <w:spacing w:after="0" w:line="240" w:lineRule="auto"/>
        <w:ind w:left="213" w:right="1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ответственно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относиться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своим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обязанностям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процессе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совместной</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деятельности, объективно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оценивать</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свой вклад</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 общее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дело;</w:t>
      </w:r>
    </w:p>
    <w:p w:rsidR="00E90A54" w:rsidRPr="00E90A54" w:rsidRDefault="00E90A54" w:rsidP="00E90A54">
      <w:pPr>
        <w:widowControl w:val="0"/>
        <w:numPr>
          <w:ilvl w:val="0"/>
          <w:numId w:val="12"/>
        </w:numPr>
        <w:tabs>
          <w:tab w:val="left" w:pos="716"/>
        </w:tabs>
        <w:autoSpaceDE w:val="0"/>
        <w:autoSpaceDN w:val="0"/>
        <w:spacing w:after="0" w:line="240" w:lineRule="auto"/>
        <w:ind w:left="213" w:right="123"/>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анализировать ситуации, возникающие в процессе совместных игр, труда,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использования инструментов, которые могут стать опасными для здоровья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других</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людей.</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4"/>
          <w:szCs w:val="24"/>
        </w:rPr>
      </w:pPr>
    </w:p>
    <w:p w:rsidR="00E90A54" w:rsidRPr="00E90A54" w:rsidRDefault="00E90A54" w:rsidP="00E90A54">
      <w:pPr>
        <w:widowControl w:val="0"/>
        <w:numPr>
          <w:ilvl w:val="1"/>
          <w:numId w:val="11"/>
        </w:numPr>
        <w:tabs>
          <w:tab w:val="left" w:pos="1402"/>
        </w:tabs>
        <w:autoSpaceDE w:val="0"/>
        <w:autoSpaceDN w:val="0"/>
        <w:spacing w:before="1" w:after="0" w:line="240" w:lineRule="auto"/>
        <w:ind w:left="2162" w:right="398" w:hanging="1121"/>
        <w:rPr>
          <w:rFonts w:ascii="Times New Roman" w:eastAsia="Times New Roman" w:hAnsi="Times New Roman" w:cs="Times New Roman"/>
          <w:b/>
          <w:color w:val="221F1F"/>
          <w:sz w:val="24"/>
          <w:szCs w:val="24"/>
        </w:rPr>
      </w:pPr>
      <w:r w:rsidRPr="00E90A54">
        <w:rPr>
          <w:rFonts w:ascii="Times New Roman" w:eastAsia="Times New Roman" w:hAnsi="Times New Roman" w:cs="Times New Roman"/>
          <w:b/>
          <w:color w:val="221F1F"/>
          <w:w w:val="110"/>
          <w:sz w:val="24"/>
          <w:szCs w:val="24"/>
          <w:u w:color="221F1F"/>
        </w:rPr>
        <w:t>ПЛАНИРУЕМЫЕ</w:t>
      </w:r>
      <w:r w:rsidRPr="00E90A54">
        <w:rPr>
          <w:rFonts w:ascii="Times New Roman" w:eastAsia="Times New Roman" w:hAnsi="Times New Roman" w:cs="Times New Roman"/>
          <w:b/>
          <w:color w:val="221F1F"/>
          <w:spacing w:val="1"/>
          <w:w w:val="110"/>
          <w:sz w:val="24"/>
          <w:szCs w:val="24"/>
          <w:u w:color="221F1F"/>
        </w:rPr>
        <w:t xml:space="preserve"> </w:t>
      </w:r>
      <w:r w:rsidRPr="00E90A54">
        <w:rPr>
          <w:rFonts w:ascii="Times New Roman" w:eastAsia="Times New Roman" w:hAnsi="Times New Roman" w:cs="Times New Roman"/>
          <w:b/>
          <w:color w:val="221F1F"/>
          <w:w w:val="110"/>
          <w:sz w:val="24"/>
          <w:szCs w:val="24"/>
          <w:u w:color="221F1F"/>
        </w:rPr>
        <w:t>РЕЗУЛЬТАТЫ</w:t>
      </w:r>
      <w:r w:rsidRPr="00E90A54">
        <w:rPr>
          <w:rFonts w:ascii="Times New Roman" w:eastAsia="Times New Roman" w:hAnsi="Times New Roman" w:cs="Times New Roman"/>
          <w:b/>
          <w:color w:val="221F1F"/>
          <w:spacing w:val="1"/>
          <w:w w:val="110"/>
          <w:sz w:val="24"/>
          <w:szCs w:val="24"/>
          <w:u w:color="221F1F"/>
        </w:rPr>
        <w:t xml:space="preserve"> </w:t>
      </w:r>
      <w:r w:rsidRPr="00E90A54">
        <w:rPr>
          <w:rFonts w:ascii="Times New Roman" w:eastAsia="Times New Roman" w:hAnsi="Times New Roman" w:cs="Times New Roman"/>
          <w:b/>
          <w:color w:val="221F1F"/>
          <w:w w:val="110"/>
          <w:sz w:val="24"/>
          <w:szCs w:val="24"/>
          <w:u w:color="221F1F"/>
        </w:rPr>
        <w:t>ОСВОЕНИЯ</w:t>
      </w:r>
      <w:r w:rsidRPr="00E90A54">
        <w:rPr>
          <w:rFonts w:ascii="Times New Roman" w:eastAsia="Times New Roman" w:hAnsi="Times New Roman" w:cs="Times New Roman"/>
          <w:b/>
          <w:color w:val="221F1F"/>
          <w:spacing w:val="1"/>
          <w:w w:val="110"/>
          <w:sz w:val="24"/>
          <w:szCs w:val="24"/>
          <w:u w:color="221F1F"/>
        </w:rPr>
        <w:t xml:space="preserve"> </w:t>
      </w:r>
      <w:r w:rsidRPr="00E90A54">
        <w:rPr>
          <w:rFonts w:ascii="Times New Roman" w:eastAsia="Times New Roman" w:hAnsi="Times New Roman" w:cs="Times New Roman"/>
          <w:b/>
          <w:color w:val="221F1F"/>
          <w:w w:val="110"/>
          <w:sz w:val="24"/>
          <w:szCs w:val="24"/>
          <w:u w:color="221F1F"/>
        </w:rPr>
        <w:t>ПРОГРАММЫ</w:t>
      </w:r>
      <w:r w:rsidRPr="00E90A54">
        <w:rPr>
          <w:rFonts w:ascii="Times New Roman" w:eastAsia="Times New Roman" w:hAnsi="Times New Roman" w:cs="Times New Roman"/>
          <w:b/>
          <w:color w:val="221F1F"/>
          <w:spacing w:val="-69"/>
          <w:w w:val="110"/>
          <w:sz w:val="24"/>
          <w:szCs w:val="24"/>
        </w:rPr>
        <w:t xml:space="preserve"> </w:t>
      </w:r>
      <w:r w:rsidRPr="00E90A54">
        <w:rPr>
          <w:rFonts w:ascii="Times New Roman" w:eastAsia="Times New Roman" w:hAnsi="Times New Roman" w:cs="Times New Roman"/>
          <w:b/>
          <w:color w:val="221F1F"/>
          <w:w w:val="115"/>
          <w:sz w:val="24"/>
          <w:szCs w:val="24"/>
          <w:u w:color="221F1F"/>
        </w:rPr>
        <w:t>УЧЕБНОГО ПРЕДМЕТА «ОКРУЖАЮЩИЙ</w:t>
      </w:r>
      <w:r w:rsidRPr="00E90A54">
        <w:rPr>
          <w:rFonts w:ascii="Times New Roman" w:eastAsia="Times New Roman" w:hAnsi="Times New Roman" w:cs="Times New Roman"/>
          <w:b/>
          <w:color w:val="221F1F"/>
          <w:spacing w:val="2"/>
          <w:w w:val="115"/>
          <w:sz w:val="24"/>
          <w:szCs w:val="24"/>
          <w:u w:color="221F1F"/>
        </w:rPr>
        <w:t xml:space="preserve"> </w:t>
      </w:r>
      <w:r w:rsidRPr="00E90A54">
        <w:rPr>
          <w:rFonts w:ascii="Times New Roman" w:eastAsia="Times New Roman" w:hAnsi="Times New Roman" w:cs="Times New Roman"/>
          <w:b/>
          <w:color w:val="221F1F"/>
          <w:w w:val="115"/>
          <w:sz w:val="24"/>
          <w:szCs w:val="24"/>
          <w:u w:color="221F1F"/>
        </w:rPr>
        <w:t>МИР»</w:t>
      </w:r>
    </w:p>
    <w:p w:rsidR="00E90A54" w:rsidRPr="00E90A54" w:rsidRDefault="00E90A54" w:rsidP="00E90A54">
      <w:pPr>
        <w:widowControl w:val="0"/>
        <w:autoSpaceDE w:val="0"/>
        <w:autoSpaceDN w:val="0"/>
        <w:spacing w:before="2" w:after="0" w:line="240" w:lineRule="auto"/>
        <w:rPr>
          <w:rFonts w:ascii="Times New Roman" w:eastAsia="Times New Roman" w:hAnsi="Times New Roman" w:cs="Times New Roman"/>
          <w:b/>
          <w:sz w:val="24"/>
          <w:szCs w:val="24"/>
        </w:rPr>
      </w:pPr>
    </w:p>
    <w:p w:rsidR="00E90A54" w:rsidRPr="00E90A54" w:rsidRDefault="00E90A54" w:rsidP="00E90A54">
      <w:pPr>
        <w:widowControl w:val="0"/>
        <w:autoSpaceDE w:val="0"/>
        <w:autoSpaceDN w:val="0"/>
        <w:spacing w:before="88" w:after="0" w:line="240" w:lineRule="auto"/>
        <w:ind w:left="213" w:right="124" w:firstLine="708"/>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младшем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школьном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возрасте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многие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психические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личностные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новообразования находятся в стадии становления и не отражают завершённый</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этап</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развития.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Это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происходит</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индивидуально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соответствии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возможностями ребёнка, темпом его обучаемости, особенностями социальной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среды,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которой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он</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живёт,</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поэтому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выделять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планируемые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результаты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освоения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программы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учебного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предмета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«Окружающий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мир»</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области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личностных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метапредметных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достижений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годам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обучения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нецелесообразно.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Исходя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этого,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планируемые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результаты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начинаются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характеристики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обобщённых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достижений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становлении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личностных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метапредметных способов действий и качеств субъекта учебной деятельности,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которые</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могут</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быть</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сформированы</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у младших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школьников</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концу</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обучения.</w:t>
      </w:r>
    </w:p>
    <w:p w:rsidR="00E90A54" w:rsidRPr="00E90A54" w:rsidRDefault="00E90A54" w:rsidP="00E90A54">
      <w:pPr>
        <w:widowControl w:val="0"/>
        <w:autoSpaceDE w:val="0"/>
        <w:autoSpaceDN w:val="0"/>
        <w:spacing w:before="1"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2669" w:right="2587"/>
        <w:jc w:val="center"/>
        <w:rPr>
          <w:rFonts w:ascii="Times New Roman" w:eastAsia="Times New Roman" w:hAnsi="Times New Roman" w:cs="Times New Roman"/>
          <w:b/>
          <w:sz w:val="24"/>
          <w:szCs w:val="24"/>
        </w:rPr>
      </w:pPr>
      <w:r w:rsidRPr="00E90A54">
        <w:rPr>
          <w:rFonts w:ascii="Times New Roman" w:eastAsia="Times New Roman" w:hAnsi="Times New Roman" w:cs="Times New Roman"/>
          <w:b/>
          <w:color w:val="221F1F"/>
          <w:w w:val="110"/>
          <w:sz w:val="24"/>
          <w:szCs w:val="24"/>
          <w:u w:color="221F1F"/>
        </w:rPr>
        <w:t xml:space="preserve">ЛИЧНОСТНЫЕ </w:t>
      </w:r>
      <w:r w:rsidRPr="00E90A54">
        <w:rPr>
          <w:rFonts w:ascii="Times New Roman" w:eastAsia="Times New Roman" w:hAnsi="Times New Roman" w:cs="Times New Roman"/>
          <w:b/>
          <w:color w:val="221F1F"/>
          <w:spacing w:val="15"/>
          <w:w w:val="110"/>
          <w:sz w:val="24"/>
          <w:szCs w:val="24"/>
          <w:u w:color="221F1F"/>
        </w:rPr>
        <w:t xml:space="preserve"> </w:t>
      </w:r>
      <w:r w:rsidRPr="00E90A54">
        <w:rPr>
          <w:rFonts w:ascii="Times New Roman" w:eastAsia="Times New Roman" w:hAnsi="Times New Roman" w:cs="Times New Roman"/>
          <w:b/>
          <w:color w:val="221F1F"/>
          <w:w w:val="110"/>
          <w:sz w:val="24"/>
          <w:szCs w:val="24"/>
          <w:u w:color="221F1F"/>
        </w:rPr>
        <w:t>РЕЗУЛЬТАТЫ</w:t>
      </w:r>
    </w:p>
    <w:p w:rsidR="00E90A54" w:rsidRPr="00E90A54" w:rsidRDefault="00E90A54" w:rsidP="00E90A54">
      <w:pPr>
        <w:widowControl w:val="0"/>
        <w:autoSpaceDE w:val="0"/>
        <w:autoSpaceDN w:val="0"/>
        <w:spacing w:before="3" w:after="0" w:line="240" w:lineRule="auto"/>
        <w:rPr>
          <w:rFonts w:ascii="Times New Roman" w:eastAsia="Times New Roman" w:hAnsi="Times New Roman" w:cs="Times New Roman"/>
          <w:b/>
          <w:sz w:val="24"/>
          <w:szCs w:val="24"/>
        </w:rPr>
      </w:pPr>
    </w:p>
    <w:p w:rsidR="00E90A54" w:rsidRPr="00E90A54" w:rsidRDefault="00E90A54" w:rsidP="00E90A54">
      <w:pPr>
        <w:widowControl w:val="0"/>
        <w:autoSpaceDE w:val="0"/>
        <w:autoSpaceDN w:val="0"/>
        <w:spacing w:before="89" w:after="0" w:line="240" w:lineRule="auto"/>
        <w:ind w:left="213"/>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Личностные</w:t>
      </w:r>
      <w:r w:rsidRPr="00E90A54">
        <w:rPr>
          <w:rFonts w:ascii="Times New Roman" w:eastAsia="Times New Roman" w:hAnsi="Times New Roman" w:cs="Times New Roman"/>
          <w:b/>
          <w:bCs/>
          <w:i/>
          <w:iCs/>
          <w:color w:val="221F1F"/>
          <w:spacing w:val="-6"/>
          <w:w w:val="115"/>
          <w:sz w:val="24"/>
          <w:szCs w:val="24"/>
        </w:rPr>
        <w:t xml:space="preserve"> </w:t>
      </w:r>
      <w:r w:rsidRPr="00E90A54">
        <w:rPr>
          <w:rFonts w:ascii="Times New Roman" w:eastAsia="Times New Roman" w:hAnsi="Times New Roman" w:cs="Times New Roman"/>
          <w:b/>
          <w:bCs/>
          <w:i/>
          <w:iCs/>
          <w:color w:val="221F1F"/>
          <w:w w:val="115"/>
          <w:sz w:val="24"/>
          <w:szCs w:val="24"/>
        </w:rPr>
        <w:t>результаты</w:t>
      </w:r>
      <w:r w:rsidRPr="00E90A54">
        <w:rPr>
          <w:rFonts w:ascii="Times New Roman" w:eastAsia="Times New Roman" w:hAnsi="Times New Roman" w:cs="Times New Roman"/>
          <w:b/>
          <w:bCs/>
          <w:i/>
          <w:iCs/>
          <w:color w:val="221F1F"/>
          <w:spacing w:val="-5"/>
          <w:w w:val="115"/>
          <w:sz w:val="24"/>
          <w:szCs w:val="24"/>
        </w:rPr>
        <w:t xml:space="preserve"> </w:t>
      </w:r>
      <w:r w:rsidRPr="00E90A54">
        <w:rPr>
          <w:rFonts w:ascii="Times New Roman" w:eastAsia="Times New Roman" w:hAnsi="Times New Roman" w:cs="Times New Roman"/>
          <w:b/>
          <w:bCs/>
          <w:i/>
          <w:iCs/>
          <w:color w:val="221F1F"/>
          <w:w w:val="115"/>
          <w:sz w:val="24"/>
          <w:szCs w:val="24"/>
        </w:rPr>
        <w:t>изучения</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предмета</w:t>
      </w:r>
    </w:p>
    <w:p w:rsidR="00E90A54" w:rsidRPr="00E90A54" w:rsidRDefault="00E90A54" w:rsidP="00E90A54">
      <w:pPr>
        <w:widowControl w:val="0"/>
        <w:autoSpaceDE w:val="0"/>
        <w:autoSpaceDN w:val="0"/>
        <w:spacing w:before="2" w:after="0" w:line="240" w:lineRule="auto"/>
        <w:rPr>
          <w:rFonts w:ascii="Times New Roman" w:eastAsia="Times New Roman" w:hAnsi="Times New Roman" w:cs="Times New Roman"/>
          <w:b/>
          <w:i/>
          <w:sz w:val="24"/>
          <w:szCs w:val="24"/>
        </w:rPr>
      </w:pPr>
    </w:p>
    <w:p w:rsidR="00E90A54" w:rsidRPr="00E90A54" w:rsidRDefault="00E90A54" w:rsidP="00E90A54">
      <w:pPr>
        <w:widowControl w:val="0"/>
        <w:autoSpaceDE w:val="0"/>
        <w:autoSpaceDN w:val="0"/>
        <w:spacing w:after="0" w:line="240" w:lineRule="auto"/>
        <w:ind w:left="213" w:right="118" w:firstLine="708"/>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«Окружающий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мир»</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характеризуют</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готовность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обучающихся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руководствоваться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традиционными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российскими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социокультурными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духовно-нравственными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ценностями,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принятыми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обществе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нормами поведения и должны отражать приобретение первоначального опыта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деятельности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обучающихся,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части:</w:t>
      </w:r>
    </w:p>
    <w:p w:rsidR="00E90A54" w:rsidRPr="00E90A54" w:rsidRDefault="00E90A54" w:rsidP="00E90A54">
      <w:pPr>
        <w:widowControl w:val="0"/>
        <w:autoSpaceDE w:val="0"/>
        <w:autoSpaceDN w:val="0"/>
        <w:spacing w:before="10"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213"/>
        <w:outlineLvl w:val="2"/>
        <w:rPr>
          <w:rFonts w:ascii="Times New Roman" w:eastAsia="Times New Roman" w:hAnsi="Times New Roman" w:cs="Times New Roman"/>
          <w:bCs/>
          <w:iCs/>
          <w:sz w:val="24"/>
          <w:szCs w:val="24"/>
        </w:rPr>
      </w:pPr>
      <w:r w:rsidRPr="00E90A54">
        <w:rPr>
          <w:rFonts w:ascii="Times New Roman" w:eastAsia="Times New Roman" w:hAnsi="Times New Roman" w:cs="Times New Roman"/>
          <w:b/>
          <w:bCs/>
          <w:i/>
          <w:iCs/>
          <w:color w:val="221F1F"/>
          <w:w w:val="110"/>
          <w:sz w:val="24"/>
          <w:szCs w:val="24"/>
        </w:rPr>
        <w:t xml:space="preserve">Гражданско-патриотического  </w:t>
      </w:r>
      <w:r w:rsidRPr="00E90A54">
        <w:rPr>
          <w:rFonts w:ascii="Times New Roman" w:eastAsia="Times New Roman" w:hAnsi="Times New Roman" w:cs="Times New Roman"/>
          <w:b/>
          <w:bCs/>
          <w:i/>
          <w:iCs/>
          <w:color w:val="221F1F"/>
          <w:spacing w:val="9"/>
          <w:w w:val="110"/>
          <w:sz w:val="24"/>
          <w:szCs w:val="24"/>
        </w:rPr>
        <w:t xml:space="preserve"> </w:t>
      </w:r>
      <w:r w:rsidRPr="00E90A54">
        <w:rPr>
          <w:rFonts w:ascii="Times New Roman" w:eastAsia="Times New Roman" w:hAnsi="Times New Roman" w:cs="Times New Roman"/>
          <w:b/>
          <w:bCs/>
          <w:i/>
          <w:iCs/>
          <w:color w:val="221F1F"/>
          <w:w w:val="110"/>
          <w:sz w:val="24"/>
          <w:szCs w:val="24"/>
        </w:rPr>
        <w:t>воспитания</w:t>
      </w:r>
      <w:r w:rsidRPr="00E90A54">
        <w:rPr>
          <w:rFonts w:ascii="Times New Roman" w:eastAsia="Times New Roman" w:hAnsi="Times New Roman" w:cs="Times New Roman"/>
          <w:bCs/>
          <w:iCs/>
          <w:color w:val="221F1F"/>
          <w:w w:val="110"/>
          <w:sz w:val="24"/>
          <w:szCs w:val="24"/>
        </w:rPr>
        <w:t>:</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4"/>
          <w:szCs w:val="24"/>
        </w:rPr>
      </w:pPr>
    </w:p>
    <w:p w:rsidR="00E90A54" w:rsidRPr="00E90A54" w:rsidRDefault="00E90A54" w:rsidP="00E90A54">
      <w:pPr>
        <w:widowControl w:val="0"/>
        <w:numPr>
          <w:ilvl w:val="0"/>
          <w:numId w:val="12"/>
        </w:numPr>
        <w:tabs>
          <w:tab w:val="left" w:pos="572"/>
        </w:tabs>
        <w:autoSpaceDE w:val="0"/>
        <w:autoSpaceDN w:val="0"/>
        <w:spacing w:after="0" w:line="240" w:lineRule="auto"/>
        <w:ind w:left="213" w:right="120"/>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становление</w:t>
      </w:r>
      <w:r w:rsidRPr="00E90A54">
        <w:rPr>
          <w:rFonts w:ascii="Times New Roman" w:eastAsia="Times New Roman" w:hAnsi="Times New Roman" w:cs="Times New Roman"/>
          <w:color w:val="221F1F"/>
          <w:spacing w:val="33"/>
          <w:w w:val="115"/>
          <w:sz w:val="24"/>
          <w:szCs w:val="24"/>
        </w:rPr>
        <w:t xml:space="preserve"> </w:t>
      </w:r>
      <w:r w:rsidRPr="00E90A54">
        <w:rPr>
          <w:rFonts w:ascii="Times New Roman" w:eastAsia="Times New Roman" w:hAnsi="Times New Roman" w:cs="Times New Roman"/>
          <w:color w:val="221F1F"/>
          <w:w w:val="115"/>
          <w:sz w:val="24"/>
          <w:szCs w:val="24"/>
        </w:rPr>
        <w:t>ценностного</w:t>
      </w:r>
      <w:r w:rsidRPr="00E90A54">
        <w:rPr>
          <w:rFonts w:ascii="Times New Roman" w:eastAsia="Times New Roman" w:hAnsi="Times New Roman" w:cs="Times New Roman"/>
          <w:color w:val="221F1F"/>
          <w:spacing w:val="33"/>
          <w:w w:val="115"/>
          <w:sz w:val="24"/>
          <w:szCs w:val="24"/>
        </w:rPr>
        <w:t xml:space="preserve"> </w:t>
      </w:r>
      <w:r w:rsidRPr="00E90A54">
        <w:rPr>
          <w:rFonts w:ascii="Times New Roman" w:eastAsia="Times New Roman" w:hAnsi="Times New Roman" w:cs="Times New Roman"/>
          <w:color w:val="221F1F"/>
          <w:w w:val="115"/>
          <w:sz w:val="24"/>
          <w:szCs w:val="24"/>
        </w:rPr>
        <w:t>отношения</w:t>
      </w:r>
      <w:r w:rsidRPr="00E90A54">
        <w:rPr>
          <w:rFonts w:ascii="Times New Roman" w:eastAsia="Times New Roman" w:hAnsi="Times New Roman" w:cs="Times New Roman"/>
          <w:color w:val="221F1F"/>
          <w:spacing w:val="32"/>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33"/>
          <w:w w:val="115"/>
          <w:sz w:val="24"/>
          <w:szCs w:val="24"/>
        </w:rPr>
        <w:t xml:space="preserve"> </w:t>
      </w:r>
      <w:r w:rsidRPr="00E90A54">
        <w:rPr>
          <w:rFonts w:ascii="Times New Roman" w:eastAsia="Times New Roman" w:hAnsi="Times New Roman" w:cs="Times New Roman"/>
          <w:color w:val="221F1F"/>
          <w:w w:val="115"/>
          <w:sz w:val="24"/>
          <w:szCs w:val="24"/>
        </w:rPr>
        <w:t>своей</w:t>
      </w:r>
      <w:r w:rsidRPr="00E90A54">
        <w:rPr>
          <w:rFonts w:ascii="Times New Roman" w:eastAsia="Times New Roman" w:hAnsi="Times New Roman" w:cs="Times New Roman"/>
          <w:color w:val="221F1F"/>
          <w:spacing w:val="34"/>
          <w:w w:val="115"/>
          <w:sz w:val="24"/>
          <w:szCs w:val="24"/>
        </w:rPr>
        <w:t xml:space="preserve"> </w:t>
      </w:r>
      <w:r w:rsidRPr="00E90A54">
        <w:rPr>
          <w:rFonts w:ascii="Times New Roman" w:eastAsia="Times New Roman" w:hAnsi="Times New Roman" w:cs="Times New Roman"/>
          <w:color w:val="221F1F"/>
          <w:w w:val="115"/>
          <w:sz w:val="24"/>
          <w:szCs w:val="24"/>
        </w:rPr>
        <w:t>Родине</w:t>
      </w:r>
      <w:r w:rsidRPr="00E90A54">
        <w:rPr>
          <w:rFonts w:ascii="Times New Roman" w:eastAsia="Times New Roman" w:hAnsi="Times New Roman" w:cs="Times New Roman"/>
          <w:color w:val="221F1F"/>
          <w:spacing w:val="46"/>
          <w:w w:val="115"/>
          <w:sz w:val="24"/>
          <w:szCs w:val="24"/>
        </w:rPr>
        <w:t xml:space="preserve"> </w:t>
      </w:r>
      <w:r w:rsidRPr="00E90A54">
        <w:rPr>
          <w:rFonts w:ascii="Times New Roman" w:eastAsia="Times New Roman" w:hAnsi="Times New Roman" w:cs="Times New Roman"/>
          <w:color w:val="221F1F"/>
          <w:w w:val="115"/>
          <w:sz w:val="24"/>
          <w:szCs w:val="24"/>
        </w:rPr>
        <w:t>-</w:t>
      </w:r>
      <w:r w:rsidRPr="00E90A54">
        <w:rPr>
          <w:rFonts w:ascii="Times New Roman" w:eastAsia="Times New Roman" w:hAnsi="Times New Roman" w:cs="Times New Roman"/>
          <w:color w:val="221F1F"/>
          <w:spacing w:val="33"/>
          <w:w w:val="115"/>
          <w:sz w:val="24"/>
          <w:szCs w:val="24"/>
        </w:rPr>
        <w:t xml:space="preserve"> </w:t>
      </w:r>
      <w:r w:rsidRPr="00E90A54">
        <w:rPr>
          <w:rFonts w:ascii="Times New Roman" w:eastAsia="Times New Roman" w:hAnsi="Times New Roman" w:cs="Times New Roman"/>
          <w:color w:val="221F1F"/>
          <w:w w:val="115"/>
          <w:sz w:val="24"/>
          <w:szCs w:val="24"/>
        </w:rPr>
        <w:t>России;</w:t>
      </w:r>
      <w:r w:rsidRPr="00E90A54">
        <w:rPr>
          <w:rFonts w:ascii="Times New Roman" w:eastAsia="Times New Roman" w:hAnsi="Times New Roman" w:cs="Times New Roman"/>
          <w:color w:val="221F1F"/>
          <w:spacing w:val="33"/>
          <w:w w:val="115"/>
          <w:sz w:val="24"/>
          <w:szCs w:val="24"/>
        </w:rPr>
        <w:t xml:space="preserve"> </w:t>
      </w:r>
      <w:r w:rsidRPr="00E90A54">
        <w:rPr>
          <w:rFonts w:ascii="Times New Roman" w:eastAsia="Times New Roman" w:hAnsi="Times New Roman" w:cs="Times New Roman"/>
          <w:color w:val="221F1F"/>
          <w:w w:val="115"/>
          <w:sz w:val="24"/>
          <w:szCs w:val="24"/>
        </w:rPr>
        <w:t>понимание</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особой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роли многонациональной России в</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современном</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мире;</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1"/>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осознание</w:t>
      </w:r>
      <w:r w:rsidRPr="00E90A54">
        <w:rPr>
          <w:rFonts w:ascii="Times New Roman" w:eastAsia="Times New Roman" w:hAnsi="Times New Roman" w:cs="Times New Roman"/>
          <w:color w:val="221F1F"/>
          <w:spacing w:val="15"/>
          <w:w w:val="115"/>
          <w:sz w:val="24"/>
          <w:szCs w:val="24"/>
        </w:rPr>
        <w:t xml:space="preserve"> </w:t>
      </w:r>
      <w:r w:rsidRPr="00E90A54">
        <w:rPr>
          <w:rFonts w:ascii="Times New Roman" w:eastAsia="Times New Roman" w:hAnsi="Times New Roman" w:cs="Times New Roman"/>
          <w:color w:val="221F1F"/>
          <w:w w:val="115"/>
          <w:sz w:val="24"/>
          <w:szCs w:val="24"/>
        </w:rPr>
        <w:t>своей</w:t>
      </w:r>
      <w:r w:rsidRPr="00E90A54">
        <w:rPr>
          <w:rFonts w:ascii="Times New Roman" w:eastAsia="Times New Roman" w:hAnsi="Times New Roman" w:cs="Times New Roman"/>
          <w:color w:val="221F1F"/>
          <w:spacing w:val="17"/>
          <w:w w:val="115"/>
          <w:sz w:val="24"/>
          <w:szCs w:val="24"/>
        </w:rPr>
        <w:t xml:space="preserve"> </w:t>
      </w:r>
      <w:r w:rsidRPr="00E90A54">
        <w:rPr>
          <w:rFonts w:ascii="Times New Roman" w:eastAsia="Times New Roman" w:hAnsi="Times New Roman" w:cs="Times New Roman"/>
          <w:color w:val="221F1F"/>
          <w:w w:val="115"/>
          <w:sz w:val="24"/>
          <w:szCs w:val="24"/>
        </w:rPr>
        <w:t>этнокультурной</w:t>
      </w:r>
      <w:r w:rsidRPr="00E90A54">
        <w:rPr>
          <w:rFonts w:ascii="Times New Roman" w:eastAsia="Times New Roman" w:hAnsi="Times New Roman" w:cs="Times New Roman"/>
          <w:color w:val="221F1F"/>
          <w:spacing w:val="15"/>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7"/>
          <w:w w:val="115"/>
          <w:sz w:val="24"/>
          <w:szCs w:val="24"/>
        </w:rPr>
        <w:t xml:space="preserve"> </w:t>
      </w:r>
      <w:r w:rsidRPr="00E90A54">
        <w:rPr>
          <w:rFonts w:ascii="Times New Roman" w:eastAsia="Times New Roman" w:hAnsi="Times New Roman" w:cs="Times New Roman"/>
          <w:color w:val="221F1F"/>
          <w:w w:val="115"/>
          <w:sz w:val="24"/>
          <w:szCs w:val="24"/>
        </w:rPr>
        <w:t>российской</w:t>
      </w:r>
      <w:r w:rsidRPr="00E90A54">
        <w:rPr>
          <w:rFonts w:ascii="Times New Roman" w:eastAsia="Times New Roman" w:hAnsi="Times New Roman" w:cs="Times New Roman"/>
          <w:color w:val="221F1F"/>
          <w:spacing w:val="26"/>
          <w:w w:val="115"/>
          <w:sz w:val="24"/>
          <w:szCs w:val="24"/>
        </w:rPr>
        <w:t xml:space="preserve"> </w:t>
      </w:r>
      <w:r w:rsidRPr="00E90A54">
        <w:rPr>
          <w:rFonts w:ascii="Times New Roman" w:eastAsia="Times New Roman" w:hAnsi="Times New Roman" w:cs="Times New Roman"/>
          <w:color w:val="221F1F"/>
          <w:w w:val="115"/>
          <w:sz w:val="24"/>
          <w:szCs w:val="24"/>
        </w:rPr>
        <w:t>гражданской</w:t>
      </w:r>
      <w:r w:rsidRPr="00E90A54">
        <w:rPr>
          <w:rFonts w:ascii="Times New Roman" w:eastAsia="Times New Roman" w:hAnsi="Times New Roman" w:cs="Times New Roman"/>
          <w:color w:val="221F1F"/>
          <w:spacing w:val="16"/>
          <w:w w:val="115"/>
          <w:sz w:val="24"/>
          <w:szCs w:val="24"/>
        </w:rPr>
        <w:t xml:space="preserve"> </w:t>
      </w:r>
      <w:r w:rsidRPr="00E90A54">
        <w:rPr>
          <w:rFonts w:ascii="Times New Roman" w:eastAsia="Times New Roman" w:hAnsi="Times New Roman" w:cs="Times New Roman"/>
          <w:color w:val="221F1F"/>
          <w:w w:val="115"/>
          <w:sz w:val="24"/>
          <w:szCs w:val="24"/>
        </w:rPr>
        <w:t>идентичности,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принадлежности</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к российскому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народу,</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своей</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национальной</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общности;</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6"/>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сопричастность</w:t>
      </w:r>
      <w:r w:rsidRPr="00E90A54">
        <w:rPr>
          <w:rFonts w:ascii="Times New Roman" w:eastAsia="Times New Roman" w:hAnsi="Times New Roman" w:cs="Times New Roman"/>
          <w:color w:val="221F1F"/>
          <w:spacing w:val="27"/>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27"/>
          <w:w w:val="115"/>
          <w:sz w:val="24"/>
          <w:szCs w:val="24"/>
        </w:rPr>
        <w:t xml:space="preserve"> </w:t>
      </w:r>
      <w:r w:rsidRPr="00E90A54">
        <w:rPr>
          <w:rFonts w:ascii="Times New Roman" w:eastAsia="Times New Roman" w:hAnsi="Times New Roman" w:cs="Times New Roman"/>
          <w:color w:val="221F1F"/>
          <w:w w:val="115"/>
          <w:sz w:val="24"/>
          <w:szCs w:val="24"/>
        </w:rPr>
        <w:t>прошлому,</w:t>
      </w:r>
      <w:r w:rsidRPr="00E90A54">
        <w:rPr>
          <w:rFonts w:ascii="Times New Roman" w:eastAsia="Times New Roman" w:hAnsi="Times New Roman" w:cs="Times New Roman"/>
          <w:color w:val="221F1F"/>
          <w:spacing w:val="27"/>
          <w:w w:val="115"/>
          <w:sz w:val="24"/>
          <w:szCs w:val="24"/>
        </w:rPr>
        <w:t xml:space="preserve"> </w:t>
      </w:r>
      <w:r w:rsidRPr="00E90A54">
        <w:rPr>
          <w:rFonts w:ascii="Times New Roman" w:eastAsia="Times New Roman" w:hAnsi="Times New Roman" w:cs="Times New Roman"/>
          <w:color w:val="221F1F"/>
          <w:w w:val="115"/>
          <w:sz w:val="24"/>
          <w:szCs w:val="24"/>
        </w:rPr>
        <w:t>настоящему</w:t>
      </w:r>
      <w:r w:rsidRPr="00E90A54">
        <w:rPr>
          <w:rFonts w:ascii="Times New Roman" w:eastAsia="Times New Roman" w:hAnsi="Times New Roman" w:cs="Times New Roman"/>
          <w:color w:val="221F1F"/>
          <w:spacing w:val="25"/>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25"/>
          <w:w w:val="115"/>
          <w:sz w:val="24"/>
          <w:szCs w:val="24"/>
        </w:rPr>
        <w:t xml:space="preserve"> </w:t>
      </w:r>
      <w:r w:rsidRPr="00E90A54">
        <w:rPr>
          <w:rFonts w:ascii="Times New Roman" w:eastAsia="Times New Roman" w:hAnsi="Times New Roman" w:cs="Times New Roman"/>
          <w:color w:val="221F1F"/>
          <w:w w:val="115"/>
          <w:sz w:val="24"/>
          <w:szCs w:val="24"/>
        </w:rPr>
        <w:t>будущему</w:t>
      </w:r>
      <w:r w:rsidRPr="00E90A54">
        <w:rPr>
          <w:rFonts w:ascii="Times New Roman" w:eastAsia="Times New Roman" w:hAnsi="Times New Roman" w:cs="Times New Roman"/>
          <w:color w:val="221F1F"/>
          <w:spacing w:val="25"/>
          <w:w w:val="115"/>
          <w:sz w:val="24"/>
          <w:szCs w:val="24"/>
        </w:rPr>
        <w:t xml:space="preserve"> </w:t>
      </w:r>
      <w:r w:rsidRPr="00E90A54">
        <w:rPr>
          <w:rFonts w:ascii="Times New Roman" w:eastAsia="Times New Roman" w:hAnsi="Times New Roman" w:cs="Times New Roman"/>
          <w:color w:val="221F1F"/>
          <w:w w:val="115"/>
          <w:sz w:val="24"/>
          <w:szCs w:val="24"/>
        </w:rPr>
        <w:t>своей</w:t>
      </w:r>
      <w:r w:rsidRPr="00E90A54">
        <w:rPr>
          <w:rFonts w:ascii="Times New Roman" w:eastAsia="Times New Roman" w:hAnsi="Times New Roman" w:cs="Times New Roman"/>
          <w:color w:val="221F1F"/>
          <w:spacing w:val="25"/>
          <w:w w:val="115"/>
          <w:sz w:val="24"/>
          <w:szCs w:val="24"/>
        </w:rPr>
        <w:t xml:space="preserve"> </w:t>
      </w:r>
      <w:r w:rsidRPr="00E90A54">
        <w:rPr>
          <w:rFonts w:ascii="Times New Roman" w:eastAsia="Times New Roman" w:hAnsi="Times New Roman" w:cs="Times New Roman"/>
          <w:color w:val="221F1F"/>
          <w:w w:val="115"/>
          <w:sz w:val="24"/>
          <w:szCs w:val="24"/>
        </w:rPr>
        <w:t>страны</w:t>
      </w:r>
      <w:r w:rsidRPr="00E90A54">
        <w:rPr>
          <w:rFonts w:ascii="Times New Roman" w:eastAsia="Times New Roman" w:hAnsi="Times New Roman" w:cs="Times New Roman"/>
          <w:color w:val="221F1F"/>
          <w:spacing w:val="27"/>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родного</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края;</w:t>
      </w:r>
    </w:p>
    <w:p w:rsidR="00E90A54" w:rsidRPr="00E90A54" w:rsidRDefault="00E90A54" w:rsidP="00E90A54">
      <w:pPr>
        <w:widowControl w:val="0"/>
        <w:numPr>
          <w:ilvl w:val="0"/>
          <w:numId w:val="12"/>
        </w:numPr>
        <w:tabs>
          <w:tab w:val="left" w:pos="498"/>
          <w:tab w:val="left" w:pos="2174"/>
          <w:tab w:val="left" w:pos="3514"/>
          <w:tab w:val="left" w:pos="3867"/>
          <w:tab w:val="left" w:pos="5118"/>
          <w:tab w:val="left" w:pos="5489"/>
          <w:tab w:val="left" w:pos="8272"/>
          <w:tab w:val="left" w:pos="9621"/>
        </w:tabs>
        <w:autoSpaceDE w:val="0"/>
        <w:autoSpaceDN w:val="0"/>
        <w:spacing w:before="2" w:after="0" w:line="240" w:lineRule="auto"/>
        <w:ind w:left="213" w:right="12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проявление</w:t>
      </w:r>
      <w:r w:rsidRPr="00E90A54">
        <w:rPr>
          <w:rFonts w:ascii="Times New Roman" w:eastAsia="Times New Roman" w:hAnsi="Times New Roman" w:cs="Times New Roman"/>
          <w:color w:val="221F1F"/>
          <w:w w:val="115"/>
          <w:sz w:val="24"/>
          <w:szCs w:val="24"/>
        </w:rPr>
        <w:tab/>
        <w:t>интереса</w:t>
      </w:r>
      <w:r w:rsidRPr="00E90A54">
        <w:rPr>
          <w:rFonts w:ascii="Times New Roman" w:eastAsia="Times New Roman" w:hAnsi="Times New Roman" w:cs="Times New Roman"/>
          <w:color w:val="221F1F"/>
          <w:w w:val="115"/>
          <w:sz w:val="24"/>
          <w:szCs w:val="24"/>
        </w:rPr>
        <w:tab/>
        <w:t>к</w:t>
      </w:r>
      <w:r w:rsidRPr="00E90A54">
        <w:rPr>
          <w:rFonts w:ascii="Times New Roman" w:eastAsia="Times New Roman" w:hAnsi="Times New Roman" w:cs="Times New Roman"/>
          <w:color w:val="221F1F"/>
          <w:w w:val="115"/>
          <w:sz w:val="24"/>
          <w:szCs w:val="24"/>
        </w:rPr>
        <w:tab/>
        <w:t>истории</w:t>
      </w:r>
      <w:r w:rsidRPr="00E90A54">
        <w:rPr>
          <w:rFonts w:ascii="Times New Roman" w:eastAsia="Times New Roman" w:hAnsi="Times New Roman" w:cs="Times New Roman"/>
          <w:color w:val="221F1F"/>
          <w:w w:val="115"/>
          <w:sz w:val="24"/>
          <w:szCs w:val="24"/>
        </w:rPr>
        <w:tab/>
        <w:t>и</w:t>
      </w:r>
      <w:r w:rsidRPr="00E90A54">
        <w:rPr>
          <w:rFonts w:ascii="Times New Roman" w:eastAsia="Times New Roman" w:hAnsi="Times New Roman" w:cs="Times New Roman"/>
          <w:color w:val="221F1F"/>
          <w:w w:val="115"/>
          <w:sz w:val="24"/>
          <w:szCs w:val="24"/>
        </w:rPr>
        <w:tab/>
        <w:t>многонациональной</w:t>
      </w:r>
      <w:r w:rsidRPr="00E90A54">
        <w:rPr>
          <w:rFonts w:ascii="Times New Roman" w:eastAsia="Times New Roman" w:hAnsi="Times New Roman" w:cs="Times New Roman"/>
          <w:color w:val="221F1F"/>
          <w:w w:val="115"/>
          <w:sz w:val="24"/>
          <w:szCs w:val="24"/>
        </w:rPr>
        <w:tab/>
        <w:t>культуре</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spacing w:val="-1"/>
          <w:w w:val="115"/>
          <w:sz w:val="24"/>
          <w:szCs w:val="24"/>
        </w:rPr>
        <w:t>своей</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страны,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уважения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своему</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другим народам;</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3"/>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первоначальные</w:t>
      </w:r>
      <w:r w:rsidRPr="00E90A54">
        <w:rPr>
          <w:rFonts w:ascii="Times New Roman" w:eastAsia="Times New Roman" w:hAnsi="Times New Roman" w:cs="Times New Roman"/>
          <w:color w:val="221F1F"/>
          <w:spacing w:val="34"/>
          <w:w w:val="115"/>
          <w:sz w:val="24"/>
          <w:szCs w:val="24"/>
        </w:rPr>
        <w:t xml:space="preserve"> </w:t>
      </w:r>
      <w:r w:rsidRPr="00E90A54">
        <w:rPr>
          <w:rFonts w:ascii="Times New Roman" w:eastAsia="Times New Roman" w:hAnsi="Times New Roman" w:cs="Times New Roman"/>
          <w:color w:val="221F1F"/>
          <w:w w:val="115"/>
          <w:sz w:val="24"/>
          <w:szCs w:val="24"/>
        </w:rPr>
        <w:t>представления</w:t>
      </w:r>
      <w:r w:rsidRPr="00E90A54">
        <w:rPr>
          <w:rFonts w:ascii="Times New Roman" w:eastAsia="Times New Roman" w:hAnsi="Times New Roman" w:cs="Times New Roman"/>
          <w:color w:val="221F1F"/>
          <w:spacing w:val="34"/>
          <w:w w:val="115"/>
          <w:sz w:val="24"/>
          <w:szCs w:val="24"/>
        </w:rPr>
        <w:t xml:space="preserve"> </w:t>
      </w:r>
      <w:r w:rsidRPr="00E90A54">
        <w:rPr>
          <w:rFonts w:ascii="Times New Roman" w:eastAsia="Times New Roman" w:hAnsi="Times New Roman" w:cs="Times New Roman"/>
          <w:color w:val="221F1F"/>
          <w:w w:val="115"/>
          <w:sz w:val="24"/>
          <w:szCs w:val="24"/>
        </w:rPr>
        <w:t>о</w:t>
      </w:r>
      <w:r w:rsidRPr="00E90A54">
        <w:rPr>
          <w:rFonts w:ascii="Times New Roman" w:eastAsia="Times New Roman" w:hAnsi="Times New Roman" w:cs="Times New Roman"/>
          <w:color w:val="221F1F"/>
          <w:spacing w:val="35"/>
          <w:w w:val="115"/>
          <w:sz w:val="24"/>
          <w:szCs w:val="24"/>
        </w:rPr>
        <w:t xml:space="preserve"> </w:t>
      </w:r>
      <w:r w:rsidRPr="00E90A54">
        <w:rPr>
          <w:rFonts w:ascii="Times New Roman" w:eastAsia="Times New Roman" w:hAnsi="Times New Roman" w:cs="Times New Roman"/>
          <w:color w:val="221F1F"/>
          <w:w w:val="115"/>
          <w:sz w:val="24"/>
          <w:szCs w:val="24"/>
        </w:rPr>
        <w:t>человеке</w:t>
      </w:r>
      <w:r w:rsidRPr="00E90A54">
        <w:rPr>
          <w:rFonts w:ascii="Times New Roman" w:eastAsia="Times New Roman" w:hAnsi="Times New Roman" w:cs="Times New Roman"/>
          <w:color w:val="221F1F"/>
          <w:spacing w:val="36"/>
          <w:w w:val="115"/>
          <w:sz w:val="24"/>
          <w:szCs w:val="24"/>
        </w:rPr>
        <w:t xml:space="preserve"> </w:t>
      </w:r>
      <w:r w:rsidRPr="00E90A54">
        <w:rPr>
          <w:rFonts w:ascii="Times New Roman" w:eastAsia="Times New Roman" w:hAnsi="Times New Roman" w:cs="Times New Roman"/>
          <w:color w:val="221F1F"/>
          <w:w w:val="115"/>
          <w:sz w:val="24"/>
          <w:szCs w:val="24"/>
        </w:rPr>
        <w:t>как</w:t>
      </w:r>
      <w:r w:rsidRPr="00E90A54">
        <w:rPr>
          <w:rFonts w:ascii="Times New Roman" w:eastAsia="Times New Roman" w:hAnsi="Times New Roman" w:cs="Times New Roman"/>
          <w:color w:val="221F1F"/>
          <w:spacing w:val="37"/>
          <w:w w:val="115"/>
          <w:sz w:val="24"/>
          <w:szCs w:val="24"/>
        </w:rPr>
        <w:t xml:space="preserve"> </w:t>
      </w:r>
      <w:r w:rsidRPr="00E90A54">
        <w:rPr>
          <w:rFonts w:ascii="Times New Roman" w:eastAsia="Times New Roman" w:hAnsi="Times New Roman" w:cs="Times New Roman"/>
          <w:color w:val="221F1F"/>
          <w:w w:val="115"/>
          <w:sz w:val="24"/>
          <w:szCs w:val="24"/>
        </w:rPr>
        <w:t>члене</w:t>
      </w:r>
      <w:r w:rsidRPr="00E90A54">
        <w:rPr>
          <w:rFonts w:ascii="Times New Roman" w:eastAsia="Times New Roman" w:hAnsi="Times New Roman" w:cs="Times New Roman"/>
          <w:color w:val="221F1F"/>
          <w:spacing w:val="36"/>
          <w:w w:val="115"/>
          <w:sz w:val="24"/>
          <w:szCs w:val="24"/>
        </w:rPr>
        <w:t xml:space="preserve"> </w:t>
      </w:r>
      <w:r w:rsidRPr="00E90A54">
        <w:rPr>
          <w:rFonts w:ascii="Times New Roman" w:eastAsia="Times New Roman" w:hAnsi="Times New Roman" w:cs="Times New Roman"/>
          <w:color w:val="221F1F"/>
          <w:w w:val="115"/>
          <w:sz w:val="24"/>
          <w:szCs w:val="24"/>
        </w:rPr>
        <w:t>общества,</w:t>
      </w:r>
      <w:r w:rsidRPr="00E90A54">
        <w:rPr>
          <w:rFonts w:ascii="Times New Roman" w:eastAsia="Times New Roman" w:hAnsi="Times New Roman" w:cs="Times New Roman"/>
          <w:color w:val="221F1F"/>
          <w:spacing w:val="35"/>
          <w:w w:val="115"/>
          <w:sz w:val="24"/>
          <w:szCs w:val="24"/>
        </w:rPr>
        <w:t xml:space="preserve"> </w:t>
      </w:r>
      <w:r w:rsidRPr="00E90A54">
        <w:rPr>
          <w:rFonts w:ascii="Times New Roman" w:eastAsia="Times New Roman" w:hAnsi="Times New Roman" w:cs="Times New Roman"/>
          <w:color w:val="221F1F"/>
          <w:w w:val="115"/>
          <w:sz w:val="24"/>
          <w:szCs w:val="24"/>
        </w:rPr>
        <w:t>осознание</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прав 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ответственности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как</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члена</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общества.</w:t>
      </w:r>
    </w:p>
    <w:p w:rsidR="00E90A54" w:rsidRPr="00E90A54" w:rsidRDefault="00E90A54" w:rsidP="00E90A54">
      <w:pPr>
        <w:widowControl w:val="0"/>
        <w:autoSpaceDE w:val="0"/>
        <w:autoSpaceDN w:val="0"/>
        <w:spacing w:after="0" w:line="240" w:lineRule="auto"/>
        <w:rPr>
          <w:rFonts w:ascii="Wingdings" w:eastAsia="Times New Roman" w:hAnsi="Wingdings" w:cs="Times New Roman"/>
          <w:sz w:val="24"/>
          <w:szCs w:val="24"/>
        </w:rPr>
        <w:sectPr w:rsidR="00E90A54" w:rsidRPr="00E90A54">
          <w:pgSz w:w="11910" w:h="16840"/>
          <w:pgMar w:top="480" w:right="660" w:bottom="720" w:left="780" w:header="0" w:footer="520" w:gutter="0"/>
          <w:cols w:space="720"/>
        </w:sectPr>
      </w:pPr>
    </w:p>
    <w:p w:rsidR="00E90A54" w:rsidRPr="00E90A54" w:rsidRDefault="00E90A54" w:rsidP="00E90A54">
      <w:pPr>
        <w:widowControl w:val="0"/>
        <w:autoSpaceDE w:val="0"/>
        <w:autoSpaceDN w:val="0"/>
        <w:spacing w:before="70" w:after="0" w:line="240" w:lineRule="auto"/>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0"/>
          <w:sz w:val="24"/>
          <w:szCs w:val="24"/>
        </w:rPr>
        <w:lastRenderedPageBreak/>
        <w:t xml:space="preserve">Духовно-нравственного </w:t>
      </w:r>
      <w:r w:rsidRPr="00E90A54">
        <w:rPr>
          <w:rFonts w:ascii="Times New Roman" w:eastAsia="Times New Roman" w:hAnsi="Times New Roman" w:cs="Times New Roman"/>
          <w:b/>
          <w:bCs/>
          <w:i/>
          <w:iCs/>
          <w:color w:val="221F1F"/>
          <w:spacing w:val="35"/>
          <w:w w:val="110"/>
          <w:sz w:val="24"/>
          <w:szCs w:val="24"/>
        </w:rPr>
        <w:t xml:space="preserve"> </w:t>
      </w:r>
      <w:r w:rsidRPr="00E90A54">
        <w:rPr>
          <w:rFonts w:ascii="Times New Roman" w:eastAsia="Times New Roman" w:hAnsi="Times New Roman" w:cs="Times New Roman"/>
          <w:b/>
          <w:bCs/>
          <w:i/>
          <w:iCs/>
          <w:color w:val="221F1F"/>
          <w:w w:val="110"/>
          <w:sz w:val="24"/>
          <w:szCs w:val="24"/>
        </w:rPr>
        <w:t>воспитания:</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31"/>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проявление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уважительного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отношения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людям,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взглядам,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признанию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индивидуальности;</w:t>
      </w:r>
    </w:p>
    <w:p w:rsidR="00E90A54" w:rsidRPr="00E90A54" w:rsidRDefault="00E90A54" w:rsidP="00E90A54">
      <w:pPr>
        <w:widowControl w:val="0"/>
        <w:numPr>
          <w:ilvl w:val="0"/>
          <w:numId w:val="12"/>
        </w:numPr>
        <w:tabs>
          <w:tab w:val="left" w:pos="572"/>
        </w:tabs>
        <w:autoSpaceDE w:val="0"/>
        <w:autoSpaceDN w:val="0"/>
        <w:spacing w:after="0" w:line="240" w:lineRule="auto"/>
        <w:ind w:left="213" w:right="116"/>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принятие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существующих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обществе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нравственно-этических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норм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межличностных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отношений,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которые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строятся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проявлении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гуманизма,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сопереживания,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уважения</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доброжелательности;</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применение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совместной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деятельности,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проявление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способности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договариваться,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неприятие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любых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форм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направленных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причинение физического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 морального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вреда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другим людям.</w:t>
      </w:r>
    </w:p>
    <w:p w:rsidR="00E90A54" w:rsidRPr="00E90A54" w:rsidRDefault="00E90A54" w:rsidP="00E90A54">
      <w:pPr>
        <w:widowControl w:val="0"/>
        <w:autoSpaceDE w:val="0"/>
        <w:autoSpaceDN w:val="0"/>
        <w:spacing w:before="10"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0"/>
          <w:sz w:val="24"/>
          <w:szCs w:val="24"/>
        </w:rPr>
        <w:t xml:space="preserve">Эстетического </w:t>
      </w:r>
      <w:r w:rsidRPr="00E90A54">
        <w:rPr>
          <w:rFonts w:ascii="Times New Roman" w:eastAsia="Times New Roman" w:hAnsi="Times New Roman" w:cs="Times New Roman"/>
          <w:b/>
          <w:bCs/>
          <w:i/>
          <w:iCs/>
          <w:color w:val="221F1F"/>
          <w:spacing w:val="4"/>
          <w:w w:val="110"/>
          <w:sz w:val="24"/>
          <w:szCs w:val="24"/>
        </w:rPr>
        <w:t xml:space="preserve"> </w:t>
      </w:r>
      <w:r w:rsidRPr="00E90A54">
        <w:rPr>
          <w:rFonts w:ascii="Times New Roman" w:eastAsia="Times New Roman" w:hAnsi="Times New Roman" w:cs="Times New Roman"/>
          <w:b/>
          <w:bCs/>
          <w:i/>
          <w:iCs/>
          <w:color w:val="221F1F"/>
          <w:w w:val="110"/>
          <w:sz w:val="24"/>
          <w:szCs w:val="24"/>
        </w:rPr>
        <w:t>воспитания:</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понимание особой роли России в развитии общемировой художественной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проявление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уважительного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отношения,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восприимчивости</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интереса к разным видам искусства, традициям и творчеству своего и других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народов;</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1"/>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использование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полученных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знаний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продуктивной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преобразующей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деятельности, в разных</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видах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художественной деятельности.</w:t>
      </w:r>
    </w:p>
    <w:p w:rsidR="00E90A54" w:rsidRPr="00E90A54" w:rsidRDefault="00E90A54" w:rsidP="00E90A54">
      <w:pPr>
        <w:widowControl w:val="0"/>
        <w:autoSpaceDE w:val="0"/>
        <w:autoSpaceDN w:val="0"/>
        <w:spacing w:before="1"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213" w:right="131"/>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Физического</w:t>
      </w:r>
      <w:r w:rsidRPr="00E90A54">
        <w:rPr>
          <w:rFonts w:ascii="Times New Roman" w:eastAsia="Times New Roman" w:hAnsi="Times New Roman" w:cs="Times New Roman"/>
          <w:b/>
          <w:bCs/>
          <w:i/>
          <w:iCs/>
          <w:color w:val="221F1F"/>
          <w:spacing w:val="1"/>
          <w:w w:val="115"/>
          <w:sz w:val="24"/>
          <w:szCs w:val="24"/>
        </w:rPr>
        <w:t xml:space="preserve"> </w:t>
      </w:r>
      <w:r w:rsidRPr="00E90A54">
        <w:rPr>
          <w:rFonts w:ascii="Times New Roman" w:eastAsia="Times New Roman" w:hAnsi="Times New Roman" w:cs="Times New Roman"/>
          <w:b/>
          <w:bCs/>
          <w:i/>
          <w:iCs/>
          <w:color w:val="221F1F"/>
          <w:w w:val="115"/>
          <w:sz w:val="24"/>
          <w:szCs w:val="24"/>
        </w:rPr>
        <w:t>воспитания,</w:t>
      </w:r>
      <w:r w:rsidRPr="00E90A54">
        <w:rPr>
          <w:rFonts w:ascii="Times New Roman" w:eastAsia="Times New Roman" w:hAnsi="Times New Roman" w:cs="Times New Roman"/>
          <w:b/>
          <w:bCs/>
          <w:i/>
          <w:iCs/>
          <w:color w:val="221F1F"/>
          <w:spacing w:val="1"/>
          <w:w w:val="115"/>
          <w:sz w:val="24"/>
          <w:szCs w:val="24"/>
        </w:rPr>
        <w:t xml:space="preserve"> </w:t>
      </w:r>
      <w:r w:rsidRPr="00E90A54">
        <w:rPr>
          <w:rFonts w:ascii="Times New Roman" w:eastAsia="Times New Roman" w:hAnsi="Times New Roman" w:cs="Times New Roman"/>
          <w:b/>
          <w:bCs/>
          <w:i/>
          <w:iCs/>
          <w:color w:val="221F1F"/>
          <w:w w:val="115"/>
          <w:sz w:val="24"/>
          <w:szCs w:val="24"/>
        </w:rPr>
        <w:t>формирования</w:t>
      </w:r>
      <w:r w:rsidRPr="00E90A54">
        <w:rPr>
          <w:rFonts w:ascii="Times New Roman" w:eastAsia="Times New Roman" w:hAnsi="Times New Roman" w:cs="Times New Roman"/>
          <w:b/>
          <w:bCs/>
          <w:i/>
          <w:iCs/>
          <w:color w:val="221F1F"/>
          <w:spacing w:val="1"/>
          <w:w w:val="115"/>
          <w:sz w:val="24"/>
          <w:szCs w:val="24"/>
        </w:rPr>
        <w:t xml:space="preserve"> </w:t>
      </w:r>
      <w:r w:rsidRPr="00E90A54">
        <w:rPr>
          <w:rFonts w:ascii="Times New Roman" w:eastAsia="Times New Roman" w:hAnsi="Times New Roman" w:cs="Times New Roman"/>
          <w:b/>
          <w:bCs/>
          <w:i/>
          <w:iCs/>
          <w:color w:val="221F1F"/>
          <w:w w:val="115"/>
          <w:sz w:val="24"/>
          <w:szCs w:val="24"/>
        </w:rPr>
        <w:t>культуры</w:t>
      </w:r>
      <w:r w:rsidRPr="00E90A54">
        <w:rPr>
          <w:rFonts w:ascii="Times New Roman" w:eastAsia="Times New Roman" w:hAnsi="Times New Roman" w:cs="Times New Roman"/>
          <w:b/>
          <w:bCs/>
          <w:i/>
          <w:iCs/>
          <w:color w:val="221F1F"/>
          <w:spacing w:val="1"/>
          <w:w w:val="115"/>
          <w:sz w:val="24"/>
          <w:szCs w:val="24"/>
        </w:rPr>
        <w:t xml:space="preserve"> </w:t>
      </w:r>
      <w:r w:rsidRPr="00E90A54">
        <w:rPr>
          <w:rFonts w:ascii="Times New Roman" w:eastAsia="Times New Roman" w:hAnsi="Times New Roman" w:cs="Times New Roman"/>
          <w:b/>
          <w:bCs/>
          <w:i/>
          <w:iCs/>
          <w:color w:val="221F1F"/>
          <w:w w:val="115"/>
          <w:sz w:val="24"/>
          <w:szCs w:val="24"/>
        </w:rPr>
        <w:t>здоровья</w:t>
      </w:r>
      <w:r w:rsidRPr="00E90A54">
        <w:rPr>
          <w:rFonts w:ascii="Times New Roman" w:eastAsia="Times New Roman" w:hAnsi="Times New Roman" w:cs="Times New Roman"/>
          <w:b/>
          <w:bCs/>
          <w:i/>
          <w:iCs/>
          <w:color w:val="221F1F"/>
          <w:spacing w:val="1"/>
          <w:w w:val="115"/>
          <w:sz w:val="24"/>
          <w:szCs w:val="24"/>
        </w:rPr>
        <w:t xml:space="preserve"> </w:t>
      </w:r>
      <w:r w:rsidRPr="00E90A54">
        <w:rPr>
          <w:rFonts w:ascii="Times New Roman" w:eastAsia="Times New Roman" w:hAnsi="Times New Roman" w:cs="Times New Roman"/>
          <w:b/>
          <w:bCs/>
          <w:i/>
          <w:iCs/>
          <w:color w:val="221F1F"/>
          <w:w w:val="115"/>
          <w:sz w:val="24"/>
          <w:szCs w:val="24"/>
        </w:rPr>
        <w:t>и</w:t>
      </w:r>
      <w:r w:rsidRPr="00E90A54">
        <w:rPr>
          <w:rFonts w:ascii="Times New Roman" w:eastAsia="Times New Roman" w:hAnsi="Times New Roman" w:cs="Times New Roman"/>
          <w:b/>
          <w:bCs/>
          <w:i/>
          <w:iCs/>
          <w:color w:val="221F1F"/>
          <w:spacing w:val="1"/>
          <w:w w:val="115"/>
          <w:sz w:val="24"/>
          <w:szCs w:val="24"/>
        </w:rPr>
        <w:t xml:space="preserve"> </w:t>
      </w:r>
      <w:r w:rsidRPr="00E90A54">
        <w:rPr>
          <w:rFonts w:ascii="Times New Roman" w:eastAsia="Times New Roman" w:hAnsi="Times New Roman" w:cs="Times New Roman"/>
          <w:b/>
          <w:bCs/>
          <w:i/>
          <w:iCs/>
          <w:color w:val="221F1F"/>
          <w:w w:val="115"/>
          <w:sz w:val="24"/>
          <w:szCs w:val="24"/>
        </w:rPr>
        <w:t>эмоционального</w:t>
      </w:r>
      <w:r w:rsidRPr="00E90A54">
        <w:rPr>
          <w:rFonts w:ascii="Times New Roman" w:eastAsia="Times New Roman" w:hAnsi="Times New Roman" w:cs="Times New Roman"/>
          <w:b/>
          <w:bCs/>
          <w:i/>
          <w:iCs/>
          <w:color w:val="221F1F"/>
          <w:spacing w:val="2"/>
          <w:w w:val="115"/>
          <w:sz w:val="24"/>
          <w:szCs w:val="24"/>
        </w:rPr>
        <w:t xml:space="preserve"> </w:t>
      </w:r>
      <w:r w:rsidRPr="00E90A54">
        <w:rPr>
          <w:rFonts w:ascii="Times New Roman" w:eastAsia="Times New Roman" w:hAnsi="Times New Roman" w:cs="Times New Roman"/>
          <w:b/>
          <w:bCs/>
          <w:i/>
          <w:iCs/>
          <w:color w:val="221F1F"/>
          <w:w w:val="115"/>
          <w:sz w:val="24"/>
          <w:szCs w:val="24"/>
        </w:rPr>
        <w:t>благополучия:</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6"/>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соблюдение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организации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здорового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безопасного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(для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себя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других людей) образа жизни; выполнение правил безопасного поведении 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окружающей</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среде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том числе</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ин-</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формационной);</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0"/>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приобретение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опыта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эмоционального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отношения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среде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обитания,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бережное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отношение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физическому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психическому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здоровью.</w:t>
      </w:r>
    </w:p>
    <w:p w:rsidR="00E90A54" w:rsidRPr="00E90A54" w:rsidRDefault="00E90A54" w:rsidP="00E90A54">
      <w:pPr>
        <w:widowControl w:val="0"/>
        <w:autoSpaceDE w:val="0"/>
        <w:autoSpaceDN w:val="0"/>
        <w:spacing w:before="10"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0"/>
          <w:sz w:val="24"/>
          <w:szCs w:val="24"/>
        </w:rPr>
        <w:t xml:space="preserve">Трудового </w:t>
      </w:r>
      <w:r w:rsidRPr="00E90A54">
        <w:rPr>
          <w:rFonts w:ascii="Times New Roman" w:eastAsia="Times New Roman" w:hAnsi="Times New Roman" w:cs="Times New Roman"/>
          <w:b/>
          <w:bCs/>
          <w:i/>
          <w:iCs/>
          <w:color w:val="221F1F"/>
          <w:spacing w:val="44"/>
          <w:w w:val="110"/>
          <w:sz w:val="24"/>
          <w:szCs w:val="24"/>
        </w:rPr>
        <w:t xml:space="preserve"> </w:t>
      </w:r>
      <w:r w:rsidRPr="00E90A54">
        <w:rPr>
          <w:rFonts w:ascii="Times New Roman" w:eastAsia="Times New Roman" w:hAnsi="Times New Roman" w:cs="Times New Roman"/>
          <w:b/>
          <w:bCs/>
          <w:i/>
          <w:iCs/>
          <w:color w:val="221F1F"/>
          <w:w w:val="110"/>
          <w:sz w:val="24"/>
          <w:szCs w:val="24"/>
        </w:rPr>
        <w:t>воспитания:</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осознание ценности трудовой деятельности в жизни человека и общества,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ответственное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потребление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бережное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отношение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результатам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труда,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навыки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участия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различных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видах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трудовой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деятельности,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интерес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различным</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профессиям.</w:t>
      </w:r>
    </w:p>
    <w:p w:rsidR="00E90A54" w:rsidRPr="00E90A54" w:rsidRDefault="00E90A54" w:rsidP="00E90A54">
      <w:pPr>
        <w:widowControl w:val="0"/>
        <w:autoSpaceDE w:val="0"/>
        <w:autoSpaceDN w:val="0"/>
        <w:spacing w:before="1"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98" w:lineRule="exact"/>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0"/>
          <w:sz w:val="24"/>
          <w:szCs w:val="24"/>
        </w:rPr>
        <w:t>Экологического  воспитания:</w:t>
      </w:r>
    </w:p>
    <w:p w:rsidR="00E90A54" w:rsidRPr="00E90A54" w:rsidRDefault="00E90A54" w:rsidP="00E90A54">
      <w:pPr>
        <w:widowControl w:val="0"/>
        <w:numPr>
          <w:ilvl w:val="0"/>
          <w:numId w:val="12"/>
        </w:numPr>
        <w:tabs>
          <w:tab w:val="left" w:pos="498"/>
        </w:tabs>
        <w:autoSpaceDE w:val="0"/>
        <w:autoSpaceDN w:val="0"/>
        <w:spacing w:after="0" w:line="240" w:lineRule="auto"/>
        <w:ind w:left="213" w:right="127"/>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осознание роли человека в природе и обществе, принятие экологических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норм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бережного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отношения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неприятие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действий,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приносящих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вред.</w:t>
      </w:r>
    </w:p>
    <w:p w:rsidR="00E90A54" w:rsidRPr="00E90A54" w:rsidRDefault="00E90A54" w:rsidP="00E90A54">
      <w:pPr>
        <w:widowControl w:val="0"/>
        <w:autoSpaceDE w:val="0"/>
        <w:autoSpaceDN w:val="0"/>
        <w:spacing w:before="10"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Ценности</w:t>
      </w:r>
      <w:r w:rsidRPr="00E90A54">
        <w:rPr>
          <w:rFonts w:ascii="Times New Roman" w:eastAsia="Times New Roman" w:hAnsi="Times New Roman" w:cs="Times New Roman"/>
          <w:b/>
          <w:bCs/>
          <w:i/>
          <w:iCs/>
          <w:color w:val="221F1F"/>
          <w:spacing w:val="-6"/>
          <w:w w:val="115"/>
          <w:sz w:val="24"/>
          <w:szCs w:val="24"/>
        </w:rPr>
        <w:t xml:space="preserve"> </w:t>
      </w:r>
      <w:r w:rsidRPr="00E90A54">
        <w:rPr>
          <w:rFonts w:ascii="Times New Roman" w:eastAsia="Times New Roman" w:hAnsi="Times New Roman" w:cs="Times New Roman"/>
          <w:b/>
          <w:bCs/>
          <w:i/>
          <w:iCs/>
          <w:color w:val="221F1F"/>
          <w:w w:val="115"/>
          <w:sz w:val="24"/>
          <w:szCs w:val="24"/>
        </w:rPr>
        <w:t>научного</w:t>
      </w:r>
      <w:r w:rsidRPr="00E90A54">
        <w:rPr>
          <w:rFonts w:ascii="Times New Roman" w:eastAsia="Times New Roman" w:hAnsi="Times New Roman" w:cs="Times New Roman"/>
          <w:b/>
          <w:bCs/>
          <w:i/>
          <w:iCs/>
          <w:color w:val="221F1F"/>
          <w:spacing w:val="-7"/>
          <w:w w:val="115"/>
          <w:sz w:val="24"/>
          <w:szCs w:val="24"/>
        </w:rPr>
        <w:t xml:space="preserve"> </w:t>
      </w:r>
      <w:r w:rsidRPr="00E90A54">
        <w:rPr>
          <w:rFonts w:ascii="Times New Roman" w:eastAsia="Times New Roman" w:hAnsi="Times New Roman" w:cs="Times New Roman"/>
          <w:b/>
          <w:bCs/>
          <w:i/>
          <w:iCs/>
          <w:color w:val="221F1F"/>
          <w:w w:val="115"/>
          <w:sz w:val="24"/>
          <w:szCs w:val="24"/>
        </w:rPr>
        <w:t>познания:</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31"/>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ориентация в деятельности на первоначальные представления о научной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картине</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мира;</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осознание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ценности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познания,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проявление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познавательного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интереса,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активности,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инициативности,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любознательности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самостоятельности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обогащении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знаний,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числе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использованием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различных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информационных</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средств.</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2669" w:right="2580"/>
        <w:jc w:val="center"/>
        <w:rPr>
          <w:rFonts w:ascii="Times New Roman" w:eastAsia="Times New Roman" w:hAnsi="Times New Roman" w:cs="Times New Roman"/>
          <w:b/>
          <w:sz w:val="24"/>
          <w:szCs w:val="24"/>
        </w:rPr>
      </w:pPr>
      <w:r w:rsidRPr="00E90A54">
        <w:rPr>
          <w:rFonts w:ascii="Times New Roman" w:eastAsia="Times New Roman" w:hAnsi="Times New Roman" w:cs="Times New Roman"/>
          <w:b/>
          <w:color w:val="221F1F"/>
          <w:w w:val="110"/>
          <w:sz w:val="24"/>
          <w:szCs w:val="24"/>
          <w:u w:color="221F1F"/>
        </w:rPr>
        <w:t xml:space="preserve">МЕТАПРЕДМЕТНЫЕ </w:t>
      </w:r>
      <w:r w:rsidRPr="00E90A54">
        <w:rPr>
          <w:rFonts w:ascii="Times New Roman" w:eastAsia="Times New Roman" w:hAnsi="Times New Roman" w:cs="Times New Roman"/>
          <w:b/>
          <w:color w:val="221F1F"/>
          <w:spacing w:val="52"/>
          <w:w w:val="110"/>
          <w:sz w:val="24"/>
          <w:szCs w:val="24"/>
          <w:u w:color="221F1F"/>
        </w:rPr>
        <w:t xml:space="preserve"> </w:t>
      </w:r>
      <w:r w:rsidRPr="00E90A54">
        <w:rPr>
          <w:rFonts w:ascii="Times New Roman" w:eastAsia="Times New Roman" w:hAnsi="Times New Roman" w:cs="Times New Roman"/>
          <w:b/>
          <w:color w:val="221F1F"/>
          <w:w w:val="110"/>
          <w:sz w:val="24"/>
          <w:szCs w:val="24"/>
          <w:u w:color="221F1F"/>
        </w:rPr>
        <w:t>РЕЗУЛЬТАТЫ</w:t>
      </w:r>
    </w:p>
    <w:p w:rsidR="00E90A54" w:rsidRPr="00E90A54" w:rsidRDefault="00E90A54" w:rsidP="00E90A54">
      <w:pPr>
        <w:widowControl w:val="0"/>
        <w:autoSpaceDE w:val="0"/>
        <w:autoSpaceDN w:val="0"/>
        <w:spacing w:before="4" w:after="0" w:line="240" w:lineRule="auto"/>
        <w:rPr>
          <w:rFonts w:ascii="Times New Roman" w:eastAsia="Times New Roman" w:hAnsi="Times New Roman" w:cs="Times New Roman"/>
          <w:b/>
          <w:sz w:val="24"/>
          <w:szCs w:val="24"/>
        </w:rPr>
      </w:pPr>
    </w:p>
    <w:p w:rsidR="00E90A54" w:rsidRPr="00E90A54" w:rsidRDefault="00E90A54" w:rsidP="00E90A54">
      <w:pPr>
        <w:widowControl w:val="0"/>
        <w:autoSpaceDE w:val="0"/>
        <w:autoSpaceDN w:val="0"/>
        <w:spacing w:before="88" w:after="0" w:line="240" w:lineRule="auto"/>
        <w:ind w:left="213"/>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Познавательные</w:t>
      </w:r>
      <w:r w:rsidRPr="00E90A54">
        <w:rPr>
          <w:rFonts w:ascii="Times New Roman" w:eastAsia="Times New Roman" w:hAnsi="Times New Roman" w:cs="Times New Roman"/>
          <w:b/>
          <w:bCs/>
          <w:i/>
          <w:iCs/>
          <w:color w:val="221F1F"/>
          <w:spacing w:val="-9"/>
          <w:w w:val="115"/>
          <w:sz w:val="24"/>
          <w:szCs w:val="24"/>
        </w:rPr>
        <w:t xml:space="preserve"> </w:t>
      </w:r>
      <w:r w:rsidRPr="00E90A54">
        <w:rPr>
          <w:rFonts w:ascii="Times New Roman" w:eastAsia="Times New Roman" w:hAnsi="Times New Roman" w:cs="Times New Roman"/>
          <w:b/>
          <w:bCs/>
          <w:i/>
          <w:iCs/>
          <w:color w:val="221F1F"/>
          <w:w w:val="115"/>
          <w:sz w:val="24"/>
          <w:szCs w:val="24"/>
        </w:rPr>
        <w:t>универсальные</w:t>
      </w:r>
      <w:r w:rsidRPr="00E90A54">
        <w:rPr>
          <w:rFonts w:ascii="Times New Roman" w:eastAsia="Times New Roman" w:hAnsi="Times New Roman" w:cs="Times New Roman"/>
          <w:b/>
          <w:bCs/>
          <w:i/>
          <w:iCs/>
          <w:color w:val="221F1F"/>
          <w:spacing w:val="-8"/>
          <w:w w:val="115"/>
          <w:sz w:val="24"/>
          <w:szCs w:val="24"/>
        </w:rPr>
        <w:t xml:space="preserve"> </w:t>
      </w:r>
      <w:r w:rsidRPr="00E90A54">
        <w:rPr>
          <w:rFonts w:ascii="Times New Roman" w:eastAsia="Times New Roman" w:hAnsi="Times New Roman" w:cs="Times New Roman"/>
          <w:b/>
          <w:bCs/>
          <w:i/>
          <w:iCs/>
          <w:color w:val="221F1F"/>
          <w:w w:val="115"/>
          <w:sz w:val="24"/>
          <w:szCs w:val="24"/>
        </w:rPr>
        <w:t>учебные</w:t>
      </w:r>
      <w:r w:rsidRPr="00E90A54">
        <w:rPr>
          <w:rFonts w:ascii="Times New Roman" w:eastAsia="Times New Roman" w:hAnsi="Times New Roman" w:cs="Times New Roman"/>
          <w:b/>
          <w:bCs/>
          <w:i/>
          <w:iCs/>
          <w:color w:val="221F1F"/>
          <w:spacing w:val="-8"/>
          <w:w w:val="115"/>
          <w:sz w:val="24"/>
          <w:szCs w:val="24"/>
        </w:rPr>
        <w:t xml:space="preserve"> </w:t>
      </w:r>
      <w:r w:rsidRPr="00E90A54">
        <w:rPr>
          <w:rFonts w:ascii="Times New Roman" w:eastAsia="Times New Roman" w:hAnsi="Times New Roman" w:cs="Times New Roman"/>
          <w:b/>
          <w:bCs/>
          <w:i/>
          <w:iCs/>
          <w:color w:val="221F1F"/>
          <w:w w:val="115"/>
          <w:sz w:val="24"/>
          <w:szCs w:val="24"/>
        </w:rPr>
        <w:t>действия:</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b/>
          <w:i/>
          <w:sz w:val="24"/>
          <w:szCs w:val="24"/>
        </w:rPr>
      </w:pPr>
    </w:p>
    <w:p w:rsidR="00E90A54" w:rsidRPr="00E90A54" w:rsidRDefault="00E90A54" w:rsidP="00E90A54">
      <w:pPr>
        <w:widowControl w:val="0"/>
        <w:numPr>
          <w:ilvl w:val="0"/>
          <w:numId w:val="9"/>
        </w:numPr>
        <w:tabs>
          <w:tab w:val="left" w:pos="935"/>
        </w:tabs>
        <w:autoSpaceDE w:val="0"/>
        <w:autoSpaceDN w:val="0"/>
        <w:spacing w:after="0" w:line="240" w:lineRule="auto"/>
        <w:ind w:hanging="361"/>
        <w:rPr>
          <w:rFonts w:ascii="Times New Roman" w:eastAsia="Times New Roman" w:hAnsi="Times New Roman" w:cs="Times New Roman"/>
          <w:b/>
          <w:i/>
          <w:color w:val="221F1F"/>
          <w:sz w:val="24"/>
          <w:szCs w:val="24"/>
        </w:rPr>
      </w:pPr>
      <w:r w:rsidRPr="00E90A54">
        <w:rPr>
          <w:rFonts w:ascii="Times New Roman" w:eastAsia="Times New Roman" w:hAnsi="Times New Roman" w:cs="Times New Roman"/>
          <w:b/>
          <w:i/>
          <w:color w:val="221F1F"/>
          <w:w w:val="115"/>
          <w:sz w:val="24"/>
          <w:szCs w:val="24"/>
        </w:rPr>
        <w:t>Базовые</w:t>
      </w:r>
      <w:r w:rsidRPr="00E90A54">
        <w:rPr>
          <w:rFonts w:ascii="Times New Roman" w:eastAsia="Times New Roman" w:hAnsi="Times New Roman" w:cs="Times New Roman"/>
          <w:b/>
          <w:i/>
          <w:color w:val="221F1F"/>
          <w:spacing w:val="-7"/>
          <w:w w:val="115"/>
          <w:sz w:val="24"/>
          <w:szCs w:val="24"/>
        </w:rPr>
        <w:t xml:space="preserve"> </w:t>
      </w:r>
      <w:r w:rsidRPr="00E90A54">
        <w:rPr>
          <w:rFonts w:ascii="Times New Roman" w:eastAsia="Times New Roman" w:hAnsi="Times New Roman" w:cs="Times New Roman"/>
          <w:b/>
          <w:i/>
          <w:color w:val="221F1F"/>
          <w:w w:val="115"/>
          <w:sz w:val="24"/>
          <w:szCs w:val="24"/>
        </w:rPr>
        <w:t>логические</w:t>
      </w:r>
      <w:r w:rsidRPr="00E90A54">
        <w:rPr>
          <w:rFonts w:ascii="Times New Roman" w:eastAsia="Times New Roman" w:hAnsi="Times New Roman" w:cs="Times New Roman"/>
          <w:b/>
          <w:i/>
          <w:color w:val="221F1F"/>
          <w:spacing w:val="-8"/>
          <w:w w:val="115"/>
          <w:sz w:val="24"/>
          <w:szCs w:val="24"/>
        </w:rPr>
        <w:t xml:space="preserve"> </w:t>
      </w:r>
      <w:r w:rsidRPr="00E90A54">
        <w:rPr>
          <w:rFonts w:ascii="Times New Roman" w:eastAsia="Times New Roman" w:hAnsi="Times New Roman" w:cs="Times New Roman"/>
          <w:b/>
          <w:i/>
          <w:color w:val="221F1F"/>
          <w:w w:val="115"/>
          <w:sz w:val="24"/>
          <w:szCs w:val="24"/>
        </w:rPr>
        <w:t>действия:</w:t>
      </w:r>
    </w:p>
    <w:p w:rsidR="00E90A54" w:rsidRPr="00E90A54" w:rsidRDefault="00E90A54" w:rsidP="00E90A54">
      <w:pPr>
        <w:widowControl w:val="0"/>
        <w:numPr>
          <w:ilvl w:val="0"/>
          <w:numId w:val="12"/>
        </w:numPr>
        <w:tabs>
          <w:tab w:val="left" w:pos="572"/>
          <w:tab w:val="left" w:pos="2014"/>
          <w:tab w:val="left" w:pos="3805"/>
          <w:tab w:val="left" w:pos="5821"/>
          <w:tab w:val="left" w:pos="6679"/>
          <w:tab w:val="left" w:pos="8561"/>
          <w:tab w:val="left" w:pos="10176"/>
        </w:tabs>
        <w:autoSpaceDE w:val="0"/>
        <w:autoSpaceDN w:val="0"/>
        <w:spacing w:before="1" w:after="0" w:line="240" w:lineRule="auto"/>
        <w:ind w:left="571" w:hanging="35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понимать</w:t>
      </w:r>
      <w:r w:rsidRPr="00E90A54">
        <w:rPr>
          <w:rFonts w:ascii="Times New Roman" w:eastAsia="Times New Roman" w:hAnsi="Times New Roman" w:cs="Times New Roman"/>
          <w:color w:val="221F1F"/>
          <w:w w:val="115"/>
          <w:sz w:val="24"/>
          <w:szCs w:val="24"/>
        </w:rPr>
        <w:tab/>
        <w:t>целостность</w:t>
      </w:r>
      <w:r w:rsidRPr="00E90A54">
        <w:rPr>
          <w:rFonts w:ascii="Times New Roman" w:eastAsia="Times New Roman" w:hAnsi="Times New Roman" w:cs="Times New Roman"/>
          <w:color w:val="221F1F"/>
          <w:w w:val="115"/>
          <w:sz w:val="24"/>
          <w:szCs w:val="24"/>
        </w:rPr>
        <w:tab/>
        <w:t>окружающего</w:t>
      </w:r>
      <w:r w:rsidRPr="00E90A54">
        <w:rPr>
          <w:rFonts w:ascii="Times New Roman" w:eastAsia="Times New Roman" w:hAnsi="Times New Roman" w:cs="Times New Roman"/>
          <w:color w:val="221F1F"/>
          <w:w w:val="115"/>
          <w:sz w:val="24"/>
          <w:szCs w:val="24"/>
        </w:rPr>
        <w:tab/>
        <w:t>мира</w:t>
      </w:r>
      <w:r w:rsidRPr="00E90A54">
        <w:rPr>
          <w:rFonts w:ascii="Times New Roman" w:eastAsia="Times New Roman" w:hAnsi="Times New Roman" w:cs="Times New Roman"/>
          <w:color w:val="221F1F"/>
          <w:w w:val="115"/>
          <w:sz w:val="24"/>
          <w:szCs w:val="24"/>
        </w:rPr>
        <w:tab/>
        <w:t>(взаимосвязь</w:t>
      </w:r>
      <w:r w:rsidRPr="00E90A54">
        <w:rPr>
          <w:rFonts w:ascii="Times New Roman" w:eastAsia="Times New Roman" w:hAnsi="Times New Roman" w:cs="Times New Roman"/>
          <w:color w:val="221F1F"/>
          <w:w w:val="115"/>
          <w:sz w:val="24"/>
          <w:szCs w:val="24"/>
        </w:rPr>
        <w:tab/>
        <w:t>природной</w:t>
      </w:r>
      <w:r w:rsidRPr="00E90A54">
        <w:rPr>
          <w:rFonts w:ascii="Times New Roman" w:eastAsia="Times New Roman" w:hAnsi="Times New Roman" w:cs="Times New Roman"/>
          <w:color w:val="221F1F"/>
          <w:w w:val="115"/>
          <w:sz w:val="24"/>
          <w:szCs w:val="24"/>
        </w:rPr>
        <w:tab/>
        <w:t>и</w:t>
      </w:r>
    </w:p>
    <w:p w:rsidR="00E90A54" w:rsidRPr="00E90A54" w:rsidRDefault="00E90A54" w:rsidP="00E90A54">
      <w:pPr>
        <w:widowControl w:val="0"/>
        <w:autoSpaceDE w:val="0"/>
        <w:autoSpaceDN w:val="0"/>
        <w:spacing w:after="0" w:line="240" w:lineRule="auto"/>
        <w:rPr>
          <w:rFonts w:ascii="Wingdings" w:eastAsia="Times New Roman" w:hAnsi="Wingdings" w:cs="Times New Roman"/>
          <w:sz w:val="24"/>
          <w:szCs w:val="24"/>
        </w:rPr>
        <w:sectPr w:rsidR="00E90A54" w:rsidRPr="00E90A54">
          <w:pgSz w:w="11910" w:h="16840"/>
          <w:pgMar w:top="480" w:right="660" w:bottom="720" w:left="780" w:header="0" w:footer="520" w:gutter="0"/>
          <w:cols w:space="720"/>
        </w:sectPr>
      </w:pPr>
    </w:p>
    <w:p w:rsidR="00E90A54" w:rsidRPr="00E90A54" w:rsidRDefault="00E90A54" w:rsidP="00E90A54">
      <w:pPr>
        <w:widowControl w:val="0"/>
        <w:autoSpaceDE w:val="0"/>
        <w:autoSpaceDN w:val="0"/>
        <w:spacing w:before="70" w:after="0" w:line="240" w:lineRule="auto"/>
        <w:ind w:left="213" w:right="128"/>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lastRenderedPageBreak/>
        <w:t>социальной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среды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обитания),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проявлять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способность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ориентироваться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изменяющейся</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действительности;</w:t>
      </w:r>
    </w:p>
    <w:p w:rsidR="00E90A54" w:rsidRPr="00E90A54" w:rsidRDefault="00E90A54" w:rsidP="00E90A54">
      <w:pPr>
        <w:widowControl w:val="0"/>
        <w:numPr>
          <w:ilvl w:val="0"/>
          <w:numId w:val="12"/>
        </w:numPr>
        <w:tabs>
          <w:tab w:val="left" w:pos="572"/>
        </w:tabs>
        <w:autoSpaceDE w:val="0"/>
        <w:autoSpaceDN w:val="0"/>
        <w:spacing w:after="0" w:line="240" w:lineRule="auto"/>
        <w:ind w:left="213" w:right="113"/>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основе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наблюдений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доступных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окружающего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мира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устанавливать связи и зависимости между объектами (часть - целое; причина -</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следствие; изменения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времени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пространстве);</w:t>
      </w:r>
    </w:p>
    <w:p w:rsidR="00E90A54" w:rsidRPr="00E90A54" w:rsidRDefault="00E90A54" w:rsidP="00E90A54">
      <w:pPr>
        <w:widowControl w:val="0"/>
        <w:numPr>
          <w:ilvl w:val="0"/>
          <w:numId w:val="12"/>
        </w:numPr>
        <w:tabs>
          <w:tab w:val="left" w:pos="572"/>
        </w:tabs>
        <w:autoSpaceDE w:val="0"/>
        <w:autoSpaceDN w:val="0"/>
        <w:spacing w:after="0" w:line="240" w:lineRule="auto"/>
        <w:ind w:left="213" w:right="116"/>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сравнивать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окружающего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мира,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устанавливать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основания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для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сравнения, устанавливать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аналогии;</w:t>
      </w:r>
    </w:p>
    <w:p w:rsidR="00E90A54" w:rsidRPr="00E90A54" w:rsidRDefault="00E90A54" w:rsidP="00E90A54">
      <w:pPr>
        <w:widowControl w:val="0"/>
        <w:numPr>
          <w:ilvl w:val="0"/>
          <w:numId w:val="12"/>
        </w:numPr>
        <w:tabs>
          <w:tab w:val="left" w:pos="572"/>
        </w:tabs>
        <w:autoSpaceDE w:val="0"/>
        <w:autoSpaceDN w:val="0"/>
        <w:spacing w:after="0" w:line="299" w:lineRule="exact"/>
        <w:ind w:left="571" w:hanging="35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объединять</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части</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объекта</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(объекты)</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определённому</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признаку;</w:t>
      </w:r>
    </w:p>
    <w:p w:rsidR="00E90A54" w:rsidRPr="00E90A54" w:rsidRDefault="00E90A54" w:rsidP="00E90A54">
      <w:pPr>
        <w:widowControl w:val="0"/>
        <w:numPr>
          <w:ilvl w:val="0"/>
          <w:numId w:val="12"/>
        </w:numPr>
        <w:tabs>
          <w:tab w:val="left" w:pos="572"/>
        </w:tabs>
        <w:autoSpaceDE w:val="0"/>
        <w:autoSpaceDN w:val="0"/>
        <w:spacing w:before="2" w:after="0" w:line="240" w:lineRule="auto"/>
        <w:ind w:left="213" w:right="12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определять</w:t>
      </w:r>
      <w:r w:rsidRPr="00E90A54">
        <w:rPr>
          <w:rFonts w:ascii="Times New Roman" w:eastAsia="Times New Roman" w:hAnsi="Times New Roman" w:cs="Times New Roman"/>
          <w:color w:val="221F1F"/>
          <w:spacing w:val="39"/>
          <w:w w:val="115"/>
          <w:sz w:val="24"/>
          <w:szCs w:val="24"/>
        </w:rPr>
        <w:t xml:space="preserve"> </w:t>
      </w:r>
      <w:r w:rsidRPr="00E90A54">
        <w:rPr>
          <w:rFonts w:ascii="Times New Roman" w:eastAsia="Times New Roman" w:hAnsi="Times New Roman" w:cs="Times New Roman"/>
          <w:color w:val="221F1F"/>
          <w:w w:val="115"/>
          <w:sz w:val="24"/>
          <w:szCs w:val="24"/>
        </w:rPr>
        <w:t>существенный</w:t>
      </w:r>
      <w:r w:rsidRPr="00E90A54">
        <w:rPr>
          <w:rFonts w:ascii="Times New Roman" w:eastAsia="Times New Roman" w:hAnsi="Times New Roman" w:cs="Times New Roman"/>
          <w:color w:val="221F1F"/>
          <w:spacing w:val="41"/>
          <w:w w:val="115"/>
          <w:sz w:val="24"/>
          <w:szCs w:val="24"/>
        </w:rPr>
        <w:t xml:space="preserve"> </w:t>
      </w:r>
      <w:r w:rsidRPr="00E90A54">
        <w:rPr>
          <w:rFonts w:ascii="Times New Roman" w:eastAsia="Times New Roman" w:hAnsi="Times New Roman" w:cs="Times New Roman"/>
          <w:color w:val="221F1F"/>
          <w:w w:val="115"/>
          <w:sz w:val="24"/>
          <w:szCs w:val="24"/>
        </w:rPr>
        <w:t>признак</w:t>
      </w:r>
      <w:r w:rsidRPr="00E90A54">
        <w:rPr>
          <w:rFonts w:ascii="Times New Roman" w:eastAsia="Times New Roman" w:hAnsi="Times New Roman" w:cs="Times New Roman"/>
          <w:color w:val="221F1F"/>
          <w:spacing w:val="41"/>
          <w:w w:val="115"/>
          <w:sz w:val="24"/>
          <w:szCs w:val="24"/>
        </w:rPr>
        <w:t xml:space="preserve"> </w:t>
      </w:r>
      <w:r w:rsidRPr="00E90A54">
        <w:rPr>
          <w:rFonts w:ascii="Times New Roman" w:eastAsia="Times New Roman" w:hAnsi="Times New Roman" w:cs="Times New Roman"/>
          <w:color w:val="221F1F"/>
          <w:w w:val="115"/>
          <w:sz w:val="24"/>
          <w:szCs w:val="24"/>
        </w:rPr>
        <w:t>для</w:t>
      </w:r>
      <w:r w:rsidRPr="00E90A54">
        <w:rPr>
          <w:rFonts w:ascii="Times New Roman" w:eastAsia="Times New Roman" w:hAnsi="Times New Roman" w:cs="Times New Roman"/>
          <w:color w:val="221F1F"/>
          <w:spacing w:val="41"/>
          <w:w w:val="115"/>
          <w:sz w:val="24"/>
          <w:szCs w:val="24"/>
        </w:rPr>
        <w:t xml:space="preserve"> </w:t>
      </w:r>
      <w:r w:rsidRPr="00E90A54">
        <w:rPr>
          <w:rFonts w:ascii="Times New Roman" w:eastAsia="Times New Roman" w:hAnsi="Times New Roman" w:cs="Times New Roman"/>
          <w:color w:val="221F1F"/>
          <w:w w:val="115"/>
          <w:sz w:val="24"/>
          <w:szCs w:val="24"/>
        </w:rPr>
        <w:t>классификации,</w:t>
      </w:r>
      <w:r w:rsidRPr="00E90A54">
        <w:rPr>
          <w:rFonts w:ascii="Times New Roman" w:eastAsia="Times New Roman" w:hAnsi="Times New Roman" w:cs="Times New Roman"/>
          <w:color w:val="221F1F"/>
          <w:spacing w:val="41"/>
          <w:w w:val="115"/>
          <w:sz w:val="24"/>
          <w:szCs w:val="24"/>
        </w:rPr>
        <w:t xml:space="preserve"> </w:t>
      </w:r>
      <w:r w:rsidRPr="00E90A54">
        <w:rPr>
          <w:rFonts w:ascii="Times New Roman" w:eastAsia="Times New Roman" w:hAnsi="Times New Roman" w:cs="Times New Roman"/>
          <w:color w:val="221F1F"/>
          <w:w w:val="115"/>
          <w:sz w:val="24"/>
          <w:szCs w:val="24"/>
        </w:rPr>
        <w:t>классифицировать</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предложенные объекты;</w:t>
      </w:r>
    </w:p>
    <w:p w:rsidR="00E90A54" w:rsidRPr="00E90A54" w:rsidRDefault="00E90A54" w:rsidP="00E90A54">
      <w:pPr>
        <w:widowControl w:val="0"/>
        <w:numPr>
          <w:ilvl w:val="0"/>
          <w:numId w:val="12"/>
        </w:numPr>
        <w:tabs>
          <w:tab w:val="left" w:pos="572"/>
          <w:tab w:val="left" w:pos="1949"/>
          <w:tab w:val="left" w:pos="4217"/>
          <w:tab w:val="left" w:pos="4586"/>
          <w:tab w:val="left" w:pos="6562"/>
          <w:tab w:val="left" w:pos="6912"/>
          <w:tab w:val="left" w:pos="9389"/>
        </w:tabs>
        <w:autoSpaceDE w:val="0"/>
        <w:autoSpaceDN w:val="0"/>
        <w:spacing w:after="0" w:line="240" w:lineRule="auto"/>
        <w:ind w:left="213" w:right="118"/>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находить</w:t>
      </w:r>
      <w:r w:rsidRPr="00E90A54">
        <w:rPr>
          <w:rFonts w:ascii="Times New Roman" w:eastAsia="Times New Roman" w:hAnsi="Times New Roman" w:cs="Times New Roman"/>
          <w:color w:val="221F1F"/>
          <w:w w:val="115"/>
          <w:sz w:val="24"/>
          <w:szCs w:val="24"/>
        </w:rPr>
        <w:tab/>
        <w:t>закономерности</w:t>
      </w:r>
      <w:r w:rsidRPr="00E90A54">
        <w:rPr>
          <w:rFonts w:ascii="Times New Roman" w:eastAsia="Times New Roman" w:hAnsi="Times New Roman" w:cs="Times New Roman"/>
          <w:color w:val="221F1F"/>
          <w:w w:val="115"/>
          <w:sz w:val="24"/>
          <w:szCs w:val="24"/>
        </w:rPr>
        <w:tab/>
        <w:t>и</w:t>
      </w:r>
      <w:r w:rsidRPr="00E90A54">
        <w:rPr>
          <w:rFonts w:ascii="Times New Roman" w:eastAsia="Times New Roman" w:hAnsi="Times New Roman" w:cs="Times New Roman"/>
          <w:color w:val="221F1F"/>
          <w:w w:val="115"/>
          <w:sz w:val="24"/>
          <w:szCs w:val="24"/>
        </w:rPr>
        <w:tab/>
        <w:t>противоречия</w:t>
      </w:r>
      <w:r w:rsidRPr="00E90A54">
        <w:rPr>
          <w:rFonts w:ascii="Times New Roman" w:eastAsia="Times New Roman" w:hAnsi="Times New Roman" w:cs="Times New Roman"/>
          <w:color w:val="221F1F"/>
          <w:w w:val="115"/>
          <w:sz w:val="24"/>
          <w:szCs w:val="24"/>
        </w:rPr>
        <w:tab/>
        <w:t>в</w:t>
      </w:r>
      <w:r w:rsidRPr="00E90A54">
        <w:rPr>
          <w:rFonts w:ascii="Times New Roman" w:eastAsia="Times New Roman" w:hAnsi="Times New Roman" w:cs="Times New Roman"/>
          <w:color w:val="221F1F"/>
          <w:w w:val="115"/>
          <w:sz w:val="24"/>
          <w:szCs w:val="24"/>
        </w:rPr>
        <w:tab/>
        <w:t>рассматриваемых</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spacing w:val="-1"/>
          <w:w w:val="115"/>
          <w:sz w:val="24"/>
          <w:szCs w:val="24"/>
        </w:rPr>
        <w:t>фактах,</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данных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 наблюдениях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основе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предложенного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алгоритма;</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выявлять</w:t>
      </w:r>
      <w:r w:rsidRPr="00E90A54">
        <w:rPr>
          <w:rFonts w:ascii="Times New Roman" w:eastAsia="Times New Roman" w:hAnsi="Times New Roman" w:cs="Times New Roman"/>
          <w:color w:val="221F1F"/>
          <w:spacing w:val="17"/>
          <w:w w:val="115"/>
          <w:sz w:val="24"/>
          <w:szCs w:val="24"/>
        </w:rPr>
        <w:t xml:space="preserve"> </w:t>
      </w:r>
      <w:r w:rsidRPr="00E90A54">
        <w:rPr>
          <w:rFonts w:ascii="Times New Roman" w:eastAsia="Times New Roman" w:hAnsi="Times New Roman" w:cs="Times New Roman"/>
          <w:color w:val="221F1F"/>
          <w:w w:val="115"/>
          <w:sz w:val="24"/>
          <w:szCs w:val="24"/>
        </w:rPr>
        <w:t>недостаток</w:t>
      </w:r>
      <w:r w:rsidRPr="00E90A54">
        <w:rPr>
          <w:rFonts w:ascii="Times New Roman" w:eastAsia="Times New Roman" w:hAnsi="Times New Roman" w:cs="Times New Roman"/>
          <w:color w:val="221F1F"/>
          <w:spacing w:val="15"/>
          <w:w w:val="115"/>
          <w:sz w:val="24"/>
          <w:szCs w:val="24"/>
        </w:rPr>
        <w:t xml:space="preserve"> </w:t>
      </w:r>
      <w:r w:rsidRPr="00E90A54">
        <w:rPr>
          <w:rFonts w:ascii="Times New Roman" w:eastAsia="Times New Roman" w:hAnsi="Times New Roman" w:cs="Times New Roman"/>
          <w:color w:val="221F1F"/>
          <w:w w:val="115"/>
          <w:sz w:val="24"/>
          <w:szCs w:val="24"/>
        </w:rPr>
        <w:t>информации</w:t>
      </w:r>
      <w:r w:rsidRPr="00E90A54">
        <w:rPr>
          <w:rFonts w:ascii="Times New Roman" w:eastAsia="Times New Roman" w:hAnsi="Times New Roman" w:cs="Times New Roman"/>
          <w:color w:val="221F1F"/>
          <w:spacing w:val="18"/>
          <w:w w:val="115"/>
          <w:sz w:val="24"/>
          <w:szCs w:val="24"/>
        </w:rPr>
        <w:t xml:space="preserve"> </w:t>
      </w:r>
      <w:r w:rsidRPr="00E90A54">
        <w:rPr>
          <w:rFonts w:ascii="Times New Roman" w:eastAsia="Times New Roman" w:hAnsi="Times New Roman" w:cs="Times New Roman"/>
          <w:color w:val="221F1F"/>
          <w:w w:val="115"/>
          <w:sz w:val="24"/>
          <w:szCs w:val="24"/>
        </w:rPr>
        <w:t>для</w:t>
      </w:r>
      <w:r w:rsidRPr="00E90A54">
        <w:rPr>
          <w:rFonts w:ascii="Times New Roman" w:eastAsia="Times New Roman" w:hAnsi="Times New Roman" w:cs="Times New Roman"/>
          <w:color w:val="221F1F"/>
          <w:spacing w:val="16"/>
          <w:w w:val="115"/>
          <w:sz w:val="24"/>
          <w:szCs w:val="24"/>
        </w:rPr>
        <w:t xml:space="preserve"> </w:t>
      </w:r>
      <w:r w:rsidRPr="00E90A54">
        <w:rPr>
          <w:rFonts w:ascii="Times New Roman" w:eastAsia="Times New Roman" w:hAnsi="Times New Roman" w:cs="Times New Roman"/>
          <w:color w:val="221F1F"/>
          <w:w w:val="115"/>
          <w:sz w:val="24"/>
          <w:szCs w:val="24"/>
        </w:rPr>
        <w:t>решения</w:t>
      </w:r>
      <w:r w:rsidRPr="00E90A54">
        <w:rPr>
          <w:rFonts w:ascii="Times New Roman" w:eastAsia="Times New Roman" w:hAnsi="Times New Roman" w:cs="Times New Roman"/>
          <w:color w:val="221F1F"/>
          <w:spacing w:val="16"/>
          <w:w w:val="115"/>
          <w:sz w:val="24"/>
          <w:szCs w:val="24"/>
        </w:rPr>
        <w:t xml:space="preserve"> </w:t>
      </w:r>
      <w:r w:rsidRPr="00E90A54">
        <w:rPr>
          <w:rFonts w:ascii="Times New Roman" w:eastAsia="Times New Roman" w:hAnsi="Times New Roman" w:cs="Times New Roman"/>
          <w:color w:val="221F1F"/>
          <w:w w:val="115"/>
          <w:sz w:val="24"/>
          <w:szCs w:val="24"/>
        </w:rPr>
        <w:t>учебной</w:t>
      </w:r>
      <w:r w:rsidRPr="00E90A54">
        <w:rPr>
          <w:rFonts w:ascii="Times New Roman" w:eastAsia="Times New Roman" w:hAnsi="Times New Roman" w:cs="Times New Roman"/>
          <w:color w:val="221F1F"/>
          <w:spacing w:val="15"/>
          <w:w w:val="115"/>
          <w:sz w:val="24"/>
          <w:szCs w:val="24"/>
        </w:rPr>
        <w:t xml:space="preserve"> </w:t>
      </w:r>
      <w:r w:rsidRPr="00E90A54">
        <w:rPr>
          <w:rFonts w:ascii="Times New Roman" w:eastAsia="Times New Roman" w:hAnsi="Times New Roman" w:cs="Times New Roman"/>
          <w:color w:val="221F1F"/>
          <w:w w:val="115"/>
          <w:sz w:val="24"/>
          <w:szCs w:val="24"/>
        </w:rPr>
        <w:t>(практической)</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задачи на основе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предложенного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алгоритма.</w:t>
      </w:r>
    </w:p>
    <w:p w:rsidR="00E90A54" w:rsidRPr="00E90A54" w:rsidRDefault="00E90A54" w:rsidP="00E90A54">
      <w:pPr>
        <w:widowControl w:val="0"/>
        <w:autoSpaceDE w:val="0"/>
        <w:autoSpaceDN w:val="0"/>
        <w:spacing w:before="11" w:after="0" w:line="240" w:lineRule="auto"/>
        <w:rPr>
          <w:rFonts w:ascii="Times New Roman" w:eastAsia="Times New Roman" w:hAnsi="Times New Roman" w:cs="Times New Roman"/>
          <w:sz w:val="24"/>
          <w:szCs w:val="24"/>
        </w:rPr>
      </w:pPr>
    </w:p>
    <w:p w:rsidR="00E90A54" w:rsidRPr="00E90A54" w:rsidRDefault="00E90A54" w:rsidP="00E90A54">
      <w:pPr>
        <w:widowControl w:val="0"/>
        <w:numPr>
          <w:ilvl w:val="0"/>
          <w:numId w:val="9"/>
        </w:numPr>
        <w:tabs>
          <w:tab w:val="left" w:pos="463"/>
        </w:tabs>
        <w:autoSpaceDE w:val="0"/>
        <w:autoSpaceDN w:val="0"/>
        <w:spacing w:after="0" w:line="240" w:lineRule="auto"/>
        <w:ind w:left="462" w:hanging="250"/>
        <w:jc w:val="both"/>
        <w:outlineLvl w:val="2"/>
        <w:rPr>
          <w:rFonts w:ascii="Times New Roman" w:eastAsia="Times New Roman" w:hAnsi="Times New Roman" w:cs="Times New Roman"/>
          <w:b/>
          <w:bCs/>
          <w:i/>
          <w:iCs/>
          <w:color w:val="221F1F"/>
          <w:sz w:val="24"/>
          <w:szCs w:val="24"/>
        </w:rPr>
      </w:pPr>
      <w:r w:rsidRPr="00E90A54">
        <w:rPr>
          <w:rFonts w:ascii="Times New Roman" w:eastAsia="Times New Roman" w:hAnsi="Times New Roman" w:cs="Times New Roman"/>
          <w:b/>
          <w:bCs/>
          <w:i/>
          <w:iCs/>
          <w:color w:val="221F1F"/>
          <w:w w:val="110"/>
          <w:sz w:val="24"/>
          <w:szCs w:val="24"/>
        </w:rPr>
        <w:t>Базовые</w:t>
      </w:r>
      <w:r w:rsidRPr="00E90A54">
        <w:rPr>
          <w:rFonts w:ascii="Times New Roman" w:eastAsia="Times New Roman" w:hAnsi="Times New Roman" w:cs="Times New Roman"/>
          <w:b/>
          <w:bCs/>
          <w:i/>
          <w:iCs/>
          <w:color w:val="221F1F"/>
          <w:spacing w:val="62"/>
          <w:w w:val="110"/>
          <w:sz w:val="24"/>
          <w:szCs w:val="24"/>
        </w:rPr>
        <w:t xml:space="preserve"> </w:t>
      </w:r>
      <w:r w:rsidRPr="00E90A54">
        <w:rPr>
          <w:rFonts w:ascii="Times New Roman" w:eastAsia="Times New Roman" w:hAnsi="Times New Roman" w:cs="Times New Roman"/>
          <w:b/>
          <w:bCs/>
          <w:i/>
          <w:iCs/>
          <w:color w:val="221F1F"/>
          <w:w w:val="110"/>
          <w:sz w:val="24"/>
          <w:szCs w:val="24"/>
        </w:rPr>
        <w:t>исследовательские</w:t>
      </w:r>
      <w:r w:rsidRPr="00E90A54">
        <w:rPr>
          <w:rFonts w:ascii="Times New Roman" w:eastAsia="Times New Roman" w:hAnsi="Times New Roman" w:cs="Times New Roman"/>
          <w:b/>
          <w:bCs/>
          <w:i/>
          <w:iCs/>
          <w:color w:val="221F1F"/>
          <w:spacing w:val="63"/>
          <w:w w:val="110"/>
          <w:sz w:val="24"/>
          <w:szCs w:val="24"/>
        </w:rPr>
        <w:t xml:space="preserve"> </w:t>
      </w:r>
      <w:r w:rsidRPr="00E90A54">
        <w:rPr>
          <w:rFonts w:ascii="Times New Roman" w:eastAsia="Times New Roman" w:hAnsi="Times New Roman" w:cs="Times New Roman"/>
          <w:b/>
          <w:bCs/>
          <w:i/>
          <w:iCs/>
          <w:color w:val="221F1F"/>
          <w:w w:val="110"/>
          <w:sz w:val="24"/>
          <w:szCs w:val="24"/>
        </w:rPr>
        <w:t>действия:</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b/>
          <w:i/>
          <w:sz w:val="24"/>
          <w:szCs w:val="24"/>
        </w:rPr>
      </w:pPr>
    </w:p>
    <w:p w:rsidR="00E90A54" w:rsidRPr="00E90A54" w:rsidRDefault="00E90A54" w:rsidP="00E90A54">
      <w:pPr>
        <w:widowControl w:val="0"/>
        <w:numPr>
          <w:ilvl w:val="0"/>
          <w:numId w:val="12"/>
        </w:numPr>
        <w:tabs>
          <w:tab w:val="left" w:pos="716"/>
        </w:tabs>
        <w:autoSpaceDE w:val="0"/>
        <w:autoSpaceDN w:val="0"/>
        <w:spacing w:after="0" w:line="240" w:lineRule="auto"/>
        <w:ind w:left="213" w:right="125"/>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проводить (по предложенному и самостоятельно составленному плану или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выдвинутому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предположению)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наблюдения,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несложные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опыты;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проявлять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интерес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экспериментам,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проводимым</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под</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руководством</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учителя;</w:t>
      </w:r>
    </w:p>
    <w:p w:rsidR="00E90A54" w:rsidRPr="00E90A54" w:rsidRDefault="00E90A54" w:rsidP="00E90A54">
      <w:pPr>
        <w:widowControl w:val="0"/>
        <w:numPr>
          <w:ilvl w:val="0"/>
          <w:numId w:val="12"/>
        </w:numPr>
        <w:tabs>
          <w:tab w:val="left" w:pos="716"/>
        </w:tabs>
        <w:autoSpaceDE w:val="0"/>
        <w:autoSpaceDN w:val="0"/>
        <w:spacing w:before="1" w:after="0" w:line="240" w:lineRule="auto"/>
        <w:ind w:left="213" w:right="113"/>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определять разницу между реальным и желательным состоянием объекта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(ситуации) 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основе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предложенных</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вопросов;</w:t>
      </w:r>
    </w:p>
    <w:p w:rsidR="00E90A54" w:rsidRPr="00E90A54" w:rsidRDefault="00E90A54" w:rsidP="00E90A54">
      <w:pPr>
        <w:widowControl w:val="0"/>
        <w:numPr>
          <w:ilvl w:val="0"/>
          <w:numId w:val="12"/>
        </w:numPr>
        <w:tabs>
          <w:tab w:val="left" w:pos="716"/>
        </w:tabs>
        <w:autoSpaceDE w:val="0"/>
        <w:autoSpaceDN w:val="0"/>
        <w:spacing w:after="0" w:line="240" w:lineRule="auto"/>
        <w:ind w:left="213" w:right="127"/>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формулировать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помощью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учителя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цель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предстоящей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работы,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прогнозировать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возможное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развитие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процессов,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событий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последствия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аналогичных</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или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сходных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ситуациях;</w:t>
      </w:r>
    </w:p>
    <w:p w:rsidR="00E90A54" w:rsidRPr="00E90A54" w:rsidRDefault="00E90A54" w:rsidP="00E90A54">
      <w:pPr>
        <w:widowControl w:val="0"/>
        <w:numPr>
          <w:ilvl w:val="0"/>
          <w:numId w:val="12"/>
        </w:numPr>
        <w:tabs>
          <w:tab w:val="left" w:pos="719"/>
        </w:tabs>
        <w:autoSpaceDE w:val="0"/>
        <w:autoSpaceDN w:val="0"/>
        <w:spacing w:after="0" w:line="240" w:lineRule="auto"/>
        <w:ind w:left="213" w:right="116"/>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моделировать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ситуации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основе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изученного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материала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связях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 (живая и неживая природа, цепи питания; природные зоны), а также в</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социуме (лента времени; поведение и его последствия; коллективный труд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результаты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др.);</w:t>
      </w:r>
    </w:p>
    <w:p w:rsidR="00E90A54" w:rsidRPr="00E90A54" w:rsidRDefault="00E90A54" w:rsidP="00E90A54">
      <w:pPr>
        <w:widowControl w:val="0"/>
        <w:numPr>
          <w:ilvl w:val="0"/>
          <w:numId w:val="12"/>
        </w:numPr>
        <w:tabs>
          <w:tab w:val="left" w:pos="716"/>
        </w:tabs>
        <w:autoSpaceDE w:val="0"/>
        <w:autoSpaceDN w:val="0"/>
        <w:spacing w:after="0" w:line="240" w:lineRule="auto"/>
        <w:ind w:left="213" w:right="118"/>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проводить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предложенному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плану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опыт,</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несложное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исследование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установлению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особенностей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изучения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связей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между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объектами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(часть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целое,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причина</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следствие);</w:t>
      </w:r>
    </w:p>
    <w:p w:rsidR="00E90A54" w:rsidRPr="00E90A54" w:rsidRDefault="00E90A54" w:rsidP="00E90A54">
      <w:pPr>
        <w:widowControl w:val="0"/>
        <w:numPr>
          <w:ilvl w:val="0"/>
          <w:numId w:val="12"/>
        </w:numPr>
        <w:tabs>
          <w:tab w:val="left" w:pos="716"/>
        </w:tabs>
        <w:autoSpaceDE w:val="0"/>
        <w:autoSpaceDN w:val="0"/>
        <w:spacing w:before="1" w:after="0" w:line="240" w:lineRule="auto"/>
        <w:ind w:left="213" w:right="128"/>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формулировать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выводы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подкреплять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доказательствами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основе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результатов</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проведённого</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наблюдения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(опыта,</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измерения,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исследования).</w:t>
      </w:r>
    </w:p>
    <w:p w:rsidR="00E90A54" w:rsidRPr="00E90A54" w:rsidRDefault="00E90A54" w:rsidP="00E90A54">
      <w:pPr>
        <w:widowControl w:val="0"/>
        <w:autoSpaceDE w:val="0"/>
        <w:autoSpaceDN w:val="0"/>
        <w:spacing w:before="9" w:after="0" w:line="240" w:lineRule="auto"/>
        <w:rPr>
          <w:rFonts w:ascii="Times New Roman" w:eastAsia="Times New Roman" w:hAnsi="Times New Roman" w:cs="Times New Roman"/>
          <w:sz w:val="24"/>
          <w:szCs w:val="24"/>
        </w:rPr>
      </w:pPr>
    </w:p>
    <w:p w:rsidR="00E90A54" w:rsidRPr="00E90A54" w:rsidRDefault="00E90A54" w:rsidP="00E90A54">
      <w:pPr>
        <w:widowControl w:val="0"/>
        <w:numPr>
          <w:ilvl w:val="0"/>
          <w:numId w:val="9"/>
        </w:numPr>
        <w:tabs>
          <w:tab w:val="left" w:pos="921"/>
          <w:tab w:val="left" w:pos="923"/>
        </w:tabs>
        <w:autoSpaceDE w:val="0"/>
        <w:autoSpaceDN w:val="0"/>
        <w:spacing w:after="0" w:line="240" w:lineRule="auto"/>
        <w:ind w:left="922" w:hanging="710"/>
        <w:jc w:val="center"/>
        <w:outlineLvl w:val="2"/>
        <w:rPr>
          <w:rFonts w:ascii="Times New Roman" w:eastAsia="Times New Roman" w:hAnsi="Times New Roman" w:cs="Times New Roman"/>
          <w:b/>
          <w:bCs/>
          <w:i/>
          <w:iCs/>
          <w:color w:val="221F1F"/>
          <w:sz w:val="24"/>
          <w:szCs w:val="24"/>
        </w:rPr>
      </w:pPr>
      <w:r w:rsidRPr="00E90A54">
        <w:rPr>
          <w:rFonts w:ascii="Times New Roman" w:eastAsia="Times New Roman" w:hAnsi="Times New Roman" w:cs="Times New Roman"/>
          <w:b/>
          <w:bCs/>
          <w:i/>
          <w:iCs/>
          <w:color w:val="221F1F"/>
          <w:w w:val="115"/>
          <w:sz w:val="24"/>
          <w:szCs w:val="24"/>
        </w:rPr>
        <w:t>Работа</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с</w:t>
      </w:r>
      <w:r w:rsidRPr="00E90A54">
        <w:rPr>
          <w:rFonts w:ascii="Times New Roman" w:eastAsia="Times New Roman" w:hAnsi="Times New Roman" w:cs="Times New Roman"/>
          <w:b/>
          <w:bCs/>
          <w:i/>
          <w:iCs/>
          <w:color w:val="221F1F"/>
          <w:spacing w:val="-6"/>
          <w:w w:val="115"/>
          <w:sz w:val="24"/>
          <w:szCs w:val="24"/>
        </w:rPr>
        <w:t xml:space="preserve"> </w:t>
      </w:r>
      <w:r w:rsidRPr="00E90A54">
        <w:rPr>
          <w:rFonts w:ascii="Times New Roman" w:eastAsia="Times New Roman" w:hAnsi="Times New Roman" w:cs="Times New Roman"/>
          <w:b/>
          <w:bCs/>
          <w:i/>
          <w:iCs/>
          <w:color w:val="221F1F"/>
          <w:w w:val="115"/>
          <w:sz w:val="24"/>
          <w:szCs w:val="24"/>
        </w:rPr>
        <w:t>информацией:</w:t>
      </w:r>
    </w:p>
    <w:p w:rsidR="00E90A54" w:rsidRPr="00E90A54" w:rsidRDefault="00E90A54" w:rsidP="00E90A54">
      <w:pPr>
        <w:widowControl w:val="0"/>
        <w:numPr>
          <w:ilvl w:val="0"/>
          <w:numId w:val="12"/>
        </w:numPr>
        <w:tabs>
          <w:tab w:val="left" w:pos="642"/>
        </w:tabs>
        <w:autoSpaceDE w:val="0"/>
        <w:autoSpaceDN w:val="0"/>
        <w:spacing w:before="1" w:after="0" w:line="240" w:lineRule="auto"/>
        <w:ind w:left="213" w:right="127"/>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использовать</w:t>
      </w:r>
      <w:r w:rsidRPr="00E90A54">
        <w:rPr>
          <w:rFonts w:ascii="Times New Roman" w:eastAsia="Times New Roman" w:hAnsi="Times New Roman" w:cs="Times New Roman"/>
          <w:color w:val="221F1F"/>
          <w:spacing w:val="24"/>
          <w:w w:val="115"/>
          <w:sz w:val="24"/>
          <w:szCs w:val="24"/>
        </w:rPr>
        <w:t xml:space="preserve"> </w:t>
      </w:r>
      <w:r w:rsidRPr="00E90A54">
        <w:rPr>
          <w:rFonts w:ascii="Times New Roman" w:eastAsia="Times New Roman" w:hAnsi="Times New Roman" w:cs="Times New Roman"/>
          <w:color w:val="221F1F"/>
          <w:w w:val="115"/>
          <w:sz w:val="24"/>
          <w:szCs w:val="24"/>
        </w:rPr>
        <w:t>различные</w:t>
      </w:r>
      <w:r w:rsidRPr="00E90A54">
        <w:rPr>
          <w:rFonts w:ascii="Times New Roman" w:eastAsia="Times New Roman" w:hAnsi="Times New Roman" w:cs="Times New Roman"/>
          <w:color w:val="221F1F"/>
          <w:spacing w:val="28"/>
          <w:w w:val="115"/>
          <w:sz w:val="24"/>
          <w:szCs w:val="24"/>
        </w:rPr>
        <w:t xml:space="preserve"> </w:t>
      </w:r>
      <w:r w:rsidRPr="00E90A54">
        <w:rPr>
          <w:rFonts w:ascii="Times New Roman" w:eastAsia="Times New Roman" w:hAnsi="Times New Roman" w:cs="Times New Roman"/>
          <w:color w:val="221F1F"/>
          <w:w w:val="115"/>
          <w:sz w:val="24"/>
          <w:szCs w:val="24"/>
        </w:rPr>
        <w:t>источники</w:t>
      </w:r>
      <w:r w:rsidRPr="00E90A54">
        <w:rPr>
          <w:rFonts w:ascii="Times New Roman" w:eastAsia="Times New Roman" w:hAnsi="Times New Roman" w:cs="Times New Roman"/>
          <w:color w:val="221F1F"/>
          <w:spacing w:val="28"/>
          <w:w w:val="115"/>
          <w:sz w:val="24"/>
          <w:szCs w:val="24"/>
        </w:rPr>
        <w:t xml:space="preserve"> </w:t>
      </w:r>
      <w:r w:rsidRPr="00E90A54">
        <w:rPr>
          <w:rFonts w:ascii="Times New Roman" w:eastAsia="Times New Roman" w:hAnsi="Times New Roman" w:cs="Times New Roman"/>
          <w:color w:val="221F1F"/>
          <w:w w:val="115"/>
          <w:sz w:val="24"/>
          <w:szCs w:val="24"/>
        </w:rPr>
        <w:t>для</w:t>
      </w:r>
      <w:r w:rsidRPr="00E90A54">
        <w:rPr>
          <w:rFonts w:ascii="Times New Roman" w:eastAsia="Times New Roman" w:hAnsi="Times New Roman" w:cs="Times New Roman"/>
          <w:color w:val="221F1F"/>
          <w:spacing w:val="30"/>
          <w:w w:val="115"/>
          <w:sz w:val="24"/>
          <w:szCs w:val="24"/>
        </w:rPr>
        <w:t xml:space="preserve"> </w:t>
      </w:r>
      <w:r w:rsidRPr="00E90A54">
        <w:rPr>
          <w:rFonts w:ascii="Times New Roman" w:eastAsia="Times New Roman" w:hAnsi="Times New Roman" w:cs="Times New Roman"/>
          <w:color w:val="221F1F"/>
          <w:w w:val="115"/>
          <w:sz w:val="24"/>
          <w:szCs w:val="24"/>
        </w:rPr>
        <w:t>поиска</w:t>
      </w:r>
      <w:r w:rsidRPr="00E90A54">
        <w:rPr>
          <w:rFonts w:ascii="Times New Roman" w:eastAsia="Times New Roman" w:hAnsi="Times New Roman" w:cs="Times New Roman"/>
          <w:color w:val="221F1F"/>
          <w:spacing w:val="28"/>
          <w:w w:val="115"/>
          <w:sz w:val="24"/>
          <w:szCs w:val="24"/>
        </w:rPr>
        <w:t xml:space="preserve"> </w:t>
      </w:r>
      <w:r w:rsidRPr="00E90A54">
        <w:rPr>
          <w:rFonts w:ascii="Times New Roman" w:eastAsia="Times New Roman" w:hAnsi="Times New Roman" w:cs="Times New Roman"/>
          <w:color w:val="221F1F"/>
          <w:w w:val="115"/>
          <w:sz w:val="24"/>
          <w:szCs w:val="24"/>
        </w:rPr>
        <w:t>информации,</w:t>
      </w:r>
      <w:r w:rsidRPr="00E90A54">
        <w:rPr>
          <w:rFonts w:ascii="Times New Roman" w:eastAsia="Times New Roman" w:hAnsi="Times New Roman" w:cs="Times New Roman"/>
          <w:color w:val="221F1F"/>
          <w:spacing w:val="28"/>
          <w:w w:val="115"/>
          <w:sz w:val="24"/>
          <w:szCs w:val="24"/>
        </w:rPr>
        <w:t xml:space="preserve"> </w:t>
      </w:r>
      <w:r w:rsidRPr="00E90A54">
        <w:rPr>
          <w:rFonts w:ascii="Times New Roman" w:eastAsia="Times New Roman" w:hAnsi="Times New Roman" w:cs="Times New Roman"/>
          <w:color w:val="221F1F"/>
          <w:w w:val="115"/>
          <w:sz w:val="24"/>
          <w:szCs w:val="24"/>
        </w:rPr>
        <w:t>выбирать</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источник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получения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информации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учётом</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учебной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задачи;</w:t>
      </w:r>
    </w:p>
    <w:p w:rsidR="00E90A54" w:rsidRPr="00E90A54" w:rsidRDefault="00E90A54" w:rsidP="00E90A54">
      <w:pPr>
        <w:widowControl w:val="0"/>
        <w:numPr>
          <w:ilvl w:val="0"/>
          <w:numId w:val="12"/>
        </w:numPr>
        <w:tabs>
          <w:tab w:val="left" w:pos="642"/>
          <w:tab w:val="left" w:pos="1998"/>
          <w:tab w:val="left" w:pos="3567"/>
          <w:tab w:val="left" w:pos="5130"/>
          <w:tab w:val="left" w:pos="6530"/>
          <w:tab w:val="left" w:pos="6899"/>
          <w:tab w:val="left" w:pos="9018"/>
        </w:tabs>
        <w:autoSpaceDE w:val="0"/>
        <w:autoSpaceDN w:val="0"/>
        <w:spacing w:after="0" w:line="240" w:lineRule="auto"/>
        <w:ind w:left="213" w:right="126"/>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согласно</w:t>
      </w:r>
      <w:r w:rsidRPr="00E90A54">
        <w:rPr>
          <w:rFonts w:ascii="Times New Roman" w:eastAsia="Times New Roman" w:hAnsi="Times New Roman" w:cs="Times New Roman"/>
          <w:color w:val="221F1F"/>
          <w:w w:val="115"/>
          <w:sz w:val="24"/>
          <w:szCs w:val="24"/>
        </w:rPr>
        <w:tab/>
        <w:t>заданному</w:t>
      </w:r>
      <w:r w:rsidRPr="00E90A54">
        <w:rPr>
          <w:rFonts w:ascii="Times New Roman" w:eastAsia="Times New Roman" w:hAnsi="Times New Roman" w:cs="Times New Roman"/>
          <w:color w:val="221F1F"/>
          <w:w w:val="115"/>
          <w:sz w:val="24"/>
          <w:szCs w:val="24"/>
        </w:rPr>
        <w:tab/>
        <w:t>алгоритму</w:t>
      </w:r>
      <w:r w:rsidRPr="00E90A54">
        <w:rPr>
          <w:rFonts w:ascii="Times New Roman" w:eastAsia="Times New Roman" w:hAnsi="Times New Roman" w:cs="Times New Roman"/>
          <w:color w:val="221F1F"/>
          <w:w w:val="115"/>
          <w:sz w:val="24"/>
          <w:szCs w:val="24"/>
        </w:rPr>
        <w:tab/>
        <w:t>находить</w:t>
      </w:r>
      <w:r w:rsidRPr="00E90A54">
        <w:rPr>
          <w:rFonts w:ascii="Times New Roman" w:eastAsia="Times New Roman" w:hAnsi="Times New Roman" w:cs="Times New Roman"/>
          <w:color w:val="221F1F"/>
          <w:w w:val="115"/>
          <w:sz w:val="24"/>
          <w:szCs w:val="24"/>
        </w:rPr>
        <w:tab/>
        <w:t>в</w:t>
      </w:r>
      <w:r w:rsidRPr="00E90A54">
        <w:rPr>
          <w:rFonts w:ascii="Times New Roman" w:eastAsia="Times New Roman" w:hAnsi="Times New Roman" w:cs="Times New Roman"/>
          <w:color w:val="221F1F"/>
          <w:w w:val="115"/>
          <w:sz w:val="24"/>
          <w:szCs w:val="24"/>
        </w:rPr>
        <w:tab/>
        <w:t>предложенном</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spacing w:val="-1"/>
          <w:w w:val="115"/>
          <w:sz w:val="24"/>
          <w:szCs w:val="24"/>
        </w:rPr>
        <w:t>источнике</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информацию,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представленную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явном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виде;</w:t>
      </w:r>
    </w:p>
    <w:p w:rsidR="00E90A54" w:rsidRPr="00E90A54" w:rsidRDefault="00E90A54" w:rsidP="00E90A54">
      <w:pPr>
        <w:widowControl w:val="0"/>
        <w:numPr>
          <w:ilvl w:val="0"/>
          <w:numId w:val="12"/>
        </w:numPr>
        <w:tabs>
          <w:tab w:val="left" w:pos="642"/>
        </w:tabs>
        <w:autoSpaceDE w:val="0"/>
        <w:autoSpaceDN w:val="0"/>
        <w:spacing w:after="0" w:line="240" w:lineRule="auto"/>
        <w:ind w:left="213" w:right="128"/>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распознавать</w:t>
      </w:r>
      <w:r w:rsidRPr="00E90A54">
        <w:rPr>
          <w:rFonts w:ascii="Times New Roman" w:eastAsia="Times New Roman" w:hAnsi="Times New Roman" w:cs="Times New Roman"/>
          <w:color w:val="221F1F"/>
          <w:spacing w:val="27"/>
          <w:w w:val="115"/>
          <w:sz w:val="24"/>
          <w:szCs w:val="24"/>
        </w:rPr>
        <w:t xml:space="preserve"> </w:t>
      </w:r>
      <w:r w:rsidRPr="00E90A54">
        <w:rPr>
          <w:rFonts w:ascii="Times New Roman" w:eastAsia="Times New Roman" w:hAnsi="Times New Roman" w:cs="Times New Roman"/>
          <w:color w:val="221F1F"/>
          <w:w w:val="115"/>
          <w:sz w:val="24"/>
          <w:szCs w:val="24"/>
        </w:rPr>
        <w:t>достоверную</w:t>
      </w:r>
      <w:r w:rsidRPr="00E90A54">
        <w:rPr>
          <w:rFonts w:ascii="Times New Roman" w:eastAsia="Times New Roman" w:hAnsi="Times New Roman" w:cs="Times New Roman"/>
          <w:color w:val="221F1F"/>
          <w:spacing w:val="25"/>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27"/>
          <w:w w:val="115"/>
          <w:sz w:val="24"/>
          <w:szCs w:val="24"/>
        </w:rPr>
        <w:t xml:space="preserve"> </w:t>
      </w:r>
      <w:r w:rsidRPr="00E90A54">
        <w:rPr>
          <w:rFonts w:ascii="Times New Roman" w:eastAsia="Times New Roman" w:hAnsi="Times New Roman" w:cs="Times New Roman"/>
          <w:color w:val="221F1F"/>
          <w:w w:val="115"/>
          <w:sz w:val="24"/>
          <w:szCs w:val="24"/>
        </w:rPr>
        <w:t>недостоверную</w:t>
      </w:r>
      <w:r w:rsidRPr="00E90A54">
        <w:rPr>
          <w:rFonts w:ascii="Times New Roman" w:eastAsia="Times New Roman" w:hAnsi="Times New Roman" w:cs="Times New Roman"/>
          <w:color w:val="221F1F"/>
          <w:spacing w:val="25"/>
          <w:w w:val="115"/>
          <w:sz w:val="24"/>
          <w:szCs w:val="24"/>
        </w:rPr>
        <w:t xml:space="preserve"> </w:t>
      </w:r>
      <w:r w:rsidRPr="00E90A54">
        <w:rPr>
          <w:rFonts w:ascii="Times New Roman" w:eastAsia="Times New Roman" w:hAnsi="Times New Roman" w:cs="Times New Roman"/>
          <w:color w:val="221F1F"/>
          <w:w w:val="115"/>
          <w:sz w:val="24"/>
          <w:szCs w:val="24"/>
        </w:rPr>
        <w:t>информацию</w:t>
      </w:r>
      <w:r w:rsidRPr="00E90A54">
        <w:rPr>
          <w:rFonts w:ascii="Times New Roman" w:eastAsia="Times New Roman" w:hAnsi="Times New Roman" w:cs="Times New Roman"/>
          <w:color w:val="221F1F"/>
          <w:spacing w:val="27"/>
          <w:w w:val="115"/>
          <w:sz w:val="24"/>
          <w:szCs w:val="24"/>
        </w:rPr>
        <w:t xml:space="preserve"> </w:t>
      </w:r>
      <w:r w:rsidRPr="00E90A54">
        <w:rPr>
          <w:rFonts w:ascii="Times New Roman" w:eastAsia="Times New Roman" w:hAnsi="Times New Roman" w:cs="Times New Roman"/>
          <w:color w:val="221F1F"/>
          <w:w w:val="115"/>
          <w:sz w:val="24"/>
          <w:szCs w:val="24"/>
        </w:rPr>
        <w:t>самостоятельно</w:t>
      </w:r>
      <w:r w:rsidRPr="00E90A54">
        <w:rPr>
          <w:rFonts w:ascii="Times New Roman" w:eastAsia="Times New Roman" w:hAnsi="Times New Roman" w:cs="Times New Roman"/>
          <w:color w:val="221F1F"/>
          <w:spacing w:val="-71"/>
          <w:w w:val="115"/>
          <w:sz w:val="24"/>
          <w:szCs w:val="24"/>
        </w:rPr>
        <w:t xml:space="preserve"> </w:t>
      </w:r>
      <w:r w:rsidRPr="00E90A54">
        <w:rPr>
          <w:rFonts w:ascii="Times New Roman" w:eastAsia="Times New Roman" w:hAnsi="Times New Roman" w:cs="Times New Roman"/>
          <w:color w:val="221F1F"/>
          <w:w w:val="115"/>
          <w:sz w:val="24"/>
          <w:szCs w:val="24"/>
        </w:rPr>
        <w:t>или 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основе предложенного</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учителем</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способа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её</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проверки;</w:t>
      </w:r>
    </w:p>
    <w:p w:rsidR="00E90A54" w:rsidRPr="00E90A54" w:rsidRDefault="00E90A54" w:rsidP="00E90A54">
      <w:pPr>
        <w:widowControl w:val="0"/>
        <w:numPr>
          <w:ilvl w:val="0"/>
          <w:numId w:val="12"/>
        </w:numPr>
        <w:tabs>
          <w:tab w:val="left" w:pos="642"/>
          <w:tab w:val="left" w:pos="2089"/>
          <w:tab w:val="left" w:pos="2525"/>
          <w:tab w:val="left" w:pos="4498"/>
          <w:tab w:val="left" w:pos="5215"/>
          <w:tab w:val="left" w:pos="6595"/>
          <w:tab w:val="left" w:pos="7967"/>
          <w:tab w:val="left" w:pos="8930"/>
        </w:tabs>
        <w:autoSpaceDE w:val="0"/>
        <w:autoSpaceDN w:val="0"/>
        <w:spacing w:after="0" w:line="240" w:lineRule="auto"/>
        <w:ind w:left="213" w:right="12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находить</w:t>
      </w:r>
      <w:r w:rsidRPr="00E90A54">
        <w:rPr>
          <w:rFonts w:ascii="Times New Roman" w:eastAsia="Times New Roman" w:hAnsi="Times New Roman" w:cs="Times New Roman"/>
          <w:color w:val="221F1F"/>
          <w:w w:val="115"/>
          <w:sz w:val="24"/>
          <w:szCs w:val="24"/>
        </w:rPr>
        <w:tab/>
        <w:t>и</w:t>
      </w:r>
      <w:r w:rsidRPr="00E90A54">
        <w:rPr>
          <w:rFonts w:ascii="Times New Roman" w:eastAsia="Times New Roman" w:hAnsi="Times New Roman" w:cs="Times New Roman"/>
          <w:color w:val="221F1F"/>
          <w:w w:val="115"/>
          <w:sz w:val="24"/>
          <w:szCs w:val="24"/>
        </w:rPr>
        <w:tab/>
        <w:t>использовать</w:t>
      </w:r>
      <w:r w:rsidRPr="00E90A54">
        <w:rPr>
          <w:rFonts w:ascii="Times New Roman" w:eastAsia="Times New Roman" w:hAnsi="Times New Roman" w:cs="Times New Roman"/>
          <w:color w:val="221F1F"/>
          <w:w w:val="115"/>
          <w:sz w:val="24"/>
          <w:szCs w:val="24"/>
        </w:rPr>
        <w:tab/>
        <w:t>для</w:t>
      </w:r>
      <w:r w:rsidRPr="00E90A54">
        <w:rPr>
          <w:rFonts w:ascii="Times New Roman" w:eastAsia="Times New Roman" w:hAnsi="Times New Roman" w:cs="Times New Roman"/>
          <w:color w:val="221F1F"/>
          <w:w w:val="115"/>
          <w:sz w:val="24"/>
          <w:szCs w:val="24"/>
        </w:rPr>
        <w:tab/>
        <w:t>решения</w:t>
      </w:r>
      <w:r w:rsidRPr="00E90A54">
        <w:rPr>
          <w:rFonts w:ascii="Times New Roman" w:eastAsia="Times New Roman" w:hAnsi="Times New Roman" w:cs="Times New Roman"/>
          <w:color w:val="221F1F"/>
          <w:w w:val="115"/>
          <w:sz w:val="24"/>
          <w:szCs w:val="24"/>
        </w:rPr>
        <w:tab/>
        <w:t>учебных</w:t>
      </w:r>
      <w:r w:rsidRPr="00E90A54">
        <w:rPr>
          <w:rFonts w:ascii="Times New Roman" w:eastAsia="Times New Roman" w:hAnsi="Times New Roman" w:cs="Times New Roman"/>
          <w:color w:val="221F1F"/>
          <w:w w:val="115"/>
          <w:sz w:val="24"/>
          <w:szCs w:val="24"/>
        </w:rPr>
        <w:tab/>
        <w:t>задач</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spacing w:val="-1"/>
          <w:w w:val="115"/>
          <w:sz w:val="24"/>
          <w:szCs w:val="24"/>
        </w:rPr>
        <w:t>текстовую,</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графическую,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аудиовизуальную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информацию;</w:t>
      </w:r>
    </w:p>
    <w:p w:rsidR="00E90A54" w:rsidRPr="00E90A54" w:rsidRDefault="00E90A54" w:rsidP="00E90A54">
      <w:pPr>
        <w:widowControl w:val="0"/>
        <w:numPr>
          <w:ilvl w:val="0"/>
          <w:numId w:val="12"/>
        </w:numPr>
        <w:tabs>
          <w:tab w:val="left" w:pos="642"/>
          <w:tab w:val="left" w:pos="1708"/>
          <w:tab w:val="left" w:pos="2096"/>
          <w:tab w:val="left" w:pos="4626"/>
          <w:tab w:val="left" w:pos="6330"/>
          <w:tab w:val="left" w:pos="8670"/>
        </w:tabs>
        <w:autoSpaceDE w:val="0"/>
        <w:autoSpaceDN w:val="0"/>
        <w:spacing w:after="0" w:line="240" w:lineRule="auto"/>
        <w:ind w:left="213" w:right="11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читать</w:t>
      </w:r>
      <w:r w:rsidRPr="00E90A54">
        <w:rPr>
          <w:rFonts w:ascii="Times New Roman" w:eastAsia="Times New Roman" w:hAnsi="Times New Roman" w:cs="Times New Roman"/>
          <w:color w:val="221F1F"/>
          <w:w w:val="115"/>
          <w:sz w:val="24"/>
          <w:szCs w:val="24"/>
        </w:rPr>
        <w:tab/>
        <w:t>и</w:t>
      </w:r>
      <w:r w:rsidRPr="00E90A54">
        <w:rPr>
          <w:rFonts w:ascii="Times New Roman" w:eastAsia="Times New Roman" w:hAnsi="Times New Roman" w:cs="Times New Roman"/>
          <w:color w:val="221F1F"/>
          <w:w w:val="115"/>
          <w:sz w:val="24"/>
          <w:szCs w:val="24"/>
        </w:rPr>
        <w:tab/>
        <w:t>интерпретировать</w:t>
      </w:r>
      <w:r w:rsidRPr="00E90A54">
        <w:rPr>
          <w:rFonts w:ascii="Times New Roman" w:eastAsia="Times New Roman" w:hAnsi="Times New Roman" w:cs="Times New Roman"/>
          <w:color w:val="221F1F"/>
          <w:w w:val="115"/>
          <w:sz w:val="24"/>
          <w:szCs w:val="24"/>
        </w:rPr>
        <w:tab/>
        <w:t>графически</w:t>
      </w:r>
      <w:r w:rsidRPr="00E90A54">
        <w:rPr>
          <w:rFonts w:ascii="Times New Roman" w:eastAsia="Times New Roman" w:hAnsi="Times New Roman" w:cs="Times New Roman"/>
          <w:color w:val="221F1F"/>
          <w:w w:val="115"/>
          <w:sz w:val="24"/>
          <w:szCs w:val="24"/>
        </w:rPr>
        <w:tab/>
        <w:t>представленную</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spacing w:val="-1"/>
          <w:w w:val="115"/>
          <w:sz w:val="24"/>
          <w:szCs w:val="24"/>
        </w:rPr>
        <w:t>информацию</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(схему,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таблицу,</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иллюстрацию);</w:t>
      </w:r>
    </w:p>
    <w:p w:rsidR="00E90A54" w:rsidRPr="00E90A54" w:rsidRDefault="00E90A54" w:rsidP="00E90A54">
      <w:pPr>
        <w:widowControl w:val="0"/>
        <w:numPr>
          <w:ilvl w:val="0"/>
          <w:numId w:val="12"/>
        </w:numPr>
        <w:tabs>
          <w:tab w:val="left" w:pos="642"/>
          <w:tab w:val="left" w:pos="2413"/>
          <w:tab w:val="left" w:pos="3851"/>
          <w:tab w:val="left" w:pos="6495"/>
          <w:tab w:val="left" w:pos="8617"/>
          <w:tab w:val="left" w:pos="9171"/>
        </w:tabs>
        <w:autoSpaceDE w:val="0"/>
        <w:autoSpaceDN w:val="0"/>
        <w:spacing w:before="2" w:after="0" w:line="240" w:lineRule="auto"/>
        <w:ind w:left="213" w:right="124"/>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соблюдать</w:t>
      </w:r>
      <w:r w:rsidRPr="00E90A54">
        <w:rPr>
          <w:rFonts w:ascii="Times New Roman" w:eastAsia="Times New Roman" w:hAnsi="Times New Roman" w:cs="Times New Roman"/>
          <w:color w:val="221F1F"/>
          <w:w w:val="115"/>
          <w:sz w:val="24"/>
          <w:szCs w:val="24"/>
        </w:rPr>
        <w:tab/>
        <w:t>правила</w:t>
      </w:r>
      <w:r w:rsidRPr="00E90A54">
        <w:rPr>
          <w:rFonts w:ascii="Times New Roman" w:eastAsia="Times New Roman" w:hAnsi="Times New Roman" w:cs="Times New Roman"/>
          <w:color w:val="221F1F"/>
          <w:w w:val="115"/>
          <w:sz w:val="24"/>
          <w:szCs w:val="24"/>
        </w:rPr>
        <w:tab/>
        <w:t>информационной</w:t>
      </w:r>
      <w:r w:rsidRPr="00E90A54">
        <w:rPr>
          <w:rFonts w:ascii="Times New Roman" w:eastAsia="Times New Roman" w:hAnsi="Times New Roman" w:cs="Times New Roman"/>
          <w:color w:val="221F1F"/>
          <w:w w:val="115"/>
          <w:sz w:val="24"/>
          <w:szCs w:val="24"/>
        </w:rPr>
        <w:tab/>
        <w:t>безопасности</w:t>
      </w:r>
      <w:r w:rsidRPr="00E90A54">
        <w:rPr>
          <w:rFonts w:ascii="Times New Roman" w:eastAsia="Times New Roman" w:hAnsi="Times New Roman" w:cs="Times New Roman"/>
          <w:color w:val="221F1F"/>
          <w:w w:val="115"/>
          <w:sz w:val="24"/>
          <w:szCs w:val="24"/>
        </w:rPr>
        <w:tab/>
        <w:t>в</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spacing w:val="-1"/>
          <w:w w:val="115"/>
          <w:sz w:val="24"/>
          <w:szCs w:val="24"/>
        </w:rPr>
        <w:t>условиях</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контролируемого</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доступа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 Интернет</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 помощью учителя);</w:t>
      </w:r>
    </w:p>
    <w:p w:rsidR="00E90A54" w:rsidRPr="00E90A54" w:rsidRDefault="00E90A54" w:rsidP="00E90A54">
      <w:pPr>
        <w:widowControl w:val="0"/>
        <w:numPr>
          <w:ilvl w:val="0"/>
          <w:numId w:val="12"/>
        </w:numPr>
        <w:tabs>
          <w:tab w:val="left" w:pos="642"/>
        </w:tabs>
        <w:autoSpaceDE w:val="0"/>
        <w:autoSpaceDN w:val="0"/>
        <w:spacing w:after="0" w:line="240" w:lineRule="auto"/>
        <w:ind w:left="213" w:right="118"/>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анализировать</w:t>
      </w:r>
      <w:r w:rsidRPr="00E90A54">
        <w:rPr>
          <w:rFonts w:ascii="Times New Roman" w:eastAsia="Times New Roman" w:hAnsi="Times New Roman" w:cs="Times New Roman"/>
          <w:color w:val="221F1F"/>
          <w:spacing w:val="40"/>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40"/>
          <w:w w:val="115"/>
          <w:sz w:val="24"/>
          <w:szCs w:val="24"/>
        </w:rPr>
        <w:t xml:space="preserve"> </w:t>
      </w:r>
      <w:r w:rsidRPr="00E90A54">
        <w:rPr>
          <w:rFonts w:ascii="Times New Roman" w:eastAsia="Times New Roman" w:hAnsi="Times New Roman" w:cs="Times New Roman"/>
          <w:color w:val="221F1F"/>
          <w:w w:val="115"/>
          <w:sz w:val="24"/>
          <w:szCs w:val="24"/>
        </w:rPr>
        <w:t>создавать</w:t>
      </w:r>
      <w:r w:rsidRPr="00E90A54">
        <w:rPr>
          <w:rFonts w:ascii="Times New Roman" w:eastAsia="Times New Roman" w:hAnsi="Times New Roman" w:cs="Times New Roman"/>
          <w:color w:val="221F1F"/>
          <w:spacing w:val="37"/>
          <w:w w:val="115"/>
          <w:sz w:val="24"/>
          <w:szCs w:val="24"/>
        </w:rPr>
        <w:t xml:space="preserve"> </w:t>
      </w:r>
      <w:r w:rsidRPr="00E90A54">
        <w:rPr>
          <w:rFonts w:ascii="Times New Roman" w:eastAsia="Times New Roman" w:hAnsi="Times New Roman" w:cs="Times New Roman"/>
          <w:color w:val="221F1F"/>
          <w:w w:val="115"/>
          <w:sz w:val="24"/>
          <w:szCs w:val="24"/>
        </w:rPr>
        <w:t>текстовую,</w:t>
      </w:r>
      <w:r w:rsidRPr="00E90A54">
        <w:rPr>
          <w:rFonts w:ascii="Times New Roman" w:eastAsia="Times New Roman" w:hAnsi="Times New Roman" w:cs="Times New Roman"/>
          <w:color w:val="221F1F"/>
          <w:spacing w:val="40"/>
          <w:w w:val="115"/>
          <w:sz w:val="24"/>
          <w:szCs w:val="24"/>
        </w:rPr>
        <w:t xml:space="preserve"> </w:t>
      </w:r>
      <w:r w:rsidRPr="00E90A54">
        <w:rPr>
          <w:rFonts w:ascii="Times New Roman" w:eastAsia="Times New Roman" w:hAnsi="Times New Roman" w:cs="Times New Roman"/>
          <w:color w:val="221F1F"/>
          <w:w w:val="115"/>
          <w:sz w:val="24"/>
          <w:szCs w:val="24"/>
        </w:rPr>
        <w:t>видео-,</w:t>
      </w:r>
      <w:r w:rsidRPr="00E90A54">
        <w:rPr>
          <w:rFonts w:ascii="Times New Roman" w:eastAsia="Times New Roman" w:hAnsi="Times New Roman" w:cs="Times New Roman"/>
          <w:color w:val="221F1F"/>
          <w:spacing w:val="41"/>
          <w:w w:val="115"/>
          <w:sz w:val="24"/>
          <w:szCs w:val="24"/>
        </w:rPr>
        <w:t xml:space="preserve"> </w:t>
      </w:r>
      <w:r w:rsidRPr="00E90A54">
        <w:rPr>
          <w:rFonts w:ascii="Times New Roman" w:eastAsia="Times New Roman" w:hAnsi="Times New Roman" w:cs="Times New Roman"/>
          <w:color w:val="221F1F"/>
          <w:w w:val="115"/>
          <w:sz w:val="24"/>
          <w:szCs w:val="24"/>
        </w:rPr>
        <w:t>графическую,</w:t>
      </w:r>
      <w:r w:rsidRPr="00E90A54">
        <w:rPr>
          <w:rFonts w:ascii="Times New Roman" w:eastAsia="Times New Roman" w:hAnsi="Times New Roman" w:cs="Times New Roman"/>
          <w:color w:val="221F1F"/>
          <w:spacing w:val="38"/>
          <w:w w:val="115"/>
          <w:sz w:val="24"/>
          <w:szCs w:val="24"/>
        </w:rPr>
        <w:t xml:space="preserve"> </w:t>
      </w:r>
      <w:r w:rsidRPr="00E90A54">
        <w:rPr>
          <w:rFonts w:ascii="Times New Roman" w:eastAsia="Times New Roman" w:hAnsi="Times New Roman" w:cs="Times New Roman"/>
          <w:color w:val="221F1F"/>
          <w:w w:val="115"/>
          <w:sz w:val="24"/>
          <w:szCs w:val="24"/>
        </w:rPr>
        <w:t>звуковую</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информацию в</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соответствии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учебной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задачей;</w:t>
      </w:r>
    </w:p>
    <w:p w:rsidR="00E90A54" w:rsidRPr="00E90A54" w:rsidRDefault="00E90A54" w:rsidP="00E90A54">
      <w:pPr>
        <w:widowControl w:val="0"/>
        <w:numPr>
          <w:ilvl w:val="0"/>
          <w:numId w:val="12"/>
        </w:numPr>
        <w:tabs>
          <w:tab w:val="left" w:pos="642"/>
          <w:tab w:val="left" w:pos="2604"/>
          <w:tab w:val="left" w:pos="4479"/>
          <w:tab w:val="left" w:pos="6243"/>
          <w:tab w:val="left" w:pos="6718"/>
          <w:tab w:val="left" w:pos="8324"/>
          <w:tab w:val="left" w:pos="9473"/>
        </w:tabs>
        <w:autoSpaceDE w:val="0"/>
        <w:autoSpaceDN w:val="0"/>
        <w:spacing w:after="0" w:line="299" w:lineRule="exact"/>
        <w:ind w:left="641" w:hanging="42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фиксировать</w:t>
      </w:r>
      <w:r w:rsidRPr="00E90A54">
        <w:rPr>
          <w:rFonts w:ascii="Times New Roman" w:eastAsia="Times New Roman" w:hAnsi="Times New Roman" w:cs="Times New Roman"/>
          <w:color w:val="221F1F"/>
          <w:w w:val="115"/>
          <w:sz w:val="24"/>
          <w:szCs w:val="24"/>
        </w:rPr>
        <w:tab/>
        <w:t>полученные</w:t>
      </w:r>
      <w:r w:rsidRPr="00E90A54">
        <w:rPr>
          <w:rFonts w:ascii="Times New Roman" w:eastAsia="Times New Roman" w:hAnsi="Times New Roman" w:cs="Times New Roman"/>
          <w:color w:val="221F1F"/>
          <w:w w:val="115"/>
          <w:sz w:val="24"/>
          <w:szCs w:val="24"/>
        </w:rPr>
        <w:tab/>
        <w:t>результаты</w:t>
      </w:r>
      <w:r w:rsidRPr="00E90A54">
        <w:rPr>
          <w:rFonts w:ascii="Times New Roman" w:eastAsia="Times New Roman" w:hAnsi="Times New Roman" w:cs="Times New Roman"/>
          <w:color w:val="221F1F"/>
          <w:w w:val="115"/>
          <w:sz w:val="24"/>
          <w:szCs w:val="24"/>
        </w:rPr>
        <w:tab/>
        <w:t>в</w:t>
      </w:r>
      <w:r w:rsidRPr="00E90A54">
        <w:rPr>
          <w:rFonts w:ascii="Times New Roman" w:eastAsia="Times New Roman" w:hAnsi="Times New Roman" w:cs="Times New Roman"/>
          <w:color w:val="221F1F"/>
          <w:w w:val="115"/>
          <w:sz w:val="24"/>
          <w:szCs w:val="24"/>
        </w:rPr>
        <w:tab/>
        <w:t>текстовой</w:t>
      </w:r>
      <w:r w:rsidRPr="00E90A54">
        <w:rPr>
          <w:rFonts w:ascii="Times New Roman" w:eastAsia="Times New Roman" w:hAnsi="Times New Roman" w:cs="Times New Roman"/>
          <w:color w:val="221F1F"/>
          <w:w w:val="115"/>
          <w:sz w:val="24"/>
          <w:szCs w:val="24"/>
        </w:rPr>
        <w:tab/>
        <w:t>форме</w:t>
      </w:r>
      <w:r w:rsidRPr="00E90A54">
        <w:rPr>
          <w:rFonts w:ascii="Times New Roman" w:eastAsia="Times New Roman" w:hAnsi="Times New Roman" w:cs="Times New Roman"/>
          <w:color w:val="221F1F"/>
          <w:w w:val="115"/>
          <w:sz w:val="24"/>
          <w:szCs w:val="24"/>
        </w:rPr>
        <w:tab/>
        <w:t>(отчёт,</w:t>
      </w:r>
    </w:p>
    <w:p w:rsidR="00E90A54" w:rsidRPr="00E90A54" w:rsidRDefault="00E90A54" w:rsidP="00E90A54">
      <w:pPr>
        <w:widowControl w:val="0"/>
        <w:autoSpaceDE w:val="0"/>
        <w:autoSpaceDN w:val="0"/>
        <w:spacing w:after="0" w:line="299" w:lineRule="exact"/>
        <w:rPr>
          <w:rFonts w:ascii="Wingdings" w:eastAsia="Times New Roman" w:hAnsi="Wingdings" w:cs="Times New Roman"/>
          <w:sz w:val="24"/>
          <w:szCs w:val="24"/>
        </w:rPr>
        <w:sectPr w:rsidR="00E90A54" w:rsidRPr="00E90A54">
          <w:pgSz w:w="11910" w:h="16840"/>
          <w:pgMar w:top="480" w:right="660" w:bottom="720" w:left="780" w:header="0" w:footer="520" w:gutter="0"/>
          <w:cols w:space="720"/>
        </w:sectPr>
      </w:pPr>
    </w:p>
    <w:p w:rsidR="00E90A54" w:rsidRPr="00E90A54" w:rsidRDefault="00E90A54" w:rsidP="00E90A54">
      <w:pPr>
        <w:widowControl w:val="0"/>
        <w:autoSpaceDE w:val="0"/>
        <w:autoSpaceDN w:val="0"/>
        <w:spacing w:before="70" w:after="0" w:line="240" w:lineRule="auto"/>
        <w:ind w:left="213"/>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lastRenderedPageBreak/>
        <w:t>выступление,</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высказывание)</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графическом</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виде</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(рисунок,</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схема,</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диаграмма).</w:t>
      </w:r>
    </w:p>
    <w:p w:rsidR="00E90A54" w:rsidRPr="00E90A54" w:rsidRDefault="00E90A54" w:rsidP="00E90A54">
      <w:pPr>
        <w:widowControl w:val="0"/>
        <w:autoSpaceDE w:val="0"/>
        <w:autoSpaceDN w:val="0"/>
        <w:spacing w:before="11"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0"/>
          <w:sz w:val="24"/>
          <w:szCs w:val="24"/>
        </w:rPr>
        <w:t>Коммуникативные</w:t>
      </w:r>
      <w:r w:rsidRPr="00E90A54">
        <w:rPr>
          <w:rFonts w:ascii="Times New Roman" w:eastAsia="Times New Roman" w:hAnsi="Times New Roman" w:cs="Times New Roman"/>
          <w:b/>
          <w:bCs/>
          <w:i/>
          <w:iCs/>
          <w:color w:val="221F1F"/>
          <w:spacing w:val="67"/>
          <w:w w:val="110"/>
          <w:sz w:val="24"/>
          <w:szCs w:val="24"/>
        </w:rPr>
        <w:t xml:space="preserve"> </w:t>
      </w:r>
      <w:r w:rsidRPr="00E90A54">
        <w:rPr>
          <w:rFonts w:ascii="Times New Roman" w:eastAsia="Times New Roman" w:hAnsi="Times New Roman" w:cs="Times New Roman"/>
          <w:b/>
          <w:bCs/>
          <w:i/>
          <w:iCs/>
          <w:color w:val="221F1F"/>
          <w:w w:val="110"/>
          <w:sz w:val="24"/>
          <w:szCs w:val="24"/>
        </w:rPr>
        <w:t>универсальные</w:t>
      </w:r>
      <w:r w:rsidRPr="00E90A54">
        <w:rPr>
          <w:rFonts w:ascii="Times New Roman" w:eastAsia="Times New Roman" w:hAnsi="Times New Roman" w:cs="Times New Roman"/>
          <w:b/>
          <w:bCs/>
          <w:i/>
          <w:iCs/>
          <w:color w:val="221F1F"/>
          <w:spacing w:val="70"/>
          <w:w w:val="110"/>
          <w:sz w:val="24"/>
          <w:szCs w:val="24"/>
        </w:rPr>
        <w:t xml:space="preserve"> </w:t>
      </w:r>
      <w:r w:rsidRPr="00E90A54">
        <w:rPr>
          <w:rFonts w:ascii="Times New Roman" w:eastAsia="Times New Roman" w:hAnsi="Times New Roman" w:cs="Times New Roman"/>
          <w:b/>
          <w:bCs/>
          <w:i/>
          <w:iCs/>
          <w:color w:val="221F1F"/>
          <w:w w:val="110"/>
          <w:sz w:val="24"/>
          <w:szCs w:val="24"/>
        </w:rPr>
        <w:t>учебные</w:t>
      </w:r>
      <w:r w:rsidRPr="00E90A54">
        <w:rPr>
          <w:rFonts w:ascii="Times New Roman" w:eastAsia="Times New Roman" w:hAnsi="Times New Roman" w:cs="Times New Roman"/>
          <w:b/>
          <w:bCs/>
          <w:i/>
          <w:iCs/>
          <w:color w:val="221F1F"/>
          <w:spacing w:val="67"/>
          <w:w w:val="110"/>
          <w:sz w:val="24"/>
          <w:szCs w:val="24"/>
        </w:rPr>
        <w:t xml:space="preserve"> </w:t>
      </w:r>
      <w:r w:rsidRPr="00E90A54">
        <w:rPr>
          <w:rFonts w:ascii="Times New Roman" w:eastAsia="Times New Roman" w:hAnsi="Times New Roman" w:cs="Times New Roman"/>
          <w:b/>
          <w:bCs/>
          <w:i/>
          <w:iCs/>
          <w:color w:val="221F1F"/>
          <w:w w:val="110"/>
          <w:sz w:val="24"/>
          <w:szCs w:val="24"/>
        </w:rPr>
        <w:t>действия:</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20"/>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в процессе диалогов задавать вопросы, высказывать суждения, оценивать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выступления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участников;</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признавать возможность существования разных точек зрения; корректно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аргументированно высказывать своё мнение; приводить доказательства своей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правоты;</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16"/>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соблюдать правила ведения диалога и дискуссии; проявлять уважительное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отношение</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собеседнику;</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0"/>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использовать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смысловое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чтение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для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определения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темы,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главной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мысли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текста</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о</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социальной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взаимоотношениях</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поступках</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людей;</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создавать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устные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письменные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тексты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(описание,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рассуждение,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повествование);</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8"/>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конструировать обобщения и выводы на основе полученных результатов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наблюдений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опытной</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работы,</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подкреплять 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доказательствами;</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1"/>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находить ошибки и восстанавливать деформированный текст об изученных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объектах</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явлениях</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природы,</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событиях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социальной жизни;</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32"/>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готовить небольшие публичные выступления с возможной презентацией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(текст,</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рисунки,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фото,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плакаты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 др.)</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тексту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выступления.</w:t>
      </w:r>
    </w:p>
    <w:p w:rsidR="00E90A54" w:rsidRPr="00E90A54" w:rsidRDefault="00E90A54" w:rsidP="00E90A54">
      <w:pPr>
        <w:widowControl w:val="0"/>
        <w:autoSpaceDE w:val="0"/>
        <w:autoSpaceDN w:val="0"/>
        <w:spacing w:before="10"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Регулятивные</w:t>
      </w:r>
      <w:r w:rsidRPr="00E90A54">
        <w:rPr>
          <w:rFonts w:ascii="Times New Roman" w:eastAsia="Times New Roman" w:hAnsi="Times New Roman" w:cs="Times New Roman"/>
          <w:b/>
          <w:bCs/>
          <w:i/>
          <w:iCs/>
          <w:color w:val="221F1F"/>
          <w:spacing w:val="-9"/>
          <w:w w:val="115"/>
          <w:sz w:val="24"/>
          <w:szCs w:val="24"/>
        </w:rPr>
        <w:t xml:space="preserve"> </w:t>
      </w:r>
      <w:r w:rsidRPr="00E90A54">
        <w:rPr>
          <w:rFonts w:ascii="Times New Roman" w:eastAsia="Times New Roman" w:hAnsi="Times New Roman" w:cs="Times New Roman"/>
          <w:b/>
          <w:bCs/>
          <w:i/>
          <w:iCs/>
          <w:color w:val="221F1F"/>
          <w:w w:val="115"/>
          <w:sz w:val="24"/>
          <w:szCs w:val="24"/>
        </w:rPr>
        <w:t>универсальные</w:t>
      </w:r>
      <w:r w:rsidRPr="00E90A54">
        <w:rPr>
          <w:rFonts w:ascii="Times New Roman" w:eastAsia="Times New Roman" w:hAnsi="Times New Roman" w:cs="Times New Roman"/>
          <w:b/>
          <w:bCs/>
          <w:i/>
          <w:iCs/>
          <w:color w:val="221F1F"/>
          <w:spacing w:val="-8"/>
          <w:w w:val="115"/>
          <w:sz w:val="24"/>
          <w:szCs w:val="24"/>
        </w:rPr>
        <w:t xml:space="preserve"> </w:t>
      </w:r>
      <w:r w:rsidRPr="00E90A54">
        <w:rPr>
          <w:rFonts w:ascii="Times New Roman" w:eastAsia="Times New Roman" w:hAnsi="Times New Roman" w:cs="Times New Roman"/>
          <w:b/>
          <w:bCs/>
          <w:i/>
          <w:iCs/>
          <w:color w:val="221F1F"/>
          <w:w w:val="115"/>
          <w:sz w:val="24"/>
          <w:szCs w:val="24"/>
        </w:rPr>
        <w:t>учебные</w:t>
      </w:r>
      <w:r w:rsidRPr="00E90A54">
        <w:rPr>
          <w:rFonts w:ascii="Times New Roman" w:eastAsia="Times New Roman" w:hAnsi="Times New Roman" w:cs="Times New Roman"/>
          <w:b/>
          <w:bCs/>
          <w:i/>
          <w:iCs/>
          <w:color w:val="221F1F"/>
          <w:spacing w:val="-8"/>
          <w:w w:val="115"/>
          <w:sz w:val="24"/>
          <w:szCs w:val="24"/>
        </w:rPr>
        <w:t xml:space="preserve"> </w:t>
      </w:r>
      <w:r w:rsidRPr="00E90A54">
        <w:rPr>
          <w:rFonts w:ascii="Times New Roman" w:eastAsia="Times New Roman" w:hAnsi="Times New Roman" w:cs="Times New Roman"/>
          <w:b/>
          <w:bCs/>
          <w:i/>
          <w:iCs/>
          <w:color w:val="221F1F"/>
          <w:w w:val="115"/>
          <w:sz w:val="24"/>
          <w:szCs w:val="24"/>
        </w:rPr>
        <w:t>действия:</w:t>
      </w:r>
    </w:p>
    <w:p w:rsidR="00E90A54" w:rsidRPr="00E90A54" w:rsidRDefault="00E90A54" w:rsidP="00E90A54">
      <w:pPr>
        <w:widowControl w:val="0"/>
        <w:autoSpaceDE w:val="0"/>
        <w:autoSpaceDN w:val="0"/>
        <w:spacing w:before="11" w:after="0" w:line="240" w:lineRule="auto"/>
        <w:rPr>
          <w:rFonts w:ascii="Times New Roman" w:eastAsia="Times New Roman" w:hAnsi="Times New Roman" w:cs="Times New Roman"/>
          <w:b/>
          <w:i/>
          <w:sz w:val="24"/>
          <w:szCs w:val="24"/>
        </w:rPr>
      </w:pPr>
    </w:p>
    <w:p w:rsidR="00E90A54" w:rsidRPr="00E90A54" w:rsidRDefault="00E90A54" w:rsidP="00E90A54">
      <w:pPr>
        <w:widowControl w:val="0"/>
        <w:numPr>
          <w:ilvl w:val="1"/>
          <w:numId w:val="9"/>
        </w:numPr>
        <w:tabs>
          <w:tab w:val="left" w:pos="935"/>
        </w:tabs>
        <w:autoSpaceDE w:val="0"/>
        <w:autoSpaceDN w:val="0"/>
        <w:spacing w:after="0" w:line="240" w:lineRule="auto"/>
        <w:ind w:hanging="361"/>
        <w:jc w:val="center"/>
        <w:rPr>
          <w:rFonts w:ascii="Times New Roman" w:eastAsia="Times New Roman" w:hAnsi="Times New Roman" w:cs="Times New Roman"/>
          <w:b/>
          <w:i/>
          <w:color w:val="221F1F"/>
          <w:sz w:val="24"/>
          <w:szCs w:val="24"/>
        </w:rPr>
      </w:pPr>
      <w:r w:rsidRPr="00E90A54">
        <w:rPr>
          <w:rFonts w:ascii="Times New Roman" w:eastAsia="Times New Roman" w:hAnsi="Times New Roman" w:cs="Times New Roman"/>
          <w:b/>
          <w:i/>
          <w:color w:val="221F1F"/>
          <w:w w:val="115"/>
          <w:sz w:val="24"/>
          <w:szCs w:val="24"/>
        </w:rPr>
        <w:t>Самоорганизация:</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30"/>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планировать</w:t>
      </w:r>
      <w:r w:rsidRPr="00E90A54">
        <w:rPr>
          <w:rFonts w:ascii="Times New Roman" w:eastAsia="Times New Roman" w:hAnsi="Times New Roman" w:cs="Times New Roman"/>
          <w:color w:val="221F1F"/>
          <w:spacing w:val="24"/>
          <w:w w:val="115"/>
          <w:sz w:val="24"/>
          <w:szCs w:val="24"/>
        </w:rPr>
        <w:t xml:space="preserve"> </w:t>
      </w:r>
      <w:r w:rsidRPr="00E90A54">
        <w:rPr>
          <w:rFonts w:ascii="Times New Roman" w:eastAsia="Times New Roman" w:hAnsi="Times New Roman" w:cs="Times New Roman"/>
          <w:color w:val="221F1F"/>
          <w:w w:val="115"/>
          <w:sz w:val="24"/>
          <w:szCs w:val="24"/>
        </w:rPr>
        <w:t>самостоятельно</w:t>
      </w:r>
      <w:r w:rsidRPr="00E90A54">
        <w:rPr>
          <w:rFonts w:ascii="Times New Roman" w:eastAsia="Times New Roman" w:hAnsi="Times New Roman" w:cs="Times New Roman"/>
          <w:color w:val="221F1F"/>
          <w:spacing w:val="25"/>
          <w:w w:val="115"/>
          <w:sz w:val="24"/>
          <w:szCs w:val="24"/>
        </w:rPr>
        <w:t xml:space="preserve"> </w:t>
      </w:r>
      <w:r w:rsidRPr="00E90A54">
        <w:rPr>
          <w:rFonts w:ascii="Times New Roman" w:eastAsia="Times New Roman" w:hAnsi="Times New Roman" w:cs="Times New Roman"/>
          <w:color w:val="221F1F"/>
          <w:w w:val="115"/>
          <w:sz w:val="24"/>
          <w:szCs w:val="24"/>
        </w:rPr>
        <w:t>или</w:t>
      </w:r>
      <w:r w:rsidRPr="00E90A54">
        <w:rPr>
          <w:rFonts w:ascii="Times New Roman" w:eastAsia="Times New Roman" w:hAnsi="Times New Roman" w:cs="Times New Roman"/>
          <w:color w:val="221F1F"/>
          <w:spacing w:val="26"/>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25"/>
          <w:w w:val="115"/>
          <w:sz w:val="24"/>
          <w:szCs w:val="24"/>
        </w:rPr>
        <w:t xml:space="preserve"> </w:t>
      </w:r>
      <w:r w:rsidRPr="00E90A54">
        <w:rPr>
          <w:rFonts w:ascii="Times New Roman" w:eastAsia="Times New Roman" w:hAnsi="Times New Roman" w:cs="Times New Roman"/>
          <w:color w:val="221F1F"/>
          <w:w w:val="115"/>
          <w:sz w:val="24"/>
          <w:szCs w:val="24"/>
        </w:rPr>
        <w:t>небольшой</w:t>
      </w:r>
      <w:r w:rsidRPr="00E90A54">
        <w:rPr>
          <w:rFonts w:ascii="Times New Roman" w:eastAsia="Times New Roman" w:hAnsi="Times New Roman" w:cs="Times New Roman"/>
          <w:color w:val="221F1F"/>
          <w:spacing w:val="27"/>
          <w:w w:val="115"/>
          <w:sz w:val="24"/>
          <w:szCs w:val="24"/>
        </w:rPr>
        <w:t xml:space="preserve"> </w:t>
      </w:r>
      <w:r w:rsidRPr="00E90A54">
        <w:rPr>
          <w:rFonts w:ascii="Times New Roman" w:eastAsia="Times New Roman" w:hAnsi="Times New Roman" w:cs="Times New Roman"/>
          <w:color w:val="221F1F"/>
          <w:w w:val="115"/>
          <w:sz w:val="24"/>
          <w:szCs w:val="24"/>
        </w:rPr>
        <w:t>помощью</w:t>
      </w:r>
      <w:r w:rsidRPr="00E90A54">
        <w:rPr>
          <w:rFonts w:ascii="Times New Roman" w:eastAsia="Times New Roman" w:hAnsi="Times New Roman" w:cs="Times New Roman"/>
          <w:color w:val="221F1F"/>
          <w:spacing w:val="25"/>
          <w:w w:val="115"/>
          <w:sz w:val="24"/>
          <w:szCs w:val="24"/>
        </w:rPr>
        <w:t xml:space="preserve"> </w:t>
      </w:r>
      <w:r w:rsidRPr="00E90A54">
        <w:rPr>
          <w:rFonts w:ascii="Times New Roman" w:eastAsia="Times New Roman" w:hAnsi="Times New Roman" w:cs="Times New Roman"/>
          <w:color w:val="221F1F"/>
          <w:w w:val="115"/>
          <w:sz w:val="24"/>
          <w:szCs w:val="24"/>
        </w:rPr>
        <w:t>учителя</w:t>
      </w:r>
      <w:r w:rsidRPr="00E90A54">
        <w:rPr>
          <w:rFonts w:ascii="Times New Roman" w:eastAsia="Times New Roman" w:hAnsi="Times New Roman" w:cs="Times New Roman"/>
          <w:color w:val="221F1F"/>
          <w:spacing w:val="25"/>
          <w:w w:val="115"/>
          <w:sz w:val="24"/>
          <w:szCs w:val="24"/>
        </w:rPr>
        <w:t xml:space="preserve"> </w:t>
      </w:r>
      <w:r w:rsidRPr="00E90A54">
        <w:rPr>
          <w:rFonts w:ascii="Times New Roman" w:eastAsia="Times New Roman" w:hAnsi="Times New Roman" w:cs="Times New Roman"/>
          <w:color w:val="221F1F"/>
          <w:w w:val="115"/>
          <w:sz w:val="24"/>
          <w:szCs w:val="24"/>
        </w:rPr>
        <w:t>действия</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решению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учебной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задачи;</w:t>
      </w:r>
    </w:p>
    <w:p w:rsidR="00E90A54" w:rsidRPr="00E90A54" w:rsidRDefault="00E90A54" w:rsidP="00E90A54">
      <w:pPr>
        <w:widowControl w:val="0"/>
        <w:numPr>
          <w:ilvl w:val="0"/>
          <w:numId w:val="12"/>
        </w:numPr>
        <w:tabs>
          <w:tab w:val="left" w:pos="572"/>
        </w:tabs>
        <w:autoSpaceDE w:val="0"/>
        <w:autoSpaceDN w:val="0"/>
        <w:spacing w:after="0" w:line="299" w:lineRule="exact"/>
        <w:ind w:left="571" w:hanging="35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выстраивать</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последовательность</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выбранных</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действий</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операций.</w:t>
      </w:r>
    </w:p>
    <w:p w:rsidR="00E90A54" w:rsidRPr="00E90A54" w:rsidRDefault="00E90A54" w:rsidP="00E90A54">
      <w:pPr>
        <w:widowControl w:val="0"/>
        <w:autoSpaceDE w:val="0"/>
        <w:autoSpaceDN w:val="0"/>
        <w:spacing w:before="11" w:after="0" w:line="240" w:lineRule="auto"/>
        <w:rPr>
          <w:rFonts w:ascii="Times New Roman" w:eastAsia="Times New Roman" w:hAnsi="Times New Roman" w:cs="Times New Roman"/>
          <w:sz w:val="24"/>
          <w:szCs w:val="24"/>
        </w:rPr>
      </w:pPr>
    </w:p>
    <w:p w:rsidR="00E90A54" w:rsidRPr="00E90A54" w:rsidRDefault="00E90A54" w:rsidP="00E90A54">
      <w:pPr>
        <w:widowControl w:val="0"/>
        <w:numPr>
          <w:ilvl w:val="1"/>
          <w:numId w:val="9"/>
        </w:numPr>
        <w:tabs>
          <w:tab w:val="left" w:pos="935"/>
        </w:tabs>
        <w:autoSpaceDE w:val="0"/>
        <w:autoSpaceDN w:val="0"/>
        <w:spacing w:after="0" w:line="240" w:lineRule="auto"/>
        <w:ind w:hanging="361"/>
        <w:jc w:val="both"/>
        <w:outlineLvl w:val="2"/>
        <w:rPr>
          <w:rFonts w:ascii="Times New Roman" w:eastAsia="Times New Roman" w:hAnsi="Times New Roman" w:cs="Times New Roman"/>
          <w:b/>
          <w:bCs/>
          <w:i/>
          <w:iCs/>
          <w:color w:val="221F1F"/>
          <w:sz w:val="24"/>
          <w:szCs w:val="24"/>
        </w:rPr>
      </w:pPr>
      <w:r w:rsidRPr="00E90A54">
        <w:rPr>
          <w:rFonts w:ascii="Times New Roman" w:eastAsia="Times New Roman" w:hAnsi="Times New Roman" w:cs="Times New Roman"/>
          <w:b/>
          <w:bCs/>
          <w:i/>
          <w:iCs/>
          <w:color w:val="221F1F"/>
          <w:w w:val="115"/>
          <w:sz w:val="24"/>
          <w:szCs w:val="24"/>
        </w:rPr>
        <w:t>Самоконтроль:</w:t>
      </w:r>
    </w:p>
    <w:p w:rsidR="00E90A54" w:rsidRPr="00E90A54" w:rsidRDefault="00E90A54" w:rsidP="00E90A54">
      <w:pPr>
        <w:widowControl w:val="0"/>
        <w:numPr>
          <w:ilvl w:val="0"/>
          <w:numId w:val="12"/>
        </w:numPr>
        <w:tabs>
          <w:tab w:val="left" w:pos="642"/>
        </w:tabs>
        <w:autoSpaceDE w:val="0"/>
        <w:autoSpaceDN w:val="0"/>
        <w:spacing w:before="1" w:after="0" w:line="298" w:lineRule="exact"/>
        <w:ind w:left="641" w:hanging="4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осуществлять</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контроль</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процесса</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результата</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своей</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деятельности;</w:t>
      </w:r>
    </w:p>
    <w:p w:rsidR="00E90A54" w:rsidRPr="00E90A54" w:rsidRDefault="00E90A54" w:rsidP="00E90A54">
      <w:pPr>
        <w:widowControl w:val="0"/>
        <w:numPr>
          <w:ilvl w:val="0"/>
          <w:numId w:val="12"/>
        </w:numPr>
        <w:tabs>
          <w:tab w:val="left" w:pos="642"/>
        </w:tabs>
        <w:autoSpaceDE w:val="0"/>
        <w:autoSpaceDN w:val="0"/>
        <w:spacing w:after="0" w:line="240" w:lineRule="auto"/>
        <w:ind w:left="213" w:right="126"/>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находить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ошибки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работе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устанавливать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причины;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корректировать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действия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необходимости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небольшой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помощью</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учителя);</w:t>
      </w:r>
    </w:p>
    <w:p w:rsidR="00E90A54" w:rsidRPr="00E90A54" w:rsidRDefault="00E90A54" w:rsidP="00E90A54">
      <w:pPr>
        <w:widowControl w:val="0"/>
        <w:numPr>
          <w:ilvl w:val="0"/>
          <w:numId w:val="12"/>
        </w:numPr>
        <w:tabs>
          <w:tab w:val="left" w:pos="642"/>
        </w:tabs>
        <w:autoSpaceDE w:val="0"/>
        <w:autoSpaceDN w:val="0"/>
        <w:spacing w:after="0" w:line="240" w:lineRule="auto"/>
        <w:ind w:left="213" w:right="127"/>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предвидеть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возможность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возникновения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трудностей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ошибок,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предусматривать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способы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предупреждения,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числе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житейских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ситуациях,</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опасных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для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здоровья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4"/>
          <w:szCs w:val="24"/>
        </w:rPr>
      </w:pPr>
    </w:p>
    <w:p w:rsidR="00E90A54" w:rsidRPr="00E90A54" w:rsidRDefault="00E90A54" w:rsidP="00E90A54">
      <w:pPr>
        <w:widowControl w:val="0"/>
        <w:numPr>
          <w:ilvl w:val="1"/>
          <w:numId w:val="9"/>
        </w:numPr>
        <w:tabs>
          <w:tab w:val="left" w:pos="921"/>
          <w:tab w:val="left" w:pos="923"/>
        </w:tabs>
        <w:autoSpaceDE w:val="0"/>
        <w:autoSpaceDN w:val="0"/>
        <w:spacing w:after="0" w:line="240" w:lineRule="auto"/>
        <w:ind w:left="922" w:hanging="710"/>
        <w:jc w:val="center"/>
        <w:outlineLvl w:val="2"/>
        <w:rPr>
          <w:rFonts w:ascii="Times New Roman" w:eastAsia="Times New Roman" w:hAnsi="Times New Roman" w:cs="Times New Roman"/>
          <w:b/>
          <w:bCs/>
          <w:i/>
          <w:iCs/>
          <w:color w:val="221F1F"/>
          <w:sz w:val="24"/>
          <w:szCs w:val="24"/>
        </w:rPr>
      </w:pPr>
      <w:r w:rsidRPr="00E90A54">
        <w:rPr>
          <w:rFonts w:ascii="Times New Roman" w:eastAsia="Times New Roman" w:hAnsi="Times New Roman" w:cs="Times New Roman"/>
          <w:b/>
          <w:bCs/>
          <w:i/>
          <w:iCs/>
          <w:color w:val="221F1F"/>
          <w:w w:val="115"/>
          <w:sz w:val="24"/>
          <w:szCs w:val="24"/>
        </w:rPr>
        <w:t>Самооценка:</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30"/>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объективно</w:t>
      </w:r>
      <w:r w:rsidRPr="00E90A54">
        <w:rPr>
          <w:rFonts w:ascii="Times New Roman" w:eastAsia="Times New Roman" w:hAnsi="Times New Roman" w:cs="Times New Roman"/>
          <w:color w:val="221F1F"/>
          <w:spacing w:val="9"/>
          <w:w w:val="115"/>
          <w:sz w:val="24"/>
          <w:szCs w:val="24"/>
        </w:rPr>
        <w:t xml:space="preserve"> </w:t>
      </w:r>
      <w:r w:rsidRPr="00E90A54">
        <w:rPr>
          <w:rFonts w:ascii="Times New Roman" w:eastAsia="Times New Roman" w:hAnsi="Times New Roman" w:cs="Times New Roman"/>
          <w:color w:val="221F1F"/>
          <w:w w:val="115"/>
          <w:sz w:val="24"/>
          <w:szCs w:val="24"/>
        </w:rPr>
        <w:t>оценивать</w:t>
      </w:r>
      <w:r w:rsidRPr="00E90A54">
        <w:rPr>
          <w:rFonts w:ascii="Times New Roman" w:eastAsia="Times New Roman" w:hAnsi="Times New Roman" w:cs="Times New Roman"/>
          <w:color w:val="221F1F"/>
          <w:spacing w:val="10"/>
          <w:w w:val="115"/>
          <w:sz w:val="24"/>
          <w:szCs w:val="24"/>
        </w:rPr>
        <w:t xml:space="preserve"> </w:t>
      </w:r>
      <w:r w:rsidRPr="00E90A54">
        <w:rPr>
          <w:rFonts w:ascii="Times New Roman" w:eastAsia="Times New Roman" w:hAnsi="Times New Roman" w:cs="Times New Roman"/>
          <w:color w:val="221F1F"/>
          <w:w w:val="115"/>
          <w:sz w:val="24"/>
          <w:szCs w:val="24"/>
        </w:rPr>
        <w:t>результаты</w:t>
      </w:r>
      <w:r w:rsidRPr="00E90A54">
        <w:rPr>
          <w:rFonts w:ascii="Times New Roman" w:eastAsia="Times New Roman" w:hAnsi="Times New Roman" w:cs="Times New Roman"/>
          <w:color w:val="221F1F"/>
          <w:spacing w:val="11"/>
          <w:w w:val="115"/>
          <w:sz w:val="24"/>
          <w:szCs w:val="24"/>
        </w:rPr>
        <w:t xml:space="preserve"> </w:t>
      </w:r>
      <w:r w:rsidRPr="00E90A54">
        <w:rPr>
          <w:rFonts w:ascii="Times New Roman" w:eastAsia="Times New Roman" w:hAnsi="Times New Roman" w:cs="Times New Roman"/>
          <w:color w:val="221F1F"/>
          <w:w w:val="115"/>
          <w:sz w:val="24"/>
          <w:szCs w:val="24"/>
        </w:rPr>
        <w:t>своей</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деятельности,</w:t>
      </w:r>
      <w:r w:rsidRPr="00E90A54">
        <w:rPr>
          <w:rFonts w:ascii="Times New Roman" w:eastAsia="Times New Roman" w:hAnsi="Times New Roman" w:cs="Times New Roman"/>
          <w:color w:val="221F1F"/>
          <w:spacing w:val="9"/>
          <w:w w:val="115"/>
          <w:sz w:val="24"/>
          <w:szCs w:val="24"/>
        </w:rPr>
        <w:t xml:space="preserve"> </w:t>
      </w:r>
      <w:r w:rsidRPr="00E90A54">
        <w:rPr>
          <w:rFonts w:ascii="Times New Roman" w:eastAsia="Times New Roman" w:hAnsi="Times New Roman" w:cs="Times New Roman"/>
          <w:color w:val="221F1F"/>
          <w:w w:val="115"/>
          <w:sz w:val="24"/>
          <w:szCs w:val="24"/>
        </w:rPr>
        <w:t>соотносить</w:t>
      </w:r>
      <w:r w:rsidRPr="00E90A54">
        <w:rPr>
          <w:rFonts w:ascii="Times New Roman" w:eastAsia="Times New Roman" w:hAnsi="Times New Roman" w:cs="Times New Roman"/>
          <w:color w:val="221F1F"/>
          <w:spacing w:val="10"/>
          <w:w w:val="115"/>
          <w:sz w:val="24"/>
          <w:szCs w:val="24"/>
        </w:rPr>
        <w:t xml:space="preserve"> </w:t>
      </w:r>
      <w:r w:rsidRPr="00E90A54">
        <w:rPr>
          <w:rFonts w:ascii="Times New Roman" w:eastAsia="Times New Roman" w:hAnsi="Times New Roman" w:cs="Times New Roman"/>
          <w:color w:val="221F1F"/>
          <w:w w:val="115"/>
          <w:sz w:val="24"/>
          <w:szCs w:val="24"/>
        </w:rPr>
        <w:t>свою</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оценку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оценкой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учителя;</w:t>
      </w:r>
    </w:p>
    <w:p w:rsidR="00E90A54" w:rsidRPr="00E90A54" w:rsidRDefault="00E90A54" w:rsidP="00E90A54">
      <w:pPr>
        <w:widowControl w:val="0"/>
        <w:numPr>
          <w:ilvl w:val="0"/>
          <w:numId w:val="12"/>
        </w:numPr>
        <w:tabs>
          <w:tab w:val="left" w:pos="572"/>
          <w:tab w:val="left" w:pos="2251"/>
          <w:tab w:val="left" w:pos="4898"/>
          <w:tab w:val="left" w:pos="6722"/>
          <w:tab w:val="left" w:pos="8268"/>
          <w:tab w:val="left" w:pos="9869"/>
        </w:tabs>
        <w:autoSpaceDE w:val="0"/>
        <w:autoSpaceDN w:val="0"/>
        <w:spacing w:after="0" w:line="240" w:lineRule="auto"/>
        <w:ind w:left="213" w:right="127"/>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оценивать</w:t>
      </w:r>
      <w:r w:rsidRPr="00E90A54">
        <w:rPr>
          <w:rFonts w:ascii="Times New Roman" w:eastAsia="Times New Roman" w:hAnsi="Times New Roman" w:cs="Times New Roman"/>
          <w:color w:val="221F1F"/>
          <w:w w:val="115"/>
          <w:sz w:val="24"/>
          <w:szCs w:val="24"/>
        </w:rPr>
        <w:tab/>
        <w:t>целесообразность</w:t>
      </w:r>
      <w:r w:rsidRPr="00E90A54">
        <w:rPr>
          <w:rFonts w:ascii="Times New Roman" w:eastAsia="Times New Roman" w:hAnsi="Times New Roman" w:cs="Times New Roman"/>
          <w:color w:val="221F1F"/>
          <w:w w:val="115"/>
          <w:sz w:val="24"/>
          <w:szCs w:val="24"/>
        </w:rPr>
        <w:tab/>
        <w:t>выбранных</w:t>
      </w:r>
      <w:r w:rsidRPr="00E90A54">
        <w:rPr>
          <w:rFonts w:ascii="Times New Roman" w:eastAsia="Times New Roman" w:hAnsi="Times New Roman" w:cs="Times New Roman"/>
          <w:color w:val="221F1F"/>
          <w:w w:val="115"/>
          <w:sz w:val="24"/>
          <w:szCs w:val="24"/>
        </w:rPr>
        <w:tab/>
        <w:t>способов</w:t>
      </w:r>
      <w:r w:rsidRPr="00E90A54">
        <w:rPr>
          <w:rFonts w:ascii="Times New Roman" w:eastAsia="Times New Roman" w:hAnsi="Times New Roman" w:cs="Times New Roman"/>
          <w:color w:val="221F1F"/>
          <w:w w:val="115"/>
          <w:sz w:val="24"/>
          <w:szCs w:val="24"/>
        </w:rPr>
        <w:tab/>
        <w:t>действия,</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spacing w:val="-2"/>
          <w:w w:val="115"/>
          <w:sz w:val="24"/>
          <w:szCs w:val="24"/>
        </w:rPr>
        <w:t>при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необходимости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корректировать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их.</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before="1" w:after="0" w:line="298" w:lineRule="exact"/>
        <w:ind w:left="213"/>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Совместная</w:t>
      </w:r>
      <w:r w:rsidRPr="00E90A54">
        <w:rPr>
          <w:rFonts w:ascii="Times New Roman" w:eastAsia="Times New Roman" w:hAnsi="Times New Roman" w:cs="Times New Roman"/>
          <w:b/>
          <w:bCs/>
          <w:i/>
          <w:iCs/>
          <w:color w:val="221F1F"/>
          <w:spacing w:val="-8"/>
          <w:w w:val="115"/>
          <w:sz w:val="24"/>
          <w:szCs w:val="24"/>
        </w:rPr>
        <w:t xml:space="preserve"> </w:t>
      </w:r>
      <w:r w:rsidRPr="00E90A54">
        <w:rPr>
          <w:rFonts w:ascii="Times New Roman" w:eastAsia="Times New Roman" w:hAnsi="Times New Roman" w:cs="Times New Roman"/>
          <w:b/>
          <w:bCs/>
          <w:i/>
          <w:iCs/>
          <w:color w:val="221F1F"/>
          <w:w w:val="115"/>
          <w:sz w:val="24"/>
          <w:szCs w:val="24"/>
        </w:rPr>
        <w:t>деятельность:</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7"/>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понимать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значение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коллективной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деятельности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для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успешного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решения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учебной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(практической)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задачи;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активно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участвовать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формулировании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краткосрочных и долгосрочных целей совместной деятельности (на основе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изученного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материала</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окружающему</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миру);</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31"/>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коллективно строить действия по достижению общей цели: распределять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роли,</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договариваться,</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обсуждать</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процесс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результат</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совместной</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работы;</w:t>
      </w:r>
    </w:p>
    <w:p w:rsidR="00E90A54" w:rsidRPr="00E90A54" w:rsidRDefault="00E90A54" w:rsidP="00E90A54">
      <w:pPr>
        <w:widowControl w:val="0"/>
        <w:numPr>
          <w:ilvl w:val="0"/>
          <w:numId w:val="12"/>
        </w:numPr>
        <w:tabs>
          <w:tab w:val="left" w:pos="572"/>
        </w:tabs>
        <w:autoSpaceDE w:val="0"/>
        <w:autoSpaceDN w:val="0"/>
        <w:spacing w:after="0" w:line="299" w:lineRule="exact"/>
        <w:ind w:left="571" w:hanging="35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проявлять</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готовность</w:t>
      </w:r>
      <w:r w:rsidRPr="00E90A54">
        <w:rPr>
          <w:rFonts w:ascii="Times New Roman" w:eastAsia="Times New Roman" w:hAnsi="Times New Roman" w:cs="Times New Roman"/>
          <w:color w:val="221F1F"/>
          <w:spacing w:val="-10"/>
          <w:w w:val="115"/>
          <w:sz w:val="24"/>
          <w:szCs w:val="24"/>
        </w:rPr>
        <w:t xml:space="preserve"> </w:t>
      </w:r>
      <w:r w:rsidRPr="00E90A54">
        <w:rPr>
          <w:rFonts w:ascii="Times New Roman" w:eastAsia="Times New Roman" w:hAnsi="Times New Roman" w:cs="Times New Roman"/>
          <w:color w:val="221F1F"/>
          <w:w w:val="115"/>
          <w:sz w:val="24"/>
          <w:szCs w:val="24"/>
        </w:rPr>
        <w:t>руководить,</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выполнять</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поручения,</w:t>
      </w:r>
      <w:r w:rsidRPr="00E90A54">
        <w:rPr>
          <w:rFonts w:ascii="Times New Roman" w:eastAsia="Times New Roman" w:hAnsi="Times New Roman" w:cs="Times New Roman"/>
          <w:color w:val="221F1F"/>
          <w:spacing w:val="-9"/>
          <w:w w:val="115"/>
          <w:sz w:val="24"/>
          <w:szCs w:val="24"/>
        </w:rPr>
        <w:t xml:space="preserve"> </w:t>
      </w:r>
      <w:r w:rsidRPr="00E90A54">
        <w:rPr>
          <w:rFonts w:ascii="Times New Roman" w:eastAsia="Times New Roman" w:hAnsi="Times New Roman" w:cs="Times New Roman"/>
          <w:color w:val="221F1F"/>
          <w:w w:val="115"/>
          <w:sz w:val="24"/>
          <w:szCs w:val="24"/>
        </w:rPr>
        <w:t>подчиняться;</w:t>
      </w:r>
    </w:p>
    <w:p w:rsidR="00E90A54" w:rsidRPr="00E90A54" w:rsidRDefault="00E90A54" w:rsidP="00E90A54">
      <w:pPr>
        <w:widowControl w:val="0"/>
        <w:autoSpaceDE w:val="0"/>
        <w:autoSpaceDN w:val="0"/>
        <w:spacing w:after="0" w:line="299" w:lineRule="exact"/>
        <w:jc w:val="both"/>
        <w:rPr>
          <w:rFonts w:ascii="Wingdings" w:eastAsia="Times New Roman" w:hAnsi="Wingdings" w:cs="Times New Roman"/>
          <w:sz w:val="24"/>
          <w:szCs w:val="24"/>
        </w:rPr>
        <w:sectPr w:rsidR="00E90A54" w:rsidRPr="00E90A54">
          <w:pgSz w:w="11910" w:h="16840"/>
          <w:pgMar w:top="480" w:right="660" w:bottom="720" w:left="780" w:header="0" w:footer="520" w:gutter="0"/>
          <w:cols w:space="720"/>
        </w:sectPr>
      </w:pPr>
    </w:p>
    <w:p w:rsidR="00E90A54" w:rsidRPr="00E90A54" w:rsidRDefault="00E90A54" w:rsidP="00E90A54">
      <w:pPr>
        <w:widowControl w:val="0"/>
        <w:numPr>
          <w:ilvl w:val="0"/>
          <w:numId w:val="12"/>
        </w:numPr>
        <w:tabs>
          <w:tab w:val="left" w:pos="572"/>
        </w:tabs>
        <w:autoSpaceDE w:val="0"/>
        <w:autoSpaceDN w:val="0"/>
        <w:spacing w:before="70" w:after="0" w:line="240" w:lineRule="auto"/>
        <w:ind w:left="213" w:right="122"/>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lastRenderedPageBreak/>
        <w:t>выполнять правила совместной деятельности: справедливо распределять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оценивать работу каждого участника; считаться с наличием разных мнений; не</w:t>
      </w:r>
      <w:r w:rsidRPr="00E90A54">
        <w:rPr>
          <w:rFonts w:ascii="Times New Roman" w:eastAsia="Times New Roman" w:hAnsi="Times New Roman" w:cs="Times New Roman"/>
          <w:color w:val="221F1F"/>
          <w:spacing w:val="-73"/>
          <w:w w:val="115"/>
          <w:sz w:val="24"/>
          <w:szCs w:val="24"/>
        </w:rPr>
        <w:t xml:space="preserve"> </w:t>
      </w:r>
      <w:r w:rsidRPr="00E90A54">
        <w:rPr>
          <w:rFonts w:ascii="Times New Roman" w:eastAsia="Times New Roman" w:hAnsi="Times New Roman" w:cs="Times New Roman"/>
          <w:color w:val="221F1F"/>
          <w:w w:val="115"/>
          <w:sz w:val="24"/>
          <w:szCs w:val="24"/>
        </w:rPr>
        <w:t>допускать конфликтов, при их возникновении мирно разрешать без участия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взрослого;</w:t>
      </w:r>
    </w:p>
    <w:p w:rsidR="00E90A54" w:rsidRPr="00E90A54" w:rsidRDefault="00E90A54" w:rsidP="00E90A54">
      <w:pPr>
        <w:widowControl w:val="0"/>
        <w:numPr>
          <w:ilvl w:val="0"/>
          <w:numId w:val="12"/>
        </w:numPr>
        <w:tabs>
          <w:tab w:val="left" w:pos="572"/>
        </w:tabs>
        <w:autoSpaceDE w:val="0"/>
        <w:autoSpaceDN w:val="0"/>
        <w:spacing w:before="2" w:after="0" w:line="240" w:lineRule="auto"/>
        <w:ind w:left="571" w:hanging="35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ответственно</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выполнять</w:t>
      </w:r>
      <w:r w:rsidRPr="00E90A54">
        <w:rPr>
          <w:rFonts w:ascii="Times New Roman" w:eastAsia="Times New Roman" w:hAnsi="Times New Roman" w:cs="Times New Roman"/>
          <w:color w:val="221F1F"/>
          <w:spacing w:val="-9"/>
          <w:w w:val="115"/>
          <w:sz w:val="24"/>
          <w:szCs w:val="24"/>
        </w:rPr>
        <w:t xml:space="preserve"> </w:t>
      </w:r>
      <w:r w:rsidRPr="00E90A54">
        <w:rPr>
          <w:rFonts w:ascii="Times New Roman" w:eastAsia="Times New Roman" w:hAnsi="Times New Roman" w:cs="Times New Roman"/>
          <w:color w:val="221F1F"/>
          <w:w w:val="115"/>
          <w:sz w:val="24"/>
          <w:szCs w:val="24"/>
        </w:rPr>
        <w:t>свою</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часть</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работы.</w:t>
      </w:r>
    </w:p>
    <w:p w:rsidR="00E90A54" w:rsidRPr="00E90A54" w:rsidRDefault="00E90A54" w:rsidP="00E90A54">
      <w:pPr>
        <w:widowControl w:val="0"/>
        <w:autoSpaceDE w:val="0"/>
        <w:autoSpaceDN w:val="0"/>
        <w:spacing w:before="11"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after="0" w:line="240" w:lineRule="auto"/>
        <w:ind w:left="3536" w:right="819" w:hanging="2454"/>
        <w:rPr>
          <w:rFonts w:ascii="Times New Roman" w:eastAsia="Times New Roman" w:hAnsi="Times New Roman" w:cs="Times New Roman"/>
          <w:b/>
          <w:sz w:val="24"/>
          <w:szCs w:val="24"/>
        </w:rPr>
      </w:pPr>
      <w:r w:rsidRPr="00E90A54">
        <w:rPr>
          <w:rFonts w:ascii="Times New Roman" w:eastAsia="Times New Roman" w:hAnsi="Times New Roman" w:cs="Times New Roman"/>
          <w:b/>
          <w:color w:val="221F1F"/>
          <w:w w:val="110"/>
          <w:sz w:val="24"/>
          <w:szCs w:val="24"/>
          <w:u w:color="221F1F"/>
        </w:rPr>
        <w:t>ПРЕДМЕТНЫЕ</w:t>
      </w:r>
      <w:r w:rsidRPr="00E90A54">
        <w:rPr>
          <w:rFonts w:ascii="Times New Roman" w:eastAsia="Times New Roman" w:hAnsi="Times New Roman" w:cs="Times New Roman"/>
          <w:b/>
          <w:color w:val="221F1F"/>
          <w:spacing w:val="36"/>
          <w:w w:val="110"/>
          <w:sz w:val="24"/>
          <w:szCs w:val="24"/>
          <w:u w:color="221F1F"/>
        </w:rPr>
        <w:t xml:space="preserve"> </w:t>
      </w:r>
      <w:r w:rsidRPr="00E90A54">
        <w:rPr>
          <w:rFonts w:ascii="Times New Roman" w:eastAsia="Times New Roman" w:hAnsi="Times New Roman" w:cs="Times New Roman"/>
          <w:b/>
          <w:color w:val="221F1F"/>
          <w:w w:val="110"/>
          <w:sz w:val="24"/>
          <w:szCs w:val="24"/>
          <w:u w:color="221F1F"/>
        </w:rPr>
        <w:t>РЕЗУЛЬТАТЫ</w:t>
      </w:r>
      <w:r w:rsidRPr="00E90A54">
        <w:rPr>
          <w:rFonts w:ascii="Times New Roman" w:eastAsia="Times New Roman" w:hAnsi="Times New Roman" w:cs="Times New Roman"/>
          <w:b/>
          <w:color w:val="221F1F"/>
          <w:spacing w:val="32"/>
          <w:w w:val="110"/>
          <w:sz w:val="24"/>
          <w:szCs w:val="24"/>
          <w:u w:color="221F1F"/>
        </w:rPr>
        <w:t xml:space="preserve"> </w:t>
      </w:r>
      <w:r w:rsidRPr="00E90A54">
        <w:rPr>
          <w:rFonts w:ascii="Times New Roman" w:eastAsia="Times New Roman" w:hAnsi="Times New Roman" w:cs="Times New Roman"/>
          <w:b/>
          <w:color w:val="221F1F"/>
          <w:w w:val="110"/>
          <w:sz w:val="24"/>
          <w:szCs w:val="24"/>
          <w:u w:color="221F1F"/>
        </w:rPr>
        <w:t>ОСВОЕНИЯ</w:t>
      </w:r>
      <w:r w:rsidRPr="00E90A54">
        <w:rPr>
          <w:rFonts w:ascii="Times New Roman" w:eastAsia="Times New Roman" w:hAnsi="Times New Roman" w:cs="Times New Roman"/>
          <w:b/>
          <w:color w:val="221F1F"/>
          <w:spacing w:val="25"/>
          <w:w w:val="110"/>
          <w:sz w:val="24"/>
          <w:szCs w:val="24"/>
          <w:u w:color="221F1F"/>
        </w:rPr>
        <w:t xml:space="preserve"> </w:t>
      </w:r>
      <w:r w:rsidRPr="00E90A54">
        <w:rPr>
          <w:rFonts w:ascii="Times New Roman" w:eastAsia="Times New Roman" w:hAnsi="Times New Roman" w:cs="Times New Roman"/>
          <w:b/>
          <w:color w:val="221F1F"/>
          <w:w w:val="110"/>
          <w:sz w:val="24"/>
          <w:szCs w:val="24"/>
          <w:u w:color="221F1F"/>
        </w:rPr>
        <w:t>ПРОГРАММЫ</w:t>
      </w:r>
      <w:r w:rsidRPr="00E90A54">
        <w:rPr>
          <w:rFonts w:ascii="Times New Roman" w:eastAsia="Times New Roman" w:hAnsi="Times New Roman" w:cs="Times New Roman"/>
          <w:b/>
          <w:color w:val="221F1F"/>
          <w:spacing w:val="-69"/>
          <w:w w:val="110"/>
          <w:sz w:val="24"/>
          <w:szCs w:val="24"/>
        </w:rPr>
        <w:t xml:space="preserve"> </w:t>
      </w:r>
      <w:r w:rsidRPr="00E90A54">
        <w:rPr>
          <w:rFonts w:ascii="Times New Roman" w:eastAsia="Times New Roman" w:hAnsi="Times New Roman" w:cs="Times New Roman"/>
          <w:b/>
          <w:color w:val="221F1F"/>
          <w:w w:val="115"/>
          <w:sz w:val="24"/>
          <w:szCs w:val="24"/>
          <w:u w:color="221F1F"/>
        </w:rPr>
        <w:t>ПО</w:t>
      </w:r>
      <w:r w:rsidRPr="00E90A54">
        <w:rPr>
          <w:rFonts w:ascii="Times New Roman" w:eastAsia="Times New Roman" w:hAnsi="Times New Roman" w:cs="Times New Roman"/>
          <w:b/>
          <w:color w:val="221F1F"/>
          <w:spacing w:val="2"/>
          <w:w w:val="115"/>
          <w:sz w:val="24"/>
          <w:szCs w:val="24"/>
          <w:u w:color="221F1F"/>
        </w:rPr>
        <w:t xml:space="preserve"> </w:t>
      </w:r>
      <w:r w:rsidRPr="00E90A54">
        <w:rPr>
          <w:rFonts w:ascii="Times New Roman" w:eastAsia="Times New Roman" w:hAnsi="Times New Roman" w:cs="Times New Roman"/>
          <w:b/>
          <w:color w:val="221F1F"/>
          <w:w w:val="115"/>
          <w:sz w:val="24"/>
          <w:szCs w:val="24"/>
          <w:u w:color="221F1F"/>
        </w:rPr>
        <w:t>ГОДАМ</w:t>
      </w:r>
      <w:r w:rsidRPr="00E90A54">
        <w:rPr>
          <w:rFonts w:ascii="Times New Roman" w:eastAsia="Times New Roman" w:hAnsi="Times New Roman" w:cs="Times New Roman"/>
          <w:b/>
          <w:color w:val="221F1F"/>
          <w:spacing w:val="4"/>
          <w:w w:val="115"/>
          <w:sz w:val="24"/>
          <w:szCs w:val="24"/>
          <w:u w:color="221F1F"/>
        </w:rPr>
        <w:t xml:space="preserve"> </w:t>
      </w:r>
      <w:r w:rsidRPr="00E90A54">
        <w:rPr>
          <w:rFonts w:ascii="Times New Roman" w:eastAsia="Times New Roman" w:hAnsi="Times New Roman" w:cs="Times New Roman"/>
          <w:b/>
          <w:color w:val="221F1F"/>
          <w:w w:val="115"/>
          <w:sz w:val="24"/>
          <w:szCs w:val="24"/>
          <w:u w:color="221F1F"/>
        </w:rPr>
        <w:t>ОБУЧЕНИЯ</w:t>
      </w:r>
    </w:p>
    <w:p w:rsidR="00E90A54" w:rsidRPr="00E90A54" w:rsidRDefault="00E90A54" w:rsidP="00E90A54">
      <w:pPr>
        <w:widowControl w:val="0"/>
        <w:autoSpaceDE w:val="0"/>
        <w:autoSpaceDN w:val="0"/>
        <w:spacing w:before="2" w:after="0" w:line="240" w:lineRule="auto"/>
        <w:rPr>
          <w:rFonts w:ascii="Times New Roman" w:eastAsia="Times New Roman" w:hAnsi="Times New Roman" w:cs="Times New Roman"/>
          <w:b/>
          <w:sz w:val="24"/>
          <w:szCs w:val="24"/>
        </w:rPr>
      </w:pPr>
    </w:p>
    <w:p w:rsidR="00E90A54" w:rsidRPr="00E90A54" w:rsidRDefault="00E90A54" w:rsidP="00E90A54">
      <w:pPr>
        <w:widowControl w:val="0"/>
        <w:numPr>
          <w:ilvl w:val="0"/>
          <w:numId w:val="8"/>
        </w:numPr>
        <w:tabs>
          <w:tab w:val="left" w:pos="439"/>
        </w:tabs>
        <w:autoSpaceDE w:val="0"/>
        <w:autoSpaceDN w:val="0"/>
        <w:spacing w:before="88" w:after="0" w:line="240" w:lineRule="auto"/>
        <w:outlineLvl w:val="1"/>
        <w:rPr>
          <w:rFonts w:ascii="Times New Roman" w:eastAsia="Times New Roman" w:hAnsi="Times New Roman" w:cs="Times New Roman"/>
          <w:b/>
          <w:bCs/>
          <w:sz w:val="24"/>
          <w:szCs w:val="24"/>
        </w:rPr>
      </w:pPr>
      <w:bookmarkStart w:id="0" w:name="_TOC_250003"/>
      <w:bookmarkEnd w:id="0"/>
      <w:r w:rsidRPr="00E90A54">
        <w:rPr>
          <w:rFonts w:ascii="Times New Roman" w:eastAsia="Times New Roman" w:hAnsi="Times New Roman" w:cs="Times New Roman"/>
          <w:b/>
          <w:bCs/>
          <w:color w:val="221F1F"/>
          <w:w w:val="115"/>
          <w:sz w:val="24"/>
          <w:szCs w:val="24"/>
          <w:u w:color="221F1F"/>
        </w:rPr>
        <w:t>КЛАСС</w:t>
      </w:r>
    </w:p>
    <w:p w:rsidR="00E90A54" w:rsidRPr="00E90A54" w:rsidRDefault="00E90A54" w:rsidP="00E90A54">
      <w:pPr>
        <w:widowControl w:val="0"/>
        <w:autoSpaceDE w:val="0"/>
        <w:autoSpaceDN w:val="0"/>
        <w:spacing w:before="6" w:after="0" w:line="240" w:lineRule="auto"/>
        <w:rPr>
          <w:rFonts w:ascii="Times New Roman" w:eastAsia="Times New Roman" w:hAnsi="Times New Roman" w:cs="Times New Roman"/>
          <w:b/>
          <w:sz w:val="24"/>
          <w:szCs w:val="24"/>
        </w:rPr>
      </w:pPr>
    </w:p>
    <w:p w:rsidR="00E90A54" w:rsidRPr="00E90A54" w:rsidRDefault="00E90A54" w:rsidP="00E90A54">
      <w:pPr>
        <w:widowControl w:val="0"/>
        <w:autoSpaceDE w:val="0"/>
        <w:autoSpaceDN w:val="0"/>
        <w:spacing w:before="88" w:after="0" w:line="240" w:lineRule="auto"/>
        <w:ind w:left="213"/>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К</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концу</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обучения</w:t>
      </w:r>
      <w:r w:rsidRPr="00E90A54">
        <w:rPr>
          <w:rFonts w:ascii="Times New Roman" w:eastAsia="Times New Roman" w:hAnsi="Times New Roman" w:cs="Times New Roman"/>
          <w:b/>
          <w:bCs/>
          <w:i/>
          <w:iCs/>
          <w:color w:val="221F1F"/>
          <w:spacing w:val="-3"/>
          <w:w w:val="115"/>
          <w:sz w:val="24"/>
          <w:szCs w:val="24"/>
        </w:rPr>
        <w:t xml:space="preserve"> </w:t>
      </w:r>
      <w:r w:rsidRPr="00E90A54">
        <w:rPr>
          <w:rFonts w:ascii="Times New Roman" w:eastAsia="Times New Roman" w:hAnsi="Times New Roman" w:cs="Times New Roman"/>
          <w:b/>
          <w:bCs/>
          <w:i/>
          <w:iCs/>
          <w:color w:val="221F1F"/>
          <w:w w:val="115"/>
          <w:sz w:val="24"/>
          <w:szCs w:val="24"/>
        </w:rPr>
        <w:t>в</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1</w:t>
      </w:r>
      <w:r w:rsidRPr="00E90A54">
        <w:rPr>
          <w:rFonts w:ascii="Times New Roman" w:eastAsia="Times New Roman" w:hAnsi="Times New Roman" w:cs="Times New Roman"/>
          <w:b/>
          <w:bCs/>
          <w:i/>
          <w:iCs/>
          <w:color w:val="221F1F"/>
          <w:spacing w:val="-6"/>
          <w:w w:val="115"/>
          <w:sz w:val="24"/>
          <w:szCs w:val="24"/>
        </w:rPr>
        <w:t xml:space="preserve"> </w:t>
      </w:r>
      <w:r w:rsidRPr="00E90A54">
        <w:rPr>
          <w:rFonts w:ascii="Times New Roman" w:eastAsia="Times New Roman" w:hAnsi="Times New Roman" w:cs="Times New Roman"/>
          <w:b/>
          <w:bCs/>
          <w:i/>
          <w:iCs/>
          <w:color w:val="221F1F"/>
          <w:w w:val="115"/>
          <w:sz w:val="24"/>
          <w:szCs w:val="24"/>
        </w:rPr>
        <w:t>классе</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обучающийся</w:t>
      </w:r>
      <w:r w:rsidRPr="00E90A54">
        <w:rPr>
          <w:rFonts w:ascii="Times New Roman" w:eastAsia="Times New Roman" w:hAnsi="Times New Roman" w:cs="Times New Roman"/>
          <w:b/>
          <w:bCs/>
          <w:i/>
          <w:iCs/>
          <w:color w:val="221F1F"/>
          <w:spacing w:val="-3"/>
          <w:w w:val="115"/>
          <w:sz w:val="24"/>
          <w:szCs w:val="24"/>
        </w:rPr>
        <w:t xml:space="preserve"> </w:t>
      </w:r>
      <w:r w:rsidRPr="00E90A54">
        <w:rPr>
          <w:rFonts w:ascii="Times New Roman" w:eastAsia="Times New Roman" w:hAnsi="Times New Roman" w:cs="Times New Roman"/>
          <w:b/>
          <w:bCs/>
          <w:i/>
          <w:iCs/>
          <w:color w:val="221F1F"/>
          <w:w w:val="115"/>
          <w:sz w:val="24"/>
          <w:szCs w:val="24"/>
        </w:rPr>
        <w:t>научится:</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b/>
          <w:i/>
          <w:sz w:val="24"/>
          <w:szCs w:val="24"/>
        </w:rPr>
      </w:pPr>
    </w:p>
    <w:p w:rsidR="00E90A54" w:rsidRPr="00E90A54" w:rsidRDefault="00E90A54" w:rsidP="00E90A54">
      <w:pPr>
        <w:widowControl w:val="0"/>
        <w:numPr>
          <w:ilvl w:val="0"/>
          <w:numId w:val="12"/>
        </w:numPr>
        <w:tabs>
          <w:tab w:val="left" w:pos="572"/>
        </w:tabs>
        <w:autoSpaceDE w:val="0"/>
        <w:autoSpaceDN w:val="0"/>
        <w:spacing w:after="0" w:line="240" w:lineRule="auto"/>
        <w:ind w:left="213" w:right="130"/>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называть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себя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членов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семьи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фамилии,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имени,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отчеству,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профессии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членов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семьи,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домашний</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адрес</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 адрес</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своей школы;</w:t>
      </w:r>
    </w:p>
    <w:p w:rsidR="00E90A54" w:rsidRPr="00E90A54" w:rsidRDefault="00E90A54" w:rsidP="00E90A54">
      <w:pPr>
        <w:widowControl w:val="0"/>
        <w:numPr>
          <w:ilvl w:val="0"/>
          <w:numId w:val="12"/>
        </w:numPr>
        <w:tabs>
          <w:tab w:val="left" w:pos="498"/>
        </w:tabs>
        <w:autoSpaceDE w:val="0"/>
        <w:autoSpaceDN w:val="0"/>
        <w:spacing w:after="0" w:line="240" w:lineRule="auto"/>
        <w:ind w:left="213" w:right="1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проявлять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уважение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семейным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ценностям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традициям,</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соблюдать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 нравственного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социуме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 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p>
    <w:p w:rsidR="00E90A54" w:rsidRPr="00E90A54" w:rsidRDefault="00E90A54" w:rsidP="00E90A54">
      <w:pPr>
        <w:widowControl w:val="0"/>
        <w:numPr>
          <w:ilvl w:val="0"/>
          <w:numId w:val="12"/>
        </w:numPr>
        <w:tabs>
          <w:tab w:val="left" w:pos="572"/>
        </w:tabs>
        <w:autoSpaceDE w:val="0"/>
        <w:autoSpaceDN w:val="0"/>
        <w:spacing w:after="0" w:line="240" w:lineRule="auto"/>
        <w:ind w:left="571" w:hanging="35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воспроизводить</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название</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своего</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населённого</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пункта,</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региона,</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страны;</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приводить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примеры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родного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края,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школьных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традиций</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праздников,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традиций</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ценностей</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своей</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семьи,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профессий;</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7"/>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различать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неживой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созданные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человеком, и природные материалы, части растений (корень, стебель, лист,</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цветок,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плод,</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семя), группы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животных</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(насекомые, рыбы,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птицы,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звери);</w:t>
      </w:r>
    </w:p>
    <w:p w:rsidR="00E90A54" w:rsidRPr="00E90A54" w:rsidRDefault="00E90A54" w:rsidP="00E90A54">
      <w:pPr>
        <w:widowControl w:val="0"/>
        <w:numPr>
          <w:ilvl w:val="0"/>
          <w:numId w:val="12"/>
        </w:numPr>
        <w:tabs>
          <w:tab w:val="left" w:pos="572"/>
        </w:tabs>
        <w:autoSpaceDE w:val="0"/>
        <w:autoSpaceDN w:val="0"/>
        <w:spacing w:after="0" w:line="240" w:lineRule="auto"/>
        <w:ind w:left="213" w:right="118"/>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описывать на основе опорных слов наиболее распространённые в родном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крае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дикорастущие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растения,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диких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домашних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животных;</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сезонные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явления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времена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деревья,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кустарники,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травы;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основные группы животных (насекомые, рыбы, птицы, звери); выделять 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наиболее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существенные</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признаки;</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применять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ухода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комнатными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растениями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домашними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животными;</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6"/>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проводить, соблюдая правила безопасного труда, несложные групповые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индивидуальные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наблюдения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числе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сезонными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изменениями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местности),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измерения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числе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вести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счёт</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времени,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измерять</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температуру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воздуха) и</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опыты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под</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руководством</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учителя;</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1"/>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использовать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для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ответов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вопросы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небольшие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тексты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обществе;</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1"/>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оценивать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ситуации,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раскрывающие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положительное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негативное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отношение</w:t>
      </w:r>
      <w:r w:rsidRPr="00E90A54">
        <w:rPr>
          <w:rFonts w:ascii="Times New Roman" w:eastAsia="Times New Roman" w:hAnsi="Times New Roman" w:cs="Times New Roman"/>
          <w:color w:val="221F1F"/>
          <w:spacing w:val="70"/>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70"/>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70"/>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70"/>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70"/>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68"/>
          <w:w w:val="115"/>
          <w:sz w:val="24"/>
          <w:szCs w:val="24"/>
        </w:rPr>
        <w:t xml:space="preserve"> </w:t>
      </w:r>
      <w:r w:rsidRPr="00E90A54">
        <w:rPr>
          <w:rFonts w:ascii="Times New Roman" w:eastAsia="Times New Roman" w:hAnsi="Times New Roman" w:cs="Times New Roman"/>
          <w:color w:val="221F1F"/>
          <w:w w:val="115"/>
          <w:sz w:val="24"/>
          <w:szCs w:val="24"/>
        </w:rPr>
        <w:t>быту,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общественных местах;</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7"/>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соблюдать правила безопасности на учебном месте школьника; во время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наблюдений</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опытов;</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безопасно</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пользоваться</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бытовыми</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электроприборами;</w:t>
      </w:r>
    </w:p>
    <w:p w:rsidR="00E90A54" w:rsidRPr="00E90A54" w:rsidRDefault="00E90A54" w:rsidP="00E90A54">
      <w:pPr>
        <w:widowControl w:val="0"/>
        <w:numPr>
          <w:ilvl w:val="0"/>
          <w:numId w:val="12"/>
        </w:numPr>
        <w:tabs>
          <w:tab w:val="left" w:pos="572"/>
        </w:tabs>
        <w:autoSpaceDE w:val="0"/>
        <w:autoSpaceDN w:val="0"/>
        <w:spacing w:after="0" w:line="299" w:lineRule="exact"/>
        <w:ind w:left="571" w:hanging="35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соблюдать</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здорового</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питания</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личной</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гигиены;</w:t>
      </w:r>
    </w:p>
    <w:p w:rsidR="00E90A54" w:rsidRPr="00E90A54" w:rsidRDefault="00E90A54" w:rsidP="00E90A54">
      <w:pPr>
        <w:widowControl w:val="0"/>
        <w:numPr>
          <w:ilvl w:val="0"/>
          <w:numId w:val="12"/>
        </w:numPr>
        <w:tabs>
          <w:tab w:val="left" w:pos="572"/>
        </w:tabs>
        <w:autoSpaceDE w:val="0"/>
        <w:autoSpaceDN w:val="0"/>
        <w:spacing w:after="0" w:line="299" w:lineRule="exact"/>
        <w:ind w:left="571" w:hanging="35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соблюдать</w:t>
      </w:r>
      <w:r w:rsidRPr="00E90A54">
        <w:rPr>
          <w:rFonts w:ascii="Times New Roman" w:eastAsia="Times New Roman" w:hAnsi="Times New Roman" w:cs="Times New Roman"/>
          <w:color w:val="221F1F"/>
          <w:spacing w:val="-10"/>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10"/>
          <w:w w:val="115"/>
          <w:sz w:val="24"/>
          <w:szCs w:val="24"/>
        </w:rPr>
        <w:t xml:space="preserve"> </w:t>
      </w:r>
      <w:r w:rsidRPr="00E90A54">
        <w:rPr>
          <w:rFonts w:ascii="Times New Roman" w:eastAsia="Times New Roman" w:hAnsi="Times New Roman" w:cs="Times New Roman"/>
          <w:color w:val="221F1F"/>
          <w:w w:val="115"/>
          <w:sz w:val="24"/>
          <w:szCs w:val="24"/>
        </w:rPr>
        <w:t>безопасного</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9"/>
          <w:w w:val="115"/>
          <w:sz w:val="24"/>
          <w:szCs w:val="24"/>
        </w:rPr>
        <w:t xml:space="preserve"> </w:t>
      </w:r>
      <w:r w:rsidRPr="00E90A54">
        <w:rPr>
          <w:rFonts w:ascii="Times New Roman" w:eastAsia="Times New Roman" w:hAnsi="Times New Roman" w:cs="Times New Roman"/>
          <w:color w:val="221F1F"/>
          <w:w w:val="115"/>
          <w:sz w:val="24"/>
          <w:szCs w:val="24"/>
        </w:rPr>
        <w:t>пешехода;</w:t>
      </w:r>
    </w:p>
    <w:p w:rsidR="00E90A54" w:rsidRPr="00E90A54" w:rsidRDefault="00E90A54" w:rsidP="00E90A54">
      <w:pPr>
        <w:widowControl w:val="0"/>
        <w:numPr>
          <w:ilvl w:val="0"/>
          <w:numId w:val="12"/>
        </w:numPr>
        <w:tabs>
          <w:tab w:val="left" w:pos="572"/>
        </w:tabs>
        <w:autoSpaceDE w:val="0"/>
        <w:autoSpaceDN w:val="0"/>
        <w:spacing w:after="0" w:line="299" w:lineRule="exact"/>
        <w:ind w:left="571" w:hanging="35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соблюдать</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безопасного</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природе;</w:t>
      </w:r>
    </w:p>
    <w:p w:rsidR="00E90A54" w:rsidRPr="00E90A54" w:rsidRDefault="00E90A54" w:rsidP="00E90A54">
      <w:pPr>
        <w:widowControl w:val="0"/>
        <w:numPr>
          <w:ilvl w:val="0"/>
          <w:numId w:val="12"/>
        </w:numPr>
        <w:tabs>
          <w:tab w:val="left" w:pos="572"/>
          <w:tab w:val="left" w:pos="912"/>
          <w:tab w:val="left" w:pos="2357"/>
          <w:tab w:val="left" w:pos="3753"/>
          <w:tab w:val="left" w:pos="5141"/>
          <w:tab w:val="left" w:pos="6763"/>
          <w:tab w:val="left" w:pos="8644"/>
        </w:tabs>
        <w:autoSpaceDE w:val="0"/>
        <w:autoSpaceDN w:val="0"/>
        <w:spacing w:before="1" w:after="0" w:line="240" w:lineRule="auto"/>
        <w:ind w:left="213" w:right="128"/>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w w:val="115"/>
          <w:sz w:val="24"/>
          <w:szCs w:val="24"/>
        </w:rPr>
        <w:tab/>
        <w:t>помощью</w:t>
      </w:r>
      <w:r w:rsidRPr="00E90A54">
        <w:rPr>
          <w:rFonts w:ascii="Times New Roman" w:eastAsia="Times New Roman" w:hAnsi="Times New Roman" w:cs="Times New Roman"/>
          <w:color w:val="221F1F"/>
          <w:w w:val="115"/>
          <w:sz w:val="24"/>
          <w:szCs w:val="24"/>
        </w:rPr>
        <w:tab/>
        <w:t>взрослых</w:t>
      </w:r>
      <w:r w:rsidRPr="00E90A54">
        <w:rPr>
          <w:rFonts w:ascii="Times New Roman" w:eastAsia="Times New Roman" w:hAnsi="Times New Roman" w:cs="Times New Roman"/>
          <w:color w:val="221F1F"/>
          <w:w w:val="115"/>
          <w:sz w:val="24"/>
          <w:szCs w:val="24"/>
        </w:rPr>
        <w:tab/>
        <w:t>(учителя,</w:t>
      </w:r>
      <w:r w:rsidRPr="00E90A54">
        <w:rPr>
          <w:rFonts w:ascii="Times New Roman" w:eastAsia="Times New Roman" w:hAnsi="Times New Roman" w:cs="Times New Roman"/>
          <w:color w:val="221F1F"/>
          <w:w w:val="115"/>
          <w:sz w:val="24"/>
          <w:szCs w:val="24"/>
        </w:rPr>
        <w:tab/>
        <w:t>родителей)</w:t>
      </w:r>
      <w:r w:rsidRPr="00E90A54">
        <w:rPr>
          <w:rFonts w:ascii="Times New Roman" w:eastAsia="Times New Roman" w:hAnsi="Times New Roman" w:cs="Times New Roman"/>
          <w:color w:val="221F1F"/>
          <w:w w:val="115"/>
          <w:sz w:val="24"/>
          <w:szCs w:val="24"/>
        </w:rPr>
        <w:tab/>
        <w:t>пользоваться</w:t>
      </w:r>
      <w:r w:rsidRPr="00E90A54">
        <w:rPr>
          <w:rFonts w:ascii="Times New Roman" w:eastAsia="Times New Roman" w:hAnsi="Times New Roman" w:cs="Times New Roman"/>
          <w:color w:val="221F1F"/>
          <w:w w:val="115"/>
          <w:sz w:val="24"/>
          <w:szCs w:val="24"/>
        </w:rPr>
        <w:tab/>
      </w:r>
      <w:r w:rsidRPr="00E90A54">
        <w:rPr>
          <w:rFonts w:ascii="Times New Roman" w:eastAsia="Times New Roman" w:hAnsi="Times New Roman" w:cs="Times New Roman"/>
          <w:color w:val="221F1F"/>
          <w:spacing w:val="-1"/>
          <w:w w:val="115"/>
          <w:sz w:val="24"/>
          <w:szCs w:val="24"/>
        </w:rPr>
        <w:t>электронным</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дневником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электронными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ресурсами школы.</w:t>
      </w:r>
    </w:p>
    <w:p w:rsidR="00E90A54" w:rsidRPr="00E90A54" w:rsidRDefault="00E90A54" w:rsidP="00E90A54">
      <w:pPr>
        <w:widowControl w:val="0"/>
        <w:autoSpaceDE w:val="0"/>
        <w:autoSpaceDN w:val="0"/>
        <w:spacing w:before="1" w:after="0" w:line="240" w:lineRule="auto"/>
        <w:rPr>
          <w:rFonts w:ascii="Times New Roman" w:eastAsia="Times New Roman" w:hAnsi="Times New Roman" w:cs="Times New Roman"/>
          <w:sz w:val="24"/>
          <w:szCs w:val="24"/>
        </w:rPr>
      </w:pPr>
    </w:p>
    <w:p w:rsidR="00E90A54" w:rsidRPr="00E90A54" w:rsidRDefault="00E90A54" w:rsidP="00E90A54">
      <w:pPr>
        <w:widowControl w:val="0"/>
        <w:numPr>
          <w:ilvl w:val="0"/>
          <w:numId w:val="8"/>
        </w:numPr>
        <w:tabs>
          <w:tab w:val="left" w:pos="439"/>
        </w:tabs>
        <w:autoSpaceDE w:val="0"/>
        <w:autoSpaceDN w:val="0"/>
        <w:spacing w:after="0" w:line="240" w:lineRule="auto"/>
        <w:outlineLvl w:val="1"/>
        <w:rPr>
          <w:rFonts w:ascii="Times New Roman" w:eastAsia="Times New Roman" w:hAnsi="Times New Roman" w:cs="Times New Roman"/>
          <w:b/>
          <w:bCs/>
          <w:sz w:val="24"/>
          <w:szCs w:val="24"/>
        </w:rPr>
      </w:pPr>
      <w:bookmarkStart w:id="1" w:name="_TOC_250002"/>
      <w:bookmarkEnd w:id="1"/>
      <w:r w:rsidRPr="00E90A54">
        <w:rPr>
          <w:rFonts w:ascii="Times New Roman" w:eastAsia="Times New Roman" w:hAnsi="Times New Roman" w:cs="Times New Roman"/>
          <w:b/>
          <w:bCs/>
          <w:color w:val="221F1F"/>
          <w:w w:val="115"/>
          <w:sz w:val="24"/>
          <w:szCs w:val="24"/>
          <w:u w:color="221F1F"/>
        </w:rPr>
        <w:t>КЛАСС</w:t>
      </w:r>
    </w:p>
    <w:p w:rsidR="00E90A54" w:rsidRPr="00E90A54" w:rsidRDefault="00E90A54" w:rsidP="00E90A54">
      <w:pPr>
        <w:widowControl w:val="0"/>
        <w:autoSpaceDE w:val="0"/>
        <w:autoSpaceDN w:val="0"/>
        <w:spacing w:before="3" w:after="0" w:line="240" w:lineRule="auto"/>
        <w:rPr>
          <w:rFonts w:ascii="Times New Roman" w:eastAsia="Times New Roman" w:hAnsi="Times New Roman" w:cs="Times New Roman"/>
          <w:b/>
          <w:sz w:val="24"/>
          <w:szCs w:val="24"/>
        </w:rPr>
      </w:pPr>
    </w:p>
    <w:p w:rsidR="00E90A54" w:rsidRPr="00E90A54" w:rsidRDefault="00E90A54" w:rsidP="00E90A54">
      <w:pPr>
        <w:widowControl w:val="0"/>
        <w:autoSpaceDE w:val="0"/>
        <w:autoSpaceDN w:val="0"/>
        <w:spacing w:before="89" w:after="0" w:line="240" w:lineRule="auto"/>
        <w:ind w:left="922"/>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К</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концу</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обучения</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во</w:t>
      </w:r>
      <w:r w:rsidRPr="00E90A54">
        <w:rPr>
          <w:rFonts w:ascii="Times New Roman" w:eastAsia="Times New Roman" w:hAnsi="Times New Roman" w:cs="Times New Roman"/>
          <w:b/>
          <w:bCs/>
          <w:i/>
          <w:iCs/>
          <w:color w:val="221F1F"/>
          <w:spacing w:val="-3"/>
          <w:w w:val="115"/>
          <w:sz w:val="24"/>
          <w:szCs w:val="24"/>
        </w:rPr>
        <w:t xml:space="preserve"> </w:t>
      </w:r>
      <w:r w:rsidRPr="00E90A54">
        <w:rPr>
          <w:rFonts w:ascii="Times New Roman" w:eastAsia="Times New Roman" w:hAnsi="Times New Roman" w:cs="Times New Roman"/>
          <w:b/>
          <w:bCs/>
          <w:i/>
          <w:iCs/>
          <w:color w:val="221F1F"/>
          <w:w w:val="115"/>
          <w:sz w:val="24"/>
          <w:szCs w:val="24"/>
        </w:rPr>
        <w:t>2</w:t>
      </w:r>
      <w:r w:rsidRPr="00E90A54">
        <w:rPr>
          <w:rFonts w:ascii="Times New Roman" w:eastAsia="Times New Roman" w:hAnsi="Times New Roman" w:cs="Times New Roman"/>
          <w:b/>
          <w:bCs/>
          <w:i/>
          <w:iCs/>
          <w:color w:val="221F1F"/>
          <w:spacing w:val="-6"/>
          <w:w w:val="115"/>
          <w:sz w:val="24"/>
          <w:szCs w:val="24"/>
        </w:rPr>
        <w:t xml:space="preserve"> </w:t>
      </w:r>
      <w:r w:rsidRPr="00E90A54">
        <w:rPr>
          <w:rFonts w:ascii="Times New Roman" w:eastAsia="Times New Roman" w:hAnsi="Times New Roman" w:cs="Times New Roman"/>
          <w:b/>
          <w:bCs/>
          <w:i/>
          <w:iCs/>
          <w:color w:val="221F1F"/>
          <w:w w:val="115"/>
          <w:sz w:val="24"/>
          <w:szCs w:val="24"/>
        </w:rPr>
        <w:t>классе</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обучающийся</w:t>
      </w:r>
      <w:r w:rsidRPr="00E90A54">
        <w:rPr>
          <w:rFonts w:ascii="Times New Roman" w:eastAsia="Times New Roman" w:hAnsi="Times New Roman" w:cs="Times New Roman"/>
          <w:b/>
          <w:bCs/>
          <w:i/>
          <w:iCs/>
          <w:color w:val="221F1F"/>
          <w:spacing w:val="-3"/>
          <w:w w:val="115"/>
          <w:sz w:val="24"/>
          <w:szCs w:val="24"/>
        </w:rPr>
        <w:t xml:space="preserve"> </w:t>
      </w:r>
      <w:r w:rsidRPr="00E90A54">
        <w:rPr>
          <w:rFonts w:ascii="Times New Roman" w:eastAsia="Times New Roman" w:hAnsi="Times New Roman" w:cs="Times New Roman"/>
          <w:b/>
          <w:bCs/>
          <w:i/>
          <w:iCs/>
          <w:color w:val="221F1F"/>
          <w:w w:val="115"/>
          <w:sz w:val="24"/>
          <w:szCs w:val="24"/>
        </w:rPr>
        <w:t>научится:</w:t>
      </w:r>
    </w:p>
    <w:p w:rsidR="00E90A54" w:rsidRPr="00E90A54" w:rsidRDefault="00E90A54" w:rsidP="00E90A54">
      <w:pPr>
        <w:widowControl w:val="0"/>
        <w:autoSpaceDE w:val="0"/>
        <w:autoSpaceDN w:val="0"/>
        <w:spacing w:before="10" w:after="0" w:line="240" w:lineRule="auto"/>
        <w:rPr>
          <w:rFonts w:ascii="Times New Roman" w:eastAsia="Times New Roman" w:hAnsi="Times New Roman" w:cs="Times New Roman"/>
          <w:b/>
          <w:i/>
          <w:sz w:val="24"/>
          <w:szCs w:val="24"/>
        </w:rPr>
      </w:pPr>
    </w:p>
    <w:p w:rsidR="00E90A54" w:rsidRPr="00E90A54" w:rsidRDefault="00E90A54" w:rsidP="00E90A54">
      <w:pPr>
        <w:widowControl w:val="0"/>
        <w:numPr>
          <w:ilvl w:val="0"/>
          <w:numId w:val="12"/>
        </w:numPr>
        <w:tabs>
          <w:tab w:val="left" w:pos="572"/>
        </w:tabs>
        <w:autoSpaceDE w:val="0"/>
        <w:autoSpaceDN w:val="0"/>
        <w:spacing w:before="1" w:after="0" w:line="240" w:lineRule="auto"/>
        <w:ind w:left="571" w:hanging="359"/>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находить</w:t>
      </w:r>
      <w:r w:rsidRPr="00E90A54">
        <w:rPr>
          <w:rFonts w:ascii="Times New Roman" w:eastAsia="Times New Roman" w:hAnsi="Times New Roman" w:cs="Times New Roman"/>
          <w:color w:val="221F1F"/>
          <w:spacing w:val="30"/>
          <w:w w:val="115"/>
          <w:sz w:val="24"/>
          <w:szCs w:val="24"/>
        </w:rPr>
        <w:t xml:space="preserve"> </w:t>
      </w:r>
      <w:r w:rsidRPr="00E90A54">
        <w:rPr>
          <w:rFonts w:ascii="Times New Roman" w:eastAsia="Times New Roman" w:hAnsi="Times New Roman" w:cs="Times New Roman"/>
          <w:color w:val="221F1F"/>
          <w:w w:val="115"/>
          <w:sz w:val="24"/>
          <w:szCs w:val="24"/>
        </w:rPr>
        <w:t>Россию</w:t>
      </w:r>
      <w:r w:rsidRPr="00E90A54">
        <w:rPr>
          <w:rFonts w:ascii="Times New Roman" w:eastAsia="Times New Roman" w:hAnsi="Times New Roman" w:cs="Times New Roman"/>
          <w:color w:val="221F1F"/>
          <w:spacing w:val="3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29"/>
          <w:w w:val="115"/>
          <w:sz w:val="24"/>
          <w:szCs w:val="24"/>
        </w:rPr>
        <w:t xml:space="preserve"> </w:t>
      </w:r>
      <w:r w:rsidRPr="00E90A54">
        <w:rPr>
          <w:rFonts w:ascii="Times New Roman" w:eastAsia="Times New Roman" w:hAnsi="Times New Roman" w:cs="Times New Roman"/>
          <w:color w:val="221F1F"/>
          <w:w w:val="115"/>
          <w:sz w:val="24"/>
          <w:szCs w:val="24"/>
        </w:rPr>
        <w:t>карте</w:t>
      </w:r>
      <w:r w:rsidRPr="00E90A54">
        <w:rPr>
          <w:rFonts w:ascii="Times New Roman" w:eastAsia="Times New Roman" w:hAnsi="Times New Roman" w:cs="Times New Roman"/>
          <w:color w:val="221F1F"/>
          <w:spacing w:val="32"/>
          <w:w w:val="115"/>
          <w:sz w:val="24"/>
          <w:szCs w:val="24"/>
        </w:rPr>
        <w:t xml:space="preserve"> </w:t>
      </w:r>
      <w:r w:rsidRPr="00E90A54">
        <w:rPr>
          <w:rFonts w:ascii="Times New Roman" w:eastAsia="Times New Roman" w:hAnsi="Times New Roman" w:cs="Times New Roman"/>
          <w:color w:val="221F1F"/>
          <w:w w:val="115"/>
          <w:sz w:val="24"/>
          <w:szCs w:val="24"/>
        </w:rPr>
        <w:t>мира,</w:t>
      </w:r>
      <w:r w:rsidRPr="00E90A54">
        <w:rPr>
          <w:rFonts w:ascii="Times New Roman" w:eastAsia="Times New Roman" w:hAnsi="Times New Roman" w:cs="Times New Roman"/>
          <w:color w:val="221F1F"/>
          <w:spacing w:val="30"/>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32"/>
          <w:w w:val="115"/>
          <w:sz w:val="24"/>
          <w:szCs w:val="24"/>
        </w:rPr>
        <w:t xml:space="preserve"> </w:t>
      </w:r>
      <w:r w:rsidRPr="00E90A54">
        <w:rPr>
          <w:rFonts w:ascii="Times New Roman" w:eastAsia="Times New Roman" w:hAnsi="Times New Roman" w:cs="Times New Roman"/>
          <w:color w:val="221F1F"/>
          <w:w w:val="115"/>
          <w:sz w:val="24"/>
          <w:szCs w:val="24"/>
        </w:rPr>
        <w:t>карте</w:t>
      </w:r>
      <w:r w:rsidRPr="00E90A54">
        <w:rPr>
          <w:rFonts w:ascii="Times New Roman" w:eastAsia="Times New Roman" w:hAnsi="Times New Roman" w:cs="Times New Roman"/>
          <w:color w:val="221F1F"/>
          <w:spacing w:val="31"/>
          <w:w w:val="115"/>
          <w:sz w:val="24"/>
          <w:szCs w:val="24"/>
        </w:rPr>
        <w:t xml:space="preserve"> </w:t>
      </w:r>
      <w:r w:rsidRPr="00E90A54">
        <w:rPr>
          <w:rFonts w:ascii="Times New Roman" w:eastAsia="Times New Roman" w:hAnsi="Times New Roman" w:cs="Times New Roman"/>
          <w:color w:val="221F1F"/>
          <w:w w:val="115"/>
          <w:sz w:val="24"/>
          <w:szCs w:val="24"/>
        </w:rPr>
        <w:t>России</w:t>
      </w:r>
      <w:r w:rsidRPr="00E90A54">
        <w:rPr>
          <w:rFonts w:ascii="Times New Roman" w:eastAsia="Times New Roman" w:hAnsi="Times New Roman" w:cs="Times New Roman"/>
          <w:color w:val="221F1F"/>
          <w:spacing w:val="34"/>
          <w:w w:val="115"/>
          <w:sz w:val="24"/>
          <w:szCs w:val="24"/>
        </w:rPr>
        <w:t xml:space="preserve"> </w:t>
      </w:r>
      <w:r w:rsidRPr="00E90A54">
        <w:rPr>
          <w:rFonts w:ascii="Times New Roman" w:eastAsia="Times New Roman" w:hAnsi="Times New Roman" w:cs="Times New Roman"/>
          <w:color w:val="221F1F"/>
          <w:w w:val="115"/>
          <w:sz w:val="24"/>
          <w:szCs w:val="24"/>
        </w:rPr>
        <w:t>-</w:t>
      </w:r>
      <w:r w:rsidRPr="00E90A54">
        <w:rPr>
          <w:rFonts w:ascii="Times New Roman" w:eastAsia="Times New Roman" w:hAnsi="Times New Roman" w:cs="Times New Roman"/>
          <w:color w:val="221F1F"/>
          <w:spacing w:val="31"/>
          <w:w w:val="115"/>
          <w:sz w:val="24"/>
          <w:szCs w:val="24"/>
        </w:rPr>
        <w:t xml:space="preserve"> </w:t>
      </w:r>
      <w:r w:rsidRPr="00E90A54">
        <w:rPr>
          <w:rFonts w:ascii="Times New Roman" w:eastAsia="Times New Roman" w:hAnsi="Times New Roman" w:cs="Times New Roman"/>
          <w:color w:val="221F1F"/>
          <w:w w:val="115"/>
          <w:sz w:val="24"/>
          <w:szCs w:val="24"/>
        </w:rPr>
        <w:t>Москву,</w:t>
      </w:r>
      <w:r w:rsidRPr="00E90A54">
        <w:rPr>
          <w:rFonts w:ascii="Times New Roman" w:eastAsia="Times New Roman" w:hAnsi="Times New Roman" w:cs="Times New Roman"/>
          <w:color w:val="221F1F"/>
          <w:spacing w:val="29"/>
          <w:w w:val="115"/>
          <w:sz w:val="24"/>
          <w:szCs w:val="24"/>
        </w:rPr>
        <w:t xml:space="preserve"> </w:t>
      </w:r>
      <w:r w:rsidRPr="00E90A54">
        <w:rPr>
          <w:rFonts w:ascii="Times New Roman" w:eastAsia="Times New Roman" w:hAnsi="Times New Roman" w:cs="Times New Roman"/>
          <w:color w:val="221F1F"/>
          <w:w w:val="115"/>
          <w:sz w:val="24"/>
          <w:szCs w:val="24"/>
        </w:rPr>
        <w:t>свой</w:t>
      </w:r>
      <w:r w:rsidRPr="00E90A54">
        <w:rPr>
          <w:rFonts w:ascii="Times New Roman" w:eastAsia="Times New Roman" w:hAnsi="Times New Roman" w:cs="Times New Roman"/>
          <w:color w:val="221F1F"/>
          <w:spacing w:val="29"/>
          <w:w w:val="115"/>
          <w:sz w:val="24"/>
          <w:szCs w:val="24"/>
        </w:rPr>
        <w:t xml:space="preserve"> </w:t>
      </w:r>
      <w:r w:rsidRPr="00E90A54">
        <w:rPr>
          <w:rFonts w:ascii="Times New Roman" w:eastAsia="Times New Roman" w:hAnsi="Times New Roman" w:cs="Times New Roman"/>
          <w:color w:val="221F1F"/>
          <w:w w:val="115"/>
          <w:sz w:val="24"/>
          <w:szCs w:val="24"/>
        </w:rPr>
        <w:t>регион</w:t>
      </w:r>
      <w:r w:rsidRPr="00E90A54">
        <w:rPr>
          <w:rFonts w:ascii="Times New Roman" w:eastAsia="Times New Roman" w:hAnsi="Times New Roman" w:cs="Times New Roman"/>
          <w:color w:val="221F1F"/>
          <w:spacing w:val="31"/>
          <w:w w:val="115"/>
          <w:sz w:val="24"/>
          <w:szCs w:val="24"/>
        </w:rPr>
        <w:t xml:space="preserve"> </w:t>
      </w:r>
      <w:r w:rsidRPr="00E90A54">
        <w:rPr>
          <w:rFonts w:ascii="Times New Roman" w:eastAsia="Times New Roman" w:hAnsi="Times New Roman" w:cs="Times New Roman"/>
          <w:color w:val="221F1F"/>
          <w:w w:val="115"/>
          <w:sz w:val="24"/>
          <w:szCs w:val="24"/>
        </w:rPr>
        <w:t>и</w:t>
      </w:r>
    </w:p>
    <w:p w:rsidR="00E90A54" w:rsidRPr="00E90A54" w:rsidRDefault="00E90A54" w:rsidP="00E90A54">
      <w:pPr>
        <w:widowControl w:val="0"/>
        <w:autoSpaceDE w:val="0"/>
        <w:autoSpaceDN w:val="0"/>
        <w:spacing w:after="0" w:line="240" w:lineRule="auto"/>
        <w:rPr>
          <w:rFonts w:ascii="Wingdings" w:eastAsia="Times New Roman" w:hAnsi="Wingdings" w:cs="Times New Roman"/>
          <w:sz w:val="24"/>
          <w:szCs w:val="24"/>
        </w:rPr>
        <w:sectPr w:rsidR="00E90A54" w:rsidRPr="00E90A54">
          <w:pgSz w:w="11910" w:h="16840"/>
          <w:pgMar w:top="480" w:right="660" w:bottom="720" w:left="780" w:header="0" w:footer="520" w:gutter="0"/>
          <w:cols w:space="720"/>
        </w:sectPr>
      </w:pPr>
    </w:p>
    <w:p w:rsidR="00E90A54" w:rsidRPr="00E90A54" w:rsidRDefault="00E90A54" w:rsidP="00E90A54">
      <w:pPr>
        <w:widowControl w:val="0"/>
        <w:autoSpaceDE w:val="0"/>
        <w:autoSpaceDN w:val="0"/>
        <w:spacing w:before="70" w:after="0" w:line="240" w:lineRule="auto"/>
        <w:ind w:left="213"/>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lastRenderedPageBreak/>
        <w:t>его</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главный</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город;</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31"/>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узнавать государственную символику Российской Федерации (гимн, герб,</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флаг)</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региона;</w:t>
      </w:r>
    </w:p>
    <w:p w:rsidR="00E90A54" w:rsidRPr="00E90A54" w:rsidRDefault="00E90A54" w:rsidP="00E90A54">
      <w:pPr>
        <w:widowControl w:val="0"/>
        <w:numPr>
          <w:ilvl w:val="0"/>
          <w:numId w:val="12"/>
        </w:numPr>
        <w:tabs>
          <w:tab w:val="left" w:pos="572"/>
        </w:tabs>
        <w:autoSpaceDE w:val="0"/>
        <w:autoSpaceDN w:val="0"/>
        <w:spacing w:after="0" w:line="240" w:lineRule="auto"/>
        <w:ind w:left="213" w:right="11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проявлять уважение к семейным ценностям и традициям, традициям своего</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народа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других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народов,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государственным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символам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соблюдать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 нравственного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социуме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 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28"/>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распознавать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изученные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окружающего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мира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описанию,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рисункам 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фотографиям,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различать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окружающем мире;</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3"/>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приводить примеры изученных традиций, обычаев и праздников народов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родного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края;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важных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событий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прошлого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настоящего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родного</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края;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трудовой деятельности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 профессий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жителей</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родного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края;</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0"/>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проводить, соблюдая правила безопасного труда, несложные наблюдения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опыты</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природными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объектами,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измерения;</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1"/>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приводить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примеры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изученных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взаимосвязей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примеры,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иллюстрирующие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значение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человека;</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2"/>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описывать на основе предложенного плана или опорных слов изученные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(достопримечательности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родного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края,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музейные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экспонаты);</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2"/>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описывать на основе предложенного плана или опорных слов изученные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объекты и</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явления, 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том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числе</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звёзды,</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созвездия,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планеты;</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1"/>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группировать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изученные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неживой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предложенным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признакам;</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2"/>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сравнивать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неживой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основе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внешних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признаков;</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0"/>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ориентироваться на местности по местным природным признакам, Солнцу,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компасу;</w:t>
      </w:r>
    </w:p>
    <w:p w:rsidR="00E90A54" w:rsidRPr="00E90A54" w:rsidRDefault="00E90A54" w:rsidP="00E90A54">
      <w:pPr>
        <w:widowControl w:val="0"/>
        <w:numPr>
          <w:ilvl w:val="0"/>
          <w:numId w:val="12"/>
        </w:numPr>
        <w:tabs>
          <w:tab w:val="left" w:pos="647"/>
        </w:tabs>
        <w:autoSpaceDE w:val="0"/>
        <w:autoSpaceDN w:val="0"/>
        <w:spacing w:after="0" w:line="240" w:lineRule="auto"/>
        <w:ind w:left="213" w:right="1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создавать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заданному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плану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развёрнутые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высказывания о природе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обществе;</w:t>
      </w:r>
    </w:p>
    <w:p w:rsidR="00E90A54" w:rsidRPr="00E90A54" w:rsidRDefault="00E90A54" w:rsidP="00E90A54">
      <w:pPr>
        <w:widowControl w:val="0"/>
        <w:numPr>
          <w:ilvl w:val="0"/>
          <w:numId w:val="12"/>
        </w:numPr>
        <w:tabs>
          <w:tab w:val="left" w:pos="572"/>
        </w:tabs>
        <w:autoSpaceDE w:val="0"/>
        <w:autoSpaceDN w:val="0"/>
        <w:spacing w:after="0" w:line="240" w:lineRule="auto"/>
        <w:ind w:left="213" w:right="118"/>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использовать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для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ответов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вопросы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небольшие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тексты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обществе;</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7"/>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соблюдать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нравственного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социуме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оценивать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примеры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положительного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негативного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отношения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объектам</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природы,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проявления внимания,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помощи</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людям,</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нуждающимся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ней;</w:t>
      </w:r>
    </w:p>
    <w:p w:rsidR="00E90A54" w:rsidRPr="00E90A54" w:rsidRDefault="00E90A54" w:rsidP="00E90A54">
      <w:pPr>
        <w:widowControl w:val="0"/>
        <w:numPr>
          <w:ilvl w:val="0"/>
          <w:numId w:val="12"/>
        </w:numPr>
        <w:tabs>
          <w:tab w:val="left" w:pos="572"/>
        </w:tabs>
        <w:autoSpaceDE w:val="0"/>
        <w:autoSpaceDN w:val="0"/>
        <w:spacing w:after="0" w:line="240" w:lineRule="auto"/>
        <w:ind w:left="213" w:right="11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соблюдать правила безопасного поведения в школе, правила безопасного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пассажира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наземного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транспорта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 метро;</w:t>
      </w:r>
    </w:p>
    <w:p w:rsidR="00E90A54" w:rsidRPr="00E90A54" w:rsidRDefault="00E90A54" w:rsidP="00E90A54">
      <w:pPr>
        <w:widowControl w:val="0"/>
        <w:numPr>
          <w:ilvl w:val="0"/>
          <w:numId w:val="12"/>
        </w:numPr>
        <w:tabs>
          <w:tab w:val="left" w:pos="572"/>
        </w:tabs>
        <w:autoSpaceDE w:val="0"/>
        <w:autoSpaceDN w:val="0"/>
        <w:spacing w:after="0" w:line="299" w:lineRule="exact"/>
        <w:ind w:left="571" w:hanging="35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соблюдать</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режим</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дня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питания;</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0"/>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безопасно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использовать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мессенджеры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Интернета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условиях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контролируемого</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доступа</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Интернет;</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безопасно</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осуществлять</w:t>
      </w:r>
      <w:r w:rsidRPr="00E90A54">
        <w:rPr>
          <w:rFonts w:ascii="Times New Roman" w:eastAsia="Times New Roman" w:hAnsi="Times New Roman" w:cs="Times New Roman"/>
          <w:color w:val="221F1F"/>
          <w:spacing w:val="-8"/>
          <w:w w:val="115"/>
          <w:sz w:val="24"/>
          <w:szCs w:val="24"/>
        </w:rPr>
        <w:t xml:space="preserve"> </w:t>
      </w:r>
      <w:r w:rsidRPr="00E90A54">
        <w:rPr>
          <w:rFonts w:ascii="Times New Roman" w:eastAsia="Times New Roman" w:hAnsi="Times New Roman" w:cs="Times New Roman"/>
          <w:color w:val="221F1F"/>
          <w:w w:val="115"/>
          <w:sz w:val="24"/>
          <w:szCs w:val="24"/>
        </w:rPr>
        <w:t>коммуникацию</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школьных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сообществах с помощью</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учителя в</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случае необходимости.</w:t>
      </w:r>
    </w:p>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4"/>
          <w:szCs w:val="24"/>
        </w:rPr>
      </w:pPr>
    </w:p>
    <w:p w:rsidR="00E90A54" w:rsidRPr="00E90A54" w:rsidRDefault="00E90A54" w:rsidP="00E90A54">
      <w:pPr>
        <w:widowControl w:val="0"/>
        <w:numPr>
          <w:ilvl w:val="0"/>
          <w:numId w:val="8"/>
        </w:numPr>
        <w:tabs>
          <w:tab w:val="left" w:pos="439"/>
        </w:tabs>
        <w:autoSpaceDE w:val="0"/>
        <w:autoSpaceDN w:val="0"/>
        <w:spacing w:after="0" w:line="240" w:lineRule="auto"/>
        <w:outlineLvl w:val="1"/>
        <w:rPr>
          <w:rFonts w:ascii="Times New Roman" w:eastAsia="Times New Roman" w:hAnsi="Times New Roman" w:cs="Times New Roman"/>
          <w:b/>
          <w:bCs/>
          <w:sz w:val="24"/>
          <w:szCs w:val="24"/>
        </w:rPr>
      </w:pPr>
      <w:bookmarkStart w:id="2" w:name="_TOC_250001"/>
      <w:bookmarkEnd w:id="2"/>
      <w:r w:rsidRPr="00E90A54">
        <w:rPr>
          <w:rFonts w:ascii="Times New Roman" w:eastAsia="Times New Roman" w:hAnsi="Times New Roman" w:cs="Times New Roman"/>
          <w:b/>
          <w:bCs/>
          <w:color w:val="221F1F"/>
          <w:w w:val="115"/>
          <w:sz w:val="24"/>
          <w:szCs w:val="24"/>
          <w:u w:color="221F1F"/>
        </w:rPr>
        <w:t>КЛАСС</w:t>
      </w:r>
    </w:p>
    <w:p w:rsidR="00E90A54" w:rsidRPr="00E90A54" w:rsidRDefault="00E90A54" w:rsidP="00E90A54">
      <w:pPr>
        <w:widowControl w:val="0"/>
        <w:autoSpaceDE w:val="0"/>
        <w:autoSpaceDN w:val="0"/>
        <w:spacing w:before="4" w:after="0" w:line="240" w:lineRule="auto"/>
        <w:rPr>
          <w:rFonts w:ascii="Times New Roman" w:eastAsia="Times New Roman" w:hAnsi="Times New Roman" w:cs="Times New Roman"/>
          <w:b/>
          <w:sz w:val="24"/>
          <w:szCs w:val="24"/>
        </w:rPr>
      </w:pPr>
    </w:p>
    <w:p w:rsidR="00E90A54" w:rsidRPr="00E90A54" w:rsidRDefault="00E90A54" w:rsidP="00E90A54">
      <w:pPr>
        <w:widowControl w:val="0"/>
        <w:autoSpaceDE w:val="0"/>
        <w:autoSpaceDN w:val="0"/>
        <w:spacing w:before="88" w:after="0" w:line="240" w:lineRule="auto"/>
        <w:ind w:left="213"/>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К</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концу</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обучения</w:t>
      </w:r>
      <w:r w:rsidRPr="00E90A54">
        <w:rPr>
          <w:rFonts w:ascii="Times New Roman" w:eastAsia="Times New Roman" w:hAnsi="Times New Roman" w:cs="Times New Roman"/>
          <w:b/>
          <w:bCs/>
          <w:i/>
          <w:iCs/>
          <w:color w:val="221F1F"/>
          <w:spacing w:val="-3"/>
          <w:w w:val="115"/>
          <w:sz w:val="24"/>
          <w:szCs w:val="24"/>
        </w:rPr>
        <w:t xml:space="preserve"> </w:t>
      </w:r>
      <w:r w:rsidRPr="00E90A54">
        <w:rPr>
          <w:rFonts w:ascii="Times New Roman" w:eastAsia="Times New Roman" w:hAnsi="Times New Roman" w:cs="Times New Roman"/>
          <w:b/>
          <w:bCs/>
          <w:i/>
          <w:iCs/>
          <w:color w:val="221F1F"/>
          <w:w w:val="115"/>
          <w:sz w:val="24"/>
          <w:szCs w:val="24"/>
        </w:rPr>
        <w:t>в</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3</w:t>
      </w:r>
      <w:r w:rsidRPr="00E90A54">
        <w:rPr>
          <w:rFonts w:ascii="Times New Roman" w:eastAsia="Times New Roman" w:hAnsi="Times New Roman" w:cs="Times New Roman"/>
          <w:b/>
          <w:bCs/>
          <w:i/>
          <w:iCs/>
          <w:color w:val="221F1F"/>
          <w:spacing w:val="-6"/>
          <w:w w:val="115"/>
          <w:sz w:val="24"/>
          <w:szCs w:val="24"/>
        </w:rPr>
        <w:t xml:space="preserve"> </w:t>
      </w:r>
      <w:r w:rsidRPr="00E90A54">
        <w:rPr>
          <w:rFonts w:ascii="Times New Roman" w:eastAsia="Times New Roman" w:hAnsi="Times New Roman" w:cs="Times New Roman"/>
          <w:b/>
          <w:bCs/>
          <w:i/>
          <w:iCs/>
          <w:color w:val="221F1F"/>
          <w:w w:val="115"/>
          <w:sz w:val="24"/>
          <w:szCs w:val="24"/>
        </w:rPr>
        <w:t>классе</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обучающийся</w:t>
      </w:r>
      <w:r w:rsidRPr="00E90A54">
        <w:rPr>
          <w:rFonts w:ascii="Times New Roman" w:eastAsia="Times New Roman" w:hAnsi="Times New Roman" w:cs="Times New Roman"/>
          <w:b/>
          <w:bCs/>
          <w:i/>
          <w:iCs/>
          <w:color w:val="221F1F"/>
          <w:spacing w:val="-3"/>
          <w:w w:val="115"/>
          <w:sz w:val="24"/>
          <w:szCs w:val="24"/>
        </w:rPr>
        <w:t xml:space="preserve"> </w:t>
      </w:r>
      <w:r w:rsidRPr="00E90A54">
        <w:rPr>
          <w:rFonts w:ascii="Times New Roman" w:eastAsia="Times New Roman" w:hAnsi="Times New Roman" w:cs="Times New Roman"/>
          <w:b/>
          <w:bCs/>
          <w:i/>
          <w:iCs/>
          <w:color w:val="221F1F"/>
          <w:w w:val="115"/>
          <w:sz w:val="24"/>
          <w:szCs w:val="24"/>
        </w:rPr>
        <w:t>научится:</w:t>
      </w:r>
    </w:p>
    <w:p w:rsidR="00E90A54" w:rsidRPr="00E90A54" w:rsidRDefault="00E90A54" w:rsidP="00E90A54">
      <w:pPr>
        <w:widowControl w:val="0"/>
        <w:autoSpaceDE w:val="0"/>
        <w:autoSpaceDN w:val="0"/>
        <w:spacing w:before="11" w:after="0" w:line="240" w:lineRule="auto"/>
        <w:rPr>
          <w:rFonts w:ascii="Times New Roman" w:eastAsia="Times New Roman" w:hAnsi="Times New Roman" w:cs="Times New Roman"/>
          <w:b/>
          <w:i/>
          <w:sz w:val="24"/>
          <w:szCs w:val="24"/>
        </w:rPr>
      </w:pPr>
    </w:p>
    <w:p w:rsidR="00E90A54" w:rsidRPr="00E90A54" w:rsidRDefault="00E90A54" w:rsidP="00E90A54">
      <w:pPr>
        <w:widowControl w:val="0"/>
        <w:numPr>
          <w:ilvl w:val="0"/>
          <w:numId w:val="12"/>
        </w:numPr>
        <w:tabs>
          <w:tab w:val="left" w:pos="572"/>
        </w:tabs>
        <w:autoSpaceDE w:val="0"/>
        <w:autoSpaceDN w:val="0"/>
        <w:spacing w:after="0" w:line="240" w:lineRule="auto"/>
        <w:ind w:left="213" w:right="130"/>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различать государственную символику Российской Федерации (гимн, герб,</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флаг);</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проявлять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уважение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государственным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символам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региона;</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20"/>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проявлять уважение к семейным ценностям и традициям, традициям своего</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народа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других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народов;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соблюдать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нравственного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социуме;</w:t>
      </w:r>
    </w:p>
    <w:p w:rsidR="00E90A54" w:rsidRPr="00E90A54" w:rsidRDefault="00E90A54" w:rsidP="00E90A54">
      <w:pPr>
        <w:widowControl w:val="0"/>
        <w:numPr>
          <w:ilvl w:val="0"/>
          <w:numId w:val="12"/>
        </w:numPr>
        <w:tabs>
          <w:tab w:val="left" w:pos="572"/>
        </w:tabs>
        <w:autoSpaceDE w:val="0"/>
        <w:autoSpaceDN w:val="0"/>
        <w:spacing w:after="0" w:line="240" w:lineRule="auto"/>
        <w:ind w:left="571" w:hanging="35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 xml:space="preserve">приводить </w:t>
      </w:r>
      <w:r w:rsidRPr="00E90A54">
        <w:rPr>
          <w:rFonts w:ascii="Times New Roman" w:eastAsia="Times New Roman" w:hAnsi="Times New Roman" w:cs="Times New Roman"/>
          <w:color w:val="221F1F"/>
          <w:spacing w:val="63"/>
          <w:w w:val="115"/>
          <w:sz w:val="24"/>
          <w:szCs w:val="24"/>
        </w:rPr>
        <w:t xml:space="preserve"> </w:t>
      </w:r>
      <w:r w:rsidRPr="00E90A54">
        <w:rPr>
          <w:rFonts w:ascii="Times New Roman" w:eastAsia="Times New Roman" w:hAnsi="Times New Roman" w:cs="Times New Roman"/>
          <w:color w:val="221F1F"/>
          <w:w w:val="115"/>
          <w:sz w:val="24"/>
          <w:szCs w:val="24"/>
        </w:rPr>
        <w:t xml:space="preserve">примеры  </w:t>
      </w:r>
      <w:r w:rsidRPr="00E90A54">
        <w:rPr>
          <w:rFonts w:ascii="Times New Roman" w:eastAsia="Times New Roman" w:hAnsi="Times New Roman" w:cs="Times New Roman"/>
          <w:color w:val="221F1F"/>
          <w:spacing w:val="63"/>
          <w:w w:val="115"/>
          <w:sz w:val="24"/>
          <w:szCs w:val="24"/>
        </w:rPr>
        <w:t xml:space="preserve"> </w:t>
      </w:r>
      <w:r w:rsidRPr="00E90A54">
        <w:rPr>
          <w:rFonts w:ascii="Times New Roman" w:eastAsia="Times New Roman" w:hAnsi="Times New Roman" w:cs="Times New Roman"/>
          <w:color w:val="221F1F"/>
          <w:w w:val="115"/>
          <w:sz w:val="24"/>
          <w:szCs w:val="24"/>
        </w:rPr>
        <w:t xml:space="preserve">памятников  </w:t>
      </w:r>
      <w:r w:rsidRPr="00E90A54">
        <w:rPr>
          <w:rFonts w:ascii="Times New Roman" w:eastAsia="Times New Roman" w:hAnsi="Times New Roman" w:cs="Times New Roman"/>
          <w:color w:val="221F1F"/>
          <w:spacing w:val="63"/>
          <w:w w:val="115"/>
          <w:sz w:val="24"/>
          <w:szCs w:val="24"/>
        </w:rPr>
        <w:t xml:space="preserve"> </w:t>
      </w:r>
      <w:r w:rsidRPr="00E90A54">
        <w:rPr>
          <w:rFonts w:ascii="Times New Roman" w:eastAsia="Times New Roman" w:hAnsi="Times New Roman" w:cs="Times New Roman"/>
          <w:color w:val="221F1F"/>
          <w:w w:val="115"/>
          <w:sz w:val="24"/>
          <w:szCs w:val="24"/>
        </w:rPr>
        <w:t xml:space="preserve">природы,  </w:t>
      </w:r>
      <w:r w:rsidRPr="00E90A54">
        <w:rPr>
          <w:rFonts w:ascii="Times New Roman" w:eastAsia="Times New Roman" w:hAnsi="Times New Roman" w:cs="Times New Roman"/>
          <w:color w:val="221F1F"/>
          <w:spacing w:val="62"/>
          <w:w w:val="115"/>
          <w:sz w:val="24"/>
          <w:szCs w:val="24"/>
        </w:rPr>
        <w:t xml:space="preserve"> </w:t>
      </w:r>
      <w:r w:rsidRPr="00E90A54">
        <w:rPr>
          <w:rFonts w:ascii="Times New Roman" w:eastAsia="Times New Roman" w:hAnsi="Times New Roman" w:cs="Times New Roman"/>
          <w:color w:val="221F1F"/>
          <w:w w:val="115"/>
          <w:sz w:val="24"/>
          <w:szCs w:val="24"/>
        </w:rPr>
        <w:t xml:space="preserve">культурных  </w:t>
      </w:r>
      <w:r w:rsidRPr="00E90A54">
        <w:rPr>
          <w:rFonts w:ascii="Times New Roman" w:eastAsia="Times New Roman" w:hAnsi="Times New Roman" w:cs="Times New Roman"/>
          <w:color w:val="221F1F"/>
          <w:spacing w:val="62"/>
          <w:w w:val="115"/>
          <w:sz w:val="24"/>
          <w:szCs w:val="24"/>
        </w:rPr>
        <w:t xml:space="preserve"> </w:t>
      </w:r>
      <w:r w:rsidRPr="00E90A54">
        <w:rPr>
          <w:rFonts w:ascii="Times New Roman" w:eastAsia="Times New Roman" w:hAnsi="Times New Roman" w:cs="Times New Roman"/>
          <w:color w:val="221F1F"/>
          <w:w w:val="115"/>
          <w:sz w:val="24"/>
          <w:szCs w:val="24"/>
        </w:rPr>
        <w:t xml:space="preserve">объектов  </w:t>
      </w:r>
      <w:r w:rsidRPr="00E90A54">
        <w:rPr>
          <w:rFonts w:ascii="Times New Roman" w:eastAsia="Times New Roman" w:hAnsi="Times New Roman" w:cs="Times New Roman"/>
          <w:color w:val="221F1F"/>
          <w:spacing w:val="63"/>
          <w:w w:val="115"/>
          <w:sz w:val="24"/>
          <w:szCs w:val="24"/>
        </w:rPr>
        <w:t xml:space="preserve"> </w:t>
      </w:r>
      <w:r w:rsidRPr="00E90A54">
        <w:rPr>
          <w:rFonts w:ascii="Times New Roman" w:eastAsia="Times New Roman" w:hAnsi="Times New Roman" w:cs="Times New Roman"/>
          <w:color w:val="221F1F"/>
          <w:w w:val="115"/>
          <w:sz w:val="24"/>
          <w:szCs w:val="24"/>
        </w:rPr>
        <w:t>и</w:t>
      </w:r>
    </w:p>
    <w:p w:rsidR="00E90A54" w:rsidRPr="00E90A54" w:rsidRDefault="00E90A54" w:rsidP="00E90A54">
      <w:pPr>
        <w:widowControl w:val="0"/>
        <w:autoSpaceDE w:val="0"/>
        <w:autoSpaceDN w:val="0"/>
        <w:spacing w:after="0" w:line="240" w:lineRule="auto"/>
        <w:jc w:val="both"/>
        <w:rPr>
          <w:rFonts w:ascii="Wingdings" w:eastAsia="Times New Roman" w:hAnsi="Wingdings" w:cs="Times New Roman"/>
          <w:sz w:val="24"/>
          <w:szCs w:val="24"/>
        </w:rPr>
        <w:sectPr w:rsidR="00E90A54" w:rsidRPr="00E90A54">
          <w:pgSz w:w="11910" w:h="16840"/>
          <w:pgMar w:top="480" w:right="660" w:bottom="720" w:left="780" w:header="0" w:footer="520" w:gutter="0"/>
          <w:cols w:space="720"/>
        </w:sectPr>
      </w:pPr>
    </w:p>
    <w:p w:rsidR="00E90A54" w:rsidRPr="00E90A54" w:rsidRDefault="00E90A54" w:rsidP="00E90A54">
      <w:pPr>
        <w:widowControl w:val="0"/>
        <w:autoSpaceDE w:val="0"/>
        <w:autoSpaceDN w:val="0"/>
        <w:spacing w:before="70" w:after="0" w:line="240" w:lineRule="auto"/>
        <w:ind w:left="213" w:right="116"/>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lastRenderedPageBreak/>
        <w:t>достопримечательностей родного края; столицы России, городов РФ с богатой</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историей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российских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центров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декоративно-прикладного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искусства;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проявлять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интерес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уважение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истории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культуре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народов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w:t>
      </w:r>
    </w:p>
    <w:p w:rsidR="00E90A54" w:rsidRPr="00E90A54" w:rsidRDefault="00E90A54" w:rsidP="00E90A54">
      <w:pPr>
        <w:widowControl w:val="0"/>
        <w:numPr>
          <w:ilvl w:val="0"/>
          <w:numId w:val="12"/>
        </w:numPr>
        <w:tabs>
          <w:tab w:val="left" w:pos="572"/>
        </w:tabs>
        <w:autoSpaceDE w:val="0"/>
        <w:autoSpaceDN w:val="0"/>
        <w:spacing w:before="2" w:after="0" w:line="298" w:lineRule="exact"/>
        <w:ind w:left="571" w:hanging="35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показывать</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карте</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мира</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материки,</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изученные</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страны</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мира;</w:t>
      </w:r>
    </w:p>
    <w:p w:rsidR="00E90A54" w:rsidRPr="00E90A54" w:rsidRDefault="00E90A54" w:rsidP="00E90A54">
      <w:pPr>
        <w:widowControl w:val="0"/>
        <w:numPr>
          <w:ilvl w:val="0"/>
          <w:numId w:val="12"/>
        </w:numPr>
        <w:tabs>
          <w:tab w:val="left" w:pos="572"/>
        </w:tabs>
        <w:autoSpaceDE w:val="0"/>
        <w:autoSpaceDN w:val="0"/>
        <w:spacing w:after="0" w:line="298" w:lineRule="exact"/>
        <w:ind w:left="571" w:hanging="35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различать</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расходы</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доходы</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семейного</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бюджета;</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30"/>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распознавать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изученные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объекты природы по 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описанию, рисункам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фотографиям,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различать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окружающем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мире;</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7"/>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проводить по предложенному плану или инструкции небольшие опыты 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природными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объектами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использованием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простейшего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лабораторного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оборудования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измерительных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приборов;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соблюдать</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безопасность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опытов;</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5"/>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группировать изученные объекты живой и неживой природы, проводить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простейшую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классификацию;</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2"/>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сравнивать по заданному количеству признаков объекты живой и неживой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природы;</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2"/>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описывать на основе предложенного плана изученные объекты и явления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природы, выделяя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существенные признаки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характерные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свойства;</w:t>
      </w:r>
    </w:p>
    <w:p w:rsidR="00E90A54" w:rsidRPr="00E90A54" w:rsidRDefault="00E90A54" w:rsidP="00E90A54">
      <w:pPr>
        <w:widowControl w:val="0"/>
        <w:numPr>
          <w:ilvl w:val="0"/>
          <w:numId w:val="12"/>
        </w:numPr>
        <w:tabs>
          <w:tab w:val="left" w:pos="572"/>
        </w:tabs>
        <w:autoSpaceDE w:val="0"/>
        <w:autoSpaceDN w:val="0"/>
        <w:spacing w:before="1" w:after="0" w:line="240" w:lineRule="auto"/>
        <w:ind w:left="213" w:right="131"/>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использовать различные  источники  информации  о  природе и обществе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для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поиска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 извлечения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информации,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ответов</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вопросы;</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3"/>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использовать знания о взаимосвязях в природе, связи человека и природы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для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объяснения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простейших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явлений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процессов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организме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человека;</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4"/>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фиксировать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результаты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наблюдений,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опытной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работы,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процессе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коллективной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деятельности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обобщать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полученные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результаты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делать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выводы;</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7"/>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создавать по заданному плану собственные развёрнутые высказывания 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человеке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обществе,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сопровождая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выступление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иллюстрациями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(презентацией);</w:t>
      </w:r>
    </w:p>
    <w:p w:rsidR="00E90A54" w:rsidRPr="00E90A54" w:rsidRDefault="00E90A54" w:rsidP="00E90A54">
      <w:pPr>
        <w:widowControl w:val="0"/>
        <w:numPr>
          <w:ilvl w:val="0"/>
          <w:numId w:val="12"/>
        </w:numPr>
        <w:tabs>
          <w:tab w:val="left" w:pos="572"/>
        </w:tabs>
        <w:autoSpaceDE w:val="0"/>
        <w:autoSpaceDN w:val="0"/>
        <w:spacing w:after="0" w:line="240" w:lineRule="auto"/>
        <w:ind w:left="213" w:right="128"/>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соблюдать правила безопасного поведения пассажира железнодорожного,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водного</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авиатранспорта;</w:t>
      </w:r>
    </w:p>
    <w:p w:rsidR="00E90A54" w:rsidRPr="00E90A54" w:rsidRDefault="00E90A54" w:rsidP="00E90A54">
      <w:pPr>
        <w:widowControl w:val="0"/>
        <w:numPr>
          <w:ilvl w:val="0"/>
          <w:numId w:val="12"/>
        </w:numPr>
        <w:tabs>
          <w:tab w:val="left" w:pos="572"/>
        </w:tabs>
        <w:autoSpaceDE w:val="0"/>
        <w:autoSpaceDN w:val="0"/>
        <w:spacing w:after="0" w:line="240" w:lineRule="auto"/>
        <w:ind w:left="213" w:right="130"/>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соблюдать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периодичность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двигательной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активности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профилактики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заболеваний;</w:t>
      </w:r>
    </w:p>
    <w:p w:rsidR="00E90A54" w:rsidRPr="00E90A54" w:rsidRDefault="00E90A54" w:rsidP="00E90A54">
      <w:pPr>
        <w:widowControl w:val="0"/>
        <w:numPr>
          <w:ilvl w:val="0"/>
          <w:numId w:val="12"/>
        </w:numPr>
        <w:tabs>
          <w:tab w:val="left" w:pos="572"/>
        </w:tabs>
        <w:autoSpaceDE w:val="0"/>
        <w:autoSpaceDN w:val="0"/>
        <w:spacing w:after="0" w:line="299" w:lineRule="exact"/>
        <w:ind w:left="571" w:hanging="35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соблюдать</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безопасного</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во</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дворе</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жилого</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дома;</w:t>
      </w:r>
    </w:p>
    <w:p w:rsidR="00E90A54" w:rsidRPr="00E90A54" w:rsidRDefault="00E90A54" w:rsidP="00E90A54">
      <w:pPr>
        <w:widowControl w:val="0"/>
        <w:numPr>
          <w:ilvl w:val="0"/>
          <w:numId w:val="12"/>
        </w:numPr>
        <w:tabs>
          <w:tab w:val="left" w:pos="572"/>
        </w:tabs>
        <w:autoSpaceDE w:val="0"/>
        <w:autoSpaceDN w:val="0"/>
        <w:spacing w:after="0" w:line="298" w:lineRule="exact"/>
        <w:ind w:left="571" w:hanging="35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соблюдать</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нравственного</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природе;</w:t>
      </w:r>
    </w:p>
    <w:p w:rsidR="00E90A54" w:rsidRPr="00E90A54" w:rsidRDefault="00E90A54" w:rsidP="00E90A54">
      <w:pPr>
        <w:widowControl w:val="0"/>
        <w:numPr>
          <w:ilvl w:val="0"/>
          <w:numId w:val="12"/>
        </w:numPr>
        <w:tabs>
          <w:tab w:val="left" w:pos="572"/>
        </w:tabs>
        <w:autoSpaceDE w:val="0"/>
        <w:autoSpaceDN w:val="0"/>
        <w:spacing w:after="0" w:line="240" w:lineRule="auto"/>
        <w:ind w:left="213" w:right="115"/>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безопасно использовать персональные данные в условиях контролируемого</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доступа в Интернет; ориентироваться в возможных мошеннических действиях</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при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общении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мессенджерах.</w:t>
      </w:r>
    </w:p>
    <w:p w:rsidR="00E90A54" w:rsidRPr="00E90A54" w:rsidRDefault="00E90A54" w:rsidP="00E90A54">
      <w:pPr>
        <w:widowControl w:val="0"/>
        <w:autoSpaceDE w:val="0"/>
        <w:autoSpaceDN w:val="0"/>
        <w:spacing w:before="1" w:after="0" w:line="240" w:lineRule="auto"/>
        <w:rPr>
          <w:rFonts w:ascii="Times New Roman" w:eastAsia="Times New Roman" w:hAnsi="Times New Roman" w:cs="Times New Roman"/>
          <w:sz w:val="24"/>
          <w:szCs w:val="24"/>
        </w:rPr>
      </w:pPr>
    </w:p>
    <w:p w:rsidR="00E90A54" w:rsidRPr="00E90A54" w:rsidRDefault="00E90A54" w:rsidP="00E90A54">
      <w:pPr>
        <w:widowControl w:val="0"/>
        <w:numPr>
          <w:ilvl w:val="0"/>
          <w:numId w:val="8"/>
        </w:numPr>
        <w:tabs>
          <w:tab w:val="left" w:pos="439"/>
        </w:tabs>
        <w:autoSpaceDE w:val="0"/>
        <w:autoSpaceDN w:val="0"/>
        <w:spacing w:after="0" w:line="240" w:lineRule="auto"/>
        <w:outlineLvl w:val="1"/>
        <w:rPr>
          <w:rFonts w:ascii="Times New Roman" w:eastAsia="Times New Roman" w:hAnsi="Times New Roman" w:cs="Times New Roman"/>
          <w:bCs/>
          <w:sz w:val="24"/>
          <w:szCs w:val="24"/>
        </w:rPr>
      </w:pPr>
      <w:bookmarkStart w:id="3" w:name="_TOC_250000"/>
      <w:r w:rsidRPr="00E90A54">
        <w:rPr>
          <w:rFonts w:ascii="Times New Roman" w:eastAsia="Times New Roman" w:hAnsi="Times New Roman" w:cs="Times New Roman"/>
          <w:b/>
          <w:bCs/>
          <w:color w:val="221F1F"/>
          <w:w w:val="115"/>
          <w:sz w:val="24"/>
          <w:szCs w:val="24"/>
          <w:u w:color="221F1F"/>
        </w:rPr>
        <w:t>КЛАС</w:t>
      </w:r>
      <w:bookmarkEnd w:id="3"/>
      <w:r w:rsidRPr="00E90A54">
        <w:rPr>
          <w:rFonts w:ascii="Times New Roman" w:eastAsia="Times New Roman" w:hAnsi="Times New Roman" w:cs="Times New Roman"/>
          <w:bCs/>
          <w:color w:val="221F1F"/>
          <w:w w:val="115"/>
          <w:sz w:val="24"/>
          <w:szCs w:val="24"/>
          <w:u w:color="221F1F"/>
        </w:rPr>
        <w:t>С</w:t>
      </w:r>
    </w:p>
    <w:p w:rsidR="00E90A54" w:rsidRPr="00E90A54" w:rsidRDefault="00E90A54" w:rsidP="00E90A54">
      <w:pPr>
        <w:widowControl w:val="0"/>
        <w:autoSpaceDE w:val="0"/>
        <w:autoSpaceDN w:val="0"/>
        <w:spacing w:before="3" w:after="0" w:line="240" w:lineRule="auto"/>
        <w:rPr>
          <w:rFonts w:ascii="Times New Roman" w:eastAsia="Times New Roman" w:hAnsi="Times New Roman" w:cs="Times New Roman"/>
          <w:sz w:val="24"/>
          <w:szCs w:val="24"/>
        </w:rPr>
      </w:pPr>
    </w:p>
    <w:p w:rsidR="00E90A54" w:rsidRPr="00E90A54" w:rsidRDefault="00E90A54" w:rsidP="00E90A54">
      <w:pPr>
        <w:widowControl w:val="0"/>
        <w:autoSpaceDE w:val="0"/>
        <w:autoSpaceDN w:val="0"/>
        <w:spacing w:before="89" w:after="0" w:line="299" w:lineRule="exact"/>
        <w:ind w:left="922"/>
        <w:jc w:val="both"/>
        <w:outlineLvl w:val="2"/>
        <w:rPr>
          <w:rFonts w:ascii="Times New Roman" w:eastAsia="Times New Roman" w:hAnsi="Times New Roman" w:cs="Times New Roman"/>
          <w:b/>
          <w:bCs/>
          <w:i/>
          <w:iCs/>
          <w:sz w:val="24"/>
          <w:szCs w:val="24"/>
        </w:rPr>
      </w:pPr>
      <w:r w:rsidRPr="00E90A54">
        <w:rPr>
          <w:rFonts w:ascii="Times New Roman" w:eastAsia="Times New Roman" w:hAnsi="Times New Roman" w:cs="Times New Roman"/>
          <w:b/>
          <w:bCs/>
          <w:i/>
          <w:iCs/>
          <w:color w:val="221F1F"/>
          <w:w w:val="115"/>
          <w:sz w:val="24"/>
          <w:szCs w:val="24"/>
        </w:rPr>
        <w:t>К</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концу</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обучения</w:t>
      </w:r>
      <w:r w:rsidRPr="00E90A54">
        <w:rPr>
          <w:rFonts w:ascii="Times New Roman" w:eastAsia="Times New Roman" w:hAnsi="Times New Roman" w:cs="Times New Roman"/>
          <w:b/>
          <w:bCs/>
          <w:i/>
          <w:iCs/>
          <w:color w:val="221F1F"/>
          <w:spacing w:val="-3"/>
          <w:w w:val="115"/>
          <w:sz w:val="24"/>
          <w:szCs w:val="24"/>
        </w:rPr>
        <w:t xml:space="preserve"> </w:t>
      </w:r>
      <w:r w:rsidRPr="00E90A54">
        <w:rPr>
          <w:rFonts w:ascii="Times New Roman" w:eastAsia="Times New Roman" w:hAnsi="Times New Roman" w:cs="Times New Roman"/>
          <w:b/>
          <w:bCs/>
          <w:i/>
          <w:iCs/>
          <w:color w:val="221F1F"/>
          <w:w w:val="115"/>
          <w:sz w:val="24"/>
          <w:szCs w:val="24"/>
        </w:rPr>
        <w:t>в</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4</w:t>
      </w:r>
      <w:r w:rsidRPr="00E90A54">
        <w:rPr>
          <w:rFonts w:ascii="Times New Roman" w:eastAsia="Times New Roman" w:hAnsi="Times New Roman" w:cs="Times New Roman"/>
          <w:b/>
          <w:bCs/>
          <w:i/>
          <w:iCs/>
          <w:color w:val="221F1F"/>
          <w:spacing w:val="-6"/>
          <w:w w:val="115"/>
          <w:sz w:val="24"/>
          <w:szCs w:val="24"/>
        </w:rPr>
        <w:t xml:space="preserve"> </w:t>
      </w:r>
      <w:r w:rsidRPr="00E90A54">
        <w:rPr>
          <w:rFonts w:ascii="Times New Roman" w:eastAsia="Times New Roman" w:hAnsi="Times New Roman" w:cs="Times New Roman"/>
          <w:b/>
          <w:bCs/>
          <w:i/>
          <w:iCs/>
          <w:color w:val="221F1F"/>
          <w:w w:val="115"/>
          <w:sz w:val="24"/>
          <w:szCs w:val="24"/>
        </w:rPr>
        <w:t>классе</w:t>
      </w:r>
      <w:r w:rsidRPr="00E90A54">
        <w:rPr>
          <w:rFonts w:ascii="Times New Roman" w:eastAsia="Times New Roman" w:hAnsi="Times New Roman" w:cs="Times New Roman"/>
          <w:b/>
          <w:bCs/>
          <w:i/>
          <w:iCs/>
          <w:color w:val="221F1F"/>
          <w:spacing w:val="-4"/>
          <w:w w:val="115"/>
          <w:sz w:val="24"/>
          <w:szCs w:val="24"/>
        </w:rPr>
        <w:t xml:space="preserve"> </w:t>
      </w:r>
      <w:r w:rsidRPr="00E90A54">
        <w:rPr>
          <w:rFonts w:ascii="Times New Roman" w:eastAsia="Times New Roman" w:hAnsi="Times New Roman" w:cs="Times New Roman"/>
          <w:b/>
          <w:bCs/>
          <w:i/>
          <w:iCs/>
          <w:color w:val="221F1F"/>
          <w:w w:val="115"/>
          <w:sz w:val="24"/>
          <w:szCs w:val="24"/>
        </w:rPr>
        <w:t>обучающийся</w:t>
      </w:r>
      <w:r w:rsidRPr="00E90A54">
        <w:rPr>
          <w:rFonts w:ascii="Times New Roman" w:eastAsia="Times New Roman" w:hAnsi="Times New Roman" w:cs="Times New Roman"/>
          <w:b/>
          <w:bCs/>
          <w:i/>
          <w:iCs/>
          <w:color w:val="221F1F"/>
          <w:spacing w:val="-3"/>
          <w:w w:val="115"/>
          <w:sz w:val="24"/>
          <w:szCs w:val="24"/>
        </w:rPr>
        <w:t xml:space="preserve"> </w:t>
      </w:r>
      <w:r w:rsidRPr="00E90A54">
        <w:rPr>
          <w:rFonts w:ascii="Times New Roman" w:eastAsia="Times New Roman" w:hAnsi="Times New Roman" w:cs="Times New Roman"/>
          <w:b/>
          <w:bCs/>
          <w:i/>
          <w:iCs/>
          <w:color w:val="221F1F"/>
          <w:w w:val="115"/>
          <w:sz w:val="24"/>
          <w:szCs w:val="24"/>
        </w:rPr>
        <w:t>научится:</w:t>
      </w:r>
    </w:p>
    <w:p w:rsidR="00E90A54" w:rsidRPr="00E90A54" w:rsidRDefault="00E90A54" w:rsidP="00E90A54">
      <w:pPr>
        <w:widowControl w:val="0"/>
        <w:numPr>
          <w:ilvl w:val="0"/>
          <w:numId w:val="12"/>
        </w:numPr>
        <w:tabs>
          <w:tab w:val="left" w:pos="642"/>
        </w:tabs>
        <w:autoSpaceDE w:val="0"/>
        <w:autoSpaceDN w:val="0"/>
        <w:spacing w:after="0" w:line="240" w:lineRule="auto"/>
        <w:ind w:left="213" w:right="127"/>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проявлять</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уважение</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к</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семейным</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ценностям</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традициям,</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традициям</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своего</w:t>
      </w:r>
      <w:r w:rsidRPr="00E90A54">
        <w:rPr>
          <w:rFonts w:ascii="Times New Roman" w:eastAsia="Times New Roman" w:hAnsi="Times New Roman" w:cs="Times New Roman"/>
          <w:color w:val="221F1F"/>
          <w:spacing w:val="-73"/>
          <w:w w:val="115"/>
          <w:sz w:val="24"/>
          <w:szCs w:val="24"/>
        </w:rPr>
        <w:t xml:space="preserve"> </w:t>
      </w:r>
      <w:r w:rsidRPr="00E90A54">
        <w:rPr>
          <w:rFonts w:ascii="Times New Roman" w:eastAsia="Times New Roman" w:hAnsi="Times New Roman" w:cs="Times New Roman"/>
          <w:color w:val="221F1F"/>
          <w:w w:val="115"/>
          <w:sz w:val="24"/>
          <w:szCs w:val="24"/>
        </w:rPr>
        <w:t>народа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других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народов,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государственным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символам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соблюдать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нравственного</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социуме;</w:t>
      </w:r>
    </w:p>
    <w:p w:rsidR="00E90A54" w:rsidRPr="00E90A54" w:rsidRDefault="00E90A54" w:rsidP="00E90A54">
      <w:pPr>
        <w:widowControl w:val="0"/>
        <w:numPr>
          <w:ilvl w:val="0"/>
          <w:numId w:val="12"/>
        </w:numPr>
        <w:tabs>
          <w:tab w:val="left" w:pos="642"/>
        </w:tabs>
        <w:autoSpaceDE w:val="0"/>
        <w:autoSpaceDN w:val="0"/>
        <w:spacing w:after="0" w:line="240" w:lineRule="auto"/>
        <w:ind w:left="213" w:right="128"/>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показывать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физической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карте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изученные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крупные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географические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объекты России (горы, равнины, реки, озёра, моря, омывающие территорию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w:t>
      </w:r>
    </w:p>
    <w:p w:rsidR="00E90A54" w:rsidRPr="00E90A54" w:rsidRDefault="00E90A54" w:rsidP="00E90A54">
      <w:pPr>
        <w:widowControl w:val="0"/>
        <w:numPr>
          <w:ilvl w:val="0"/>
          <w:numId w:val="12"/>
        </w:numPr>
        <w:tabs>
          <w:tab w:val="left" w:pos="642"/>
        </w:tabs>
        <w:autoSpaceDE w:val="0"/>
        <w:autoSpaceDN w:val="0"/>
        <w:spacing w:before="1" w:after="0" w:line="240" w:lineRule="auto"/>
        <w:ind w:left="213" w:right="127"/>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показывать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исторической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карте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места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изученных</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исторических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событий;</w:t>
      </w:r>
    </w:p>
    <w:p w:rsidR="00E90A54" w:rsidRPr="00E90A54" w:rsidRDefault="00E90A54" w:rsidP="00E90A54">
      <w:pPr>
        <w:widowControl w:val="0"/>
        <w:numPr>
          <w:ilvl w:val="0"/>
          <w:numId w:val="12"/>
        </w:numPr>
        <w:tabs>
          <w:tab w:val="left" w:pos="642"/>
        </w:tabs>
        <w:autoSpaceDE w:val="0"/>
        <w:autoSpaceDN w:val="0"/>
        <w:spacing w:after="0" w:line="299" w:lineRule="exact"/>
        <w:ind w:left="641" w:hanging="4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находить</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место</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изученных</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событий</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«ленте</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времени»;</w:t>
      </w:r>
    </w:p>
    <w:p w:rsidR="00E90A54" w:rsidRPr="00E90A54" w:rsidRDefault="00E90A54" w:rsidP="00E90A54">
      <w:pPr>
        <w:widowControl w:val="0"/>
        <w:autoSpaceDE w:val="0"/>
        <w:autoSpaceDN w:val="0"/>
        <w:spacing w:after="0" w:line="299" w:lineRule="exact"/>
        <w:jc w:val="both"/>
        <w:rPr>
          <w:rFonts w:ascii="Wingdings" w:eastAsia="Times New Roman" w:hAnsi="Wingdings" w:cs="Times New Roman"/>
          <w:sz w:val="24"/>
          <w:szCs w:val="24"/>
        </w:rPr>
        <w:sectPr w:rsidR="00E90A54" w:rsidRPr="00E90A54">
          <w:pgSz w:w="11910" w:h="16840"/>
          <w:pgMar w:top="480" w:right="660" w:bottom="720" w:left="780" w:header="0" w:footer="520" w:gutter="0"/>
          <w:cols w:space="720"/>
        </w:sectPr>
      </w:pPr>
    </w:p>
    <w:p w:rsidR="00E90A54" w:rsidRPr="00E90A54" w:rsidRDefault="00E90A54" w:rsidP="00E90A54">
      <w:pPr>
        <w:widowControl w:val="0"/>
        <w:numPr>
          <w:ilvl w:val="0"/>
          <w:numId w:val="12"/>
        </w:numPr>
        <w:tabs>
          <w:tab w:val="left" w:pos="642"/>
        </w:tabs>
        <w:autoSpaceDE w:val="0"/>
        <w:autoSpaceDN w:val="0"/>
        <w:spacing w:before="70" w:after="0" w:line="240" w:lineRule="auto"/>
        <w:ind w:left="641" w:hanging="4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lastRenderedPageBreak/>
        <w:t>знать</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основные</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права</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обязанности</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гражданина</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Российской</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Федерации;</w:t>
      </w:r>
    </w:p>
    <w:p w:rsidR="00E90A54" w:rsidRPr="00E90A54" w:rsidRDefault="00E90A54" w:rsidP="00E90A54">
      <w:pPr>
        <w:widowControl w:val="0"/>
        <w:numPr>
          <w:ilvl w:val="0"/>
          <w:numId w:val="12"/>
        </w:numPr>
        <w:tabs>
          <w:tab w:val="left" w:pos="642"/>
        </w:tabs>
        <w:autoSpaceDE w:val="0"/>
        <w:autoSpaceDN w:val="0"/>
        <w:spacing w:before="1" w:after="0" w:line="240" w:lineRule="auto"/>
        <w:ind w:left="213" w:right="1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соотносить изученные исторические события и исторических деятелей 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веками 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периодами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истории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w:t>
      </w:r>
    </w:p>
    <w:p w:rsidR="00E90A54" w:rsidRPr="00E90A54" w:rsidRDefault="00E90A54" w:rsidP="00E90A54">
      <w:pPr>
        <w:widowControl w:val="0"/>
        <w:numPr>
          <w:ilvl w:val="0"/>
          <w:numId w:val="12"/>
        </w:numPr>
        <w:tabs>
          <w:tab w:val="left" w:pos="642"/>
        </w:tabs>
        <w:autoSpaceDE w:val="0"/>
        <w:autoSpaceDN w:val="0"/>
        <w:spacing w:after="0" w:line="240" w:lineRule="auto"/>
        <w:ind w:left="213" w:right="120"/>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рассказывать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государственных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праздниках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наиболее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важных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событиях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истории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наиболее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известных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российских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исторических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деятелях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разных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периодов,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достопримечательностях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столицы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w:t>
      </w:r>
      <w:bookmarkStart w:id="4" w:name="_GoBack"/>
      <w:bookmarkEnd w:id="4"/>
      <w:r w:rsidRPr="00E90A54">
        <w:rPr>
          <w:rFonts w:ascii="Times New Roman" w:eastAsia="Times New Roman" w:hAnsi="Times New Roman" w:cs="Times New Roman"/>
          <w:color w:val="221F1F"/>
          <w:w w:val="115"/>
          <w:sz w:val="24"/>
          <w:szCs w:val="24"/>
        </w:rPr>
        <w:t>оссии</w:t>
      </w:r>
      <w:r w:rsidRPr="00E90A54">
        <w:rPr>
          <w:rFonts w:ascii="Times New Roman" w:eastAsia="Times New Roman" w:hAnsi="Times New Roman" w:cs="Times New Roman"/>
          <w:color w:val="221F1F"/>
          <w:spacing w:val="75"/>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родного</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края;</w:t>
      </w:r>
    </w:p>
    <w:p w:rsidR="00E90A54" w:rsidRPr="00E90A54" w:rsidRDefault="00E90A54" w:rsidP="00E90A54">
      <w:pPr>
        <w:widowControl w:val="0"/>
        <w:numPr>
          <w:ilvl w:val="0"/>
          <w:numId w:val="12"/>
        </w:numPr>
        <w:tabs>
          <w:tab w:val="left" w:pos="642"/>
        </w:tabs>
        <w:autoSpaceDE w:val="0"/>
        <w:autoSpaceDN w:val="0"/>
        <w:spacing w:after="0" w:line="240" w:lineRule="auto"/>
        <w:ind w:left="213" w:right="125"/>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описывать на основе предложенного плана изученные объекты, выделяя их</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существенные признаки, в том числе государственную символику России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региона;</w:t>
      </w:r>
    </w:p>
    <w:p w:rsidR="00E90A54" w:rsidRPr="00E90A54" w:rsidRDefault="00E90A54" w:rsidP="00E90A54">
      <w:pPr>
        <w:widowControl w:val="0"/>
        <w:numPr>
          <w:ilvl w:val="0"/>
          <w:numId w:val="12"/>
        </w:numPr>
        <w:tabs>
          <w:tab w:val="left" w:pos="642"/>
        </w:tabs>
        <w:autoSpaceDE w:val="0"/>
        <w:autoSpaceDN w:val="0"/>
        <w:spacing w:after="0" w:line="240" w:lineRule="auto"/>
        <w:ind w:left="213" w:right="120"/>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проводить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предложенному/самостоятельно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составленному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плану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или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выдвинутому</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предположению</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несложные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наблюдения,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опыты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объектами</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природы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использованием</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простейшего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лабораторного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оборудования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измерительных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приборов,</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следуя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правилам</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безопасного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труда;</w:t>
      </w:r>
    </w:p>
    <w:p w:rsidR="00E90A54" w:rsidRPr="00E90A54" w:rsidRDefault="00E90A54" w:rsidP="00E90A54">
      <w:pPr>
        <w:widowControl w:val="0"/>
        <w:numPr>
          <w:ilvl w:val="0"/>
          <w:numId w:val="12"/>
        </w:numPr>
        <w:tabs>
          <w:tab w:val="left" w:pos="642"/>
        </w:tabs>
        <w:autoSpaceDE w:val="0"/>
        <w:autoSpaceDN w:val="0"/>
        <w:spacing w:after="0" w:line="240" w:lineRule="auto"/>
        <w:ind w:left="213" w:right="132"/>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распознавать изученные объекты и явления живой и неживой природы по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описанию,</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рисункам</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фотографиям,</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различать</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окружающем</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мире;</w:t>
      </w:r>
    </w:p>
    <w:p w:rsidR="00E90A54" w:rsidRPr="00E90A54" w:rsidRDefault="00E90A54" w:rsidP="00E90A54">
      <w:pPr>
        <w:widowControl w:val="0"/>
        <w:numPr>
          <w:ilvl w:val="0"/>
          <w:numId w:val="12"/>
        </w:numPr>
        <w:tabs>
          <w:tab w:val="left" w:pos="642"/>
        </w:tabs>
        <w:autoSpaceDE w:val="0"/>
        <w:autoSpaceDN w:val="0"/>
        <w:spacing w:after="0" w:line="240" w:lineRule="auto"/>
        <w:ind w:left="213" w:right="114"/>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группировать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изученные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неживой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природы,</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самостоятельно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выбирая</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признак</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для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группировки;</w:t>
      </w:r>
    </w:p>
    <w:p w:rsidR="00E90A54" w:rsidRPr="00E90A54" w:rsidRDefault="00E90A54" w:rsidP="00E90A54">
      <w:pPr>
        <w:widowControl w:val="0"/>
        <w:numPr>
          <w:ilvl w:val="0"/>
          <w:numId w:val="12"/>
        </w:numPr>
        <w:tabs>
          <w:tab w:val="left" w:pos="642"/>
        </w:tabs>
        <w:autoSpaceDE w:val="0"/>
        <w:autoSpaceDN w:val="0"/>
        <w:spacing w:before="1" w:after="0" w:line="298" w:lineRule="exact"/>
        <w:ind w:left="641" w:hanging="4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проводить</w:t>
      </w:r>
      <w:r w:rsidRPr="00E90A54">
        <w:rPr>
          <w:rFonts w:ascii="Times New Roman" w:eastAsia="Times New Roman" w:hAnsi="Times New Roman" w:cs="Times New Roman"/>
          <w:color w:val="221F1F"/>
          <w:spacing w:val="-11"/>
          <w:w w:val="115"/>
          <w:sz w:val="24"/>
          <w:szCs w:val="24"/>
        </w:rPr>
        <w:t xml:space="preserve"> </w:t>
      </w:r>
      <w:r w:rsidRPr="00E90A54">
        <w:rPr>
          <w:rFonts w:ascii="Times New Roman" w:eastAsia="Times New Roman" w:hAnsi="Times New Roman" w:cs="Times New Roman"/>
          <w:color w:val="221F1F"/>
          <w:w w:val="115"/>
          <w:sz w:val="24"/>
          <w:szCs w:val="24"/>
        </w:rPr>
        <w:t>простейшие</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классификации;</w:t>
      </w:r>
    </w:p>
    <w:p w:rsidR="00E90A54" w:rsidRPr="00E90A54" w:rsidRDefault="00E90A54" w:rsidP="00E90A54">
      <w:pPr>
        <w:widowControl w:val="0"/>
        <w:numPr>
          <w:ilvl w:val="0"/>
          <w:numId w:val="12"/>
        </w:numPr>
        <w:tabs>
          <w:tab w:val="left" w:pos="642"/>
        </w:tabs>
        <w:autoSpaceDE w:val="0"/>
        <w:autoSpaceDN w:val="0"/>
        <w:spacing w:after="0" w:line="240" w:lineRule="auto"/>
        <w:ind w:left="213" w:right="1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сравнивать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живой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неживой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основе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внешних</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признаков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известных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характерных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свойств;</w:t>
      </w:r>
    </w:p>
    <w:p w:rsidR="00E90A54" w:rsidRPr="00E90A54" w:rsidRDefault="00E90A54" w:rsidP="00E90A54">
      <w:pPr>
        <w:widowControl w:val="0"/>
        <w:numPr>
          <w:ilvl w:val="0"/>
          <w:numId w:val="12"/>
        </w:numPr>
        <w:tabs>
          <w:tab w:val="left" w:pos="642"/>
        </w:tabs>
        <w:autoSpaceDE w:val="0"/>
        <w:autoSpaceDN w:val="0"/>
        <w:spacing w:after="0" w:line="240" w:lineRule="auto"/>
        <w:ind w:left="213" w:right="124"/>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использовать знания о взаимосвязях в природе для объяснения простейших</w:t>
      </w:r>
      <w:r w:rsidRPr="00E90A54">
        <w:rPr>
          <w:rFonts w:ascii="Times New Roman" w:eastAsia="Times New Roman" w:hAnsi="Times New Roman" w:cs="Times New Roman"/>
          <w:color w:val="221F1F"/>
          <w:spacing w:val="-72"/>
          <w:w w:val="115"/>
          <w:sz w:val="24"/>
          <w:szCs w:val="24"/>
        </w:rPr>
        <w:t xml:space="preserve"> </w:t>
      </w:r>
      <w:r w:rsidRPr="00E90A54">
        <w:rPr>
          <w:rFonts w:ascii="Times New Roman" w:eastAsia="Times New Roman" w:hAnsi="Times New Roman" w:cs="Times New Roman"/>
          <w:color w:val="221F1F"/>
          <w:w w:val="115"/>
          <w:sz w:val="24"/>
          <w:szCs w:val="24"/>
        </w:rPr>
        <w:t>явлений и процессов в природе (в том числе смены дня и ночи, смены времён</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года,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сезонных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изменений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своей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местности,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причины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смены</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природных зон);</w:t>
      </w:r>
    </w:p>
    <w:p w:rsidR="00E90A54" w:rsidRPr="00E90A54" w:rsidRDefault="00E90A54" w:rsidP="00E90A54">
      <w:pPr>
        <w:widowControl w:val="0"/>
        <w:numPr>
          <w:ilvl w:val="0"/>
          <w:numId w:val="12"/>
        </w:numPr>
        <w:tabs>
          <w:tab w:val="left" w:pos="642"/>
        </w:tabs>
        <w:autoSpaceDE w:val="0"/>
        <w:autoSpaceDN w:val="0"/>
        <w:spacing w:before="1" w:after="0" w:line="240" w:lineRule="auto"/>
        <w:ind w:left="213" w:right="128"/>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называть наиболее значимые природные объекты Всемирного наследия 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России 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за рубежом</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(в</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пределах</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изученного);</w:t>
      </w:r>
    </w:p>
    <w:p w:rsidR="00E90A54" w:rsidRPr="00E90A54" w:rsidRDefault="00E90A54" w:rsidP="00E90A54">
      <w:pPr>
        <w:widowControl w:val="0"/>
        <w:numPr>
          <w:ilvl w:val="0"/>
          <w:numId w:val="12"/>
        </w:numPr>
        <w:tabs>
          <w:tab w:val="left" w:pos="642"/>
        </w:tabs>
        <w:autoSpaceDE w:val="0"/>
        <w:autoSpaceDN w:val="0"/>
        <w:spacing w:after="0" w:line="298" w:lineRule="exact"/>
        <w:ind w:left="641" w:hanging="4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называть</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экологические</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проблемы</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определять</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пути</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их</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решения;</w:t>
      </w:r>
    </w:p>
    <w:p w:rsidR="00E90A54" w:rsidRPr="00E90A54" w:rsidRDefault="00E90A54" w:rsidP="00E90A54">
      <w:pPr>
        <w:widowControl w:val="0"/>
        <w:numPr>
          <w:ilvl w:val="0"/>
          <w:numId w:val="12"/>
        </w:numPr>
        <w:tabs>
          <w:tab w:val="left" w:pos="642"/>
        </w:tabs>
        <w:autoSpaceDE w:val="0"/>
        <w:autoSpaceDN w:val="0"/>
        <w:spacing w:after="0" w:line="240" w:lineRule="auto"/>
        <w:ind w:left="213" w:right="126"/>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создавать по заданному плану собственные развёрнутые высказывания 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природе</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обществе;</w:t>
      </w:r>
    </w:p>
    <w:p w:rsidR="00E90A54" w:rsidRPr="00E90A54" w:rsidRDefault="00E90A54" w:rsidP="00E90A54">
      <w:pPr>
        <w:widowControl w:val="0"/>
        <w:numPr>
          <w:ilvl w:val="0"/>
          <w:numId w:val="12"/>
        </w:numPr>
        <w:tabs>
          <w:tab w:val="left" w:pos="642"/>
        </w:tabs>
        <w:autoSpaceDE w:val="0"/>
        <w:autoSpaceDN w:val="0"/>
        <w:spacing w:after="0" w:line="240" w:lineRule="auto"/>
        <w:ind w:left="213" w:right="113"/>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использовать различные источники информации для поиска и извлечения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информации,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ответов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вопросы;</w:t>
      </w:r>
    </w:p>
    <w:p w:rsidR="00E90A54" w:rsidRPr="00E90A54" w:rsidRDefault="00E90A54" w:rsidP="00E90A54">
      <w:pPr>
        <w:widowControl w:val="0"/>
        <w:numPr>
          <w:ilvl w:val="0"/>
          <w:numId w:val="12"/>
        </w:numPr>
        <w:tabs>
          <w:tab w:val="left" w:pos="642"/>
        </w:tabs>
        <w:autoSpaceDE w:val="0"/>
        <w:autoSpaceDN w:val="0"/>
        <w:spacing w:before="2" w:after="0" w:line="298" w:lineRule="exact"/>
        <w:ind w:left="641" w:hanging="429"/>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соблюдать</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нравственного</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природе;</w:t>
      </w:r>
    </w:p>
    <w:p w:rsidR="00E90A54" w:rsidRPr="00E90A54" w:rsidRDefault="00E90A54" w:rsidP="00E90A54">
      <w:pPr>
        <w:widowControl w:val="0"/>
        <w:numPr>
          <w:ilvl w:val="0"/>
          <w:numId w:val="12"/>
        </w:numPr>
        <w:tabs>
          <w:tab w:val="left" w:pos="498"/>
        </w:tabs>
        <w:autoSpaceDE w:val="0"/>
        <w:autoSpaceDN w:val="0"/>
        <w:spacing w:after="0" w:line="240" w:lineRule="auto"/>
        <w:ind w:left="213" w:right="132"/>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осознавать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возможные</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последствия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вредных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привычек</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для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здоровья  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жизни</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человека;</w:t>
      </w:r>
    </w:p>
    <w:p w:rsidR="00E90A54" w:rsidRPr="00E90A54" w:rsidRDefault="00E90A54" w:rsidP="00E90A54">
      <w:pPr>
        <w:widowControl w:val="0"/>
        <w:numPr>
          <w:ilvl w:val="0"/>
          <w:numId w:val="12"/>
        </w:numPr>
        <w:tabs>
          <w:tab w:val="left" w:pos="498"/>
        </w:tabs>
        <w:autoSpaceDE w:val="0"/>
        <w:autoSpaceDN w:val="0"/>
        <w:spacing w:after="0" w:line="240" w:lineRule="auto"/>
        <w:ind w:left="213" w:right="128"/>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соблюдать</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безопасного</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при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использовании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объектов</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транспортной инфраструктуры населённого пункта, в театрах, кинотеатрах,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торговых центрах, парках и зонах отдыха, учреждениях культуры (музеях,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библиотеках</w:t>
      </w:r>
      <w:r w:rsidRPr="00E90A54">
        <w:rPr>
          <w:rFonts w:ascii="Times New Roman" w:eastAsia="Times New Roman" w:hAnsi="Times New Roman" w:cs="Times New Roman"/>
          <w:color w:val="221F1F"/>
          <w:spacing w:val="2"/>
          <w:w w:val="115"/>
          <w:sz w:val="24"/>
          <w:szCs w:val="24"/>
        </w:rPr>
        <w:t xml:space="preserve"> </w:t>
      </w:r>
      <w:r w:rsidRPr="00E90A54">
        <w:rPr>
          <w:rFonts w:ascii="Times New Roman" w:eastAsia="Times New Roman" w:hAnsi="Times New Roman" w:cs="Times New Roman"/>
          <w:color w:val="221F1F"/>
          <w:w w:val="115"/>
          <w:sz w:val="24"/>
          <w:szCs w:val="24"/>
        </w:rPr>
        <w:t>и</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т.д.);</w:t>
      </w:r>
    </w:p>
    <w:p w:rsidR="00E90A54" w:rsidRPr="00E90A54" w:rsidRDefault="00E90A54" w:rsidP="00E90A54">
      <w:pPr>
        <w:widowControl w:val="0"/>
        <w:numPr>
          <w:ilvl w:val="0"/>
          <w:numId w:val="12"/>
        </w:numPr>
        <w:tabs>
          <w:tab w:val="left" w:pos="498"/>
        </w:tabs>
        <w:autoSpaceDE w:val="0"/>
        <w:autoSpaceDN w:val="0"/>
        <w:spacing w:after="0" w:line="298" w:lineRule="exact"/>
        <w:ind w:left="497" w:hanging="285"/>
        <w:jc w:val="both"/>
        <w:rPr>
          <w:rFonts w:ascii="Wingdings" w:eastAsia="Times New Roman" w:hAnsi="Wingdings" w:cs="Times New Roman"/>
          <w:color w:val="221F1F"/>
          <w:sz w:val="24"/>
          <w:szCs w:val="24"/>
        </w:rPr>
      </w:pPr>
      <w:r w:rsidRPr="00E90A54">
        <w:rPr>
          <w:rFonts w:ascii="Times New Roman" w:eastAsia="Times New Roman" w:hAnsi="Times New Roman" w:cs="Times New Roman"/>
          <w:color w:val="221F1F"/>
          <w:w w:val="115"/>
          <w:sz w:val="24"/>
          <w:szCs w:val="24"/>
        </w:rPr>
        <w:t>соблюдать</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правила</w:t>
      </w:r>
      <w:r w:rsidRPr="00E90A54">
        <w:rPr>
          <w:rFonts w:ascii="Times New Roman" w:eastAsia="Times New Roman" w:hAnsi="Times New Roman" w:cs="Times New Roman"/>
          <w:color w:val="221F1F"/>
          <w:spacing w:val="-6"/>
          <w:w w:val="115"/>
          <w:sz w:val="24"/>
          <w:szCs w:val="24"/>
        </w:rPr>
        <w:t xml:space="preserve"> </w:t>
      </w:r>
      <w:r w:rsidRPr="00E90A54">
        <w:rPr>
          <w:rFonts w:ascii="Times New Roman" w:eastAsia="Times New Roman" w:hAnsi="Times New Roman" w:cs="Times New Roman"/>
          <w:color w:val="221F1F"/>
          <w:w w:val="115"/>
          <w:sz w:val="24"/>
          <w:szCs w:val="24"/>
        </w:rPr>
        <w:t>безопасного</w:t>
      </w:r>
      <w:r w:rsidRPr="00E90A54">
        <w:rPr>
          <w:rFonts w:ascii="Times New Roman" w:eastAsia="Times New Roman" w:hAnsi="Times New Roman" w:cs="Times New Roman"/>
          <w:color w:val="221F1F"/>
          <w:spacing w:val="-5"/>
          <w:w w:val="115"/>
          <w:sz w:val="24"/>
          <w:szCs w:val="24"/>
        </w:rPr>
        <w:t xml:space="preserve"> </w:t>
      </w:r>
      <w:r w:rsidRPr="00E90A54">
        <w:rPr>
          <w:rFonts w:ascii="Times New Roman" w:eastAsia="Times New Roman" w:hAnsi="Times New Roman" w:cs="Times New Roman"/>
          <w:color w:val="221F1F"/>
          <w:w w:val="115"/>
          <w:sz w:val="24"/>
          <w:szCs w:val="24"/>
        </w:rPr>
        <w:t>поведения</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при</w:t>
      </w:r>
      <w:r w:rsidRPr="00E90A54">
        <w:rPr>
          <w:rFonts w:ascii="Times New Roman" w:eastAsia="Times New Roman" w:hAnsi="Times New Roman" w:cs="Times New Roman"/>
          <w:color w:val="221F1F"/>
          <w:spacing w:val="-7"/>
          <w:w w:val="115"/>
          <w:sz w:val="24"/>
          <w:szCs w:val="24"/>
        </w:rPr>
        <w:t xml:space="preserve"> </w:t>
      </w:r>
      <w:r w:rsidRPr="00E90A54">
        <w:rPr>
          <w:rFonts w:ascii="Times New Roman" w:eastAsia="Times New Roman" w:hAnsi="Times New Roman" w:cs="Times New Roman"/>
          <w:color w:val="221F1F"/>
          <w:w w:val="115"/>
          <w:sz w:val="24"/>
          <w:szCs w:val="24"/>
        </w:rPr>
        <w:t>езде</w:t>
      </w:r>
      <w:r w:rsidRPr="00E90A54">
        <w:rPr>
          <w:rFonts w:ascii="Times New Roman" w:eastAsia="Times New Roman" w:hAnsi="Times New Roman" w:cs="Times New Roman"/>
          <w:color w:val="221F1F"/>
          <w:spacing w:val="-4"/>
          <w:w w:val="115"/>
          <w:sz w:val="24"/>
          <w:szCs w:val="24"/>
        </w:rPr>
        <w:t xml:space="preserve"> </w:t>
      </w:r>
      <w:r w:rsidRPr="00E90A54">
        <w:rPr>
          <w:rFonts w:ascii="Times New Roman" w:eastAsia="Times New Roman" w:hAnsi="Times New Roman" w:cs="Times New Roman"/>
          <w:color w:val="221F1F"/>
          <w:w w:val="115"/>
          <w:sz w:val="24"/>
          <w:szCs w:val="24"/>
        </w:rPr>
        <w:t>на</w:t>
      </w:r>
      <w:r w:rsidRPr="00E90A54">
        <w:rPr>
          <w:rFonts w:ascii="Times New Roman" w:eastAsia="Times New Roman" w:hAnsi="Times New Roman" w:cs="Times New Roman"/>
          <w:color w:val="221F1F"/>
          <w:spacing w:val="-3"/>
          <w:w w:val="115"/>
          <w:sz w:val="24"/>
          <w:szCs w:val="24"/>
        </w:rPr>
        <w:t xml:space="preserve"> </w:t>
      </w:r>
      <w:r w:rsidRPr="00E90A54">
        <w:rPr>
          <w:rFonts w:ascii="Times New Roman" w:eastAsia="Times New Roman" w:hAnsi="Times New Roman" w:cs="Times New Roman"/>
          <w:color w:val="221F1F"/>
          <w:w w:val="115"/>
          <w:sz w:val="24"/>
          <w:szCs w:val="24"/>
        </w:rPr>
        <w:t>велосипеде;</w:t>
      </w:r>
    </w:p>
    <w:p w:rsidR="00E90A54" w:rsidRPr="00E90A54" w:rsidRDefault="00E90A54" w:rsidP="00E90A54">
      <w:pPr>
        <w:widowControl w:val="0"/>
        <w:autoSpaceDE w:val="0"/>
        <w:autoSpaceDN w:val="0"/>
        <w:spacing w:after="0" w:line="240" w:lineRule="auto"/>
        <w:ind w:left="213" w:right="191"/>
        <w:jc w:val="both"/>
        <w:rPr>
          <w:rFonts w:ascii="Times New Roman" w:eastAsia="Times New Roman" w:hAnsi="Times New Roman" w:cs="Times New Roman"/>
          <w:sz w:val="24"/>
          <w:szCs w:val="24"/>
        </w:rPr>
      </w:pPr>
      <w:r w:rsidRPr="00E90A54">
        <w:rPr>
          <w:rFonts w:ascii="Times New Roman" w:eastAsia="Times New Roman" w:hAnsi="Times New Roman" w:cs="Times New Roman"/>
          <w:color w:val="221F1F"/>
          <w:w w:val="115"/>
          <w:sz w:val="24"/>
          <w:szCs w:val="24"/>
        </w:rPr>
        <w:t>осуществлять безопасный поиск образовательных</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ресурсов и достоверной</w:t>
      </w:r>
      <w:r w:rsidRPr="00E90A54">
        <w:rPr>
          <w:rFonts w:ascii="Times New Roman" w:eastAsia="Times New Roman" w:hAnsi="Times New Roman" w:cs="Times New Roman"/>
          <w:color w:val="221F1F"/>
          <w:spacing w:val="1"/>
          <w:w w:val="115"/>
          <w:sz w:val="24"/>
          <w:szCs w:val="24"/>
        </w:rPr>
        <w:t xml:space="preserve"> </w:t>
      </w:r>
      <w:r w:rsidRPr="00E90A54">
        <w:rPr>
          <w:rFonts w:ascii="Times New Roman" w:eastAsia="Times New Roman" w:hAnsi="Times New Roman" w:cs="Times New Roman"/>
          <w:color w:val="221F1F"/>
          <w:w w:val="115"/>
          <w:sz w:val="24"/>
          <w:szCs w:val="24"/>
        </w:rPr>
        <w:t>информации.</w:t>
      </w:r>
    </w:p>
    <w:p w:rsidR="00E90A54" w:rsidRPr="00E90A54" w:rsidRDefault="00E90A54" w:rsidP="00E90A54">
      <w:pPr>
        <w:widowControl w:val="0"/>
        <w:autoSpaceDE w:val="0"/>
        <w:autoSpaceDN w:val="0"/>
        <w:spacing w:after="0" w:line="240" w:lineRule="auto"/>
        <w:jc w:val="both"/>
        <w:rPr>
          <w:rFonts w:ascii="Times New Roman" w:eastAsia="Times New Roman" w:hAnsi="Times New Roman" w:cs="Times New Roman"/>
        </w:rPr>
        <w:sectPr w:rsidR="00E90A54" w:rsidRPr="00E90A54">
          <w:pgSz w:w="11910" w:h="16840"/>
          <w:pgMar w:top="480" w:right="660" w:bottom="720" w:left="780" w:header="0" w:footer="520" w:gutter="0"/>
          <w:cols w:space="720"/>
        </w:sectPr>
      </w:pPr>
    </w:p>
    <w:p w:rsidR="00E90A54" w:rsidRPr="00E90A54" w:rsidRDefault="00E90A54" w:rsidP="00E90A54">
      <w:pPr>
        <w:widowControl w:val="0"/>
        <w:numPr>
          <w:ilvl w:val="1"/>
          <w:numId w:val="11"/>
        </w:numPr>
        <w:tabs>
          <w:tab w:val="left" w:pos="1291"/>
        </w:tabs>
        <w:autoSpaceDE w:val="0"/>
        <w:autoSpaceDN w:val="0"/>
        <w:spacing w:before="62" w:after="0" w:line="240" w:lineRule="auto"/>
        <w:ind w:left="1290" w:hanging="361"/>
        <w:rPr>
          <w:rFonts w:ascii="Times New Roman" w:eastAsia="Times New Roman" w:hAnsi="Times New Roman" w:cs="Times New Roman"/>
          <w:b/>
        </w:rPr>
      </w:pPr>
      <w:r w:rsidRPr="00E90A54">
        <w:rPr>
          <w:rFonts w:ascii="Times New Roman" w:eastAsia="Times New Roman" w:hAnsi="Times New Roman" w:cs="Times New Roman"/>
          <w:b/>
          <w:u w:val="thick"/>
        </w:rPr>
        <w:lastRenderedPageBreak/>
        <w:t>ТЕМАТИЧЕСКОЕ</w:t>
      </w:r>
      <w:r w:rsidRPr="00E90A54">
        <w:rPr>
          <w:rFonts w:ascii="Times New Roman" w:eastAsia="Times New Roman" w:hAnsi="Times New Roman" w:cs="Times New Roman"/>
          <w:b/>
          <w:spacing w:val="-7"/>
          <w:u w:val="thick"/>
        </w:rPr>
        <w:t xml:space="preserve"> </w:t>
      </w:r>
      <w:r w:rsidRPr="00E90A54">
        <w:rPr>
          <w:rFonts w:ascii="Times New Roman" w:eastAsia="Times New Roman" w:hAnsi="Times New Roman" w:cs="Times New Roman"/>
          <w:b/>
          <w:u w:val="thick"/>
        </w:rPr>
        <w:t>ПЛАНИРОВАНИЕ</w:t>
      </w:r>
    </w:p>
    <w:p w:rsidR="00E90A54" w:rsidRPr="00E90A54" w:rsidRDefault="00E90A54" w:rsidP="00E90A54">
      <w:pPr>
        <w:widowControl w:val="0"/>
        <w:autoSpaceDE w:val="0"/>
        <w:autoSpaceDN w:val="0"/>
        <w:spacing w:before="1" w:after="0" w:line="240" w:lineRule="auto"/>
        <w:rPr>
          <w:rFonts w:ascii="Times New Roman" w:eastAsia="Times New Roman" w:hAnsi="Times New Roman" w:cs="Times New Roman"/>
          <w:b/>
          <w:sz w:val="14"/>
          <w:szCs w:val="26"/>
        </w:rPr>
      </w:pPr>
    </w:p>
    <w:p w:rsidR="00E90A54" w:rsidRPr="00E90A54" w:rsidRDefault="00E90A54" w:rsidP="00E90A54">
      <w:pPr>
        <w:widowControl w:val="0"/>
        <w:autoSpaceDE w:val="0"/>
        <w:autoSpaceDN w:val="0"/>
        <w:spacing w:before="91" w:after="0" w:line="240" w:lineRule="auto"/>
        <w:ind w:left="1290"/>
        <w:rPr>
          <w:rFonts w:ascii="Times New Roman" w:eastAsia="Times New Roman" w:hAnsi="Times New Roman" w:cs="Times New Roman"/>
          <w:b/>
        </w:rPr>
      </w:pPr>
      <w:r w:rsidRPr="00E90A54">
        <w:rPr>
          <w:rFonts w:ascii="Times New Roman" w:eastAsia="Times New Roman" w:hAnsi="Times New Roman" w:cs="Times New Roman"/>
          <w:b/>
          <w:u w:val="thick"/>
        </w:rPr>
        <w:t>1</w:t>
      </w:r>
      <w:r w:rsidRPr="00E90A54">
        <w:rPr>
          <w:rFonts w:ascii="Times New Roman" w:eastAsia="Times New Roman" w:hAnsi="Times New Roman" w:cs="Times New Roman"/>
          <w:b/>
          <w:spacing w:val="-1"/>
          <w:u w:val="thick"/>
        </w:rPr>
        <w:t xml:space="preserve"> </w:t>
      </w:r>
      <w:r w:rsidRPr="00E90A54">
        <w:rPr>
          <w:rFonts w:ascii="Times New Roman" w:eastAsia="Times New Roman" w:hAnsi="Times New Roman" w:cs="Times New Roman"/>
          <w:b/>
          <w:u w:val="thick"/>
        </w:rPr>
        <w:t>КЛАСС</w:t>
      </w:r>
    </w:p>
    <w:p w:rsidR="00E90A54" w:rsidRPr="00E90A54" w:rsidRDefault="00E90A54" w:rsidP="00E90A54">
      <w:pPr>
        <w:widowControl w:val="0"/>
        <w:autoSpaceDE w:val="0"/>
        <w:autoSpaceDN w:val="0"/>
        <w:spacing w:before="2" w:after="0" w:line="240" w:lineRule="auto"/>
        <w:rPr>
          <w:rFonts w:ascii="Times New Roman" w:eastAsia="Times New Roman" w:hAnsi="Times New Roman" w:cs="Times New Roman"/>
          <w:b/>
          <w:szCs w:val="26"/>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1813"/>
        <w:gridCol w:w="4364"/>
        <w:gridCol w:w="5955"/>
        <w:gridCol w:w="3118"/>
      </w:tblGrid>
      <w:tr w:rsidR="00E90A54" w:rsidRPr="00E90A54" w:rsidTr="00EF0B46">
        <w:trPr>
          <w:trHeight w:val="757"/>
        </w:trPr>
        <w:tc>
          <w:tcPr>
            <w:tcW w:w="629" w:type="dxa"/>
          </w:tcPr>
          <w:p w:rsidR="00E90A54" w:rsidRPr="00E90A54" w:rsidRDefault="00E90A54" w:rsidP="00E90A54">
            <w:pPr>
              <w:spacing w:line="251" w:lineRule="exact"/>
              <w:ind w:left="129"/>
              <w:rPr>
                <w:rFonts w:ascii="Times New Roman" w:eastAsia="Times New Roman" w:hAnsi="Times New Roman" w:cs="Times New Roman"/>
                <w:b/>
              </w:rPr>
            </w:pPr>
            <w:r w:rsidRPr="00E90A54">
              <w:rPr>
                <w:rFonts w:ascii="Times New Roman" w:eastAsia="Times New Roman" w:hAnsi="Times New Roman" w:cs="Times New Roman"/>
                <w:b/>
              </w:rPr>
              <w:t>№</w:t>
            </w:r>
          </w:p>
        </w:tc>
        <w:tc>
          <w:tcPr>
            <w:tcW w:w="1813" w:type="dxa"/>
          </w:tcPr>
          <w:p w:rsidR="00E90A54" w:rsidRPr="00E90A54" w:rsidRDefault="00E90A54" w:rsidP="00E90A54">
            <w:pPr>
              <w:ind w:left="597" w:right="281" w:hanging="324"/>
              <w:rPr>
                <w:rFonts w:ascii="Times New Roman" w:eastAsia="Times New Roman" w:hAnsi="Times New Roman" w:cs="Times New Roman"/>
                <w:b/>
                <w:i/>
              </w:rPr>
            </w:pPr>
            <w:r w:rsidRPr="00E90A54">
              <w:rPr>
                <w:rFonts w:ascii="Times New Roman" w:eastAsia="Times New Roman" w:hAnsi="Times New Roman" w:cs="Times New Roman"/>
                <w:b/>
                <w:i/>
              </w:rPr>
              <w:t>Тема, раздел</w:t>
            </w:r>
            <w:r w:rsidRPr="00E90A54">
              <w:rPr>
                <w:rFonts w:ascii="Times New Roman" w:eastAsia="Times New Roman" w:hAnsi="Times New Roman" w:cs="Times New Roman"/>
                <w:b/>
                <w:i/>
                <w:spacing w:val="-52"/>
              </w:rPr>
              <w:t xml:space="preserve"> </w:t>
            </w:r>
            <w:r w:rsidRPr="00E90A54">
              <w:rPr>
                <w:rFonts w:ascii="Times New Roman" w:eastAsia="Times New Roman" w:hAnsi="Times New Roman" w:cs="Times New Roman"/>
                <w:b/>
                <w:i/>
              </w:rPr>
              <w:t>курса,</w:t>
            </w:r>
          </w:p>
          <w:p w:rsidR="00E90A54" w:rsidRPr="00E90A54" w:rsidRDefault="00E90A54" w:rsidP="00E90A54">
            <w:pPr>
              <w:spacing w:line="233" w:lineRule="exact"/>
              <w:ind w:left="230"/>
              <w:rPr>
                <w:rFonts w:ascii="Times New Roman" w:eastAsia="Times New Roman" w:hAnsi="Times New Roman" w:cs="Times New Roman"/>
                <w:b/>
                <w:i/>
              </w:rPr>
            </w:pPr>
            <w:r w:rsidRPr="00E90A54">
              <w:rPr>
                <w:rFonts w:ascii="Times New Roman" w:eastAsia="Times New Roman" w:hAnsi="Times New Roman" w:cs="Times New Roman"/>
                <w:b/>
                <w:i/>
              </w:rPr>
              <w:t>кол-во</w:t>
            </w:r>
            <w:r w:rsidRPr="00E90A54">
              <w:rPr>
                <w:rFonts w:ascii="Times New Roman" w:eastAsia="Times New Roman" w:hAnsi="Times New Roman" w:cs="Times New Roman"/>
                <w:b/>
                <w:i/>
                <w:spacing w:val="-1"/>
              </w:rPr>
              <w:t xml:space="preserve"> </w:t>
            </w:r>
            <w:r w:rsidRPr="00E90A54">
              <w:rPr>
                <w:rFonts w:ascii="Times New Roman" w:eastAsia="Times New Roman" w:hAnsi="Times New Roman" w:cs="Times New Roman"/>
                <w:b/>
                <w:i/>
              </w:rPr>
              <w:t>часов</w:t>
            </w:r>
          </w:p>
        </w:tc>
        <w:tc>
          <w:tcPr>
            <w:tcW w:w="4364" w:type="dxa"/>
          </w:tcPr>
          <w:p w:rsidR="00E90A54" w:rsidRPr="00E90A54" w:rsidRDefault="00E90A54" w:rsidP="00E90A54">
            <w:pPr>
              <w:spacing w:before="8"/>
              <w:rPr>
                <w:rFonts w:ascii="Times New Roman" w:eastAsia="Times New Roman" w:hAnsi="Times New Roman" w:cs="Times New Roman"/>
                <w:b/>
                <w:sz w:val="21"/>
              </w:rPr>
            </w:pPr>
          </w:p>
          <w:p w:rsidR="00E90A54" w:rsidRPr="00E90A54" w:rsidRDefault="00E90A54" w:rsidP="00E90A54">
            <w:pPr>
              <w:spacing w:before="1"/>
              <w:ind w:left="865"/>
              <w:rPr>
                <w:rFonts w:ascii="Times New Roman" w:eastAsia="Times New Roman" w:hAnsi="Times New Roman" w:cs="Times New Roman"/>
                <w:b/>
                <w:i/>
              </w:rPr>
            </w:pPr>
            <w:r w:rsidRPr="00E90A54">
              <w:rPr>
                <w:rFonts w:ascii="Times New Roman" w:eastAsia="Times New Roman" w:hAnsi="Times New Roman" w:cs="Times New Roman"/>
                <w:b/>
                <w:i/>
              </w:rPr>
              <w:t>Предметное</w:t>
            </w:r>
            <w:r w:rsidRPr="00E90A54">
              <w:rPr>
                <w:rFonts w:ascii="Times New Roman" w:eastAsia="Times New Roman" w:hAnsi="Times New Roman" w:cs="Times New Roman"/>
                <w:b/>
                <w:i/>
                <w:spacing w:val="-6"/>
              </w:rPr>
              <w:t xml:space="preserve"> </w:t>
            </w:r>
            <w:r w:rsidRPr="00E90A54">
              <w:rPr>
                <w:rFonts w:ascii="Times New Roman" w:eastAsia="Times New Roman" w:hAnsi="Times New Roman" w:cs="Times New Roman"/>
                <w:b/>
                <w:i/>
              </w:rPr>
              <w:t>содержание</w:t>
            </w:r>
          </w:p>
        </w:tc>
        <w:tc>
          <w:tcPr>
            <w:tcW w:w="5955" w:type="dxa"/>
          </w:tcPr>
          <w:p w:rsidR="00E90A54" w:rsidRPr="00E90A54" w:rsidRDefault="00E90A54" w:rsidP="00E90A54">
            <w:pPr>
              <w:spacing w:before="125" w:line="252" w:lineRule="exact"/>
              <w:ind w:left="602" w:right="739"/>
              <w:jc w:val="center"/>
              <w:rPr>
                <w:rFonts w:ascii="Times New Roman" w:eastAsia="Times New Roman" w:hAnsi="Times New Roman" w:cs="Times New Roman"/>
                <w:b/>
                <w:i/>
                <w:lang w:val="ru-RU"/>
              </w:rPr>
            </w:pPr>
            <w:r w:rsidRPr="00E90A54">
              <w:rPr>
                <w:rFonts w:ascii="Times New Roman" w:eastAsia="Times New Roman" w:hAnsi="Times New Roman" w:cs="Times New Roman"/>
                <w:b/>
                <w:i/>
                <w:lang w:val="ru-RU"/>
              </w:rPr>
              <w:t>Методы</w:t>
            </w:r>
            <w:r w:rsidRPr="00E90A54">
              <w:rPr>
                <w:rFonts w:ascii="Times New Roman" w:eastAsia="Times New Roman" w:hAnsi="Times New Roman" w:cs="Times New Roman"/>
                <w:b/>
                <w:i/>
                <w:spacing w:val="-3"/>
                <w:lang w:val="ru-RU"/>
              </w:rPr>
              <w:t xml:space="preserve"> </w:t>
            </w:r>
            <w:r w:rsidRPr="00E90A54">
              <w:rPr>
                <w:rFonts w:ascii="Times New Roman" w:eastAsia="Times New Roman" w:hAnsi="Times New Roman" w:cs="Times New Roman"/>
                <w:b/>
                <w:i/>
                <w:lang w:val="ru-RU"/>
              </w:rPr>
              <w:t>и</w:t>
            </w:r>
            <w:r w:rsidRPr="00E90A54">
              <w:rPr>
                <w:rFonts w:ascii="Times New Roman" w:eastAsia="Times New Roman" w:hAnsi="Times New Roman" w:cs="Times New Roman"/>
                <w:b/>
                <w:i/>
                <w:spacing w:val="-2"/>
                <w:lang w:val="ru-RU"/>
              </w:rPr>
              <w:t xml:space="preserve"> </w:t>
            </w:r>
            <w:r w:rsidRPr="00E90A54">
              <w:rPr>
                <w:rFonts w:ascii="Times New Roman" w:eastAsia="Times New Roman" w:hAnsi="Times New Roman" w:cs="Times New Roman"/>
                <w:b/>
                <w:i/>
                <w:lang w:val="ru-RU"/>
              </w:rPr>
              <w:t>формы</w:t>
            </w:r>
            <w:r w:rsidRPr="00E90A54">
              <w:rPr>
                <w:rFonts w:ascii="Times New Roman" w:eastAsia="Times New Roman" w:hAnsi="Times New Roman" w:cs="Times New Roman"/>
                <w:b/>
                <w:i/>
                <w:spacing w:val="-3"/>
                <w:lang w:val="ru-RU"/>
              </w:rPr>
              <w:t xml:space="preserve"> </w:t>
            </w:r>
            <w:r w:rsidRPr="00E90A54">
              <w:rPr>
                <w:rFonts w:ascii="Times New Roman" w:eastAsia="Times New Roman" w:hAnsi="Times New Roman" w:cs="Times New Roman"/>
                <w:b/>
                <w:i/>
                <w:lang w:val="ru-RU"/>
              </w:rPr>
              <w:t>организации</w:t>
            </w:r>
            <w:r w:rsidRPr="00E90A54">
              <w:rPr>
                <w:rFonts w:ascii="Times New Roman" w:eastAsia="Times New Roman" w:hAnsi="Times New Roman" w:cs="Times New Roman"/>
                <w:b/>
                <w:i/>
                <w:spacing w:val="-2"/>
                <w:lang w:val="ru-RU"/>
              </w:rPr>
              <w:t xml:space="preserve"> </w:t>
            </w:r>
            <w:r w:rsidRPr="00E90A54">
              <w:rPr>
                <w:rFonts w:ascii="Times New Roman" w:eastAsia="Times New Roman" w:hAnsi="Times New Roman" w:cs="Times New Roman"/>
                <w:b/>
                <w:i/>
                <w:lang w:val="ru-RU"/>
              </w:rPr>
              <w:t>обучения.</w:t>
            </w:r>
          </w:p>
          <w:p w:rsidR="00E90A54" w:rsidRPr="00E90A54" w:rsidRDefault="00E90A54" w:rsidP="00E90A54">
            <w:pPr>
              <w:spacing w:line="252" w:lineRule="exact"/>
              <w:ind w:left="604" w:right="739"/>
              <w:jc w:val="center"/>
              <w:rPr>
                <w:rFonts w:ascii="Times New Roman" w:eastAsia="Times New Roman" w:hAnsi="Times New Roman" w:cs="Times New Roman"/>
                <w:b/>
                <w:i/>
              </w:rPr>
            </w:pPr>
            <w:r w:rsidRPr="00E90A54">
              <w:rPr>
                <w:rFonts w:ascii="Times New Roman" w:eastAsia="Times New Roman" w:hAnsi="Times New Roman" w:cs="Times New Roman"/>
                <w:b/>
                <w:i/>
              </w:rPr>
              <w:t>Характеристика</w:t>
            </w:r>
            <w:r w:rsidRPr="00E90A54">
              <w:rPr>
                <w:rFonts w:ascii="Times New Roman" w:eastAsia="Times New Roman" w:hAnsi="Times New Roman" w:cs="Times New Roman"/>
                <w:b/>
                <w:i/>
                <w:spacing w:val="-2"/>
              </w:rPr>
              <w:t xml:space="preserve"> </w:t>
            </w:r>
            <w:r w:rsidRPr="00E90A54">
              <w:rPr>
                <w:rFonts w:ascii="Times New Roman" w:eastAsia="Times New Roman" w:hAnsi="Times New Roman" w:cs="Times New Roman"/>
                <w:b/>
                <w:i/>
              </w:rPr>
              <w:t>деятельности</w:t>
            </w:r>
            <w:r w:rsidRPr="00E90A54">
              <w:rPr>
                <w:rFonts w:ascii="Times New Roman" w:eastAsia="Times New Roman" w:hAnsi="Times New Roman" w:cs="Times New Roman"/>
                <w:b/>
                <w:i/>
                <w:spacing w:val="-4"/>
              </w:rPr>
              <w:t xml:space="preserve"> </w:t>
            </w:r>
            <w:r w:rsidRPr="00E90A54">
              <w:rPr>
                <w:rFonts w:ascii="Times New Roman" w:eastAsia="Times New Roman" w:hAnsi="Times New Roman" w:cs="Times New Roman"/>
                <w:b/>
                <w:i/>
              </w:rPr>
              <w:t>обучающихся</w:t>
            </w:r>
          </w:p>
        </w:tc>
        <w:tc>
          <w:tcPr>
            <w:tcW w:w="3118" w:type="dxa"/>
          </w:tcPr>
          <w:p w:rsidR="00E90A54" w:rsidRPr="00E90A54" w:rsidRDefault="00E90A54" w:rsidP="00E90A54">
            <w:pPr>
              <w:spacing w:line="251" w:lineRule="exact"/>
              <w:ind w:left="275"/>
              <w:rPr>
                <w:rFonts w:ascii="Times New Roman" w:eastAsia="Times New Roman" w:hAnsi="Times New Roman" w:cs="Times New Roman"/>
                <w:b/>
                <w:i/>
              </w:rPr>
            </w:pPr>
            <w:r w:rsidRPr="00E90A54">
              <w:rPr>
                <w:rFonts w:ascii="Times New Roman" w:eastAsia="Times New Roman" w:hAnsi="Times New Roman" w:cs="Times New Roman"/>
                <w:b/>
                <w:i/>
              </w:rPr>
              <w:t>Используемые</w:t>
            </w:r>
            <w:r w:rsidRPr="00E90A54">
              <w:rPr>
                <w:rFonts w:ascii="Times New Roman" w:eastAsia="Times New Roman" w:hAnsi="Times New Roman" w:cs="Times New Roman"/>
                <w:b/>
                <w:i/>
                <w:spacing w:val="-2"/>
              </w:rPr>
              <w:t xml:space="preserve"> </w:t>
            </w:r>
            <w:r w:rsidRPr="00E90A54">
              <w:rPr>
                <w:rFonts w:ascii="Times New Roman" w:eastAsia="Times New Roman" w:hAnsi="Times New Roman" w:cs="Times New Roman"/>
                <w:b/>
                <w:i/>
              </w:rPr>
              <w:t>ЭОР/ЦОР</w:t>
            </w:r>
          </w:p>
        </w:tc>
      </w:tr>
      <w:tr w:rsidR="00E90A54" w:rsidRPr="00E90A54" w:rsidTr="00EF0B46">
        <w:trPr>
          <w:trHeight w:val="8005"/>
        </w:trPr>
        <w:tc>
          <w:tcPr>
            <w:tcW w:w="629" w:type="dxa"/>
            <w:tcBorders>
              <w:left w:val="single" w:sz="6" w:space="0" w:color="221F1F"/>
              <w:right w:val="single" w:sz="6" w:space="0" w:color="221F1F"/>
            </w:tcBorders>
          </w:tcPr>
          <w:p w:rsidR="00E90A54" w:rsidRPr="00E90A54" w:rsidRDefault="00E90A54" w:rsidP="00E90A54">
            <w:pPr>
              <w:spacing w:line="251" w:lineRule="exact"/>
              <w:ind w:left="141"/>
              <w:rPr>
                <w:rFonts w:ascii="Times New Roman" w:eastAsia="Times New Roman" w:hAnsi="Times New Roman" w:cs="Times New Roman"/>
              </w:rPr>
            </w:pPr>
            <w:r w:rsidRPr="00E90A54">
              <w:rPr>
                <w:rFonts w:ascii="Times New Roman" w:eastAsia="Times New Roman" w:hAnsi="Times New Roman" w:cs="Times New Roman"/>
              </w:rPr>
              <w:t>1</w:t>
            </w:r>
          </w:p>
        </w:tc>
        <w:tc>
          <w:tcPr>
            <w:tcW w:w="1813" w:type="dxa"/>
            <w:tcBorders>
              <w:left w:val="single" w:sz="6" w:space="0" w:color="221F1F"/>
            </w:tcBorders>
          </w:tcPr>
          <w:p w:rsidR="00E90A54" w:rsidRPr="00E90A54" w:rsidRDefault="00E90A54" w:rsidP="00E90A54">
            <w:pPr>
              <w:spacing w:line="251" w:lineRule="exact"/>
              <w:ind w:left="143"/>
              <w:rPr>
                <w:rFonts w:ascii="Times New Roman" w:eastAsia="Times New Roman" w:hAnsi="Times New Roman" w:cs="Times New Roman"/>
                <w:b/>
              </w:rPr>
            </w:pPr>
            <w:r w:rsidRPr="00E90A54">
              <w:rPr>
                <w:rFonts w:ascii="Times New Roman" w:eastAsia="Times New Roman" w:hAnsi="Times New Roman" w:cs="Times New Roman"/>
                <w:b/>
              </w:rPr>
              <w:t>Человек</w:t>
            </w:r>
          </w:p>
          <w:p w:rsidR="00E90A54" w:rsidRPr="00E90A54" w:rsidRDefault="00E90A54" w:rsidP="00E90A54">
            <w:pPr>
              <w:spacing w:before="1" w:line="252" w:lineRule="exact"/>
              <w:ind w:left="143"/>
              <w:rPr>
                <w:rFonts w:ascii="Times New Roman" w:eastAsia="Times New Roman" w:hAnsi="Times New Roman" w:cs="Times New Roman"/>
                <w:b/>
              </w:rPr>
            </w:pPr>
            <w:r w:rsidRPr="00E90A54">
              <w:rPr>
                <w:rFonts w:ascii="Times New Roman" w:eastAsia="Times New Roman" w:hAnsi="Times New Roman" w:cs="Times New Roman"/>
                <w:b/>
              </w:rPr>
              <w:t>и</w:t>
            </w:r>
            <w:r w:rsidRPr="00E90A54">
              <w:rPr>
                <w:rFonts w:ascii="Times New Roman" w:eastAsia="Times New Roman" w:hAnsi="Times New Roman" w:cs="Times New Roman"/>
                <w:b/>
                <w:spacing w:val="-2"/>
              </w:rPr>
              <w:t xml:space="preserve"> </w:t>
            </w:r>
            <w:r w:rsidRPr="00E90A54">
              <w:rPr>
                <w:rFonts w:ascii="Times New Roman" w:eastAsia="Times New Roman" w:hAnsi="Times New Roman" w:cs="Times New Roman"/>
                <w:b/>
              </w:rPr>
              <w:t>общество.</w:t>
            </w:r>
          </w:p>
          <w:p w:rsidR="00E90A54" w:rsidRPr="00E90A54" w:rsidRDefault="00E90A54" w:rsidP="00E90A54">
            <w:pPr>
              <w:spacing w:line="252" w:lineRule="exact"/>
              <w:ind w:left="419"/>
              <w:rPr>
                <w:rFonts w:ascii="Times New Roman" w:eastAsia="Times New Roman" w:hAnsi="Times New Roman" w:cs="Times New Roman"/>
                <w:b/>
              </w:rPr>
            </w:pPr>
            <w:r w:rsidRPr="00E90A54">
              <w:rPr>
                <w:rFonts w:ascii="Times New Roman" w:eastAsia="Times New Roman" w:hAnsi="Times New Roman" w:cs="Times New Roman"/>
                <w:b/>
              </w:rPr>
              <w:t>18 ч.</w:t>
            </w:r>
          </w:p>
        </w:tc>
        <w:tc>
          <w:tcPr>
            <w:tcW w:w="4364" w:type="dxa"/>
            <w:tcBorders>
              <w:bottom w:val="single" w:sz="6" w:space="0" w:color="221F1F"/>
            </w:tcBorders>
          </w:tcPr>
          <w:p w:rsidR="00E90A54" w:rsidRPr="00E90A54" w:rsidRDefault="00E90A54" w:rsidP="00E90A54">
            <w:pPr>
              <w:ind w:left="143" w:right="970"/>
              <w:rPr>
                <w:rFonts w:ascii="Times New Roman" w:eastAsia="Times New Roman" w:hAnsi="Times New Roman" w:cs="Times New Roman"/>
                <w:lang w:val="ru-RU"/>
              </w:rPr>
            </w:pPr>
            <w:r w:rsidRPr="00E90A54">
              <w:rPr>
                <w:rFonts w:ascii="Times New Roman" w:eastAsia="Times New Roman" w:hAnsi="Times New Roman" w:cs="Times New Roman"/>
                <w:lang w:val="ru-RU"/>
              </w:rPr>
              <w:t>Школьные традиции и праздники.</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Классный,</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школьный</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коллектив,</w:t>
            </w:r>
          </w:p>
          <w:p w:rsidR="00E90A54" w:rsidRPr="00E90A54" w:rsidRDefault="00E90A54" w:rsidP="00E90A54">
            <w:pPr>
              <w:ind w:left="143" w:right="207"/>
              <w:rPr>
                <w:rFonts w:ascii="Times New Roman" w:eastAsia="Times New Roman" w:hAnsi="Times New Roman" w:cs="Times New Roman"/>
                <w:lang w:val="ru-RU"/>
              </w:rPr>
            </w:pPr>
            <w:r w:rsidRPr="00E90A54">
              <w:rPr>
                <w:rFonts w:ascii="Times New Roman" w:eastAsia="Times New Roman" w:hAnsi="Times New Roman" w:cs="Times New Roman"/>
                <w:lang w:val="ru-RU"/>
              </w:rPr>
              <w:t>совместная деятельность. Одноклассники,</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взаимоотношения между ними; ценность</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дружбы,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взаимной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помощи.</w:t>
            </w:r>
          </w:p>
          <w:p w:rsidR="00E90A54" w:rsidRPr="00E90A54" w:rsidRDefault="00E90A54" w:rsidP="00E90A54">
            <w:pPr>
              <w:ind w:left="143"/>
              <w:rPr>
                <w:rFonts w:ascii="Times New Roman" w:eastAsia="Times New Roman" w:hAnsi="Times New Roman" w:cs="Times New Roman"/>
                <w:lang w:val="ru-RU"/>
              </w:rPr>
            </w:pPr>
            <w:r w:rsidRPr="00E90A54">
              <w:rPr>
                <w:rFonts w:ascii="Times New Roman" w:eastAsia="Times New Roman" w:hAnsi="Times New Roman" w:cs="Times New Roman"/>
                <w:lang w:val="ru-RU"/>
              </w:rPr>
              <w:t>Рабочее</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место</w:t>
            </w:r>
            <w:r w:rsidRPr="00E90A54">
              <w:rPr>
                <w:rFonts w:ascii="Times New Roman" w:eastAsia="Times New Roman" w:hAnsi="Times New Roman" w:cs="Times New Roman"/>
                <w:spacing w:val="-5"/>
                <w:lang w:val="ru-RU"/>
              </w:rPr>
              <w:t xml:space="preserve"> </w:t>
            </w:r>
            <w:r w:rsidRPr="00E90A54">
              <w:rPr>
                <w:rFonts w:ascii="Times New Roman" w:eastAsia="Times New Roman" w:hAnsi="Times New Roman" w:cs="Times New Roman"/>
                <w:lang w:val="ru-RU"/>
              </w:rPr>
              <w:t>школьника.</w:t>
            </w:r>
          </w:p>
          <w:p w:rsidR="00E90A54" w:rsidRPr="00E90A54" w:rsidRDefault="00E90A54" w:rsidP="00E90A54">
            <w:pPr>
              <w:spacing w:line="252" w:lineRule="exact"/>
              <w:ind w:left="143"/>
              <w:rPr>
                <w:rFonts w:ascii="Times New Roman" w:eastAsia="Times New Roman" w:hAnsi="Times New Roman" w:cs="Times New Roman"/>
                <w:lang w:val="ru-RU"/>
              </w:rPr>
            </w:pPr>
            <w:r w:rsidRPr="00E90A54">
              <w:rPr>
                <w:rFonts w:ascii="Times New Roman" w:eastAsia="Times New Roman" w:hAnsi="Times New Roman" w:cs="Times New Roman"/>
                <w:lang w:val="ru-RU"/>
              </w:rPr>
              <w:t>Правила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безопасной</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работы</w:t>
            </w:r>
          </w:p>
          <w:p w:rsidR="00E90A54" w:rsidRPr="00E90A54" w:rsidRDefault="00E90A54" w:rsidP="00E90A54">
            <w:pPr>
              <w:spacing w:line="252" w:lineRule="exact"/>
              <w:ind w:left="143"/>
              <w:rPr>
                <w:rFonts w:ascii="Times New Roman" w:eastAsia="Times New Roman" w:hAnsi="Times New Roman" w:cs="Times New Roman"/>
                <w:lang w:val="ru-RU"/>
              </w:rPr>
            </w:pPr>
            <w:r w:rsidRPr="00E90A54">
              <w:rPr>
                <w:rFonts w:ascii="Times New Roman" w:eastAsia="Times New Roman" w:hAnsi="Times New Roman" w:cs="Times New Roman"/>
                <w:lang w:val="ru-RU"/>
              </w:rPr>
              <w:t>на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учебном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месте, режим</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труда и отдыха</w:t>
            </w:r>
          </w:p>
        </w:tc>
        <w:tc>
          <w:tcPr>
            <w:tcW w:w="5955" w:type="dxa"/>
            <w:tcBorders>
              <w:bottom w:val="single" w:sz="6" w:space="0" w:color="221F1F"/>
            </w:tcBorders>
          </w:tcPr>
          <w:p w:rsidR="00E90A54" w:rsidRPr="00E90A54" w:rsidRDefault="00E90A54" w:rsidP="00E90A54">
            <w:pPr>
              <w:spacing w:line="251" w:lineRule="exact"/>
              <w:ind w:left="145"/>
              <w:rPr>
                <w:rFonts w:ascii="Times New Roman" w:eastAsia="Times New Roman" w:hAnsi="Times New Roman" w:cs="Times New Roman"/>
                <w:lang w:val="ru-RU"/>
              </w:rPr>
            </w:pPr>
            <w:r w:rsidRPr="00E90A54">
              <w:rPr>
                <w:rFonts w:ascii="Times New Roman" w:eastAsia="Times New Roman" w:hAnsi="Times New Roman" w:cs="Times New Roman"/>
                <w:lang w:val="ru-RU"/>
              </w:rPr>
              <w:t>Экскурсия</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5"/>
                <w:lang w:val="ru-RU"/>
              </w:rPr>
              <w:t xml:space="preserve"> </w:t>
            </w:r>
            <w:r w:rsidRPr="00E90A54">
              <w:rPr>
                <w:rFonts w:ascii="Times New Roman" w:eastAsia="Times New Roman" w:hAnsi="Times New Roman" w:cs="Times New Roman"/>
                <w:lang w:val="ru-RU"/>
              </w:rPr>
              <w:t>школе,</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знакомство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помещениями.</w:t>
            </w:r>
          </w:p>
          <w:p w:rsidR="00E90A54" w:rsidRPr="00E90A54" w:rsidRDefault="00E90A54" w:rsidP="00E90A54">
            <w:pPr>
              <w:spacing w:before="1" w:line="252" w:lineRule="exact"/>
              <w:ind w:left="145"/>
              <w:rPr>
                <w:rFonts w:ascii="Times New Roman" w:eastAsia="Times New Roman" w:hAnsi="Times New Roman" w:cs="Times New Roman"/>
                <w:lang w:val="ru-RU"/>
              </w:rPr>
            </w:pPr>
            <w:r w:rsidRPr="00E90A54">
              <w:rPr>
                <w:rFonts w:ascii="Times New Roman" w:eastAsia="Times New Roman" w:hAnsi="Times New Roman" w:cs="Times New Roman"/>
                <w:lang w:val="ru-RU"/>
              </w:rPr>
              <w:t>Обсуждение</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ситуаций</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5"/>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«Правила</w:t>
            </w:r>
          </w:p>
          <w:p w:rsidR="00E90A54" w:rsidRPr="00E90A54" w:rsidRDefault="00E90A54" w:rsidP="00E90A54">
            <w:pPr>
              <w:spacing w:line="252" w:lineRule="exact"/>
              <w:ind w:left="145"/>
              <w:rPr>
                <w:rFonts w:ascii="Times New Roman" w:eastAsia="Times New Roman" w:hAnsi="Times New Roman" w:cs="Times New Roman"/>
                <w:lang w:val="ru-RU"/>
              </w:rPr>
            </w:pPr>
            <w:r w:rsidRPr="00E90A54">
              <w:rPr>
                <w:rFonts w:ascii="Times New Roman" w:eastAsia="Times New Roman" w:hAnsi="Times New Roman" w:cs="Times New Roman"/>
                <w:lang w:val="ru-RU"/>
              </w:rPr>
              <w:t>поведения</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классе 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школе».</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Беседа</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p>
          <w:p w:rsidR="00E90A54" w:rsidRPr="00E90A54" w:rsidRDefault="00E90A54" w:rsidP="00E90A54">
            <w:pPr>
              <w:spacing w:before="2"/>
              <w:ind w:left="145"/>
              <w:rPr>
                <w:rFonts w:ascii="Times New Roman" w:eastAsia="Times New Roman" w:hAnsi="Times New Roman" w:cs="Times New Roman"/>
                <w:lang w:val="ru-RU"/>
              </w:rPr>
            </w:pPr>
            <w:r w:rsidRPr="00E90A54">
              <w:rPr>
                <w:rFonts w:ascii="Times New Roman" w:eastAsia="Times New Roman" w:hAnsi="Times New Roman" w:cs="Times New Roman"/>
                <w:lang w:val="ru-RU"/>
              </w:rPr>
              <w:t>«Как содержать</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рабочее</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место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порядке»</w:t>
            </w:r>
          </w:p>
        </w:tc>
        <w:tc>
          <w:tcPr>
            <w:tcW w:w="3118" w:type="dxa"/>
          </w:tcPr>
          <w:p w:rsidR="00E90A54" w:rsidRPr="00E90A54" w:rsidRDefault="00E90A54" w:rsidP="00E90A54">
            <w:pPr>
              <w:ind w:left="143" w:right="130"/>
              <w:rPr>
                <w:rFonts w:ascii="Times New Roman" w:eastAsia="Times New Roman" w:hAnsi="Times New Roman" w:cs="Times New Roman"/>
                <w:sz w:val="24"/>
              </w:rPr>
            </w:pPr>
            <w:hyperlink r:id="rId7">
              <w:r w:rsidRPr="00E90A54">
                <w:rPr>
                  <w:rFonts w:ascii="Times New Roman" w:eastAsia="Times New Roman" w:hAnsi="Times New Roman" w:cs="Times New Roman"/>
                  <w:color w:val="0462C1"/>
                  <w:sz w:val="24"/>
                  <w:u w:val="single" w:color="0462C1"/>
                </w:rPr>
                <w:t>https://rosuchebnik.ru/metodi</w:t>
              </w:r>
            </w:hyperlink>
            <w:r w:rsidRPr="00E90A54">
              <w:rPr>
                <w:rFonts w:ascii="Times New Roman" w:eastAsia="Times New Roman" w:hAnsi="Times New Roman" w:cs="Times New Roman"/>
                <w:color w:val="0462C1"/>
                <w:sz w:val="24"/>
              </w:rPr>
              <w:t xml:space="preserve"> </w:t>
            </w:r>
            <w:hyperlink r:id="rId8">
              <w:r w:rsidRPr="00E90A54">
                <w:rPr>
                  <w:rFonts w:ascii="Times New Roman" w:eastAsia="Times New Roman" w:hAnsi="Times New Roman" w:cs="Times New Roman"/>
                  <w:color w:val="0462C1"/>
                  <w:sz w:val="24"/>
                  <w:u w:val="single" w:color="0462C1"/>
                </w:rPr>
                <w:t>cheskaja-</w:t>
              </w:r>
            </w:hyperlink>
            <w:r w:rsidRPr="00E90A54">
              <w:rPr>
                <w:rFonts w:ascii="Times New Roman" w:eastAsia="Times New Roman" w:hAnsi="Times New Roman" w:cs="Times New Roman"/>
                <w:color w:val="0462C1"/>
                <w:spacing w:val="1"/>
                <w:sz w:val="24"/>
              </w:rPr>
              <w:t xml:space="preserve"> </w:t>
            </w:r>
            <w:hyperlink r:id="rId9">
              <w:r w:rsidRPr="00E90A54">
                <w:rPr>
                  <w:rFonts w:ascii="Times New Roman" w:eastAsia="Times New Roman" w:hAnsi="Times New Roman" w:cs="Times New Roman"/>
                  <w:color w:val="0462C1"/>
                  <w:sz w:val="24"/>
                  <w:u w:val="single" w:color="0462C1"/>
                </w:rPr>
                <w:t>pomosch/nachalnoe-</w:t>
              </w:r>
            </w:hyperlink>
            <w:r w:rsidRPr="00E90A54">
              <w:rPr>
                <w:rFonts w:ascii="Times New Roman" w:eastAsia="Times New Roman" w:hAnsi="Times New Roman" w:cs="Times New Roman"/>
                <w:color w:val="0462C1"/>
                <w:spacing w:val="1"/>
                <w:sz w:val="24"/>
              </w:rPr>
              <w:t xml:space="preserve"> </w:t>
            </w:r>
            <w:hyperlink r:id="rId10">
              <w:r w:rsidRPr="00E90A54">
                <w:rPr>
                  <w:rFonts w:ascii="Times New Roman" w:eastAsia="Times New Roman" w:hAnsi="Times New Roman" w:cs="Times New Roman"/>
                  <w:color w:val="0462C1"/>
                  <w:sz w:val="24"/>
                  <w:u w:val="single" w:color="0462C1"/>
                </w:rPr>
                <w:t>obrazovanie/</w:t>
              </w:r>
            </w:hyperlink>
          </w:p>
          <w:p w:rsidR="00E90A54" w:rsidRPr="00E90A54" w:rsidRDefault="00E90A54" w:rsidP="00E90A54">
            <w:pPr>
              <w:ind w:left="107" w:right="94" w:firstLine="36"/>
              <w:rPr>
                <w:rFonts w:ascii="Times New Roman" w:eastAsia="Times New Roman" w:hAnsi="Times New Roman" w:cs="Times New Roman"/>
                <w:sz w:val="24"/>
              </w:rPr>
            </w:pPr>
            <w:hyperlink r:id="rId11">
              <w:r w:rsidRPr="00E90A54">
                <w:rPr>
                  <w:rFonts w:ascii="Times New Roman" w:eastAsia="Times New Roman" w:hAnsi="Times New Roman" w:cs="Times New Roman"/>
                  <w:color w:val="0462C1"/>
                  <w:sz w:val="24"/>
                  <w:u w:val="single" w:color="0462C1"/>
                </w:rPr>
                <w:t>http://school-</w:t>
              </w:r>
            </w:hyperlink>
            <w:r w:rsidRPr="00E90A54">
              <w:rPr>
                <w:rFonts w:ascii="Times New Roman" w:eastAsia="Times New Roman" w:hAnsi="Times New Roman" w:cs="Times New Roman"/>
                <w:color w:val="0462C1"/>
                <w:spacing w:val="1"/>
                <w:sz w:val="24"/>
              </w:rPr>
              <w:t xml:space="preserve"> </w:t>
            </w:r>
            <w:hyperlink r:id="rId12">
              <w:r w:rsidRPr="00E90A54">
                <w:rPr>
                  <w:rFonts w:ascii="Times New Roman" w:eastAsia="Times New Roman" w:hAnsi="Times New Roman" w:cs="Times New Roman"/>
                  <w:color w:val="0462C1"/>
                  <w:sz w:val="24"/>
                  <w:u w:val="single" w:color="0462C1"/>
                </w:rPr>
                <w:t>collection.edu.ru/</w:t>
              </w:r>
            </w:hyperlink>
            <w:r w:rsidRPr="00E90A54">
              <w:rPr>
                <w:rFonts w:ascii="Times New Roman" w:eastAsia="Times New Roman" w:hAnsi="Times New Roman" w:cs="Times New Roman"/>
                <w:color w:val="0462C1"/>
                <w:spacing w:val="1"/>
                <w:sz w:val="24"/>
              </w:rPr>
              <w:t xml:space="preserve"> </w:t>
            </w:r>
            <w:hyperlink r:id="rId13">
              <w:r w:rsidRPr="00E90A54">
                <w:rPr>
                  <w:rFonts w:ascii="Times New Roman" w:eastAsia="Times New Roman" w:hAnsi="Times New Roman" w:cs="Times New Roman"/>
                  <w:color w:val="0462C1"/>
                  <w:sz w:val="24"/>
                  <w:u w:val="single" w:color="0462C1"/>
                </w:rPr>
                <w:t>https://infourok.ru/</w:t>
              </w:r>
            </w:hyperlink>
            <w:r w:rsidRPr="00E90A54">
              <w:rPr>
                <w:rFonts w:ascii="Times New Roman" w:eastAsia="Times New Roman" w:hAnsi="Times New Roman" w:cs="Times New Roman"/>
                <w:color w:val="0462C1"/>
                <w:spacing w:val="1"/>
                <w:sz w:val="24"/>
              </w:rPr>
              <w:t xml:space="preserve"> </w:t>
            </w:r>
            <w:hyperlink r:id="rId14">
              <w:r w:rsidRPr="00E90A54">
                <w:rPr>
                  <w:rFonts w:ascii="Times New Roman" w:eastAsia="Times New Roman" w:hAnsi="Times New Roman" w:cs="Times New Roman"/>
                  <w:color w:val="0462C1"/>
                  <w:sz w:val="24"/>
                  <w:u w:val="single" w:color="0462C1"/>
                </w:rPr>
                <w:t>https://uchi.ru/</w:t>
              </w:r>
            </w:hyperlink>
            <w:r w:rsidRPr="00E90A54">
              <w:rPr>
                <w:rFonts w:ascii="Times New Roman" w:eastAsia="Times New Roman" w:hAnsi="Times New Roman" w:cs="Times New Roman"/>
                <w:color w:val="0462C1"/>
                <w:spacing w:val="1"/>
                <w:sz w:val="24"/>
              </w:rPr>
              <w:t xml:space="preserve"> </w:t>
            </w:r>
            <w:hyperlink r:id="rId15">
              <w:r w:rsidRPr="00E90A54">
                <w:rPr>
                  <w:rFonts w:ascii="Times New Roman" w:eastAsia="Times New Roman" w:hAnsi="Times New Roman" w:cs="Times New Roman"/>
                  <w:color w:val="0087CC"/>
                  <w:sz w:val="24"/>
                  <w:u w:val="single" w:color="0087CC"/>
                </w:rPr>
                <w:t>http://elementy.ru/email</w:t>
              </w:r>
            </w:hyperlink>
            <w:r w:rsidRPr="00E90A54">
              <w:rPr>
                <w:rFonts w:ascii="Times New Roman" w:eastAsia="Times New Roman" w:hAnsi="Times New Roman" w:cs="Times New Roman"/>
                <w:color w:val="0087CC"/>
                <w:spacing w:val="1"/>
                <w:sz w:val="24"/>
              </w:rPr>
              <w:t xml:space="preserve"> </w:t>
            </w:r>
            <w:hyperlink r:id="rId16">
              <w:r w:rsidRPr="00E90A54">
                <w:rPr>
                  <w:rFonts w:ascii="Times New Roman" w:eastAsia="Times New Roman" w:hAnsi="Times New Roman" w:cs="Times New Roman"/>
                  <w:color w:val="0087CC"/>
                  <w:sz w:val="24"/>
                  <w:u w:val="single" w:color="0087CC"/>
                </w:rPr>
                <w:t>http://clow.ru</w:t>
              </w:r>
            </w:hyperlink>
            <w:r w:rsidRPr="00E90A54">
              <w:rPr>
                <w:rFonts w:ascii="Times New Roman" w:eastAsia="Times New Roman" w:hAnsi="Times New Roman" w:cs="Times New Roman"/>
                <w:color w:val="0087CC"/>
                <w:spacing w:val="1"/>
                <w:sz w:val="24"/>
              </w:rPr>
              <w:t xml:space="preserve"> </w:t>
            </w:r>
            <w:hyperlink r:id="rId17">
              <w:r w:rsidRPr="00E90A54">
                <w:rPr>
                  <w:rFonts w:ascii="Times New Roman" w:eastAsia="Times New Roman" w:hAnsi="Times New Roman" w:cs="Times New Roman"/>
                  <w:color w:val="0087CC"/>
                  <w:sz w:val="24"/>
                  <w:u w:val="single" w:color="0087CC"/>
                </w:rPr>
                <w:t>http://GeoMan.ru</w:t>
              </w:r>
            </w:hyperlink>
            <w:r w:rsidRPr="00E90A54">
              <w:rPr>
                <w:rFonts w:ascii="Times New Roman" w:eastAsia="Times New Roman" w:hAnsi="Times New Roman" w:cs="Times New Roman"/>
                <w:color w:val="0087CC"/>
                <w:spacing w:val="1"/>
                <w:sz w:val="24"/>
              </w:rPr>
              <w:t xml:space="preserve"> </w:t>
            </w:r>
            <w:hyperlink r:id="rId18">
              <w:r w:rsidRPr="00E90A54">
                <w:rPr>
                  <w:rFonts w:ascii="Times New Roman" w:eastAsia="Times New Roman" w:hAnsi="Times New Roman" w:cs="Times New Roman"/>
                  <w:color w:val="0087CC"/>
                  <w:sz w:val="24"/>
                  <w:u w:val="single" w:color="0087CC"/>
                </w:rPr>
                <w:t>http://nation.geoman.ru</w:t>
              </w:r>
            </w:hyperlink>
            <w:r w:rsidRPr="00E90A54">
              <w:rPr>
                <w:rFonts w:ascii="Times New Roman" w:eastAsia="Times New Roman" w:hAnsi="Times New Roman" w:cs="Times New Roman"/>
                <w:color w:val="0087CC"/>
                <w:spacing w:val="1"/>
                <w:sz w:val="24"/>
              </w:rPr>
              <w:t xml:space="preserve"> </w:t>
            </w:r>
            <w:hyperlink r:id="rId19">
              <w:r w:rsidRPr="00E90A54">
                <w:rPr>
                  <w:rFonts w:ascii="Times New Roman" w:eastAsia="Times New Roman" w:hAnsi="Times New Roman" w:cs="Times New Roman"/>
                  <w:color w:val="0087CC"/>
                  <w:sz w:val="24"/>
                  <w:u w:val="single" w:color="0087CC"/>
                </w:rPr>
                <w:t>http://animal.geoman.ru</w:t>
              </w:r>
            </w:hyperlink>
            <w:r w:rsidRPr="00E90A54">
              <w:rPr>
                <w:rFonts w:ascii="Times New Roman" w:eastAsia="Times New Roman" w:hAnsi="Times New Roman" w:cs="Times New Roman"/>
                <w:color w:val="0087CC"/>
                <w:spacing w:val="1"/>
                <w:sz w:val="24"/>
              </w:rPr>
              <w:t xml:space="preserve"> </w:t>
            </w:r>
            <w:hyperlink r:id="rId20">
              <w:r w:rsidRPr="00E90A54">
                <w:rPr>
                  <w:rFonts w:ascii="Times New Roman" w:eastAsia="Times New Roman" w:hAnsi="Times New Roman" w:cs="Times New Roman"/>
                  <w:color w:val="0087CC"/>
                  <w:sz w:val="24"/>
                  <w:u w:val="single" w:color="0087CC"/>
                </w:rPr>
                <w:t>http://www.apus.ru/site.xp</w:t>
              </w:r>
            </w:hyperlink>
            <w:r w:rsidRPr="00E90A54">
              <w:rPr>
                <w:rFonts w:ascii="Times New Roman" w:eastAsia="Times New Roman" w:hAnsi="Times New Roman" w:cs="Times New Roman"/>
                <w:color w:val="0087CC"/>
                <w:spacing w:val="1"/>
                <w:sz w:val="24"/>
              </w:rPr>
              <w:t xml:space="preserve"> </w:t>
            </w:r>
            <w:hyperlink r:id="rId21">
              <w:r w:rsidRPr="00E90A54">
                <w:rPr>
                  <w:rFonts w:ascii="Times New Roman" w:eastAsia="Times New Roman" w:hAnsi="Times New Roman" w:cs="Times New Roman"/>
                  <w:color w:val="0087CC"/>
                  <w:sz w:val="24"/>
                  <w:u w:val="single" w:color="0087CC"/>
                </w:rPr>
                <w:t>http://bird.geoman.ru</w:t>
              </w:r>
            </w:hyperlink>
            <w:r w:rsidRPr="00E90A54">
              <w:rPr>
                <w:rFonts w:ascii="Times New Roman" w:eastAsia="Times New Roman" w:hAnsi="Times New Roman" w:cs="Times New Roman"/>
                <w:color w:val="0087CC"/>
                <w:spacing w:val="1"/>
                <w:sz w:val="24"/>
              </w:rPr>
              <w:t xml:space="preserve"> </w:t>
            </w:r>
            <w:hyperlink r:id="rId22">
              <w:r w:rsidRPr="00E90A54">
                <w:rPr>
                  <w:rFonts w:ascii="Times New Roman" w:eastAsia="Times New Roman" w:hAnsi="Times New Roman" w:cs="Times New Roman"/>
                  <w:color w:val="0087CC"/>
                  <w:spacing w:val="-1"/>
                  <w:sz w:val="24"/>
                  <w:u w:val="single" w:color="0087CC"/>
                </w:rPr>
                <w:t>http://invertebrates.geoman.ru</w:t>
              </w:r>
            </w:hyperlink>
            <w:r w:rsidRPr="00E90A54">
              <w:rPr>
                <w:rFonts w:ascii="Times New Roman" w:eastAsia="Times New Roman" w:hAnsi="Times New Roman" w:cs="Times New Roman"/>
                <w:color w:val="0087CC"/>
                <w:spacing w:val="-57"/>
                <w:sz w:val="24"/>
              </w:rPr>
              <w:t xml:space="preserve"> </w:t>
            </w:r>
            <w:hyperlink r:id="rId23">
              <w:r w:rsidRPr="00E90A54">
                <w:rPr>
                  <w:rFonts w:ascii="Times New Roman" w:eastAsia="Times New Roman" w:hAnsi="Times New Roman" w:cs="Times New Roman"/>
                  <w:color w:val="0087CC"/>
                  <w:sz w:val="24"/>
                  <w:u w:val="single" w:color="0087CC"/>
                </w:rPr>
                <w:t>http://www.laddition.com</w:t>
              </w:r>
            </w:hyperlink>
            <w:r w:rsidRPr="00E90A54">
              <w:rPr>
                <w:rFonts w:ascii="Times New Roman" w:eastAsia="Times New Roman" w:hAnsi="Times New Roman" w:cs="Times New Roman"/>
                <w:color w:val="0087CC"/>
                <w:spacing w:val="1"/>
                <w:sz w:val="24"/>
              </w:rPr>
              <w:t xml:space="preserve"> </w:t>
            </w:r>
            <w:hyperlink r:id="rId24">
              <w:r w:rsidRPr="00E90A54">
                <w:rPr>
                  <w:rFonts w:ascii="Times New Roman" w:eastAsia="Times New Roman" w:hAnsi="Times New Roman" w:cs="Times New Roman"/>
                  <w:color w:val="0087CC"/>
                  <w:sz w:val="24"/>
                  <w:u w:val="single" w:color="0087CC"/>
                </w:rPr>
                <w:t>http://fish.geoman.ru</w:t>
              </w:r>
            </w:hyperlink>
            <w:r w:rsidRPr="00E90A54">
              <w:rPr>
                <w:rFonts w:ascii="Times New Roman" w:eastAsia="Times New Roman" w:hAnsi="Times New Roman" w:cs="Times New Roman"/>
                <w:color w:val="0087CC"/>
                <w:spacing w:val="1"/>
                <w:sz w:val="24"/>
              </w:rPr>
              <w:t xml:space="preserve"> </w:t>
            </w:r>
            <w:hyperlink r:id="rId25">
              <w:r w:rsidRPr="00E90A54">
                <w:rPr>
                  <w:rFonts w:ascii="Times New Roman" w:eastAsia="Times New Roman" w:hAnsi="Times New Roman" w:cs="Times New Roman"/>
                  <w:color w:val="0462C1"/>
                  <w:sz w:val="24"/>
                  <w:u w:val="single" w:color="0462C1"/>
                </w:rPr>
                <w:t>http://plant.geoman.ru</w:t>
              </w:r>
            </w:hyperlink>
            <w:r w:rsidRPr="00E90A54">
              <w:rPr>
                <w:rFonts w:ascii="Times New Roman" w:eastAsia="Times New Roman" w:hAnsi="Times New Roman" w:cs="Times New Roman"/>
                <w:color w:val="0462C1"/>
                <w:spacing w:val="1"/>
                <w:sz w:val="24"/>
              </w:rPr>
              <w:t xml:space="preserve"> </w:t>
            </w:r>
            <w:hyperlink r:id="rId26">
              <w:r w:rsidRPr="00E90A54">
                <w:rPr>
                  <w:rFonts w:ascii="Times New Roman" w:eastAsia="Times New Roman" w:hAnsi="Times New Roman" w:cs="Times New Roman"/>
                  <w:color w:val="0087CC"/>
                  <w:sz w:val="24"/>
                  <w:u w:val="single" w:color="0087CC"/>
                </w:rPr>
                <w:t>http://forest.geoman.ru</w:t>
              </w:r>
            </w:hyperlink>
            <w:r w:rsidRPr="00E90A54">
              <w:rPr>
                <w:rFonts w:ascii="Times New Roman" w:eastAsia="Times New Roman" w:hAnsi="Times New Roman" w:cs="Times New Roman"/>
                <w:color w:val="0087CC"/>
                <w:spacing w:val="1"/>
                <w:sz w:val="24"/>
              </w:rPr>
              <w:t xml:space="preserve"> </w:t>
            </w:r>
            <w:hyperlink r:id="rId27">
              <w:r w:rsidRPr="00E90A54">
                <w:rPr>
                  <w:rFonts w:ascii="Times New Roman" w:eastAsia="Times New Roman" w:hAnsi="Times New Roman" w:cs="Times New Roman"/>
                  <w:color w:val="0087CC"/>
                  <w:sz w:val="24"/>
                  <w:u w:val="single" w:color="0087CC"/>
                </w:rPr>
                <w:t>http://Historic.Ru</w:t>
              </w:r>
            </w:hyperlink>
            <w:r w:rsidRPr="00E90A54">
              <w:rPr>
                <w:rFonts w:ascii="Times New Roman" w:eastAsia="Times New Roman" w:hAnsi="Times New Roman" w:cs="Times New Roman"/>
                <w:color w:val="0087CC"/>
                <w:spacing w:val="1"/>
                <w:sz w:val="24"/>
              </w:rPr>
              <w:t xml:space="preserve"> </w:t>
            </w:r>
            <w:r w:rsidRPr="00E90A54">
              <w:rPr>
                <w:rFonts w:ascii="Times New Roman" w:eastAsia="Times New Roman" w:hAnsi="Times New Roman" w:cs="Times New Roman"/>
                <w:color w:val="333333"/>
                <w:sz w:val="24"/>
              </w:rPr>
              <w:t>–</w:t>
            </w:r>
            <w:r w:rsidRPr="00E90A54">
              <w:rPr>
                <w:rFonts w:ascii="Times New Roman" w:eastAsia="Times New Roman" w:hAnsi="Times New Roman" w:cs="Times New Roman"/>
                <w:color w:val="333333"/>
                <w:spacing w:val="1"/>
                <w:sz w:val="24"/>
              </w:rPr>
              <w:t xml:space="preserve"> </w:t>
            </w:r>
            <w:hyperlink r:id="rId28">
              <w:r w:rsidRPr="00E90A54">
                <w:rPr>
                  <w:rFonts w:ascii="Times New Roman" w:eastAsia="Times New Roman" w:hAnsi="Times New Roman" w:cs="Times New Roman"/>
                  <w:color w:val="0462C1"/>
                  <w:sz w:val="24"/>
                  <w:u w:val="single" w:color="0462C1"/>
                </w:rPr>
                <w:t>http://www.bigpi.biysk.ru/enc</w:t>
              </w:r>
            </w:hyperlink>
            <w:r w:rsidRPr="00E90A54">
              <w:rPr>
                <w:rFonts w:ascii="Times New Roman" w:eastAsia="Times New Roman" w:hAnsi="Times New Roman" w:cs="Times New Roman"/>
                <w:color w:val="0462C1"/>
                <w:spacing w:val="-57"/>
                <w:sz w:val="24"/>
              </w:rPr>
              <w:t xml:space="preserve"> </w:t>
            </w:r>
            <w:hyperlink r:id="rId29">
              <w:r w:rsidRPr="00E90A54">
                <w:rPr>
                  <w:rFonts w:ascii="Times New Roman" w:eastAsia="Times New Roman" w:hAnsi="Times New Roman" w:cs="Times New Roman"/>
                  <w:color w:val="0462C1"/>
                  <w:sz w:val="24"/>
                  <w:u w:val="single" w:color="0462C1"/>
                </w:rPr>
                <w:t>icl</w:t>
              </w:r>
            </w:hyperlink>
          </w:p>
          <w:p w:rsidR="00E90A54" w:rsidRPr="00E90A54" w:rsidRDefault="00E90A54" w:rsidP="00E90A54">
            <w:pPr>
              <w:spacing w:line="270" w:lineRule="atLeast"/>
              <w:ind w:left="85" w:right="555" w:firstLine="21"/>
              <w:rPr>
                <w:rFonts w:ascii="Times New Roman" w:eastAsia="Times New Roman" w:hAnsi="Times New Roman" w:cs="Times New Roman"/>
                <w:sz w:val="24"/>
              </w:rPr>
            </w:pPr>
            <w:hyperlink r:id="rId30">
              <w:r w:rsidRPr="00E90A54">
                <w:rPr>
                  <w:rFonts w:ascii="Times New Roman" w:eastAsia="Times New Roman" w:hAnsi="Times New Roman" w:cs="Times New Roman"/>
                  <w:color w:val="0087CC"/>
                  <w:sz w:val="24"/>
                  <w:u w:val="single" w:color="0087CC"/>
                </w:rPr>
                <w:t>http://school-</w:t>
              </w:r>
            </w:hyperlink>
            <w:r w:rsidRPr="00E90A54">
              <w:rPr>
                <w:rFonts w:ascii="Times New Roman" w:eastAsia="Times New Roman" w:hAnsi="Times New Roman" w:cs="Times New Roman"/>
                <w:color w:val="0087CC"/>
                <w:spacing w:val="1"/>
                <w:sz w:val="24"/>
              </w:rPr>
              <w:t xml:space="preserve"> </w:t>
            </w:r>
            <w:hyperlink r:id="rId31">
              <w:r w:rsidRPr="00E90A54">
                <w:rPr>
                  <w:rFonts w:ascii="Times New Roman" w:eastAsia="Times New Roman" w:hAnsi="Times New Roman" w:cs="Times New Roman"/>
                  <w:color w:val="0087CC"/>
                  <w:sz w:val="24"/>
                  <w:u w:val="single" w:color="0087CC"/>
                </w:rPr>
                <w:t>collection.edu.ru</w:t>
              </w:r>
            </w:hyperlink>
            <w:r w:rsidRPr="00E90A54">
              <w:rPr>
                <w:rFonts w:ascii="Times New Roman" w:eastAsia="Times New Roman" w:hAnsi="Times New Roman" w:cs="Times New Roman"/>
                <w:color w:val="0087CC"/>
                <w:spacing w:val="1"/>
                <w:sz w:val="24"/>
              </w:rPr>
              <w:t xml:space="preserve"> </w:t>
            </w:r>
            <w:hyperlink r:id="rId32">
              <w:r w:rsidRPr="00E90A54">
                <w:rPr>
                  <w:rFonts w:ascii="Times New Roman" w:eastAsia="Times New Roman" w:hAnsi="Times New Roman" w:cs="Times New Roman"/>
                  <w:color w:val="0087CC"/>
                  <w:sz w:val="24"/>
                  <w:u w:val="single" w:color="0087CC"/>
                </w:rPr>
                <w:t>http://nachalka.info</w:t>
              </w:r>
            </w:hyperlink>
            <w:r w:rsidRPr="00E90A54">
              <w:rPr>
                <w:rFonts w:ascii="Times New Roman" w:eastAsia="Times New Roman" w:hAnsi="Times New Roman" w:cs="Times New Roman"/>
                <w:color w:val="0087CC"/>
                <w:spacing w:val="1"/>
                <w:sz w:val="24"/>
              </w:rPr>
              <w:t xml:space="preserve"> </w:t>
            </w:r>
            <w:hyperlink r:id="rId33">
              <w:r w:rsidRPr="00E90A54">
                <w:rPr>
                  <w:rFonts w:ascii="Times New Roman" w:eastAsia="Times New Roman" w:hAnsi="Times New Roman" w:cs="Times New Roman"/>
                  <w:color w:val="0462C1"/>
                  <w:spacing w:val="-1"/>
                  <w:sz w:val="24"/>
                  <w:u w:val="single" w:color="0462C1"/>
                </w:rPr>
                <w:t>http://www.openclass.ru</w:t>
              </w:r>
            </w:hyperlink>
            <w:r w:rsidRPr="00E90A54">
              <w:rPr>
                <w:rFonts w:ascii="Times New Roman" w:eastAsia="Times New Roman" w:hAnsi="Times New Roman" w:cs="Times New Roman"/>
                <w:color w:val="0462C1"/>
                <w:spacing w:val="-57"/>
                <w:sz w:val="24"/>
              </w:rPr>
              <w:t xml:space="preserve"> </w:t>
            </w:r>
            <w:hyperlink r:id="rId34">
              <w:r w:rsidRPr="00E90A54">
                <w:rPr>
                  <w:rFonts w:ascii="Times New Roman" w:eastAsia="Times New Roman" w:hAnsi="Times New Roman" w:cs="Times New Roman"/>
                  <w:color w:val="0087CC"/>
                  <w:sz w:val="24"/>
                  <w:u w:val="single" w:color="0087CC"/>
                </w:rPr>
                <w:t>http://www.classmag.ru</w:t>
              </w:r>
            </w:hyperlink>
            <w:r w:rsidRPr="00E90A54">
              <w:rPr>
                <w:rFonts w:ascii="Times New Roman" w:eastAsia="Times New Roman" w:hAnsi="Times New Roman" w:cs="Times New Roman"/>
                <w:color w:val="0087CC"/>
                <w:spacing w:val="-57"/>
                <w:sz w:val="24"/>
              </w:rPr>
              <w:t xml:space="preserve"> </w:t>
            </w:r>
            <w:hyperlink r:id="rId35">
              <w:r w:rsidRPr="00E90A54">
                <w:rPr>
                  <w:rFonts w:ascii="Times New Roman" w:eastAsia="Times New Roman" w:hAnsi="Times New Roman" w:cs="Times New Roman"/>
                  <w:color w:val="0087CC"/>
                  <w:sz w:val="24"/>
                  <w:u w:val="single" w:color="0087CC"/>
                </w:rPr>
                <w:t>http://www.zavuch.info</w:t>
              </w:r>
            </w:hyperlink>
          </w:p>
        </w:tc>
      </w:tr>
    </w:tbl>
    <w:p w:rsidR="00E90A54" w:rsidRPr="00E90A54" w:rsidRDefault="00E90A54" w:rsidP="00E90A54">
      <w:pPr>
        <w:widowControl w:val="0"/>
        <w:autoSpaceDE w:val="0"/>
        <w:autoSpaceDN w:val="0"/>
        <w:spacing w:after="0" w:line="270" w:lineRule="atLeast"/>
        <w:rPr>
          <w:rFonts w:ascii="Times New Roman" w:eastAsia="Times New Roman" w:hAnsi="Times New Roman" w:cs="Times New Roman"/>
          <w:sz w:val="24"/>
          <w:lang w:val="en-US"/>
        </w:rPr>
        <w:sectPr w:rsidR="00E90A54" w:rsidRPr="00E90A54">
          <w:footerReference w:type="default" r:id="rId36"/>
          <w:pgSz w:w="16840" w:h="11910" w:orient="landscape"/>
          <w:pgMar w:top="780" w:right="520" w:bottom="1120" w:left="200" w:header="0" w:footer="920"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1813"/>
        <w:gridCol w:w="4364"/>
        <w:gridCol w:w="5955"/>
        <w:gridCol w:w="3118"/>
      </w:tblGrid>
      <w:tr w:rsidR="00E90A54" w:rsidRPr="00E90A54" w:rsidTr="00EF0B46">
        <w:trPr>
          <w:trHeight w:val="3312"/>
        </w:trPr>
        <w:tc>
          <w:tcPr>
            <w:tcW w:w="629" w:type="dxa"/>
            <w:vMerge w:val="restart"/>
            <w:tcBorders>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rPr>
            </w:pPr>
          </w:p>
        </w:tc>
        <w:tc>
          <w:tcPr>
            <w:tcW w:w="1813" w:type="dxa"/>
            <w:vMerge w:val="restart"/>
            <w:tcBorders>
              <w:left w:val="single" w:sz="6" w:space="0" w:color="221F1F"/>
            </w:tcBorders>
          </w:tcPr>
          <w:p w:rsidR="00E90A54" w:rsidRPr="00E90A54" w:rsidRDefault="00E90A54" w:rsidP="00E90A54">
            <w:pPr>
              <w:rPr>
                <w:rFonts w:ascii="Times New Roman" w:eastAsia="Times New Roman" w:hAnsi="Times New Roman" w:cs="Times New Roman"/>
              </w:rPr>
            </w:pPr>
          </w:p>
        </w:tc>
        <w:tc>
          <w:tcPr>
            <w:tcW w:w="4364" w:type="dxa"/>
            <w:tcBorders>
              <w:bottom w:val="single" w:sz="6" w:space="0" w:color="221F1F"/>
            </w:tcBorders>
          </w:tcPr>
          <w:p w:rsidR="00E90A54" w:rsidRPr="00E90A54" w:rsidRDefault="00E90A54" w:rsidP="00E90A54">
            <w:pPr>
              <w:rPr>
                <w:rFonts w:ascii="Times New Roman" w:eastAsia="Times New Roman" w:hAnsi="Times New Roman" w:cs="Times New Roman"/>
              </w:rPr>
            </w:pPr>
          </w:p>
        </w:tc>
        <w:tc>
          <w:tcPr>
            <w:tcW w:w="5955" w:type="dxa"/>
            <w:tcBorders>
              <w:bottom w:val="single" w:sz="6" w:space="0" w:color="221F1F"/>
            </w:tcBorders>
          </w:tcPr>
          <w:p w:rsidR="00E90A54" w:rsidRPr="00E90A54" w:rsidRDefault="00E90A54" w:rsidP="00E90A54">
            <w:pPr>
              <w:rPr>
                <w:rFonts w:ascii="Times New Roman" w:eastAsia="Times New Roman" w:hAnsi="Times New Roman" w:cs="Times New Roman"/>
              </w:rPr>
            </w:pPr>
          </w:p>
        </w:tc>
        <w:tc>
          <w:tcPr>
            <w:tcW w:w="3118" w:type="dxa"/>
          </w:tcPr>
          <w:p w:rsidR="00E90A54" w:rsidRPr="00E90A54" w:rsidRDefault="00E90A54" w:rsidP="00E90A54">
            <w:pPr>
              <w:ind w:left="107" w:hanging="22"/>
              <w:rPr>
                <w:rFonts w:ascii="Times New Roman" w:eastAsia="Times New Roman" w:hAnsi="Times New Roman" w:cs="Times New Roman"/>
                <w:sz w:val="24"/>
              </w:rPr>
            </w:pPr>
            <w:hyperlink r:id="rId37">
              <w:r w:rsidRPr="00E90A54">
                <w:rPr>
                  <w:rFonts w:ascii="Times New Roman" w:eastAsia="Times New Roman" w:hAnsi="Times New Roman" w:cs="Times New Roman"/>
                  <w:color w:val="0462C1"/>
                  <w:sz w:val="24"/>
                  <w:u w:val="single" w:color="0462C1"/>
                </w:rPr>
                <w:t>http://www.mat-reshka.com</w:t>
              </w:r>
            </w:hyperlink>
            <w:r w:rsidRPr="00E90A54">
              <w:rPr>
                <w:rFonts w:ascii="Times New Roman" w:eastAsia="Times New Roman" w:hAnsi="Times New Roman" w:cs="Times New Roman"/>
                <w:color w:val="0462C1"/>
                <w:spacing w:val="1"/>
                <w:sz w:val="24"/>
              </w:rPr>
              <w:t xml:space="preserve"> </w:t>
            </w:r>
            <w:hyperlink r:id="rId38">
              <w:r w:rsidRPr="00E90A54">
                <w:rPr>
                  <w:rFonts w:ascii="Times New Roman" w:eastAsia="Times New Roman" w:hAnsi="Times New Roman" w:cs="Times New Roman"/>
                  <w:color w:val="0087CC"/>
                  <w:sz w:val="24"/>
                  <w:u w:val="single" w:color="0087CC"/>
                </w:rPr>
                <w:t>http://www.solnet.ee</w:t>
              </w:r>
            </w:hyperlink>
            <w:r w:rsidRPr="00E90A54">
              <w:rPr>
                <w:rFonts w:ascii="Times New Roman" w:eastAsia="Times New Roman" w:hAnsi="Times New Roman" w:cs="Times New Roman"/>
                <w:color w:val="0087CC"/>
                <w:spacing w:val="1"/>
                <w:sz w:val="24"/>
              </w:rPr>
              <w:t xml:space="preserve"> </w:t>
            </w:r>
            <w:hyperlink r:id="rId39">
              <w:r w:rsidRPr="00E90A54">
                <w:rPr>
                  <w:rFonts w:ascii="Times New Roman" w:eastAsia="Times New Roman" w:hAnsi="Times New Roman" w:cs="Times New Roman"/>
                  <w:color w:val="0087CC"/>
                  <w:spacing w:val="-1"/>
                  <w:sz w:val="24"/>
                  <w:u w:val="single" w:color="0087CC"/>
                </w:rPr>
                <w:t>http://www.nachalka.com/ph</w:t>
              </w:r>
            </w:hyperlink>
            <w:r w:rsidRPr="00E90A54">
              <w:rPr>
                <w:rFonts w:ascii="Times New Roman" w:eastAsia="Times New Roman" w:hAnsi="Times New Roman" w:cs="Times New Roman"/>
                <w:color w:val="0087CC"/>
                <w:spacing w:val="-57"/>
                <w:sz w:val="24"/>
              </w:rPr>
              <w:t xml:space="preserve"> </w:t>
            </w:r>
            <w:hyperlink r:id="rId40">
              <w:r w:rsidRPr="00E90A54">
                <w:rPr>
                  <w:rFonts w:ascii="Times New Roman" w:eastAsia="Times New Roman" w:hAnsi="Times New Roman" w:cs="Times New Roman"/>
                  <w:color w:val="0087CC"/>
                  <w:sz w:val="24"/>
                  <w:u w:val="single" w:color="0087CC"/>
                </w:rPr>
                <w:t>oto</w:t>
              </w:r>
            </w:hyperlink>
          </w:p>
          <w:p w:rsidR="00E90A54" w:rsidRPr="00E90A54" w:rsidRDefault="00E90A54" w:rsidP="00E90A54">
            <w:pPr>
              <w:ind w:left="107" w:right="234"/>
              <w:rPr>
                <w:rFonts w:ascii="Times New Roman" w:eastAsia="Times New Roman" w:hAnsi="Times New Roman" w:cs="Times New Roman"/>
                <w:sz w:val="24"/>
              </w:rPr>
            </w:pPr>
            <w:hyperlink r:id="rId41">
              <w:r w:rsidRPr="00E90A54">
                <w:rPr>
                  <w:rFonts w:ascii="Times New Roman" w:eastAsia="Times New Roman" w:hAnsi="Times New Roman" w:cs="Times New Roman"/>
                  <w:color w:val="0462C1"/>
                  <w:sz w:val="24"/>
                  <w:u w:val="single" w:color="0462C1"/>
                </w:rPr>
                <w:t>http://interneturok.ru</w:t>
              </w:r>
            </w:hyperlink>
            <w:r w:rsidRPr="00E90A54">
              <w:rPr>
                <w:rFonts w:ascii="Times New Roman" w:eastAsia="Times New Roman" w:hAnsi="Times New Roman" w:cs="Times New Roman"/>
                <w:color w:val="0462C1"/>
                <w:spacing w:val="1"/>
                <w:sz w:val="24"/>
              </w:rPr>
              <w:t xml:space="preserve"> </w:t>
            </w:r>
            <w:hyperlink r:id="rId42">
              <w:r w:rsidRPr="00E90A54">
                <w:rPr>
                  <w:rFonts w:ascii="Times New Roman" w:eastAsia="Times New Roman" w:hAnsi="Times New Roman" w:cs="Times New Roman"/>
                  <w:color w:val="0087CC"/>
                  <w:sz w:val="24"/>
                  <w:u w:val="single" w:color="0087CC"/>
                </w:rPr>
                <w:t>http://window.edu.ru</w:t>
              </w:r>
            </w:hyperlink>
            <w:r w:rsidRPr="00E90A54">
              <w:rPr>
                <w:rFonts w:ascii="Times New Roman" w:eastAsia="Times New Roman" w:hAnsi="Times New Roman" w:cs="Times New Roman"/>
                <w:color w:val="0087CC"/>
                <w:spacing w:val="1"/>
                <w:sz w:val="24"/>
              </w:rPr>
              <w:t xml:space="preserve"> </w:t>
            </w:r>
            <w:hyperlink r:id="rId43">
              <w:r w:rsidRPr="00E90A54">
                <w:rPr>
                  <w:rFonts w:ascii="Times New Roman" w:eastAsia="Times New Roman" w:hAnsi="Times New Roman" w:cs="Times New Roman"/>
                  <w:color w:val="0087CC"/>
                  <w:sz w:val="24"/>
                  <w:u w:val="single" w:color="0087CC"/>
                </w:rPr>
                <w:t>http://numi.ru/3130</w:t>
              </w:r>
            </w:hyperlink>
            <w:r w:rsidRPr="00E90A54">
              <w:rPr>
                <w:rFonts w:ascii="Times New Roman" w:eastAsia="Times New Roman" w:hAnsi="Times New Roman" w:cs="Times New Roman"/>
                <w:color w:val="0087CC"/>
                <w:spacing w:val="1"/>
                <w:sz w:val="24"/>
              </w:rPr>
              <w:t xml:space="preserve"> </w:t>
            </w:r>
            <w:hyperlink r:id="rId44">
              <w:r w:rsidRPr="00E90A54">
                <w:rPr>
                  <w:rFonts w:ascii="Times New Roman" w:eastAsia="Times New Roman" w:hAnsi="Times New Roman" w:cs="Times New Roman"/>
                  <w:color w:val="0087CC"/>
                  <w:sz w:val="24"/>
                  <w:u w:val="single" w:color="0087CC"/>
                </w:rPr>
                <w:t>http://www.metodkabinet.eu</w:t>
              </w:r>
            </w:hyperlink>
            <w:r w:rsidRPr="00E90A54">
              <w:rPr>
                <w:rFonts w:ascii="Times New Roman" w:eastAsia="Times New Roman" w:hAnsi="Times New Roman" w:cs="Times New Roman"/>
                <w:color w:val="0087CC"/>
                <w:spacing w:val="-58"/>
                <w:sz w:val="24"/>
              </w:rPr>
              <w:t xml:space="preserve"> </w:t>
            </w:r>
            <w:hyperlink r:id="rId45">
              <w:r w:rsidRPr="00E90A54">
                <w:rPr>
                  <w:rFonts w:ascii="Times New Roman" w:eastAsia="Times New Roman" w:hAnsi="Times New Roman" w:cs="Times New Roman"/>
                  <w:color w:val="0087CC"/>
                  <w:sz w:val="24"/>
                  <w:u w:val="single" w:color="0087CC"/>
                </w:rPr>
                <w:t>http://pedsovet.su</w:t>
              </w:r>
            </w:hyperlink>
            <w:r w:rsidRPr="00E90A54">
              <w:rPr>
                <w:rFonts w:ascii="Times New Roman" w:eastAsia="Times New Roman" w:hAnsi="Times New Roman" w:cs="Times New Roman"/>
                <w:color w:val="0087CC"/>
                <w:spacing w:val="1"/>
                <w:sz w:val="24"/>
              </w:rPr>
              <w:t xml:space="preserve"> </w:t>
            </w:r>
            <w:hyperlink r:id="rId46">
              <w:r w:rsidRPr="00E90A54">
                <w:rPr>
                  <w:rFonts w:ascii="Times New Roman" w:eastAsia="Times New Roman" w:hAnsi="Times New Roman" w:cs="Times New Roman"/>
                  <w:color w:val="0087CC"/>
                  <w:sz w:val="24"/>
                  <w:u w:val="single" w:color="0087CC"/>
                </w:rPr>
                <w:t>http://musabiqe.edu.az</w:t>
              </w:r>
            </w:hyperlink>
          </w:p>
          <w:p w:rsidR="00E90A54" w:rsidRPr="00E90A54" w:rsidRDefault="00E90A54" w:rsidP="00E90A54">
            <w:pPr>
              <w:spacing w:line="270" w:lineRule="atLeast"/>
              <w:ind w:left="143" w:right="754" w:hanging="36"/>
              <w:rPr>
                <w:rFonts w:ascii="Times New Roman" w:eastAsia="Times New Roman" w:hAnsi="Times New Roman" w:cs="Times New Roman"/>
                <w:sz w:val="24"/>
              </w:rPr>
            </w:pPr>
            <w:hyperlink r:id="rId47">
              <w:r w:rsidRPr="00E90A54">
                <w:rPr>
                  <w:rFonts w:ascii="Times New Roman" w:eastAsia="Times New Roman" w:hAnsi="Times New Roman" w:cs="Times New Roman"/>
                  <w:color w:val="0087CC"/>
                  <w:sz w:val="24"/>
                  <w:u w:val="single" w:color="0087CC"/>
                </w:rPr>
                <w:t>http://www.4stupeni.ru</w:t>
              </w:r>
            </w:hyperlink>
            <w:r w:rsidRPr="00E90A54">
              <w:rPr>
                <w:rFonts w:ascii="Times New Roman" w:eastAsia="Times New Roman" w:hAnsi="Times New Roman" w:cs="Times New Roman"/>
                <w:color w:val="0087CC"/>
                <w:spacing w:val="-58"/>
                <w:sz w:val="24"/>
              </w:rPr>
              <w:t xml:space="preserve"> </w:t>
            </w:r>
            <w:hyperlink r:id="rId48">
              <w:r w:rsidRPr="00E90A54">
                <w:rPr>
                  <w:rFonts w:ascii="Times New Roman" w:eastAsia="Times New Roman" w:hAnsi="Times New Roman" w:cs="Times New Roman"/>
                  <w:color w:val="0087CC"/>
                  <w:sz w:val="24"/>
                  <w:u w:val="single" w:color="0087CC"/>
                </w:rPr>
                <w:t>http://trudovik.ucoz.ua</w:t>
              </w:r>
            </w:hyperlink>
          </w:p>
        </w:tc>
      </w:tr>
      <w:tr w:rsidR="00E90A54" w:rsidRPr="00E90A54" w:rsidTr="00EF0B46">
        <w:trPr>
          <w:trHeight w:val="2531"/>
        </w:trPr>
        <w:tc>
          <w:tcPr>
            <w:tcW w:w="629" w:type="dxa"/>
            <w:vMerge/>
            <w:tcBorders>
              <w:top w:val="nil"/>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1813" w:type="dxa"/>
            <w:vMerge/>
            <w:tcBorders>
              <w:top w:val="nil"/>
              <w:lef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4364" w:type="dxa"/>
            <w:tcBorders>
              <w:top w:val="single" w:sz="6" w:space="0" w:color="221F1F"/>
              <w:bottom w:val="single" w:sz="6" w:space="0" w:color="221F1F"/>
            </w:tcBorders>
          </w:tcPr>
          <w:p w:rsidR="00E90A54" w:rsidRPr="00E90A54" w:rsidRDefault="00E90A54" w:rsidP="00E90A54">
            <w:pPr>
              <w:ind w:left="143" w:right="96"/>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Россия. Москва - столица России. Народы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России.</w:t>
            </w:r>
          </w:p>
          <w:p w:rsidR="00E90A54" w:rsidRPr="00E90A54" w:rsidRDefault="00E90A54" w:rsidP="00E90A54">
            <w:pPr>
              <w:ind w:left="143"/>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Первоначальные</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сведения</w:t>
            </w:r>
          </w:p>
          <w:p w:rsidR="00E90A54" w:rsidRPr="00E90A54" w:rsidRDefault="00E90A54" w:rsidP="00E90A54">
            <w:pPr>
              <w:ind w:left="143" w:right="95"/>
              <w:jc w:val="both"/>
              <w:rPr>
                <w:rFonts w:ascii="Times New Roman" w:eastAsia="Times New Roman" w:hAnsi="Times New Roman" w:cs="Times New Roman"/>
              </w:rPr>
            </w:pPr>
            <w:r w:rsidRPr="00E90A54">
              <w:rPr>
                <w:rFonts w:ascii="Times New Roman" w:eastAsia="Times New Roman" w:hAnsi="Times New Roman" w:cs="Times New Roman"/>
                <w:lang w:val="ru-RU"/>
              </w:rPr>
              <w:t>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родном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крае.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Название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своего</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населённого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пункта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(города,</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села),</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региона.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Культурные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объекты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родного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края.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Труд</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людей.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Ценность</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красота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рукотворного мира.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rPr>
              <w:t>Правила поведения в</w:t>
            </w:r>
            <w:r w:rsidRPr="00E90A54">
              <w:rPr>
                <w:rFonts w:ascii="Times New Roman" w:eastAsia="Times New Roman" w:hAnsi="Times New Roman" w:cs="Times New Roman"/>
                <w:spacing w:val="1"/>
              </w:rPr>
              <w:t xml:space="preserve"> </w:t>
            </w:r>
            <w:r w:rsidRPr="00E90A54">
              <w:rPr>
                <w:rFonts w:ascii="Times New Roman" w:eastAsia="Times New Roman" w:hAnsi="Times New Roman" w:cs="Times New Roman"/>
              </w:rPr>
              <w:t>социуме</w:t>
            </w:r>
          </w:p>
        </w:tc>
        <w:tc>
          <w:tcPr>
            <w:tcW w:w="5955" w:type="dxa"/>
            <w:tcBorders>
              <w:top w:val="single" w:sz="6" w:space="0" w:color="221F1F"/>
              <w:bottom w:val="single" w:sz="6" w:space="0" w:color="221F1F"/>
            </w:tcBorders>
          </w:tcPr>
          <w:p w:rsidR="00E90A54" w:rsidRPr="00E90A54" w:rsidRDefault="00E90A54" w:rsidP="00E90A54">
            <w:pPr>
              <w:ind w:left="145"/>
              <w:rPr>
                <w:rFonts w:ascii="Times New Roman" w:eastAsia="Times New Roman" w:hAnsi="Times New Roman" w:cs="Times New Roman"/>
                <w:lang w:val="ru-RU"/>
              </w:rPr>
            </w:pPr>
            <w:r w:rsidRPr="00E90A54">
              <w:rPr>
                <w:rFonts w:ascii="Times New Roman" w:eastAsia="Times New Roman" w:hAnsi="Times New Roman" w:cs="Times New Roman"/>
                <w:lang w:val="ru-RU"/>
              </w:rPr>
              <w:t>Просмотр</w:t>
            </w:r>
            <w:r w:rsidRPr="00E90A54">
              <w:rPr>
                <w:rFonts w:ascii="Times New Roman" w:eastAsia="Times New Roman" w:hAnsi="Times New Roman" w:cs="Times New Roman"/>
                <w:spacing w:val="32"/>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31"/>
                <w:lang w:val="ru-RU"/>
              </w:rPr>
              <w:t xml:space="preserve"> </w:t>
            </w:r>
            <w:r w:rsidRPr="00E90A54">
              <w:rPr>
                <w:rFonts w:ascii="Times New Roman" w:eastAsia="Times New Roman" w:hAnsi="Times New Roman" w:cs="Times New Roman"/>
                <w:lang w:val="ru-RU"/>
              </w:rPr>
              <w:t>обсуждение</w:t>
            </w:r>
            <w:r w:rsidRPr="00E90A54">
              <w:rPr>
                <w:rFonts w:ascii="Times New Roman" w:eastAsia="Times New Roman" w:hAnsi="Times New Roman" w:cs="Times New Roman"/>
                <w:spacing w:val="31"/>
                <w:lang w:val="ru-RU"/>
              </w:rPr>
              <w:t xml:space="preserve"> </w:t>
            </w:r>
            <w:r w:rsidRPr="00E90A54">
              <w:rPr>
                <w:rFonts w:ascii="Times New Roman" w:eastAsia="Times New Roman" w:hAnsi="Times New Roman" w:cs="Times New Roman"/>
                <w:lang w:val="ru-RU"/>
              </w:rPr>
              <w:t>иллюстраций,</w:t>
            </w:r>
            <w:r w:rsidRPr="00E90A54">
              <w:rPr>
                <w:rFonts w:ascii="Times New Roman" w:eastAsia="Times New Roman" w:hAnsi="Times New Roman" w:cs="Times New Roman"/>
                <w:spacing w:val="33"/>
                <w:lang w:val="ru-RU"/>
              </w:rPr>
              <w:t xml:space="preserve"> </w:t>
            </w:r>
            <w:r w:rsidRPr="00E90A54">
              <w:rPr>
                <w:rFonts w:ascii="Times New Roman" w:eastAsia="Times New Roman" w:hAnsi="Times New Roman" w:cs="Times New Roman"/>
                <w:lang w:val="ru-RU"/>
              </w:rPr>
              <w:t>видеофрагментов</w:t>
            </w:r>
            <w:r w:rsidRPr="00E90A54">
              <w:rPr>
                <w:rFonts w:ascii="Times New Roman" w:eastAsia="Times New Roman" w:hAnsi="Times New Roman" w:cs="Times New Roman"/>
                <w:spacing w:val="3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других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материалов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 выбору)</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 темы</w:t>
            </w:r>
          </w:p>
          <w:p w:rsidR="00E90A54" w:rsidRPr="00E90A54" w:rsidRDefault="00E90A54" w:rsidP="00E90A54">
            <w:pPr>
              <w:ind w:left="145"/>
              <w:rPr>
                <w:rFonts w:ascii="Times New Roman" w:eastAsia="Times New Roman" w:hAnsi="Times New Roman" w:cs="Times New Roman"/>
                <w:lang w:val="ru-RU"/>
              </w:rPr>
            </w:pPr>
            <w:r w:rsidRPr="00E90A54">
              <w:rPr>
                <w:rFonts w:ascii="Times New Roman" w:eastAsia="Times New Roman" w:hAnsi="Times New Roman" w:cs="Times New Roman"/>
                <w:lang w:val="ru-RU"/>
              </w:rPr>
              <w:t>«Москва - столица России», «Экскурсия по Москве».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Экскурсии,</w:t>
            </w:r>
            <w:r w:rsidRPr="00E90A54">
              <w:rPr>
                <w:rFonts w:ascii="Times New Roman" w:eastAsia="Times New Roman" w:hAnsi="Times New Roman" w:cs="Times New Roman"/>
                <w:spacing w:val="16"/>
                <w:lang w:val="ru-RU"/>
              </w:rPr>
              <w:t xml:space="preserve"> </w:t>
            </w:r>
            <w:r w:rsidRPr="00E90A54">
              <w:rPr>
                <w:rFonts w:ascii="Times New Roman" w:eastAsia="Times New Roman" w:hAnsi="Times New Roman" w:cs="Times New Roman"/>
                <w:lang w:val="ru-RU"/>
              </w:rPr>
              <w:t>целевые</w:t>
            </w:r>
            <w:r w:rsidRPr="00E90A54">
              <w:rPr>
                <w:rFonts w:ascii="Times New Roman" w:eastAsia="Times New Roman" w:hAnsi="Times New Roman" w:cs="Times New Roman"/>
                <w:spacing w:val="16"/>
                <w:lang w:val="ru-RU"/>
              </w:rPr>
              <w:t xml:space="preserve"> </w:t>
            </w:r>
            <w:r w:rsidRPr="00E90A54">
              <w:rPr>
                <w:rFonts w:ascii="Times New Roman" w:eastAsia="Times New Roman" w:hAnsi="Times New Roman" w:cs="Times New Roman"/>
                <w:lang w:val="ru-RU"/>
              </w:rPr>
              <w:t>прогулки,</w:t>
            </w:r>
            <w:r w:rsidRPr="00E90A54">
              <w:rPr>
                <w:rFonts w:ascii="Times New Roman" w:eastAsia="Times New Roman" w:hAnsi="Times New Roman" w:cs="Times New Roman"/>
                <w:spacing w:val="15"/>
                <w:lang w:val="ru-RU"/>
              </w:rPr>
              <w:t xml:space="preserve"> </w:t>
            </w:r>
            <w:r w:rsidRPr="00E90A54">
              <w:rPr>
                <w:rFonts w:ascii="Times New Roman" w:eastAsia="Times New Roman" w:hAnsi="Times New Roman" w:cs="Times New Roman"/>
                <w:lang w:val="ru-RU"/>
              </w:rPr>
              <w:t>просмотр</w:t>
            </w:r>
            <w:r w:rsidRPr="00E90A54">
              <w:rPr>
                <w:rFonts w:ascii="Times New Roman" w:eastAsia="Times New Roman" w:hAnsi="Times New Roman" w:cs="Times New Roman"/>
                <w:spacing w:val="18"/>
                <w:lang w:val="ru-RU"/>
              </w:rPr>
              <w:t xml:space="preserve"> </w:t>
            </w:r>
            <w:r w:rsidRPr="00E90A54">
              <w:rPr>
                <w:rFonts w:ascii="Times New Roman" w:eastAsia="Times New Roman" w:hAnsi="Times New Roman" w:cs="Times New Roman"/>
                <w:lang w:val="ru-RU"/>
              </w:rPr>
              <w:t>иллюстраций,</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видеофрагментов</w:t>
            </w:r>
            <w:r w:rsidRPr="00E90A54">
              <w:rPr>
                <w:rFonts w:ascii="Times New Roman" w:eastAsia="Times New Roman" w:hAnsi="Times New Roman" w:cs="Times New Roman"/>
                <w:spacing w:val="10"/>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0"/>
                <w:lang w:val="ru-RU"/>
              </w:rPr>
              <w:t xml:space="preserve"> </w:t>
            </w:r>
            <w:r w:rsidRPr="00E90A54">
              <w:rPr>
                <w:rFonts w:ascii="Times New Roman" w:eastAsia="Times New Roman" w:hAnsi="Times New Roman" w:cs="Times New Roman"/>
                <w:lang w:val="ru-RU"/>
              </w:rPr>
              <w:t>других</w:t>
            </w:r>
            <w:r w:rsidRPr="00E90A54">
              <w:rPr>
                <w:rFonts w:ascii="Times New Roman" w:eastAsia="Times New Roman" w:hAnsi="Times New Roman" w:cs="Times New Roman"/>
                <w:spacing w:val="13"/>
                <w:lang w:val="ru-RU"/>
              </w:rPr>
              <w:t xml:space="preserve"> </w:t>
            </w:r>
            <w:r w:rsidRPr="00E90A54">
              <w:rPr>
                <w:rFonts w:ascii="Times New Roman" w:eastAsia="Times New Roman" w:hAnsi="Times New Roman" w:cs="Times New Roman"/>
                <w:lang w:val="ru-RU"/>
              </w:rPr>
              <w:t>материалов</w:t>
            </w:r>
            <w:r w:rsidRPr="00E90A54">
              <w:rPr>
                <w:rFonts w:ascii="Times New Roman" w:eastAsia="Times New Roman" w:hAnsi="Times New Roman" w:cs="Times New Roman"/>
                <w:spacing w:val="9"/>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2"/>
                <w:lang w:val="ru-RU"/>
              </w:rPr>
              <w:t xml:space="preserve"> </w:t>
            </w:r>
            <w:r w:rsidRPr="00E90A54">
              <w:rPr>
                <w:rFonts w:ascii="Times New Roman" w:eastAsia="Times New Roman" w:hAnsi="Times New Roman" w:cs="Times New Roman"/>
                <w:lang w:val="ru-RU"/>
              </w:rPr>
              <w:t>выбору)</w:t>
            </w:r>
            <w:r w:rsidRPr="00E90A54">
              <w:rPr>
                <w:rFonts w:ascii="Times New Roman" w:eastAsia="Times New Roman" w:hAnsi="Times New Roman" w:cs="Times New Roman"/>
                <w:spacing w:val="14"/>
                <w:lang w:val="ru-RU"/>
              </w:rPr>
              <w:t xml:space="preserve"> </w:t>
            </w:r>
            <w:r w:rsidRPr="00E90A54">
              <w:rPr>
                <w:rFonts w:ascii="Times New Roman" w:eastAsia="Times New Roman" w:hAnsi="Times New Roman" w:cs="Times New Roman"/>
                <w:lang w:val="ru-RU"/>
              </w:rPr>
              <w:t>на</w:t>
            </w:r>
            <w:r w:rsidRPr="00E90A54">
              <w:rPr>
                <w:rFonts w:ascii="Times New Roman" w:eastAsia="Times New Roman" w:hAnsi="Times New Roman" w:cs="Times New Roman"/>
                <w:spacing w:val="10"/>
                <w:lang w:val="ru-RU"/>
              </w:rPr>
              <w:t xml:space="preserve"> </w:t>
            </w:r>
            <w:r w:rsidRPr="00E90A54">
              <w:rPr>
                <w:rFonts w:ascii="Times New Roman" w:eastAsia="Times New Roman" w:hAnsi="Times New Roman" w:cs="Times New Roman"/>
                <w:lang w:val="ru-RU"/>
              </w:rPr>
              <w:t>тему</w:t>
            </w:r>
          </w:p>
          <w:p w:rsidR="00E90A54" w:rsidRPr="00E90A54" w:rsidRDefault="00E90A54" w:rsidP="00E90A54">
            <w:pPr>
              <w:ind w:left="145" w:right="96"/>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«Москва - столица России», о родном крае, труде людей.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Рассматривание и описание изделий народных промыслов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родного</w:t>
            </w:r>
            <w:r w:rsidRPr="00E90A54">
              <w:rPr>
                <w:rFonts w:ascii="Times New Roman" w:eastAsia="Times New Roman" w:hAnsi="Times New Roman" w:cs="Times New Roman"/>
                <w:spacing w:val="21"/>
                <w:lang w:val="ru-RU"/>
              </w:rPr>
              <w:t xml:space="preserve"> </w:t>
            </w:r>
            <w:r w:rsidRPr="00E90A54">
              <w:rPr>
                <w:rFonts w:ascii="Times New Roman" w:eastAsia="Times New Roman" w:hAnsi="Times New Roman" w:cs="Times New Roman"/>
                <w:lang w:val="ru-RU"/>
              </w:rPr>
              <w:t>края</w:t>
            </w:r>
            <w:r w:rsidRPr="00E90A54">
              <w:rPr>
                <w:rFonts w:ascii="Times New Roman" w:eastAsia="Times New Roman" w:hAnsi="Times New Roman" w:cs="Times New Roman"/>
                <w:spacing w:val="20"/>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9"/>
                <w:lang w:val="ru-RU"/>
              </w:rPr>
              <w:t xml:space="preserve"> </w:t>
            </w:r>
            <w:r w:rsidRPr="00E90A54">
              <w:rPr>
                <w:rFonts w:ascii="Times New Roman" w:eastAsia="Times New Roman" w:hAnsi="Times New Roman" w:cs="Times New Roman"/>
                <w:lang w:val="ru-RU"/>
              </w:rPr>
              <w:t>народов</w:t>
            </w:r>
            <w:r w:rsidRPr="00E90A54">
              <w:rPr>
                <w:rFonts w:ascii="Times New Roman" w:eastAsia="Times New Roman" w:hAnsi="Times New Roman" w:cs="Times New Roman"/>
                <w:spacing w:val="20"/>
                <w:lang w:val="ru-RU"/>
              </w:rPr>
              <w:t xml:space="preserve"> </w:t>
            </w:r>
            <w:r w:rsidRPr="00E90A54">
              <w:rPr>
                <w:rFonts w:ascii="Times New Roman" w:eastAsia="Times New Roman" w:hAnsi="Times New Roman" w:cs="Times New Roman"/>
                <w:lang w:val="ru-RU"/>
              </w:rPr>
              <w:t>России.</w:t>
            </w:r>
            <w:r w:rsidRPr="00E90A54">
              <w:rPr>
                <w:rFonts w:ascii="Times New Roman" w:eastAsia="Times New Roman" w:hAnsi="Times New Roman" w:cs="Times New Roman"/>
                <w:spacing w:val="20"/>
                <w:lang w:val="ru-RU"/>
              </w:rPr>
              <w:t xml:space="preserve"> </w:t>
            </w:r>
            <w:r w:rsidRPr="00E90A54">
              <w:rPr>
                <w:rFonts w:ascii="Times New Roman" w:eastAsia="Times New Roman" w:hAnsi="Times New Roman" w:cs="Times New Roman"/>
                <w:lang w:val="ru-RU"/>
              </w:rPr>
              <w:t>Беседа</w:t>
            </w:r>
            <w:r w:rsidRPr="00E90A54">
              <w:rPr>
                <w:rFonts w:ascii="Times New Roman" w:eastAsia="Times New Roman" w:hAnsi="Times New Roman" w:cs="Times New Roman"/>
                <w:spacing w:val="20"/>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20"/>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8"/>
                <w:lang w:val="ru-RU"/>
              </w:rPr>
              <w:t xml:space="preserve"> </w:t>
            </w:r>
            <w:r w:rsidRPr="00E90A54">
              <w:rPr>
                <w:rFonts w:ascii="Times New Roman" w:eastAsia="Times New Roman" w:hAnsi="Times New Roman" w:cs="Times New Roman"/>
                <w:lang w:val="ru-RU"/>
              </w:rPr>
              <w:t>например,</w:t>
            </w:r>
          </w:p>
          <w:p w:rsidR="00E90A54" w:rsidRPr="00E90A54" w:rsidRDefault="00E90A54" w:rsidP="00E90A54">
            <w:pPr>
              <w:spacing w:line="252" w:lineRule="exact"/>
              <w:ind w:left="145" w:right="95"/>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«Правила</w:t>
            </w:r>
            <w:r w:rsidRPr="00E90A54">
              <w:rPr>
                <w:rFonts w:ascii="Times New Roman" w:eastAsia="Times New Roman" w:hAnsi="Times New Roman" w:cs="Times New Roman"/>
                <w:spacing w:val="53"/>
                <w:lang w:val="ru-RU"/>
              </w:rPr>
              <w:t xml:space="preserve"> </w:t>
            </w:r>
            <w:r w:rsidRPr="00E90A54">
              <w:rPr>
                <w:rFonts w:ascii="Times New Roman" w:eastAsia="Times New Roman" w:hAnsi="Times New Roman" w:cs="Times New Roman"/>
                <w:lang w:val="ru-RU"/>
              </w:rPr>
              <w:t>поведения</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51"/>
                <w:lang w:val="ru-RU"/>
              </w:rPr>
              <w:t xml:space="preserve"> </w:t>
            </w:r>
            <w:r w:rsidRPr="00E90A54">
              <w:rPr>
                <w:rFonts w:ascii="Times New Roman" w:eastAsia="Times New Roman" w:hAnsi="Times New Roman" w:cs="Times New Roman"/>
                <w:lang w:val="ru-RU"/>
              </w:rPr>
              <w:t>учреждениях</w:t>
            </w:r>
            <w:r w:rsidRPr="00E90A54">
              <w:rPr>
                <w:rFonts w:ascii="Times New Roman" w:eastAsia="Times New Roman" w:hAnsi="Times New Roman" w:cs="Times New Roman"/>
                <w:spacing w:val="53"/>
                <w:lang w:val="ru-RU"/>
              </w:rPr>
              <w:t xml:space="preserve"> </w:t>
            </w:r>
            <w:r w:rsidRPr="00E90A54">
              <w:rPr>
                <w:rFonts w:ascii="Times New Roman" w:eastAsia="Times New Roman" w:hAnsi="Times New Roman" w:cs="Times New Roman"/>
                <w:lang w:val="ru-RU"/>
              </w:rPr>
              <w:t>культуры</w:t>
            </w:r>
            <w:r w:rsidRPr="00E90A54">
              <w:rPr>
                <w:rFonts w:ascii="Times New Roman" w:eastAsia="Times New Roman" w:hAnsi="Times New Roman" w:cs="Times New Roman"/>
                <w:spacing w:val="53"/>
                <w:lang w:val="ru-RU"/>
              </w:rPr>
              <w:t xml:space="preserve"> </w:t>
            </w:r>
            <w:r w:rsidRPr="00E90A54">
              <w:rPr>
                <w:rFonts w:ascii="Times New Roman" w:eastAsia="Times New Roman" w:hAnsi="Times New Roman" w:cs="Times New Roman"/>
                <w:lang w:val="ru-RU"/>
              </w:rPr>
              <w:t>-</w:t>
            </w:r>
            <w:r w:rsidRPr="00E90A54">
              <w:rPr>
                <w:rFonts w:ascii="Times New Roman" w:eastAsia="Times New Roman" w:hAnsi="Times New Roman" w:cs="Times New Roman"/>
                <w:spacing w:val="5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51"/>
                <w:lang w:val="ru-RU"/>
              </w:rPr>
              <w:t xml:space="preserve"> </w:t>
            </w:r>
            <w:r w:rsidRPr="00E90A54">
              <w:rPr>
                <w:rFonts w:ascii="Times New Roman" w:eastAsia="Times New Roman" w:hAnsi="Times New Roman" w:cs="Times New Roman"/>
                <w:lang w:val="ru-RU"/>
              </w:rPr>
              <w:t>театре,</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музее,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библиотеке»</w:t>
            </w:r>
          </w:p>
        </w:tc>
        <w:tc>
          <w:tcPr>
            <w:tcW w:w="3118" w:type="dxa"/>
          </w:tcPr>
          <w:p w:rsidR="00E90A54" w:rsidRPr="00E90A54" w:rsidRDefault="00E90A54" w:rsidP="00E90A54">
            <w:pPr>
              <w:rPr>
                <w:rFonts w:ascii="Times New Roman" w:eastAsia="Times New Roman" w:hAnsi="Times New Roman" w:cs="Times New Roman"/>
                <w:lang w:val="ru-RU"/>
              </w:rPr>
            </w:pPr>
          </w:p>
        </w:tc>
      </w:tr>
      <w:tr w:rsidR="00E90A54" w:rsidRPr="00E90A54" w:rsidTr="00EF0B46">
        <w:trPr>
          <w:trHeight w:val="1264"/>
        </w:trPr>
        <w:tc>
          <w:tcPr>
            <w:tcW w:w="629" w:type="dxa"/>
            <w:vMerge/>
            <w:tcBorders>
              <w:top w:val="nil"/>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1813" w:type="dxa"/>
            <w:vMerge/>
            <w:tcBorders>
              <w:top w:val="nil"/>
              <w:lef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64" w:type="dxa"/>
            <w:tcBorders>
              <w:top w:val="single" w:sz="6" w:space="0" w:color="221F1F"/>
              <w:bottom w:val="single" w:sz="6" w:space="0" w:color="221F1F"/>
            </w:tcBorders>
          </w:tcPr>
          <w:p w:rsidR="00E90A54" w:rsidRPr="00E90A54" w:rsidRDefault="00E90A54" w:rsidP="00E90A54">
            <w:pPr>
              <w:ind w:left="143" w:right="98"/>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Моя семья в прошлом и настоящем. Имена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фамилии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членов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семьи,</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их профессии.</w:t>
            </w:r>
          </w:p>
          <w:p w:rsidR="00E90A54" w:rsidRPr="00E90A54" w:rsidRDefault="00E90A54" w:rsidP="00E90A54">
            <w:pPr>
              <w:spacing w:line="252" w:lineRule="exact"/>
              <w:ind w:left="143" w:right="94"/>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Взаимоотношения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взаимопомощь</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семье.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Совместный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труд</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отдых.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Домашний</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адрес.</w:t>
            </w:r>
          </w:p>
        </w:tc>
        <w:tc>
          <w:tcPr>
            <w:tcW w:w="5955" w:type="dxa"/>
            <w:tcBorders>
              <w:top w:val="single" w:sz="6" w:space="0" w:color="221F1F"/>
              <w:bottom w:val="single" w:sz="6" w:space="0" w:color="221F1F"/>
            </w:tcBorders>
          </w:tcPr>
          <w:p w:rsidR="00E90A54" w:rsidRPr="00E90A54" w:rsidRDefault="00E90A54" w:rsidP="00E90A54">
            <w:pPr>
              <w:ind w:left="145" w:right="97"/>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иллюстративным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материалом: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рассматривание</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фото, репродукций на тему «Семья». Учебный диалог 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 например, «Что такое семья». Рассказы детей по 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53"/>
                <w:lang w:val="ru-RU"/>
              </w:rPr>
              <w:t xml:space="preserve"> </w:t>
            </w:r>
            <w:r w:rsidRPr="00E90A54">
              <w:rPr>
                <w:rFonts w:ascii="Times New Roman" w:eastAsia="Times New Roman" w:hAnsi="Times New Roman" w:cs="Times New Roman"/>
                <w:lang w:val="ru-RU"/>
              </w:rPr>
              <w:t>«Как</w:t>
            </w:r>
            <w:r w:rsidRPr="00E90A54">
              <w:rPr>
                <w:rFonts w:ascii="Times New Roman" w:eastAsia="Times New Roman" w:hAnsi="Times New Roman" w:cs="Times New Roman"/>
                <w:spacing w:val="54"/>
                <w:lang w:val="ru-RU"/>
              </w:rPr>
              <w:t xml:space="preserve"> </w:t>
            </w:r>
            <w:r w:rsidRPr="00E90A54">
              <w:rPr>
                <w:rFonts w:ascii="Times New Roman" w:eastAsia="Times New Roman" w:hAnsi="Times New Roman" w:cs="Times New Roman"/>
                <w:lang w:val="ru-RU"/>
              </w:rPr>
              <w:t>наша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семья</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проводит</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свободное</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время»</w:t>
            </w:r>
          </w:p>
        </w:tc>
        <w:tc>
          <w:tcPr>
            <w:tcW w:w="3118" w:type="dxa"/>
          </w:tcPr>
          <w:p w:rsidR="00E90A54" w:rsidRPr="00E90A54" w:rsidRDefault="00E90A54" w:rsidP="00E90A54">
            <w:pPr>
              <w:rPr>
                <w:rFonts w:ascii="Times New Roman" w:eastAsia="Times New Roman" w:hAnsi="Times New Roman" w:cs="Times New Roman"/>
                <w:lang w:val="ru-RU"/>
              </w:rPr>
            </w:pPr>
          </w:p>
        </w:tc>
      </w:tr>
      <w:tr w:rsidR="00E90A54" w:rsidRPr="00E90A54" w:rsidTr="00EF0B46">
        <w:trPr>
          <w:trHeight w:val="2529"/>
        </w:trPr>
        <w:tc>
          <w:tcPr>
            <w:tcW w:w="629" w:type="dxa"/>
            <w:tcBorders>
              <w:left w:val="single" w:sz="6" w:space="0" w:color="221F1F"/>
              <w:right w:val="single" w:sz="6" w:space="0" w:color="221F1F"/>
            </w:tcBorders>
          </w:tcPr>
          <w:p w:rsidR="00E90A54" w:rsidRPr="00E90A54" w:rsidRDefault="00E90A54" w:rsidP="00E90A54">
            <w:pPr>
              <w:spacing w:line="251" w:lineRule="exact"/>
              <w:ind w:left="141"/>
              <w:rPr>
                <w:rFonts w:ascii="Times New Roman" w:eastAsia="Times New Roman" w:hAnsi="Times New Roman" w:cs="Times New Roman"/>
              </w:rPr>
            </w:pPr>
            <w:r w:rsidRPr="00E90A54">
              <w:rPr>
                <w:rFonts w:ascii="Times New Roman" w:eastAsia="Times New Roman" w:hAnsi="Times New Roman" w:cs="Times New Roman"/>
              </w:rPr>
              <w:t>2</w:t>
            </w:r>
          </w:p>
        </w:tc>
        <w:tc>
          <w:tcPr>
            <w:tcW w:w="1813" w:type="dxa"/>
            <w:tcBorders>
              <w:left w:val="single" w:sz="6" w:space="0" w:color="221F1F"/>
              <w:bottom w:val="single" w:sz="6" w:space="0" w:color="221F1F"/>
            </w:tcBorders>
          </w:tcPr>
          <w:p w:rsidR="00E90A54" w:rsidRPr="00E90A54" w:rsidRDefault="00E90A54" w:rsidP="00E90A54">
            <w:pPr>
              <w:ind w:left="390" w:right="335" w:firstLine="115"/>
              <w:rPr>
                <w:rFonts w:ascii="Times New Roman" w:eastAsia="Times New Roman" w:hAnsi="Times New Roman" w:cs="Times New Roman"/>
                <w:b/>
              </w:rPr>
            </w:pPr>
            <w:r w:rsidRPr="00E90A54">
              <w:rPr>
                <w:rFonts w:ascii="Times New Roman" w:eastAsia="Times New Roman" w:hAnsi="Times New Roman" w:cs="Times New Roman"/>
                <w:b/>
              </w:rPr>
              <w:t>Человек</w:t>
            </w:r>
            <w:r w:rsidRPr="00E90A54">
              <w:rPr>
                <w:rFonts w:ascii="Times New Roman" w:eastAsia="Times New Roman" w:hAnsi="Times New Roman" w:cs="Times New Roman"/>
                <w:b/>
                <w:spacing w:val="1"/>
              </w:rPr>
              <w:t xml:space="preserve"> </w:t>
            </w:r>
            <w:r w:rsidRPr="00E90A54">
              <w:rPr>
                <w:rFonts w:ascii="Times New Roman" w:eastAsia="Times New Roman" w:hAnsi="Times New Roman" w:cs="Times New Roman"/>
                <w:b/>
              </w:rPr>
              <w:t>и</w:t>
            </w:r>
            <w:r w:rsidRPr="00E90A54">
              <w:rPr>
                <w:rFonts w:ascii="Times New Roman" w:eastAsia="Times New Roman" w:hAnsi="Times New Roman" w:cs="Times New Roman"/>
                <w:b/>
                <w:spacing w:val="-11"/>
              </w:rPr>
              <w:t xml:space="preserve"> </w:t>
            </w:r>
            <w:r w:rsidRPr="00E90A54">
              <w:rPr>
                <w:rFonts w:ascii="Times New Roman" w:eastAsia="Times New Roman" w:hAnsi="Times New Roman" w:cs="Times New Roman"/>
                <w:b/>
              </w:rPr>
              <w:t>природа.</w:t>
            </w:r>
          </w:p>
          <w:p w:rsidR="00E90A54" w:rsidRPr="00E90A54" w:rsidRDefault="00E90A54" w:rsidP="00E90A54">
            <w:pPr>
              <w:ind w:left="695"/>
              <w:rPr>
                <w:rFonts w:ascii="Times New Roman" w:eastAsia="Times New Roman" w:hAnsi="Times New Roman" w:cs="Times New Roman"/>
                <w:b/>
              </w:rPr>
            </w:pPr>
            <w:r w:rsidRPr="00E90A54">
              <w:rPr>
                <w:rFonts w:ascii="Times New Roman" w:eastAsia="Times New Roman" w:hAnsi="Times New Roman" w:cs="Times New Roman"/>
                <w:b/>
              </w:rPr>
              <w:t>38 ч.</w:t>
            </w:r>
          </w:p>
        </w:tc>
        <w:tc>
          <w:tcPr>
            <w:tcW w:w="4364" w:type="dxa"/>
            <w:tcBorders>
              <w:top w:val="single" w:sz="6" w:space="0" w:color="221F1F"/>
              <w:bottom w:val="single" w:sz="6" w:space="0" w:color="221F1F"/>
            </w:tcBorders>
          </w:tcPr>
          <w:p w:rsidR="00E90A54" w:rsidRPr="00E90A54" w:rsidRDefault="00E90A54" w:rsidP="00E90A54">
            <w:pPr>
              <w:ind w:left="143" w:right="94"/>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Природа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предметы,</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созданные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человеком.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Природные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материалы.</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Бережное отношение к предметам, вещам,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уход</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за ними.</w:t>
            </w:r>
          </w:p>
          <w:p w:rsidR="00E90A54" w:rsidRPr="00E90A54" w:rsidRDefault="00E90A54" w:rsidP="00E90A54">
            <w:pPr>
              <w:ind w:left="143" w:right="96"/>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Неживая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живая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природа.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Погода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термометр. Наблюдение за погодой своего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края.</w:t>
            </w:r>
          </w:p>
          <w:p w:rsidR="00E90A54" w:rsidRPr="00E90A54" w:rsidRDefault="00E90A54" w:rsidP="00E90A54">
            <w:pPr>
              <w:ind w:left="143" w:right="98"/>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Сезонные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изменения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природе.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 xml:space="preserve">Взаимосвязи       </w:t>
            </w:r>
            <w:r w:rsidRPr="00E90A54">
              <w:rPr>
                <w:rFonts w:ascii="Times New Roman" w:eastAsia="Times New Roman" w:hAnsi="Times New Roman" w:cs="Times New Roman"/>
                <w:spacing w:val="30"/>
                <w:lang w:val="ru-RU"/>
              </w:rPr>
              <w:t xml:space="preserve"> </w:t>
            </w:r>
            <w:r w:rsidRPr="00E90A54">
              <w:rPr>
                <w:rFonts w:ascii="Times New Roman" w:eastAsia="Times New Roman" w:hAnsi="Times New Roman" w:cs="Times New Roman"/>
                <w:lang w:val="ru-RU"/>
              </w:rPr>
              <w:t xml:space="preserve">между       </w:t>
            </w:r>
            <w:r w:rsidRPr="00E90A54">
              <w:rPr>
                <w:rFonts w:ascii="Times New Roman" w:eastAsia="Times New Roman" w:hAnsi="Times New Roman" w:cs="Times New Roman"/>
                <w:spacing w:val="28"/>
                <w:lang w:val="ru-RU"/>
              </w:rPr>
              <w:t xml:space="preserve"> </w:t>
            </w:r>
            <w:r w:rsidRPr="00E90A54">
              <w:rPr>
                <w:rFonts w:ascii="Times New Roman" w:eastAsia="Times New Roman" w:hAnsi="Times New Roman" w:cs="Times New Roman"/>
                <w:lang w:val="ru-RU"/>
              </w:rPr>
              <w:t xml:space="preserve">человеком   </w:t>
            </w:r>
            <w:r w:rsidRPr="00E90A54">
              <w:rPr>
                <w:rFonts w:ascii="Times New Roman" w:eastAsia="Times New Roman" w:hAnsi="Times New Roman" w:cs="Times New Roman"/>
                <w:spacing w:val="15"/>
                <w:lang w:val="ru-RU"/>
              </w:rPr>
              <w:t xml:space="preserve"> </w:t>
            </w:r>
            <w:r w:rsidRPr="00E90A54">
              <w:rPr>
                <w:rFonts w:ascii="Times New Roman" w:eastAsia="Times New Roman" w:hAnsi="Times New Roman" w:cs="Times New Roman"/>
                <w:lang w:val="ru-RU"/>
              </w:rPr>
              <w:t>и</w:t>
            </w:r>
          </w:p>
          <w:p w:rsidR="00E90A54" w:rsidRPr="00E90A54" w:rsidRDefault="00E90A54" w:rsidP="00E90A54">
            <w:pPr>
              <w:spacing w:line="233" w:lineRule="exact"/>
              <w:ind w:left="143"/>
              <w:jc w:val="both"/>
              <w:rPr>
                <w:rFonts w:ascii="Times New Roman" w:eastAsia="Times New Roman" w:hAnsi="Times New Roman" w:cs="Times New Roman"/>
              </w:rPr>
            </w:pPr>
            <w:r w:rsidRPr="00E90A54">
              <w:rPr>
                <w:rFonts w:ascii="Times New Roman" w:eastAsia="Times New Roman" w:hAnsi="Times New Roman" w:cs="Times New Roman"/>
              </w:rPr>
              <w:t xml:space="preserve">природой.    </w:t>
            </w:r>
            <w:r w:rsidRPr="00E90A54">
              <w:rPr>
                <w:rFonts w:ascii="Times New Roman" w:eastAsia="Times New Roman" w:hAnsi="Times New Roman" w:cs="Times New Roman"/>
                <w:spacing w:val="12"/>
              </w:rPr>
              <w:t xml:space="preserve"> </w:t>
            </w:r>
            <w:r w:rsidRPr="00E90A54">
              <w:rPr>
                <w:rFonts w:ascii="Times New Roman" w:eastAsia="Times New Roman" w:hAnsi="Times New Roman" w:cs="Times New Roman"/>
              </w:rPr>
              <w:t xml:space="preserve">Правила    </w:t>
            </w:r>
            <w:r w:rsidRPr="00E90A54">
              <w:rPr>
                <w:rFonts w:ascii="Times New Roman" w:eastAsia="Times New Roman" w:hAnsi="Times New Roman" w:cs="Times New Roman"/>
                <w:spacing w:val="13"/>
              </w:rPr>
              <w:t xml:space="preserve"> </w:t>
            </w:r>
            <w:r w:rsidRPr="00E90A54">
              <w:rPr>
                <w:rFonts w:ascii="Times New Roman" w:eastAsia="Times New Roman" w:hAnsi="Times New Roman" w:cs="Times New Roman"/>
              </w:rPr>
              <w:t xml:space="preserve">нравственного    </w:t>
            </w:r>
            <w:r w:rsidRPr="00E90A54">
              <w:rPr>
                <w:rFonts w:ascii="Times New Roman" w:eastAsia="Times New Roman" w:hAnsi="Times New Roman" w:cs="Times New Roman"/>
                <w:spacing w:val="9"/>
              </w:rPr>
              <w:t xml:space="preserve"> </w:t>
            </w:r>
            <w:r w:rsidRPr="00E90A54">
              <w:rPr>
                <w:rFonts w:ascii="Times New Roman" w:eastAsia="Times New Roman" w:hAnsi="Times New Roman" w:cs="Times New Roman"/>
              </w:rPr>
              <w:t>и</w:t>
            </w:r>
          </w:p>
        </w:tc>
        <w:tc>
          <w:tcPr>
            <w:tcW w:w="5955" w:type="dxa"/>
            <w:tcBorders>
              <w:top w:val="single" w:sz="6" w:space="0" w:color="221F1F"/>
              <w:bottom w:val="single" w:sz="6" w:space="0" w:color="221F1F"/>
            </w:tcBorders>
          </w:tcPr>
          <w:p w:rsidR="00E90A54" w:rsidRPr="00E90A54" w:rsidRDefault="00E90A54" w:rsidP="00E90A54">
            <w:pPr>
              <w:ind w:left="145" w:right="95"/>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Учебный диалог по теме, например, «Почему люди должны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оберегать и охранять природу». Обсуждение ситуаций 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«Правила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поведения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природе».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Экскурсии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«Сезонные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изменения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природе, наблюдение за погодой». Практическая работа 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мер, «Измеряем температуру».</w:t>
            </w:r>
          </w:p>
          <w:p w:rsidR="00E90A54" w:rsidRPr="00E90A54" w:rsidRDefault="00E90A54" w:rsidP="00E90A54">
            <w:pPr>
              <w:ind w:left="145" w:right="97"/>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Работа с иллюстративным материалом: «Живая и неживая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природа»</w:t>
            </w:r>
          </w:p>
        </w:tc>
        <w:tc>
          <w:tcPr>
            <w:tcW w:w="3118" w:type="dxa"/>
          </w:tcPr>
          <w:p w:rsidR="00E90A54" w:rsidRPr="00E90A54" w:rsidRDefault="00E90A54" w:rsidP="00E90A54">
            <w:pPr>
              <w:rPr>
                <w:rFonts w:ascii="Times New Roman" w:eastAsia="Times New Roman" w:hAnsi="Times New Roman" w:cs="Times New Roman"/>
                <w:lang w:val="ru-RU"/>
              </w:rPr>
            </w:pPr>
          </w:p>
        </w:tc>
      </w:tr>
    </w:tbl>
    <w:p w:rsidR="00E90A54" w:rsidRPr="00E90A54" w:rsidRDefault="00E90A54" w:rsidP="00E90A54">
      <w:pPr>
        <w:widowControl w:val="0"/>
        <w:autoSpaceDE w:val="0"/>
        <w:autoSpaceDN w:val="0"/>
        <w:spacing w:after="0" w:line="240" w:lineRule="auto"/>
        <w:rPr>
          <w:rFonts w:ascii="Times New Roman" w:eastAsia="Times New Roman" w:hAnsi="Times New Roman" w:cs="Times New Roman"/>
        </w:rPr>
        <w:sectPr w:rsidR="00E90A54" w:rsidRPr="00E90A54">
          <w:pgSz w:w="16840" w:h="11910" w:orient="landscape"/>
          <w:pgMar w:top="840" w:right="520" w:bottom="1120" w:left="200" w:header="0" w:footer="920"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1813"/>
        <w:gridCol w:w="4364"/>
        <w:gridCol w:w="5955"/>
        <w:gridCol w:w="3118"/>
      </w:tblGrid>
      <w:tr w:rsidR="00E90A54" w:rsidRPr="00E90A54" w:rsidTr="00EF0B46">
        <w:trPr>
          <w:trHeight w:val="506"/>
        </w:trPr>
        <w:tc>
          <w:tcPr>
            <w:tcW w:w="629" w:type="dxa"/>
            <w:vMerge w:val="restart"/>
            <w:tcBorders>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lang w:val="ru-RU"/>
              </w:rPr>
            </w:pPr>
          </w:p>
        </w:tc>
        <w:tc>
          <w:tcPr>
            <w:tcW w:w="1813" w:type="dxa"/>
            <w:tcBorders>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lang w:val="ru-RU"/>
              </w:rPr>
            </w:pPr>
          </w:p>
        </w:tc>
        <w:tc>
          <w:tcPr>
            <w:tcW w:w="4364" w:type="dxa"/>
            <w:tcBorders>
              <w:top w:val="single" w:sz="6" w:space="0" w:color="221F1F"/>
              <w:bottom w:val="single" w:sz="6" w:space="0" w:color="221F1F"/>
            </w:tcBorders>
          </w:tcPr>
          <w:p w:rsidR="00E90A54" w:rsidRPr="00E90A54" w:rsidRDefault="00E90A54" w:rsidP="00E90A54">
            <w:pPr>
              <w:spacing w:line="254" w:lineRule="exact"/>
              <w:ind w:left="143" w:right="2013"/>
              <w:rPr>
                <w:rFonts w:ascii="Times New Roman" w:eastAsia="Times New Roman" w:hAnsi="Times New Roman" w:cs="Times New Roman"/>
              </w:rPr>
            </w:pPr>
            <w:r w:rsidRPr="00E90A54">
              <w:rPr>
                <w:rFonts w:ascii="Times New Roman" w:eastAsia="Times New Roman" w:hAnsi="Times New Roman" w:cs="Times New Roman"/>
              </w:rPr>
              <w:t>безопасного поведения</w:t>
            </w:r>
            <w:r w:rsidRPr="00E90A54">
              <w:rPr>
                <w:rFonts w:ascii="Times New Roman" w:eastAsia="Times New Roman" w:hAnsi="Times New Roman" w:cs="Times New Roman"/>
                <w:spacing w:val="-52"/>
              </w:rPr>
              <w:t xml:space="preserve"> </w:t>
            </w:r>
            <w:r w:rsidRPr="00E90A54">
              <w:rPr>
                <w:rFonts w:ascii="Times New Roman" w:eastAsia="Times New Roman" w:hAnsi="Times New Roman" w:cs="Times New Roman"/>
              </w:rPr>
              <w:t>в</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природе</w:t>
            </w:r>
          </w:p>
        </w:tc>
        <w:tc>
          <w:tcPr>
            <w:tcW w:w="5955" w:type="dxa"/>
            <w:tcBorders>
              <w:top w:val="single" w:sz="6" w:space="0" w:color="221F1F"/>
              <w:bottom w:val="single" w:sz="6" w:space="0" w:color="221F1F"/>
            </w:tcBorders>
          </w:tcPr>
          <w:p w:rsidR="00E90A54" w:rsidRPr="00E90A54" w:rsidRDefault="00E90A54" w:rsidP="00E90A54">
            <w:pPr>
              <w:rPr>
                <w:rFonts w:ascii="Times New Roman" w:eastAsia="Times New Roman" w:hAnsi="Times New Roman" w:cs="Times New Roman"/>
              </w:rPr>
            </w:pPr>
          </w:p>
        </w:tc>
        <w:tc>
          <w:tcPr>
            <w:tcW w:w="3118" w:type="dxa"/>
          </w:tcPr>
          <w:p w:rsidR="00E90A54" w:rsidRPr="00E90A54" w:rsidRDefault="00E90A54" w:rsidP="00E90A54">
            <w:pPr>
              <w:rPr>
                <w:rFonts w:ascii="Times New Roman" w:eastAsia="Times New Roman" w:hAnsi="Times New Roman" w:cs="Times New Roman"/>
              </w:rPr>
            </w:pPr>
          </w:p>
        </w:tc>
      </w:tr>
      <w:tr w:rsidR="00E90A54" w:rsidRPr="00E90A54" w:rsidTr="00EF0B46">
        <w:trPr>
          <w:trHeight w:val="3033"/>
        </w:trPr>
        <w:tc>
          <w:tcPr>
            <w:tcW w:w="629" w:type="dxa"/>
            <w:vMerge/>
            <w:tcBorders>
              <w:top w:val="nil"/>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1813" w:type="dxa"/>
            <w:vMerge w:val="restart"/>
            <w:tcBorders>
              <w:top w:val="single" w:sz="6" w:space="0" w:color="221F1F"/>
              <w:left w:val="single" w:sz="6" w:space="0" w:color="221F1F"/>
            </w:tcBorders>
          </w:tcPr>
          <w:p w:rsidR="00E90A54" w:rsidRPr="00E90A54" w:rsidRDefault="00E90A54" w:rsidP="00E90A54">
            <w:pPr>
              <w:rPr>
                <w:rFonts w:ascii="Times New Roman" w:eastAsia="Times New Roman" w:hAnsi="Times New Roman" w:cs="Times New Roman"/>
              </w:rPr>
            </w:pPr>
          </w:p>
        </w:tc>
        <w:tc>
          <w:tcPr>
            <w:tcW w:w="4364" w:type="dxa"/>
            <w:tcBorders>
              <w:top w:val="single" w:sz="6" w:space="0" w:color="221F1F"/>
              <w:bottom w:val="single" w:sz="6" w:space="0" w:color="221F1F"/>
            </w:tcBorders>
          </w:tcPr>
          <w:p w:rsidR="00E90A54" w:rsidRPr="00E90A54" w:rsidRDefault="00E90A54" w:rsidP="00E90A54">
            <w:pPr>
              <w:tabs>
                <w:tab w:val="left" w:pos="994"/>
                <w:tab w:val="left" w:pos="1524"/>
                <w:tab w:val="left" w:pos="1671"/>
                <w:tab w:val="left" w:pos="1730"/>
                <w:tab w:val="left" w:pos="1901"/>
                <w:tab w:val="left" w:pos="2052"/>
                <w:tab w:val="left" w:pos="2127"/>
                <w:tab w:val="left" w:pos="2172"/>
                <w:tab w:val="left" w:pos="3043"/>
                <w:tab w:val="left" w:pos="3231"/>
                <w:tab w:val="left" w:pos="3362"/>
                <w:tab w:val="left" w:pos="3538"/>
                <w:tab w:val="left" w:pos="3662"/>
              </w:tabs>
              <w:ind w:left="143" w:right="94"/>
              <w:rPr>
                <w:rFonts w:ascii="Times New Roman" w:eastAsia="Times New Roman" w:hAnsi="Times New Roman" w:cs="Times New Roman"/>
                <w:lang w:val="ru-RU"/>
              </w:rPr>
            </w:pPr>
            <w:r w:rsidRPr="00E90A54">
              <w:rPr>
                <w:rFonts w:ascii="Times New Roman" w:eastAsia="Times New Roman" w:hAnsi="Times New Roman" w:cs="Times New Roman"/>
                <w:spacing w:val="-1"/>
                <w:lang w:val="ru-RU"/>
              </w:rPr>
              <w:t>Растения</w:t>
            </w:r>
            <w:r w:rsidRPr="00E90A54">
              <w:rPr>
                <w:rFonts w:ascii="Times New Roman" w:eastAsia="Times New Roman" w:hAnsi="Times New Roman" w:cs="Times New Roman"/>
                <w:spacing w:val="-1"/>
                <w:lang w:val="ru-RU"/>
              </w:rPr>
              <w:tab/>
            </w:r>
            <w:r w:rsidRPr="00E90A54">
              <w:rPr>
                <w:rFonts w:ascii="Times New Roman" w:eastAsia="Times New Roman" w:hAnsi="Times New Roman" w:cs="Times New Roman"/>
                <w:spacing w:val="-1"/>
                <w:lang w:val="ru-RU"/>
              </w:rPr>
              <w:tab/>
            </w:r>
            <w:r w:rsidRPr="00E90A54">
              <w:rPr>
                <w:rFonts w:ascii="Times New Roman" w:eastAsia="Times New Roman" w:hAnsi="Times New Roman" w:cs="Times New Roman"/>
                <w:lang w:val="ru-RU"/>
              </w:rPr>
              <w:t>ближайшего</w:t>
            </w:r>
            <w:r w:rsidRPr="00E90A54">
              <w:rPr>
                <w:rFonts w:ascii="Times New Roman" w:eastAsia="Times New Roman" w:hAnsi="Times New Roman" w:cs="Times New Roman"/>
                <w:lang w:val="ru-RU"/>
              </w:rPr>
              <w:tab/>
            </w:r>
            <w:r w:rsidRPr="00E90A54">
              <w:rPr>
                <w:rFonts w:ascii="Times New Roman" w:eastAsia="Times New Roman" w:hAnsi="Times New Roman" w:cs="Times New Roman"/>
                <w:lang w:val="ru-RU"/>
              </w:rPr>
              <w:tab/>
            </w:r>
            <w:r w:rsidRPr="00E90A54">
              <w:rPr>
                <w:rFonts w:ascii="Times New Roman" w:eastAsia="Times New Roman" w:hAnsi="Times New Roman" w:cs="Times New Roman"/>
                <w:spacing w:val="-1"/>
                <w:lang w:val="ru-RU"/>
              </w:rPr>
              <w:t>окружения</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(узнавание, называние, краткое описание).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Лиственные</w:t>
            </w:r>
            <w:r w:rsidRPr="00E90A54">
              <w:rPr>
                <w:rFonts w:ascii="Times New Roman" w:eastAsia="Times New Roman" w:hAnsi="Times New Roman" w:cs="Times New Roman"/>
                <w:lang w:val="ru-RU"/>
              </w:rPr>
              <w:tab/>
            </w:r>
            <w:r w:rsidRPr="00E90A54">
              <w:rPr>
                <w:rFonts w:ascii="Times New Roman" w:eastAsia="Times New Roman" w:hAnsi="Times New Roman" w:cs="Times New Roman"/>
                <w:lang w:val="ru-RU"/>
              </w:rPr>
              <w:tab/>
              <w:t>и</w:t>
            </w:r>
            <w:r w:rsidRPr="00E90A54">
              <w:rPr>
                <w:rFonts w:ascii="Times New Roman" w:eastAsia="Times New Roman" w:hAnsi="Times New Roman" w:cs="Times New Roman"/>
                <w:lang w:val="ru-RU"/>
              </w:rPr>
              <w:tab/>
            </w:r>
            <w:r w:rsidRPr="00E90A54">
              <w:rPr>
                <w:rFonts w:ascii="Times New Roman" w:eastAsia="Times New Roman" w:hAnsi="Times New Roman" w:cs="Times New Roman"/>
                <w:lang w:val="ru-RU"/>
              </w:rPr>
              <w:tab/>
            </w:r>
            <w:r w:rsidRPr="00E90A54">
              <w:rPr>
                <w:rFonts w:ascii="Times New Roman" w:eastAsia="Times New Roman" w:hAnsi="Times New Roman" w:cs="Times New Roman"/>
                <w:lang w:val="ru-RU"/>
              </w:rPr>
              <w:tab/>
            </w:r>
            <w:r w:rsidRPr="00E90A54">
              <w:rPr>
                <w:rFonts w:ascii="Times New Roman" w:eastAsia="Times New Roman" w:hAnsi="Times New Roman" w:cs="Times New Roman"/>
                <w:lang w:val="ru-RU"/>
              </w:rPr>
              <w:tab/>
              <w:t>хвойные</w:t>
            </w:r>
            <w:r w:rsidRPr="00E90A54">
              <w:rPr>
                <w:rFonts w:ascii="Times New Roman" w:eastAsia="Times New Roman" w:hAnsi="Times New Roman" w:cs="Times New Roman"/>
                <w:lang w:val="ru-RU"/>
              </w:rPr>
              <w:tab/>
            </w:r>
            <w:r w:rsidRPr="00E90A54">
              <w:rPr>
                <w:rFonts w:ascii="Times New Roman" w:eastAsia="Times New Roman" w:hAnsi="Times New Roman" w:cs="Times New Roman"/>
                <w:lang w:val="ru-RU"/>
              </w:rPr>
              <w:tab/>
            </w:r>
            <w:r w:rsidRPr="00E90A54">
              <w:rPr>
                <w:rFonts w:ascii="Times New Roman" w:eastAsia="Times New Roman" w:hAnsi="Times New Roman" w:cs="Times New Roman"/>
                <w:lang w:val="ru-RU"/>
              </w:rPr>
              <w:tab/>
            </w:r>
            <w:r w:rsidRPr="00E90A54">
              <w:rPr>
                <w:rFonts w:ascii="Times New Roman" w:eastAsia="Times New Roman" w:hAnsi="Times New Roman" w:cs="Times New Roman"/>
                <w:spacing w:val="-1"/>
                <w:lang w:val="ru-RU"/>
              </w:rPr>
              <w:t>растения.</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spacing w:val="-1"/>
                <w:lang w:val="ru-RU"/>
              </w:rPr>
              <w:t>Дикорастущие</w:t>
            </w:r>
            <w:r w:rsidRPr="00E90A54">
              <w:rPr>
                <w:rFonts w:ascii="Times New Roman" w:eastAsia="Times New Roman" w:hAnsi="Times New Roman" w:cs="Times New Roman"/>
                <w:spacing w:val="-1"/>
                <w:lang w:val="ru-RU"/>
              </w:rPr>
              <w:tab/>
            </w:r>
            <w:r w:rsidRPr="00E90A54">
              <w:rPr>
                <w:rFonts w:ascii="Times New Roman" w:eastAsia="Times New Roman" w:hAnsi="Times New Roman" w:cs="Times New Roman"/>
                <w:spacing w:val="-1"/>
                <w:lang w:val="ru-RU"/>
              </w:rPr>
              <w:tab/>
            </w:r>
            <w:r w:rsidRPr="00E90A54">
              <w:rPr>
                <w:rFonts w:ascii="Times New Roman" w:eastAsia="Times New Roman" w:hAnsi="Times New Roman" w:cs="Times New Roman"/>
                <w:lang w:val="ru-RU"/>
              </w:rPr>
              <w:t>и</w:t>
            </w:r>
            <w:r w:rsidRPr="00E90A54">
              <w:rPr>
                <w:rFonts w:ascii="Times New Roman" w:eastAsia="Times New Roman" w:hAnsi="Times New Roman" w:cs="Times New Roman"/>
                <w:lang w:val="ru-RU"/>
              </w:rPr>
              <w:tab/>
            </w:r>
            <w:r w:rsidRPr="00E90A54">
              <w:rPr>
                <w:rFonts w:ascii="Times New Roman" w:eastAsia="Times New Roman" w:hAnsi="Times New Roman" w:cs="Times New Roman"/>
                <w:lang w:val="ru-RU"/>
              </w:rPr>
              <w:tab/>
              <w:t>культурные</w:t>
            </w:r>
            <w:r w:rsidRPr="00E90A54">
              <w:rPr>
                <w:rFonts w:ascii="Times New Roman" w:eastAsia="Times New Roman" w:hAnsi="Times New Roman" w:cs="Times New Roman"/>
                <w:lang w:val="ru-RU"/>
              </w:rPr>
              <w:tab/>
            </w:r>
            <w:r w:rsidRPr="00E90A54">
              <w:rPr>
                <w:rFonts w:ascii="Times New Roman" w:eastAsia="Times New Roman" w:hAnsi="Times New Roman" w:cs="Times New Roman"/>
                <w:lang w:val="ru-RU"/>
              </w:rPr>
              <w:tab/>
              <w:t>растения.</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Части</w:t>
            </w:r>
            <w:r w:rsidRPr="00E90A54">
              <w:rPr>
                <w:rFonts w:ascii="Times New Roman" w:eastAsia="Times New Roman" w:hAnsi="Times New Roman" w:cs="Times New Roman"/>
                <w:lang w:val="ru-RU"/>
              </w:rPr>
              <w:tab/>
              <w:t>растения</w:t>
            </w:r>
            <w:r w:rsidRPr="00E90A54">
              <w:rPr>
                <w:rFonts w:ascii="Times New Roman" w:eastAsia="Times New Roman" w:hAnsi="Times New Roman" w:cs="Times New Roman"/>
                <w:lang w:val="ru-RU"/>
              </w:rPr>
              <w:tab/>
            </w:r>
            <w:r w:rsidRPr="00E90A54">
              <w:rPr>
                <w:rFonts w:ascii="Times New Roman" w:eastAsia="Times New Roman" w:hAnsi="Times New Roman" w:cs="Times New Roman"/>
                <w:lang w:val="ru-RU"/>
              </w:rPr>
              <w:tab/>
            </w:r>
            <w:r w:rsidRPr="00E90A54">
              <w:rPr>
                <w:rFonts w:ascii="Times New Roman" w:eastAsia="Times New Roman" w:hAnsi="Times New Roman" w:cs="Times New Roman"/>
                <w:lang w:val="ru-RU"/>
              </w:rPr>
              <w:tab/>
              <w:t>(называние,</w:t>
            </w:r>
            <w:r w:rsidRPr="00E90A54">
              <w:rPr>
                <w:rFonts w:ascii="Times New Roman" w:eastAsia="Times New Roman" w:hAnsi="Times New Roman" w:cs="Times New Roman"/>
                <w:lang w:val="ru-RU"/>
              </w:rPr>
              <w:tab/>
            </w:r>
            <w:r w:rsidRPr="00E90A54">
              <w:rPr>
                <w:rFonts w:ascii="Times New Roman" w:eastAsia="Times New Roman" w:hAnsi="Times New Roman" w:cs="Times New Roman"/>
                <w:lang w:val="ru-RU"/>
              </w:rPr>
              <w:tab/>
            </w:r>
            <w:r w:rsidRPr="00E90A54">
              <w:rPr>
                <w:rFonts w:ascii="Times New Roman" w:eastAsia="Times New Roman" w:hAnsi="Times New Roman" w:cs="Times New Roman"/>
                <w:spacing w:val="-1"/>
                <w:lang w:val="ru-RU"/>
              </w:rPr>
              <w:t>краткая</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характеристика</w:t>
            </w:r>
            <w:r w:rsidRPr="00E90A54">
              <w:rPr>
                <w:rFonts w:ascii="Times New Roman" w:eastAsia="Times New Roman" w:hAnsi="Times New Roman" w:cs="Times New Roman"/>
                <w:lang w:val="ru-RU"/>
              </w:rPr>
              <w:tab/>
            </w:r>
            <w:r w:rsidRPr="00E90A54">
              <w:rPr>
                <w:rFonts w:ascii="Times New Roman" w:eastAsia="Times New Roman" w:hAnsi="Times New Roman" w:cs="Times New Roman"/>
                <w:lang w:val="ru-RU"/>
              </w:rPr>
              <w:tab/>
            </w:r>
            <w:r w:rsidRPr="00E90A54">
              <w:rPr>
                <w:rFonts w:ascii="Times New Roman" w:eastAsia="Times New Roman" w:hAnsi="Times New Roman" w:cs="Times New Roman"/>
                <w:lang w:val="ru-RU"/>
              </w:rPr>
              <w:tab/>
              <w:t>значения</w:t>
            </w:r>
            <w:r w:rsidRPr="00E90A54">
              <w:rPr>
                <w:rFonts w:ascii="Times New Roman" w:eastAsia="Times New Roman" w:hAnsi="Times New Roman" w:cs="Times New Roman"/>
                <w:lang w:val="ru-RU"/>
              </w:rPr>
              <w:tab/>
              <w:t>для</w:t>
            </w:r>
            <w:r w:rsidRPr="00E90A54">
              <w:rPr>
                <w:rFonts w:ascii="Times New Roman" w:eastAsia="Times New Roman" w:hAnsi="Times New Roman" w:cs="Times New Roman"/>
                <w:lang w:val="ru-RU"/>
              </w:rPr>
              <w:tab/>
            </w:r>
            <w:r w:rsidRPr="00E90A54">
              <w:rPr>
                <w:rFonts w:ascii="Times New Roman" w:eastAsia="Times New Roman" w:hAnsi="Times New Roman" w:cs="Times New Roman"/>
                <w:lang w:val="ru-RU"/>
              </w:rPr>
              <w:tab/>
            </w:r>
            <w:r w:rsidRPr="00E90A54">
              <w:rPr>
                <w:rFonts w:ascii="Times New Roman" w:eastAsia="Times New Roman" w:hAnsi="Times New Roman" w:cs="Times New Roman"/>
                <w:spacing w:val="-1"/>
                <w:lang w:val="ru-RU"/>
              </w:rPr>
              <w:t>жизни</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растения):</w:t>
            </w:r>
          </w:p>
          <w:p w:rsidR="00E90A54" w:rsidRPr="00E90A54" w:rsidRDefault="00E90A54" w:rsidP="00E90A54">
            <w:pPr>
              <w:ind w:left="143" w:right="196"/>
              <w:rPr>
                <w:rFonts w:ascii="Times New Roman" w:eastAsia="Times New Roman" w:hAnsi="Times New Roman" w:cs="Times New Roman"/>
                <w:lang w:val="ru-RU"/>
              </w:rPr>
            </w:pPr>
            <w:r w:rsidRPr="00E90A54">
              <w:rPr>
                <w:rFonts w:ascii="Times New Roman" w:eastAsia="Times New Roman" w:hAnsi="Times New Roman" w:cs="Times New Roman"/>
                <w:lang w:val="ru-RU"/>
              </w:rPr>
              <w:t>корень, стебель, лист, цветок, плод, семя.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Комнатные растения, правила содержания</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и ухода</w:t>
            </w:r>
          </w:p>
        </w:tc>
        <w:tc>
          <w:tcPr>
            <w:tcW w:w="5955" w:type="dxa"/>
            <w:tcBorders>
              <w:top w:val="single" w:sz="6" w:space="0" w:color="221F1F"/>
              <w:bottom w:val="single" w:sz="6" w:space="0" w:color="221F1F"/>
            </w:tcBorders>
          </w:tcPr>
          <w:p w:rsidR="00E90A54" w:rsidRPr="00E90A54" w:rsidRDefault="00E90A54" w:rsidP="00E90A54">
            <w:pPr>
              <w:ind w:left="145" w:right="94"/>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Экскурсия.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Сравнение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внешнего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вида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деревьев,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кустарников,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трав.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Определение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названия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55"/>
                <w:lang w:val="ru-RU"/>
              </w:rPr>
              <w:t xml:space="preserve"> </w:t>
            </w:r>
            <w:r w:rsidRPr="00E90A54">
              <w:rPr>
                <w:rFonts w:ascii="Times New Roman" w:eastAsia="Times New Roman" w:hAnsi="Times New Roman" w:cs="Times New Roman"/>
                <w:lang w:val="ru-RU"/>
              </w:rPr>
              <w:t>внешнему</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виду</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дерева.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иллюстративным</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материалом: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деление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растений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две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группы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дикорастущие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культурные.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Учебный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диалог</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«Чем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различаются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дикорастущие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культурные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растения?».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Практическая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«Найдите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растений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части».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Рассматривание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зарисовка</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разнообразия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частей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растения: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разные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листья,</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разные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цветки</w:t>
            </w:r>
            <w:r w:rsidRPr="00E90A54">
              <w:rPr>
                <w:rFonts w:ascii="Times New Roman" w:eastAsia="Times New Roman" w:hAnsi="Times New Roman" w:cs="Times New Roman"/>
                <w:spacing w:val="36"/>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36"/>
                <w:lang w:val="ru-RU"/>
              </w:rPr>
              <w:t xml:space="preserve"> </w:t>
            </w:r>
            <w:r w:rsidRPr="00E90A54">
              <w:rPr>
                <w:rFonts w:ascii="Times New Roman" w:eastAsia="Times New Roman" w:hAnsi="Times New Roman" w:cs="Times New Roman"/>
                <w:lang w:val="ru-RU"/>
              </w:rPr>
              <w:t>плоды,</w:t>
            </w:r>
            <w:r w:rsidRPr="00E90A54">
              <w:rPr>
                <w:rFonts w:ascii="Times New Roman" w:eastAsia="Times New Roman" w:hAnsi="Times New Roman" w:cs="Times New Roman"/>
                <w:spacing w:val="34"/>
                <w:lang w:val="ru-RU"/>
              </w:rPr>
              <w:t xml:space="preserve"> </w:t>
            </w:r>
            <w:r w:rsidRPr="00E90A54">
              <w:rPr>
                <w:rFonts w:ascii="Times New Roman" w:eastAsia="Times New Roman" w:hAnsi="Times New Roman" w:cs="Times New Roman"/>
                <w:lang w:val="ru-RU"/>
              </w:rPr>
              <w:t>разные</w:t>
            </w:r>
            <w:r w:rsidRPr="00E90A54">
              <w:rPr>
                <w:rFonts w:ascii="Times New Roman" w:eastAsia="Times New Roman" w:hAnsi="Times New Roman" w:cs="Times New Roman"/>
                <w:spacing w:val="35"/>
                <w:lang w:val="ru-RU"/>
              </w:rPr>
              <w:t xml:space="preserve"> </w:t>
            </w:r>
            <w:r w:rsidRPr="00E90A54">
              <w:rPr>
                <w:rFonts w:ascii="Times New Roman" w:eastAsia="Times New Roman" w:hAnsi="Times New Roman" w:cs="Times New Roman"/>
                <w:lang w:val="ru-RU"/>
              </w:rPr>
              <w:t>корни</w:t>
            </w:r>
            <w:r w:rsidRPr="00E90A54">
              <w:rPr>
                <w:rFonts w:ascii="Times New Roman" w:eastAsia="Times New Roman" w:hAnsi="Times New Roman" w:cs="Times New Roman"/>
                <w:spacing w:val="33"/>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35"/>
                <w:lang w:val="ru-RU"/>
              </w:rPr>
              <w:t xml:space="preserve"> </w:t>
            </w:r>
            <w:r w:rsidRPr="00E90A54">
              <w:rPr>
                <w:rFonts w:ascii="Times New Roman" w:eastAsia="Times New Roman" w:hAnsi="Times New Roman" w:cs="Times New Roman"/>
                <w:lang w:val="ru-RU"/>
              </w:rPr>
              <w:t>выбору).</w:t>
            </w:r>
            <w:r w:rsidRPr="00E90A54">
              <w:rPr>
                <w:rFonts w:ascii="Times New Roman" w:eastAsia="Times New Roman" w:hAnsi="Times New Roman" w:cs="Times New Roman"/>
                <w:spacing w:val="37"/>
                <w:lang w:val="ru-RU"/>
              </w:rPr>
              <w:t xml:space="preserve"> </w:t>
            </w:r>
            <w:r w:rsidRPr="00E90A54">
              <w:rPr>
                <w:rFonts w:ascii="Times New Roman" w:eastAsia="Times New Roman" w:hAnsi="Times New Roman" w:cs="Times New Roman"/>
                <w:lang w:val="ru-RU"/>
              </w:rPr>
              <w:t>Практическая</w:t>
            </w:r>
          </w:p>
          <w:p w:rsidR="00E90A54" w:rsidRPr="00E90A54" w:rsidRDefault="00E90A54" w:rsidP="00E90A54">
            <w:pPr>
              <w:spacing w:line="252" w:lineRule="exact"/>
              <w:ind w:left="145" w:right="99"/>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«Учимся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ухаживать</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растениями</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уголка природы»</w:t>
            </w:r>
          </w:p>
        </w:tc>
        <w:tc>
          <w:tcPr>
            <w:tcW w:w="3118" w:type="dxa"/>
          </w:tcPr>
          <w:p w:rsidR="00E90A54" w:rsidRPr="00E90A54" w:rsidRDefault="00E90A54" w:rsidP="00E90A54">
            <w:pPr>
              <w:rPr>
                <w:rFonts w:ascii="Times New Roman" w:eastAsia="Times New Roman" w:hAnsi="Times New Roman" w:cs="Times New Roman"/>
                <w:lang w:val="ru-RU"/>
              </w:rPr>
            </w:pPr>
          </w:p>
        </w:tc>
      </w:tr>
      <w:tr w:rsidR="00E90A54" w:rsidRPr="00E90A54" w:rsidTr="00EF0B46">
        <w:trPr>
          <w:trHeight w:val="2277"/>
        </w:trPr>
        <w:tc>
          <w:tcPr>
            <w:tcW w:w="629" w:type="dxa"/>
            <w:vMerge/>
            <w:tcBorders>
              <w:top w:val="nil"/>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1813" w:type="dxa"/>
            <w:vMerge/>
            <w:tcBorders>
              <w:top w:val="nil"/>
              <w:lef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64" w:type="dxa"/>
            <w:tcBorders>
              <w:top w:val="single" w:sz="6" w:space="0" w:color="221F1F"/>
              <w:bottom w:val="single" w:sz="6" w:space="0" w:color="221F1F"/>
            </w:tcBorders>
          </w:tcPr>
          <w:p w:rsidR="00E90A54" w:rsidRPr="00E90A54" w:rsidRDefault="00E90A54" w:rsidP="00E90A54">
            <w:pPr>
              <w:ind w:left="143" w:right="98"/>
              <w:jc w:val="both"/>
              <w:rPr>
                <w:rFonts w:ascii="Times New Roman" w:eastAsia="Times New Roman" w:hAnsi="Times New Roman" w:cs="Times New Roman"/>
              </w:rPr>
            </w:pPr>
            <w:r w:rsidRPr="00E90A54">
              <w:rPr>
                <w:rFonts w:ascii="Times New Roman" w:eastAsia="Times New Roman" w:hAnsi="Times New Roman" w:cs="Times New Roman"/>
                <w:lang w:val="ru-RU"/>
              </w:rPr>
              <w:t>Разные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группы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животных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(звери,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насекомые, птицы, рыбы и др.). Домашние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дикие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животные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(различия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условиях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жизни).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rPr>
              <w:t>Забота</w:t>
            </w:r>
            <w:r w:rsidRPr="00E90A54">
              <w:rPr>
                <w:rFonts w:ascii="Times New Roman" w:eastAsia="Times New Roman" w:hAnsi="Times New Roman" w:cs="Times New Roman"/>
                <w:spacing w:val="-1"/>
              </w:rPr>
              <w:t xml:space="preserve"> </w:t>
            </w:r>
            <w:r w:rsidRPr="00E90A54">
              <w:rPr>
                <w:rFonts w:ascii="Times New Roman" w:eastAsia="Times New Roman" w:hAnsi="Times New Roman" w:cs="Times New Roman"/>
              </w:rPr>
              <w:t>о</w:t>
            </w:r>
            <w:r w:rsidRPr="00E90A54">
              <w:rPr>
                <w:rFonts w:ascii="Times New Roman" w:eastAsia="Times New Roman" w:hAnsi="Times New Roman" w:cs="Times New Roman"/>
                <w:spacing w:val="-3"/>
              </w:rPr>
              <w:t xml:space="preserve"> </w:t>
            </w:r>
            <w:r w:rsidRPr="00E90A54">
              <w:rPr>
                <w:rFonts w:ascii="Times New Roman" w:eastAsia="Times New Roman" w:hAnsi="Times New Roman" w:cs="Times New Roman"/>
              </w:rPr>
              <w:t>домашних питомцах</w:t>
            </w:r>
          </w:p>
        </w:tc>
        <w:tc>
          <w:tcPr>
            <w:tcW w:w="5955" w:type="dxa"/>
            <w:tcBorders>
              <w:top w:val="single" w:sz="6" w:space="0" w:color="221F1F"/>
              <w:bottom w:val="single" w:sz="6" w:space="0" w:color="221F1F"/>
            </w:tcBorders>
          </w:tcPr>
          <w:p w:rsidR="00E90A54" w:rsidRPr="00E90A54" w:rsidRDefault="00E90A54" w:rsidP="00E90A54">
            <w:pPr>
              <w:ind w:left="145" w:right="95"/>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Игра-соревнование по теме, например, «Кто больше назовёт</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насекомых</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(птиц, зверей…)».</w:t>
            </w:r>
          </w:p>
          <w:p w:rsidR="00E90A54" w:rsidRPr="00E90A54" w:rsidRDefault="00E90A54" w:rsidP="00E90A54">
            <w:pPr>
              <w:ind w:left="145" w:right="95"/>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Наблюдения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поведением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животных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естественных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условиях: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повадки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птиц,</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движения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зверей,</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условия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обитаний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насекомых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время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экскурсий,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целевых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прогулок,</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просмотра видеоматериалов).</w:t>
            </w:r>
          </w:p>
          <w:p w:rsidR="00E90A54" w:rsidRPr="00E90A54" w:rsidRDefault="00E90A54" w:rsidP="00E90A54">
            <w:pPr>
              <w:ind w:left="145" w:right="151"/>
              <w:jc w:val="both"/>
              <w:rPr>
                <w:rFonts w:ascii="Times New Roman" w:eastAsia="Times New Roman" w:hAnsi="Times New Roman" w:cs="Times New Roman"/>
              </w:rPr>
            </w:pPr>
            <w:r w:rsidRPr="00E90A54">
              <w:rPr>
                <w:rFonts w:ascii="Times New Roman" w:eastAsia="Times New Roman" w:hAnsi="Times New Roman" w:cs="Times New Roman"/>
                <w:lang w:val="ru-RU"/>
              </w:rPr>
              <w:t>Логическая задача: найди ошибку в иллюстрациях - какое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животное</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попало</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эту</w:t>
            </w:r>
            <w:r w:rsidRPr="00E90A54">
              <w:rPr>
                <w:rFonts w:ascii="Times New Roman" w:eastAsia="Times New Roman" w:hAnsi="Times New Roman" w:cs="Times New Roman"/>
                <w:spacing w:val="-5"/>
                <w:lang w:val="ru-RU"/>
              </w:rPr>
              <w:t xml:space="preserve"> </w:t>
            </w:r>
            <w:r w:rsidRPr="00E90A54">
              <w:rPr>
                <w:rFonts w:ascii="Times New Roman" w:eastAsia="Times New Roman" w:hAnsi="Times New Roman" w:cs="Times New Roman"/>
                <w:lang w:val="ru-RU"/>
              </w:rPr>
              <w:t>группу</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неправильно.</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rPr>
              <w:t>Рассказы</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детей</w:t>
            </w:r>
          </w:p>
          <w:p w:rsidR="00E90A54" w:rsidRPr="00E90A54" w:rsidRDefault="00E90A54" w:rsidP="00E90A54">
            <w:pPr>
              <w:spacing w:line="233" w:lineRule="exact"/>
              <w:ind w:left="145"/>
              <w:jc w:val="both"/>
              <w:rPr>
                <w:rFonts w:ascii="Times New Roman" w:eastAsia="Times New Roman" w:hAnsi="Times New Roman" w:cs="Times New Roman"/>
              </w:rPr>
            </w:pPr>
            <w:r w:rsidRPr="00E90A54">
              <w:rPr>
                <w:rFonts w:ascii="Times New Roman" w:eastAsia="Times New Roman" w:hAnsi="Times New Roman" w:cs="Times New Roman"/>
              </w:rPr>
              <w:t>по</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теме,</w:t>
            </w:r>
            <w:r w:rsidRPr="00E90A54">
              <w:rPr>
                <w:rFonts w:ascii="Times New Roman" w:eastAsia="Times New Roman" w:hAnsi="Times New Roman" w:cs="Times New Roman"/>
                <w:spacing w:val="-1"/>
              </w:rPr>
              <w:t xml:space="preserve"> </w:t>
            </w:r>
            <w:r w:rsidRPr="00E90A54">
              <w:rPr>
                <w:rFonts w:ascii="Times New Roman" w:eastAsia="Times New Roman" w:hAnsi="Times New Roman" w:cs="Times New Roman"/>
              </w:rPr>
              <w:t>например,</w:t>
            </w:r>
            <w:r w:rsidRPr="00E90A54">
              <w:rPr>
                <w:rFonts w:ascii="Times New Roman" w:eastAsia="Times New Roman" w:hAnsi="Times New Roman" w:cs="Times New Roman"/>
                <w:spacing w:val="-1"/>
              </w:rPr>
              <w:t xml:space="preserve"> </w:t>
            </w:r>
            <w:r w:rsidRPr="00E90A54">
              <w:rPr>
                <w:rFonts w:ascii="Times New Roman" w:eastAsia="Times New Roman" w:hAnsi="Times New Roman" w:cs="Times New Roman"/>
              </w:rPr>
              <w:t>«Мой</w:t>
            </w:r>
            <w:r w:rsidRPr="00E90A54">
              <w:rPr>
                <w:rFonts w:ascii="Times New Roman" w:eastAsia="Times New Roman" w:hAnsi="Times New Roman" w:cs="Times New Roman"/>
                <w:spacing w:val="-4"/>
              </w:rPr>
              <w:t xml:space="preserve"> </w:t>
            </w:r>
            <w:r w:rsidRPr="00E90A54">
              <w:rPr>
                <w:rFonts w:ascii="Times New Roman" w:eastAsia="Times New Roman" w:hAnsi="Times New Roman" w:cs="Times New Roman"/>
              </w:rPr>
              <w:t>домашний</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питомец»</w:t>
            </w:r>
          </w:p>
        </w:tc>
        <w:tc>
          <w:tcPr>
            <w:tcW w:w="3118" w:type="dxa"/>
          </w:tcPr>
          <w:p w:rsidR="00E90A54" w:rsidRPr="00E90A54" w:rsidRDefault="00E90A54" w:rsidP="00E90A54">
            <w:pPr>
              <w:rPr>
                <w:rFonts w:ascii="Times New Roman" w:eastAsia="Times New Roman" w:hAnsi="Times New Roman" w:cs="Times New Roman"/>
              </w:rPr>
            </w:pPr>
          </w:p>
        </w:tc>
      </w:tr>
      <w:tr w:rsidR="00E90A54" w:rsidRPr="00E90A54" w:rsidTr="00EF0B46">
        <w:trPr>
          <w:trHeight w:val="3542"/>
        </w:trPr>
        <w:tc>
          <w:tcPr>
            <w:tcW w:w="629" w:type="dxa"/>
            <w:tcBorders>
              <w:bottom w:val="single" w:sz="6" w:space="0" w:color="221F1F"/>
            </w:tcBorders>
          </w:tcPr>
          <w:p w:rsidR="00E90A54" w:rsidRPr="00E90A54" w:rsidRDefault="00E90A54" w:rsidP="00E90A54">
            <w:pPr>
              <w:ind w:left="143"/>
              <w:rPr>
                <w:rFonts w:ascii="Times New Roman" w:eastAsia="Times New Roman" w:hAnsi="Times New Roman" w:cs="Times New Roman"/>
              </w:rPr>
            </w:pPr>
            <w:r w:rsidRPr="00E90A54">
              <w:rPr>
                <w:rFonts w:ascii="Times New Roman" w:eastAsia="Times New Roman" w:hAnsi="Times New Roman" w:cs="Times New Roman"/>
              </w:rPr>
              <w:t>3</w:t>
            </w:r>
          </w:p>
        </w:tc>
        <w:tc>
          <w:tcPr>
            <w:tcW w:w="1813" w:type="dxa"/>
            <w:tcBorders>
              <w:bottom w:val="single" w:sz="6" w:space="0" w:color="221F1F"/>
            </w:tcBorders>
          </w:tcPr>
          <w:p w:rsidR="00E90A54" w:rsidRPr="00E90A54" w:rsidRDefault="00E90A54" w:rsidP="00E90A54">
            <w:pPr>
              <w:ind w:left="369" w:right="325" w:hanging="1"/>
              <w:jc w:val="center"/>
              <w:rPr>
                <w:rFonts w:ascii="Times New Roman" w:eastAsia="Times New Roman" w:hAnsi="Times New Roman" w:cs="Times New Roman"/>
                <w:b/>
              </w:rPr>
            </w:pPr>
            <w:r w:rsidRPr="00E90A54">
              <w:rPr>
                <w:rFonts w:ascii="Times New Roman" w:eastAsia="Times New Roman" w:hAnsi="Times New Roman" w:cs="Times New Roman"/>
                <w:b/>
              </w:rPr>
              <w:t>Правила</w:t>
            </w:r>
            <w:r w:rsidRPr="00E90A54">
              <w:rPr>
                <w:rFonts w:ascii="Times New Roman" w:eastAsia="Times New Roman" w:hAnsi="Times New Roman" w:cs="Times New Roman"/>
                <w:b/>
                <w:spacing w:val="1"/>
              </w:rPr>
              <w:t xml:space="preserve"> </w:t>
            </w:r>
            <w:r w:rsidRPr="00E90A54">
              <w:rPr>
                <w:rFonts w:ascii="Times New Roman" w:eastAsia="Times New Roman" w:hAnsi="Times New Roman" w:cs="Times New Roman"/>
                <w:b/>
              </w:rPr>
              <w:t>безопасной</w:t>
            </w:r>
            <w:r w:rsidRPr="00E90A54">
              <w:rPr>
                <w:rFonts w:ascii="Times New Roman" w:eastAsia="Times New Roman" w:hAnsi="Times New Roman" w:cs="Times New Roman"/>
                <w:b/>
                <w:spacing w:val="-52"/>
              </w:rPr>
              <w:t xml:space="preserve"> </w:t>
            </w:r>
            <w:r w:rsidRPr="00E90A54">
              <w:rPr>
                <w:rFonts w:ascii="Times New Roman" w:eastAsia="Times New Roman" w:hAnsi="Times New Roman" w:cs="Times New Roman"/>
                <w:b/>
              </w:rPr>
              <w:t>жизни.</w:t>
            </w:r>
          </w:p>
          <w:p w:rsidR="00E90A54" w:rsidRPr="00E90A54" w:rsidRDefault="00E90A54" w:rsidP="00E90A54">
            <w:pPr>
              <w:spacing w:line="252" w:lineRule="exact"/>
              <w:ind w:left="730" w:right="687"/>
              <w:jc w:val="center"/>
              <w:rPr>
                <w:rFonts w:ascii="Times New Roman" w:eastAsia="Times New Roman" w:hAnsi="Times New Roman" w:cs="Times New Roman"/>
                <w:b/>
              </w:rPr>
            </w:pPr>
            <w:r w:rsidRPr="00E90A54">
              <w:rPr>
                <w:rFonts w:ascii="Times New Roman" w:eastAsia="Times New Roman" w:hAnsi="Times New Roman" w:cs="Times New Roman"/>
                <w:b/>
              </w:rPr>
              <w:t>9 ч.</w:t>
            </w:r>
          </w:p>
        </w:tc>
        <w:tc>
          <w:tcPr>
            <w:tcW w:w="4364" w:type="dxa"/>
            <w:tcBorders>
              <w:top w:val="single" w:sz="6" w:space="0" w:color="221F1F"/>
              <w:bottom w:val="single" w:sz="6" w:space="0" w:color="221F1F"/>
            </w:tcBorders>
          </w:tcPr>
          <w:p w:rsidR="00E90A54" w:rsidRPr="00E90A54" w:rsidRDefault="00E90A54" w:rsidP="00E90A54">
            <w:pPr>
              <w:ind w:left="143" w:right="96"/>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Необходимость</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соблюдения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режима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дня,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правил</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здорового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питания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личной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гигиены.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Правила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безопасности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быту:</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пользование бытовыми электроприборами,</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газовыми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плитами.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Дорога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от</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дома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школы.</w:t>
            </w:r>
          </w:p>
          <w:p w:rsidR="00E90A54" w:rsidRPr="00E90A54" w:rsidRDefault="00E90A54" w:rsidP="00E90A54">
            <w:pPr>
              <w:ind w:left="143" w:right="96"/>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Правила безопасного поведения пешехода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(дорожные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знаки,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дорожная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разметка,</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дорожные</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сигналы)</w:t>
            </w:r>
          </w:p>
          <w:p w:rsidR="00E90A54" w:rsidRPr="00E90A54" w:rsidRDefault="00E90A54" w:rsidP="00E90A54">
            <w:pPr>
              <w:ind w:left="143" w:right="95"/>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Безопасность</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сети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Интернет</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(электронный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дневник</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электронные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ресурсы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школы)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условиях</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контролируемого</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доступа</w:t>
            </w:r>
          </w:p>
          <w:p w:rsidR="00E90A54" w:rsidRPr="00E90A54" w:rsidRDefault="00E90A54" w:rsidP="00E90A54">
            <w:pPr>
              <w:spacing w:line="233" w:lineRule="exact"/>
              <w:ind w:left="143"/>
              <w:jc w:val="both"/>
              <w:rPr>
                <w:rFonts w:ascii="Times New Roman" w:eastAsia="Times New Roman" w:hAnsi="Times New Roman" w:cs="Times New Roman"/>
              </w:rPr>
            </w:pPr>
            <w:r w:rsidRPr="00E90A54">
              <w:rPr>
                <w:rFonts w:ascii="Times New Roman" w:eastAsia="Times New Roman" w:hAnsi="Times New Roman" w:cs="Times New Roman"/>
              </w:rPr>
              <w:t>в</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Интернет.</w:t>
            </w:r>
          </w:p>
        </w:tc>
        <w:tc>
          <w:tcPr>
            <w:tcW w:w="5955" w:type="dxa"/>
            <w:tcBorders>
              <w:top w:val="single" w:sz="6" w:space="0" w:color="221F1F"/>
              <w:bottom w:val="single" w:sz="6" w:space="0" w:color="221F1F"/>
            </w:tcBorders>
          </w:tcPr>
          <w:p w:rsidR="00E90A54" w:rsidRPr="00E90A54" w:rsidRDefault="00E90A54" w:rsidP="00E90A54">
            <w:pPr>
              <w:ind w:left="145" w:right="98"/>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Беседа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«Что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такое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режим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дня»: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обсуждение</w:t>
            </w:r>
            <w:r w:rsidRPr="00E90A54">
              <w:rPr>
                <w:rFonts w:ascii="Times New Roman" w:eastAsia="Times New Roman" w:hAnsi="Times New Roman" w:cs="Times New Roman"/>
                <w:spacing w:val="37"/>
                <w:lang w:val="ru-RU"/>
              </w:rPr>
              <w:t xml:space="preserve"> </w:t>
            </w:r>
            <w:r w:rsidRPr="00E90A54">
              <w:rPr>
                <w:rFonts w:ascii="Times New Roman" w:eastAsia="Times New Roman" w:hAnsi="Times New Roman" w:cs="Times New Roman"/>
                <w:lang w:val="ru-RU"/>
              </w:rPr>
              <w:t>режима</w:t>
            </w:r>
            <w:r w:rsidRPr="00E90A54">
              <w:rPr>
                <w:rFonts w:ascii="Times New Roman" w:eastAsia="Times New Roman" w:hAnsi="Times New Roman" w:cs="Times New Roman"/>
                <w:spacing w:val="35"/>
                <w:lang w:val="ru-RU"/>
              </w:rPr>
              <w:t xml:space="preserve"> </w:t>
            </w:r>
            <w:r w:rsidRPr="00E90A54">
              <w:rPr>
                <w:rFonts w:ascii="Times New Roman" w:eastAsia="Times New Roman" w:hAnsi="Times New Roman" w:cs="Times New Roman"/>
                <w:lang w:val="ru-RU"/>
              </w:rPr>
              <w:t>дня</w:t>
            </w:r>
            <w:r w:rsidRPr="00E90A54">
              <w:rPr>
                <w:rFonts w:ascii="Times New Roman" w:eastAsia="Times New Roman" w:hAnsi="Times New Roman" w:cs="Times New Roman"/>
                <w:spacing w:val="34"/>
                <w:lang w:val="ru-RU"/>
              </w:rPr>
              <w:t xml:space="preserve"> </w:t>
            </w:r>
            <w:r w:rsidRPr="00E90A54">
              <w:rPr>
                <w:rFonts w:ascii="Times New Roman" w:eastAsia="Times New Roman" w:hAnsi="Times New Roman" w:cs="Times New Roman"/>
                <w:lang w:val="ru-RU"/>
              </w:rPr>
              <w:t>первоклассника.</w:t>
            </w:r>
            <w:r w:rsidRPr="00E90A54">
              <w:rPr>
                <w:rFonts w:ascii="Times New Roman" w:eastAsia="Times New Roman" w:hAnsi="Times New Roman" w:cs="Times New Roman"/>
                <w:spacing w:val="38"/>
                <w:lang w:val="ru-RU"/>
              </w:rPr>
              <w:t xml:space="preserve"> </w:t>
            </w:r>
            <w:r w:rsidRPr="00E90A54">
              <w:rPr>
                <w:rFonts w:ascii="Times New Roman" w:eastAsia="Times New Roman" w:hAnsi="Times New Roman" w:cs="Times New Roman"/>
                <w:lang w:val="ru-RU"/>
              </w:rPr>
              <w:t>Рассказ</w:t>
            </w:r>
            <w:r w:rsidRPr="00E90A54">
              <w:rPr>
                <w:rFonts w:ascii="Times New Roman" w:eastAsia="Times New Roman" w:hAnsi="Times New Roman" w:cs="Times New Roman"/>
                <w:spacing w:val="35"/>
                <w:lang w:val="ru-RU"/>
              </w:rPr>
              <w:t xml:space="preserve"> </w:t>
            </w:r>
            <w:r w:rsidRPr="00E90A54">
              <w:rPr>
                <w:rFonts w:ascii="Times New Roman" w:eastAsia="Times New Roman" w:hAnsi="Times New Roman" w:cs="Times New Roman"/>
                <w:lang w:val="ru-RU"/>
              </w:rPr>
              <w:t>учителя:</w:t>
            </w:r>
          </w:p>
          <w:p w:rsidR="00E90A54" w:rsidRPr="00E90A54" w:rsidRDefault="00E90A54" w:rsidP="00E90A54">
            <w:pPr>
              <w:ind w:left="145" w:right="96"/>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«Что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такое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правильное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питание».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Практическое</w:t>
            </w:r>
            <w:r w:rsidRPr="00E90A54">
              <w:rPr>
                <w:rFonts w:ascii="Times New Roman" w:eastAsia="Times New Roman" w:hAnsi="Times New Roman" w:cs="Times New Roman"/>
                <w:spacing w:val="55"/>
                <w:lang w:val="ru-RU"/>
              </w:rPr>
              <w:t xml:space="preserve"> </w:t>
            </w:r>
            <w:r w:rsidRPr="00E90A54">
              <w:rPr>
                <w:rFonts w:ascii="Times New Roman" w:eastAsia="Times New Roman" w:hAnsi="Times New Roman" w:cs="Times New Roman"/>
                <w:lang w:val="ru-RU"/>
              </w:rPr>
              <w:t>занятие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наличии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условий) 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кабинете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технологии: «Правила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пользования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газовой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электроплитой».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Составление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памятки по теме, например, «Телефоны экстренных служб».</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Дидактическая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игра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«Правила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поведения</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на улицах и дорогах,</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дорожные знаки»</w:t>
            </w:r>
          </w:p>
        </w:tc>
        <w:tc>
          <w:tcPr>
            <w:tcW w:w="3118" w:type="dxa"/>
          </w:tcPr>
          <w:p w:rsidR="00E90A54" w:rsidRPr="00E90A54" w:rsidRDefault="00E90A54" w:rsidP="00E90A54">
            <w:pPr>
              <w:rPr>
                <w:rFonts w:ascii="Times New Roman" w:eastAsia="Times New Roman" w:hAnsi="Times New Roman" w:cs="Times New Roman"/>
                <w:lang w:val="ru-RU"/>
              </w:rPr>
            </w:pPr>
          </w:p>
        </w:tc>
      </w:tr>
      <w:tr w:rsidR="00E90A54" w:rsidRPr="00E90A54" w:rsidTr="00EF0B46">
        <w:trPr>
          <w:trHeight w:val="253"/>
        </w:trPr>
        <w:tc>
          <w:tcPr>
            <w:tcW w:w="629" w:type="dxa"/>
            <w:tcBorders>
              <w:top w:val="single" w:sz="6" w:space="0" w:color="221F1F"/>
            </w:tcBorders>
          </w:tcPr>
          <w:p w:rsidR="00E90A54" w:rsidRPr="00E90A54" w:rsidRDefault="00E90A54" w:rsidP="00E90A54">
            <w:pPr>
              <w:rPr>
                <w:rFonts w:ascii="Times New Roman" w:eastAsia="Times New Roman" w:hAnsi="Times New Roman" w:cs="Times New Roman"/>
                <w:sz w:val="18"/>
                <w:lang w:val="ru-RU"/>
              </w:rPr>
            </w:pPr>
          </w:p>
        </w:tc>
        <w:tc>
          <w:tcPr>
            <w:tcW w:w="1813" w:type="dxa"/>
            <w:tcBorders>
              <w:top w:val="single" w:sz="6" w:space="0" w:color="221F1F"/>
            </w:tcBorders>
          </w:tcPr>
          <w:p w:rsidR="00E90A54" w:rsidRPr="00E90A54" w:rsidRDefault="00E90A54" w:rsidP="00E90A54">
            <w:pPr>
              <w:spacing w:line="233" w:lineRule="exact"/>
              <w:ind w:left="143"/>
              <w:rPr>
                <w:rFonts w:ascii="Times New Roman" w:eastAsia="Times New Roman" w:hAnsi="Times New Roman" w:cs="Times New Roman"/>
                <w:b/>
              </w:rPr>
            </w:pPr>
            <w:r w:rsidRPr="00E90A54">
              <w:rPr>
                <w:rFonts w:ascii="Times New Roman" w:eastAsia="Times New Roman" w:hAnsi="Times New Roman" w:cs="Times New Roman"/>
                <w:b/>
              </w:rPr>
              <w:t>Резерв: 1</w:t>
            </w:r>
            <w:r w:rsidRPr="00E90A54">
              <w:rPr>
                <w:rFonts w:ascii="Times New Roman" w:eastAsia="Times New Roman" w:hAnsi="Times New Roman" w:cs="Times New Roman"/>
                <w:b/>
                <w:spacing w:val="1"/>
              </w:rPr>
              <w:t xml:space="preserve"> </w:t>
            </w:r>
            <w:r w:rsidRPr="00E90A54">
              <w:rPr>
                <w:rFonts w:ascii="Times New Roman" w:eastAsia="Times New Roman" w:hAnsi="Times New Roman" w:cs="Times New Roman"/>
                <w:b/>
              </w:rPr>
              <w:t>ч.</w:t>
            </w:r>
          </w:p>
        </w:tc>
        <w:tc>
          <w:tcPr>
            <w:tcW w:w="4364" w:type="dxa"/>
            <w:tcBorders>
              <w:top w:val="single" w:sz="6" w:space="0" w:color="221F1F"/>
            </w:tcBorders>
          </w:tcPr>
          <w:p w:rsidR="00E90A54" w:rsidRPr="00E90A54" w:rsidRDefault="00E90A54" w:rsidP="00E90A54">
            <w:pPr>
              <w:rPr>
                <w:rFonts w:ascii="Times New Roman" w:eastAsia="Times New Roman" w:hAnsi="Times New Roman" w:cs="Times New Roman"/>
                <w:sz w:val="18"/>
              </w:rPr>
            </w:pPr>
          </w:p>
        </w:tc>
        <w:tc>
          <w:tcPr>
            <w:tcW w:w="5955" w:type="dxa"/>
            <w:tcBorders>
              <w:top w:val="single" w:sz="6" w:space="0" w:color="221F1F"/>
            </w:tcBorders>
          </w:tcPr>
          <w:p w:rsidR="00E90A54" w:rsidRPr="00E90A54" w:rsidRDefault="00E90A54" w:rsidP="00E90A54">
            <w:pPr>
              <w:rPr>
                <w:rFonts w:ascii="Times New Roman" w:eastAsia="Times New Roman" w:hAnsi="Times New Roman" w:cs="Times New Roman"/>
                <w:sz w:val="18"/>
              </w:rPr>
            </w:pPr>
          </w:p>
        </w:tc>
        <w:tc>
          <w:tcPr>
            <w:tcW w:w="3118" w:type="dxa"/>
          </w:tcPr>
          <w:p w:rsidR="00E90A54" w:rsidRPr="00E90A54" w:rsidRDefault="00E90A54" w:rsidP="00E90A54">
            <w:pPr>
              <w:rPr>
                <w:rFonts w:ascii="Times New Roman" w:eastAsia="Times New Roman" w:hAnsi="Times New Roman" w:cs="Times New Roman"/>
                <w:sz w:val="18"/>
              </w:rPr>
            </w:pPr>
          </w:p>
        </w:tc>
      </w:tr>
    </w:tbl>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18"/>
        </w:rPr>
        <w:sectPr w:rsidR="00E90A54" w:rsidRPr="00E90A54">
          <w:pgSz w:w="16840" w:h="11910" w:orient="landscape"/>
          <w:pgMar w:top="840" w:right="520" w:bottom="1120" w:left="200" w:header="0" w:footer="920" w:gutter="0"/>
          <w:cols w:space="720"/>
        </w:sectPr>
      </w:pPr>
    </w:p>
    <w:p w:rsidR="00E90A54" w:rsidRPr="00E90A54" w:rsidRDefault="00E90A54" w:rsidP="00E90A54">
      <w:pPr>
        <w:widowControl w:val="0"/>
        <w:tabs>
          <w:tab w:val="left" w:pos="810"/>
        </w:tabs>
        <w:autoSpaceDE w:val="0"/>
        <w:autoSpaceDN w:val="0"/>
        <w:spacing w:before="62" w:after="0" w:line="240" w:lineRule="auto"/>
        <w:ind w:left="368"/>
        <w:rPr>
          <w:rFonts w:ascii="Times New Roman" w:eastAsia="Times New Roman" w:hAnsi="Times New Roman" w:cs="Times New Roman"/>
          <w:b/>
        </w:rPr>
      </w:pPr>
      <w:r w:rsidRPr="00E90A54">
        <w:rPr>
          <w:rFonts w:ascii="Times New Roman" w:eastAsia="Times New Roman" w:hAnsi="Times New Roman" w:cs="Times New Roman"/>
        </w:rPr>
        <w:lastRenderedPageBreak/>
        <w:t xml:space="preserve"> </w:t>
      </w:r>
      <w:r w:rsidRPr="00E90A54">
        <w:rPr>
          <w:rFonts w:ascii="Times New Roman" w:eastAsia="Times New Roman" w:hAnsi="Times New Roman" w:cs="Times New Roman"/>
        </w:rPr>
        <w:tab/>
      </w:r>
      <w:r w:rsidRPr="00E90A54">
        <w:rPr>
          <w:rFonts w:ascii="Times New Roman" w:eastAsia="Times New Roman" w:hAnsi="Times New Roman" w:cs="Times New Roman"/>
          <w:b/>
        </w:rPr>
        <w:t>2</w:t>
      </w:r>
      <w:r w:rsidRPr="00E90A54">
        <w:rPr>
          <w:rFonts w:ascii="Times New Roman" w:eastAsia="Times New Roman" w:hAnsi="Times New Roman" w:cs="Times New Roman"/>
          <w:b/>
          <w:spacing w:val="-2"/>
        </w:rPr>
        <w:t xml:space="preserve"> </w:t>
      </w:r>
      <w:r w:rsidRPr="00E90A54">
        <w:rPr>
          <w:rFonts w:ascii="Times New Roman" w:eastAsia="Times New Roman" w:hAnsi="Times New Roman" w:cs="Times New Roman"/>
          <w:b/>
        </w:rPr>
        <w:t>КЛАСС</w:t>
      </w:r>
    </w:p>
    <w:p w:rsidR="00E90A54" w:rsidRPr="00E90A54" w:rsidRDefault="00E90A54" w:rsidP="00E90A54">
      <w:pPr>
        <w:widowControl w:val="0"/>
        <w:autoSpaceDE w:val="0"/>
        <w:autoSpaceDN w:val="0"/>
        <w:spacing w:before="2" w:after="0" w:line="240" w:lineRule="auto"/>
        <w:rPr>
          <w:rFonts w:ascii="Times New Roman" w:eastAsia="Times New Roman" w:hAnsi="Times New Roman" w:cs="Times New Roman"/>
          <w:b/>
          <w:szCs w:val="26"/>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4"/>
        <w:gridCol w:w="1779"/>
        <w:gridCol w:w="4453"/>
        <w:gridCol w:w="6097"/>
        <w:gridCol w:w="2976"/>
      </w:tblGrid>
      <w:tr w:rsidR="00E90A54" w:rsidRPr="00E90A54" w:rsidTr="00EF0B46">
        <w:trPr>
          <w:trHeight w:val="757"/>
        </w:trPr>
        <w:tc>
          <w:tcPr>
            <w:tcW w:w="574" w:type="dxa"/>
          </w:tcPr>
          <w:p w:rsidR="00E90A54" w:rsidRPr="00E90A54" w:rsidRDefault="00E90A54" w:rsidP="00E90A54">
            <w:pPr>
              <w:spacing w:line="251" w:lineRule="exact"/>
              <w:ind w:left="107"/>
              <w:rPr>
                <w:rFonts w:ascii="Times New Roman" w:eastAsia="Times New Roman" w:hAnsi="Times New Roman" w:cs="Times New Roman"/>
                <w:b/>
              </w:rPr>
            </w:pPr>
            <w:r w:rsidRPr="00E90A54">
              <w:rPr>
                <w:rFonts w:ascii="Times New Roman" w:eastAsia="Times New Roman" w:hAnsi="Times New Roman" w:cs="Times New Roman"/>
                <w:b/>
              </w:rPr>
              <w:t>№</w:t>
            </w:r>
          </w:p>
        </w:tc>
        <w:tc>
          <w:tcPr>
            <w:tcW w:w="1779" w:type="dxa"/>
          </w:tcPr>
          <w:p w:rsidR="00E90A54" w:rsidRPr="00E90A54" w:rsidRDefault="00E90A54" w:rsidP="00E90A54">
            <w:pPr>
              <w:tabs>
                <w:tab w:val="left" w:pos="1048"/>
              </w:tabs>
              <w:ind w:left="107" w:right="92"/>
              <w:rPr>
                <w:rFonts w:ascii="Times New Roman" w:eastAsia="Times New Roman" w:hAnsi="Times New Roman" w:cs="Times New Roman"/>
                <w:b/>
                <w:i/>
                <w:lang w:val="ru-RU"/>
              </w:rPr>
            </w:pPr>
            <w:r w:rsidRPr="00E90A54">
              <w:rPr>
                <w:rFonts w:ascii="Times New Roman" w:eastAsia="Times New Roman" w:hAnsi="Times New Roman" w:cs="Times New Roman"/>
                <w:b/>
                <w:i/>
                <w:lang w:val="ru-RU"/>
              </w:rPr>
              <w:t>Тема,</w:t>
            </w:r>
            <w:r w:rsidRPr="00E90A54">
              <w:rPr>
                <w:rFonts w:ascii="Times New Roman" w:eastAsia="Times New Roman" w:hAnsi="Times New Roman" w:cs="Times New Roman"/>
                <w:b/>
                <w:i/>
                <w:lang w:val="ru-RU"/>
              </w:rPr>
              <w:tab/>
            </w:r>
            <w:r w:rsidRPr="00E90A54">
              <w:rPr>
                <w:rFonts w:ascii="Times New Roman" w:eastAsia="Times New Roman" w:hAnsi="Times New Roman" w:cs="Times New Roman"/>
                <w:b/>
                <w:i/>
                <w:spacing w:val="-1"/>
                <w:lang w:val="ru-RU"/>
              </w:rPr>
              <w:t>раздел</w:t>
            </w:r>
            <w:r w:rsidRPr="00E90A54">
              <w:rPr>
                <w:rFonts w:ascii="Times New Roman" w:eastAsia="Times New Roman" w:hAnsi="Times New Roman" w:cs="Times New Roman"/>
                <w:b/>
                <w:i/>
                <w:spacing w:val="-52"/>
                <w:lang w:val="ru-RU"/>
              </w:rPr>
              <w:t xml:space="preserve"> </w:t>
            </w:r>
            <w:r w:rsidRPr="00E90A54">
              <w:rPr>
                <w:rFonts w:ascii="Times New Roman" w:eastAsia="Times New Roman" w:hAnsi="Times New Roman" w:cs="Times New Roman"/>
                <w:b/>
                <w:i/>
                <w:lang w:val="ru-RU"/>
              </w:rPr>
              <w:t>курса,</w:t>
            </w:r>
          </w:p>
          <w:p w:rsidR="00E90A54" w:rsidRPr="00E90A54" w:rsidRDefault="00E90A54" w:rsidP="00E90A54">
            <w:pPr>
              <w:spacing w:line="233" w:lineRule="exact"/>
              <w:ind w:left="107"/>
              <w:rPr>
                <w:rFonts w:ascii="Times New Roman" w:eastAsia="Times New Roman" w:hAnsi="Times New Roman" w:cs="Times New Roman"/>
                <w:b/>
                <w:i/>
                <w:lang w:val="ru-RU"/>
              </w:rPr>
            </w:pPr>
            <w:r w:rsidRPr="00E90A54">
              <w:rPr>
                <w:rFonts w:ascii="Times New Roman" w:eastAsia="Times New Roman" w:hAnsi="Times New Roman" w:cs="Times New Roman"/>
                <w:b/>
                <w:i/>
                <w:lang w:val="ru-RU"/>
              </w:rPr>
              <w:t>кол-во</w:t>
            </w:r>
            <w:r w:rsidRPr="00E90A54">
              <w:rPr>
                <w:rFonts w:ascii="Times New Roman" w:eastAsia="Times New Roman" w:hAnsi="Times New Roman" w:cs="Times New Roman"/>
                <w:b/>
                <w:i/>
                <w:spacing w:val="-1"/>
                <w:lang w:val="ru-RU"/>
              </w:rPr>
              <w:t xml:space="preserve"> </w:t>
            </w:r>
            <w:r w:rsidRPr="00E90A54">
              <w:rPr>
                <w:rFonts w:ascii="Times New Roman" w:eastAsia="Times New Roman" w:hAnsi="Times New Roman" w:cs="Times New Roman"/>
                <w:b/>
                <w:i/>
                <w:lang w:val="ru-RU"/>
              </w:rPr>
              <w:t>часов</w:t>
            </w:r>
          </w:p>
        </w:tc>
        <w:tc>
          <w:tcPr>
            <w:tcW w:w="4453" w:type="dxa"/>
          </w:tcPr>
          <w:p w:rsidR="00E90A54" w:rsidRPr="00E90A54" w:rsidRDefault="00E90A54" w:rsidP="00E90A54">
            <w:pPr>
              <w:spacing w:before="11"/>
              <w:rPr>
                <w:rFonts w:ascii="Times New Roman" w:eastAsia="Times New Roman" w:hAnsi="Times New Roman" w:cs="Times New Roman"/>
                <w:b/>
                <w:sz w:val="21"/>
                <w:lang w:val="ru-RU"/>
              </w:rPr>
            </w:pPr>
          </w:p>
          <w:p w:rsidR="00E90A54" w:rsidRPr="00E90A54" w:rsidRDefault="00E90A54" w:rsidP="00E90A54">
            <w:pPr>
              <w:ind w:left="109"/>
              <w:rPr>
                <w:rFonts w:ascii="Times New Roman" w:eastAsia="Times New Roman" w:hAnsi="Times New Roman" w:cs="Times New Roman"/>
                <w:b/>
                <w:i/>
              </w:rPr>
            </w:pPr>
            <w:r w:rsidRPr="00E90A54">
              <w:rPr>
                <w:rFonts w:ascii="Times New Roman" w:eastAsia="Times New Roman" w:hAnsi="Times New Roman" w:cs="Times New Roman"/>
                <w:b/>
                <w:i/>
              </w:rPr>
              <w:t>Предметное</w:t>
            </w:r>
            <w:r w:rsidRPr="00E90A54">
              <w:rPr>
                <w:rFonts w:ascii="Times New Roman" w:eastAsia="Times New Roman" w:hAnsi="Times New Roman" w:cs="Times New Roman"/>
                <w:b/>
                <w:i/>
                <w:spacing w:val="-6"/>
              </w:rPr>
              <w:t xml:space="preserve"> </w:t>
            </w:r>
            <w:r w:rsidRPr="00E90A54">
              <w:rPr>
                <w:rFonts w:ascii="Times New Roman" w:eastAsia="Times New Roman" w:hAnsi="Times New Roman" w:cs="Times New Roman"/>
                <w:b/>
                <w:i/>
              </w:rPr>
              <w:t>содержание</w:t>
            </w:r>
          </w:p>
        </w:tc>
        <w:tc>
          <w:tcPr>
            <w:tcW w:w="6097" w:type="dxa"/>
          </w:tcPr>
          <w:p w:rsidR="00E90A54" w:rsidRPr="00E90A54" w:rsidRDefault="00E90A54" w:rsidP="00E90A54">
            <w:pPr>
              <w:spacing w:before="125"/>
              <w:ind w:left="109" w:right="1398"/>
              <w:rPr>
                <w:rFonts w:ascii="Times New Roman" w:eastAsia="Times New Roman" w:hAnsi="Times New Roman" w:cs="Times New Roman"/>
                <w:b/>
                <w:i/>
              </w:rPr>
            </w:pPr>
            <w:r w:rsidRPr="00E90A54">
              <w:rPr>
                <w:rFonts w:ascii="Times New Roman" w:eastAsia="Times New Roman" w:hAnsi="Times New Roman" w:cs="Times New Roman"/>
                <w:b/>
                <w:i/>
                <w:lang w:val="ru-RU"/>
              </w:rPr>
              <w:t>Методы и формы организации обучения.</w:t>
            </w:r>
            <w:r w:rsidRPr="00E90A54">
              <w:rPr>
                <w:rFonts w:ascii="Times New Roman" w:eastAsia="Times New Roman" w:hAnsi="Times New Roman" w:cs="Times New Roman"/>
                <w:b/>
                <w:i/>
                <w:spacing w:val="1"/>
                <w:lang w:val="ru-RU"/>
              </w:rPr>
              <w:t xml:space="preserve"> </w:t>
            </w:r>
            <w:r w:rsidRPr="00E90A54">
              <w:rPr>
                <w:rFonts w:ascii="Times New Roman" w:eastAsia="Times New Roman" w:hAnsi="Times New Roman" w:cs="Times New Roman"/>
                <w:b/>
                <w:i/>
              </w:rPr>
              <w:t>Характеристика</w:t>
            </w:r>
            <w:r w:rsidRPr="00E90A54">
              <w:rPr>
                <w:rFonts w:ascii="Times New Roman" w:eastAsia="Times New Roman" w:hAnsi="Times New Roman" w:cs="Times New Roman"/>
                <w:b/>
                <w:i/>
                <w:spacing w:val="-3"/>
              </w:rPr>
              <w:t xml:space="preserve"> </w:t>
            </w:r>
            <w:r w:rsidRPr="00E90A54">
              <w:rPr>
                <w:rFonts w:ascii="Times New Roman" w:eastAsia="Times New Roman" w:hAnsi="Times New Roman" w:cs="Times New Roman"/>
                <w:b/>
                <w:i/>
              </w:rPr>
              <w:t>деятельности</w:t>
            </w:r>
            <w:r w:rsidRPr="00E90A54">
              <w:rPr>
                <w:rFonts w:ascii="Times New Roman" w:eastAsia="Times New Roman" w:hAnsi="Times New Roman" w:cs="Times New Roman"/>
                <w:b/>
                <w:i/>
                <w:spacing w:val="-5"/>
              </w:rPr>
              <w:t xml:space="preserve"> </w:t>
            </w:r>
            <w:r w:rsidRPr="00E90A54">
              <w:rPr>
                <w:rFonts w:ascii="Times New Roman" w:eastAsia="Times New Roman" w:hAnsi="Times New Roman" w:cs="Times New Roman"/>
                <w:b/>
                <w:i/>
              </w:rPr>
              <w:t>обучающихся</w:t>
            </w:r>
          </w:p>
        </w:tc>
        <w:tc>
          <w:tcPr>
            <w:tcW w:w="2976" w:type="dxa"/>
          </w:tcPr>
          <w:p w:rsidR="00E90A54" w:rsidRPr="00E90A54" w:rsidRDefault="00E90A54" w:rsidP="00E90A54">
            <w:pPr>
              <w:spacing w:line="251" w:lineRule="exact"/>
              <w:ind w:left="106"/>
              <w:rPr>
                <w:rFonts w:ascii="Times New Roman" w:eastAsia="Times New Roman" w:hAnsi="Times New Roman" w:cs="Times New Roman"/>
                <w:b/>
                <w:i/>
              </w:rPr>
            </w:pPr>
            <w:r w:rsidRPr="00E90A54">
              <w:rPr>
                <w:rFonts w:ascii="Times New Roman" w:eastAsia="Times New Roman" w:hAnsi="Times New Roman" w:cs="Times New Roman"/>
                <w:b/>
                <w:i/>
              </w:rPr>
              <w:t>Используемые</w:t>
            </w:r>
            <w:r w:rsidRPr="00E90A54">
              <w:rPr>
                <w:rFonts w:ascii="Times New Roman" w:eastAsia="Times New Roman" w:hAnsi="Times New Roman" w:cs="Times New Roman"/>
                <w:b/>
                <w:i/>
                <w:spacing w:val="-2"/>
              </w:rPr>
              <w:t xml:space="preserve"> </w:t>
            </w:r>
            <w:r w:rsidRPr="00E90A54">
              <w:rPr>
                <w:rFonts w:ascii="Times New Roman" w:eastAsia="Times New Roman" w:hAnsi="Times New Roman" w:cs="Times New Roman"/>
                <w:b/>
                <w:i/>
              </w:rPr>
              <w:t>ЭОР/ЦОР</w:t>
            </w:r>
          </w:p>
        </w:tc>
      </w:tr>
      <w:tr w:rsidR="00E90A54" w:rsidRPr="00E90A54" w:rsidTr="00EF0B46">
        <w:trPr>
          <w:trHeight w:val="8281"/>
        </w:trPr>
        <w:tc>
          <w:tcPr>
            <w:tcW w:w="574" w:type="dxa"/>
            <w:tcBorders>
              <w:left w:val="single" w:sz="6" w:space="0" w:color="221F1F"/>
              <w:right w:val="single" w:sz="6" w:space="0" w:color="221F1F"/>
            </w:tcBorders>
          </w:tcPr>
          <w:p w:rsidR="00E90A54" w:rsidRPr="00E90A54" w:rsidRDefault="00E90A54" w:rsidP="00E90A54">
            <w:pPr>
              <w:spacing w:before="1"/>
              <w:ind w:left="105"/>
              <w:rPr>
                <w:rFonts w:ascii="Times New Roman" w:eastAsia="Times New Roman" w:hAnsi="Times New Roman" w:cs="Times New Roman"/>
                <w:sz w:val="24"/>
              </w:rPr>
            </w:pPr>
            <w:r w:rsidRPr="00E90A54">
              <w:rPr>
                <w:rFonts w:ascii="Times New Roman" w:eastAsia="Times New Roman" w:hAnsi="Times New Roman" w:cs="Times New Roman"/>
                <w:sz w:val="24"/>
              </w:rPr>
              <w:t>1</w:t>
            </w:r>
          </w:p>
        </w:tc>
        <w:tc>
          <w:tcPr>
            <w:tcW w:w="1779" w:type="dxa"/>
            <w:tcBorders>
              <w:left w:val="single" w:sz="6" w:space="0" w:color="221F1F"/>
              <w:bottom w:val="single" w:sz="6" w:space="0" w:color="221F1F"/>
              <w:right w:val="single" w:sz="6" w:space="0" w:color="221F1F"/>
            </w:tcBorders>
          </w:tcPr>
          <w:p w:rsidR="00E90A54" w:rsidRPr="00E90A54" w:rsidRDefault="00E90A54" w:rsidP="00E90A54">
            <w:pPr>
              <w:spacing w:before="1"/>
              <w:ind w:left="246" w:right="236" w:firstLine="184"/>
              <w:rPr>
                <w:rFonts w:ascii="Times New Roman" w:eastAsia="Times New Roman" w:hAnsi="Times New Roman" w:cs="Times New Roman"/>
                <w:b/>
                <w:sz w:val="24"/>
              </w:rPr>
            </w:pPr>
            <w:r w:rsidRPr="00E90A54">
              <w:rPr>
                <w:rFonts w:ascii="Times New Roman" w:eastAsia="Times New Roman" w:hAnsi="Times New Roman" w:cs="Times New Roman"/>
                <w:b/>
                <w:sz w:val="24"/>
              </w:rPr>
              <w:t>Человек</w:t>
            </w:r>
            <w:r w:rsidRPr="00E90A54">
              <w:rPr>
                <w:rFonts w:ascii="Times New Roman" w:eastAsia="Times New Roman" w:hAnsi="Times New Roman" w:cs="Times New Roman"/>
                <w:b/>
                <w:spacing w:val="1"/>
                <w:sz w:val="24"/>
              </w:rPr>
              <w:t xml:space="preserve"> </w:t>
            </w:r>
            <w:r w:rsidRPr="00E90A54">
              <w:rPr>
                <w:rFonts w:ascii="Times New Roman" w:eastAsia="Times New Roman" w:hAnsi="Times New Roman" w:cs="Times New Roman"/>
                <w:b/>
                <w:sz w:val="24"/>
              </w:rPr>
              <w:t>и</w:t>
            </w:r>
            <w:r w:rsidRPr="00E90A54">
              <w:rPr>
                <w:rFonts w:ascii="Times New Roman" w:eastAsia="Times New Roman" w:hAnsi="Times New Roman" w:cs="Times New Roman"/>
                <w:b/>
                <w:spacing w:val="-15"/>
                <w:sz w:val="24"/>
              </w:rPr>
              <w:t xml:space="preserve"> </w:t>
            </w:r>
            <w:r w:rsidRPr="00E90A54">
              <w:rPr>
                <w:rFonts w:ascii="Times New Roman" w:eastAsia="Times New Roman" w:hAnsi="Times New Roman" w:cs="Times New Roman"/>
                <w:b/>
                <w:sz w:val="24"/>
              </w:rPr>
              <w:t>общество.</w:t>
            </w:r>
          </w:p>
          <w:p w:rsidR="00E90A54" w:rsidRPr="00E90A54" w:rsidRDefault="00E90A54" w:rsidP="00E90A54">
            <w:pPr>
              <w:ind w:left="640"/>
              <w:rPr>
                <w:rFonts w:ascii="Times New Roman" w:eastAsia="Times New Roman" w:hAnsi="Times New Roman" w:cs="Times New Roman"/>
                <w:b/>
                <w:sz w:val="24"/>
              </w:rPr>
            </w:pPr>
            <w:r w:rsidRPr="00E90A54">
              <w:rPr>
                <w:rFonts w:ascii="Times New Roman" w:eastAsia="Times New Roman" w:hAnsi="Times New Roman" w:cs="Times New Roman"/>
                <w:b/>
                <w:sz w:val="24"/>
              </w:rPr>
              <w:t>19</w:t>
            </w:r>
            <w:r w:rsidRPr="00E90A54">
              <w:rPr>
                <w:rFonts w:ascii="Times New Roman" w:eastAsia="Times New Roman" w:hAnsi="Times New Roman" w:cs="Times New Roman"/>
                <w:b/>
                <w:spacing w:val="-1"/>
                <w:sz w:val="24"/>
              </w:rPr>
              <w:t xml:space="preserve"> </w:t>
            </w:r>
            <w:r w:rsidRPr="00E90A54">
              <w:rPr>
                <w:rFonts w:ascii="Times New Roman" w:eastAsia="Times New Roman" w:hAnsi="Times New Roman" w:cs="Times New Roman"/>
                <w:b/>
                <w:sz w:val="24"/>
              </w:rPr>
              <w:t>ч.</w:t>
            </w:r>
          </w:p>
        </w:tc>
        <w:tc>
          <w:tcPr>
            <w:tcW w:w="4453" w:type="dxa"/>
            <w:tcBorders>
              <w:left w:val="single" w:sz="6" w:space="0" w:color="221F1F"/>
              <w:bottom w:val="single" w:sz="6" w:space="0" w:color="221F1F"/>
            </w:tcBorders>
          </w:tcPr>
          <w:p w:rsidR="00E90A54" w:rsidRPr="00E90A54" w:rsidRDefault="00E90A54" w:rsidP="00E90A54">
            <w:pPr>
              <w:tabs>
                <w:tab w:val="left" w:pos="2135"/>
                <w:tab w:val="left" w:pos="3319"/>
                <w:tab w:val="left" w:pos="3451"/>
              </w:tabs>
              <w:spacing w:before="1"/>
              <w:ind w:left="107" w:right="93"/>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Наша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Родина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Россия,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Российская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Федерация.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Россия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её</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столица</w:t>
            </w:r>
            <w:r w:rsidRPr="00E90A54">
              <w:rPr>
                <w:rFonts w:ascii="Times New Roman" w:eastAsia="Times New Roman" w:hAnsi="Times New Roman" w:cs="Times New Roman"/>
                <w:spacing w:val="61"/>
                <w:sz w:val="24"/>
                <w:lang w:val="ru-RU"/>
              </w:rPr>
              <w:t xml:space="preserve"> </w:t>
            </w:r>
            <w:r w:rsidRPr="00E90A54">
              <w:rPr>
                <w:rFonts w:ascii="Times New Roman" w:eastAsia="Times New Roman" w:hAnsi="Times New Roman" w:cs="Times New Roman"/>
                <w:sz w:val="24"/>
                <w:lang w:val="ru-RU"/>
              </w:rPr>
              <w:t>на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карте.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Государственные</w:t>
            </w:r>
            <w:r w:rsidRPr="00E90A54">
              <w:rPr>
                <w:rFonts w:ascii="Times New Roman" w:eastAsia="Times New Roman" w:hAnsi="Times New Roman" w:cs="Times New Roman"/>
                <w:spacing w:val="61"/>
                <w:sz w:val="24"/>
                <w:lang w:val="ru-RU"/>
              </w:rPr>
              <w:t xml:space="preserve"> </w:t>
            </w:r>
            <w:r w:rsidRPr="00E90A54">
              <w:rPr>
                <w:rFonts w:ascii="Times New Roman" w:eastAsia="Times New Roman" w:hAnsi="Times New Roman" w:cs="Times New Roman"/>
                <w:sz w:val="24"/>
                <w:lang w:val="ru-RU"/>
              </w:rPr>
              <w:t>символы</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России,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символика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своего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региона.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Москва</w:t>
            </w:r>
            <w:r w:rsidRPr="00E90A54">
              <w:rPr>
                <w:rFonts w:ascii="Times New Roman" w:eastAsia="Times New Roman" w:hAnsi="Times New Roman" w:cs="Times New Roman"/>
                <w:sz w:val="24"/>
                <w:lang w:val="ru-RU"/>
              </w:rPr>
              <w:tab/>
              <w:t>-</w:t>
            </w:r>
            <w:r w:rsidRPr="00E90A54">
              <w:rPr>
                <w:rFonts w:ascii="Times New Roman" w:eastAsia="Times New Roman" w:hAnsi="Times New Roman" w:cs="Times New Roman"/>
                <w:sz w:val="24"/>
                <w:lang w:val="ru-RU"/>
              </w:rPr>
              <w:tab/>
            </w:r>
            <w:r w:rsidRPr="00E90A54">
              <w:rPr>
                <w:rFonts w:ascii="Times New Roman" w:eastAsia="Times New Roman" w:hAnsi="Times New Roman" w:cs="Times New Roman"/>
                <w:sz w:val="24"/>
                <w:lang w:val="ru-RU"/>
              </w:rPr>
              <w:tab/>
            </w:r>
            <w:r w:rsidRPr="00E90A54">
              <w:rPr>
                <w:rFonts w:ascii="Times New Roman" w:eastAsia="Times New Roman" w:hAnsi="Times New Roman" w:cs="Times New Roman"/>
                <w:spacing w:val="-1"/>
                <w:sz w:val="24"/>
                <w:lang w:val="ru-RU"/>
              </w:rPr>
              <w:t>столица.</w:t>
            </w:r>
            <w:r w:rsidRPr="00E90A54">
              <w:rPr>
                <w:rFonts w:ascii="Times New Roman" w:eastAsia="Times New Roman" w:hAnsi="Times New Roman" w:cs="Times New Roman"/>
                <w:spacing w:val="-58"/>
                <w:sz w:val="24"/>
                <w:lang w:val="ru-RU"/>
              </w:rPr>
              <w:t xml:space="preserve"> </w:t>
            </w:r>
            <w:r w:rsidRPr="00E90A54">
              <w:rPr>
                <w:rFonts w:ascii="Times New Roman" w:eastAsia="Times New Roman" w:hAnsi="Times New Roman" w:cs="Times New Roman"/>
                <w:sz w:val="24"/>
                <w:lang w:val="ru-RU"/>
              </w:rPr>
              <w:t>Достопримечательности</w:t>
            </w:r>
            <w:r w:rsidRPr="00E90A54">
              <w:rPr>
                <w:rFonts w:ascii="Times New Roman" w:eastAsia="Times New Roman" w:hAnsi="Times New Roman" w:cs="Times New Roman"/>
                <w:sz w:val="24"/>
                <w:lang w:val="ru-RU"/>
              </w:rPr>
              <w:tab/>
            </w:r>
            <w:r w:rsidRPr="00E90A54">
              <w:rPr>
                <w:rFonts w:ascii="Times New Roman" w:eastAsia="Times New Roman" w:hAnsi="Times New Roman" w:cs="Times New Roman"/>
                <w:sz w:val="24"/>
                <w:lang w:val="ru-RU"/>
              </w:rPr>
              <w:tab/>
              <w:t>Москвы.</w:t>
            </w:r>
            <w:r w:rsidRPr="00E90A54">
              <w:rPr>
                <w:rFonts w:ascii="Times New Roman" w:eastAsia="Times New Roman" w:hAnsi="Times New Roman" w:cs="Times New Roman"/>
                <w:spacing w:val="-58"/>
                <w:sz w:val="24"/>
                <w:lang w:val="ru-RU"/>
              </w:rPr>
              <w:t xml:space="preserve"> </w:t>
            </w:r>
            <w:r w:rsidRPr="00E90A54">
              <w:rPr>
                <w:rFonts w:ascii="Times New Roman" w:eastAsia="Times New Roman" w:hAnsi="Times New Roman" w:cs="Times New Roman"/>
                <w:sz w:val="24"/>
                <w:lang w:val="ru-RU"/>
              </w:rPr>
              <w:t>Страницы</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истории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Москвы.</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Города</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России.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Свой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регион</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его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столица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карте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РФ.</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Россия-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многонациональное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государство.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Народы</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России,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их</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традиции,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обычаи,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праздники.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Родной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край,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его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природные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культурные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достопримечательности.</w:t>
            </w:r>
            <w:r w:rsidRPr="00E90A54">
              <w:rPr>
                <w:rFonts w:ascii="Times New Roman" w:eastAsia="Times New Roman" w:hAnsi="Times New Roman" w:cs="Times New Roman"/>
                <w:sz w:val="24"/>
                <w:lang w:val="ru-RU"/>
              </w:rPr>
              <w:tab/>
            </w:r>
            <w:r w:rsidRPr="00E90A54">
              <w:rPr>
                <w:rFonts w:ascii="Times New Roman" w:eastAsia="Times New Roman" w:hAnsi="Times New Roman" w:cs="Times New Roman"/>
                <w:spacing w:val="-1"/>
                <w:sz w:val="24"/>
                <w:lang w:val="ru-RU"/>
              </w:rPr>
              <w:t>Значимые</w:t>
            </w:r>
            <w:r w:rsidRPr="00E90A54">
              <w:rPr>
                <w:rFonts w:ascii="Times New Roman" w:eastAsia="Times New Roman" w:hAnsi="Times New Roman" w:cs="Times New Roman"/>
                <w:spacing w:val="-58"/>
                <w:sz w:val="24"/>
                <w:lang w:val="ru-RU"/>
              </w:rPr>
              <w:t xml:space="preserve"> </w:t>
            </w:r>
            <w:r w:rsidRPr="00E90A54">
              <w:rPr>
                <w:rFonts w:ascii="Times New Roman" w:eastAsia="Times New Roman" w:hAnsi="Times New Roman" w:cs="Times New Roman"/>
                <w:sz w:val="24"/>
                <w:lang w:val="ru-RU"/>
              </w:rPr>
              <w:t>события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истории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родного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края.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Свой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регион</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его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главный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город</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карте.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Хозяйственные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занятия,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профессии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жителей родного края. Значение труда 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жизни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человека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 общества</w:t>
            </w:r>
          </w:p>
        </w:tc>
        <w:tc>
          <w:tcPr>
            <w:tcW w:w="6097" w:type="dxa"/>
            <w:tcBorders>
              <w:bottom w:val="single" w:sz="6" w:space="0" w:color="221F1F"/>
            </w:tcBorders>
          </w:tcPr>
          <w:p w:rsidR="00E90A54" w:rsidRPr="00E90A54" w:rsidRDefault="00E90A54" w:rsidP="00E90A54">
            <w:pPr>
              <w:spacing w:before="1"/>
              <w:ind w:left="109" w:right="94"/>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Рассказ</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учителя, рассматривание иллюстраций, чтение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текстов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федеративном</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устройстве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России,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многонациональном</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составе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населения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страны.</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Игра-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путешествие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теме,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например,</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«Работаем</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экскурсоводами, проводим экскурсии по Москве, Санкт-</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Петербургу».</w:t>
            </w:r>
            <w:r w:rsidRPr="00E90A54">
              <w:rPr>
                <w:rFonts w:ascii="Times New Roman" w:eastAsia="Times New Roman" w:hAnsi="Times New Roman" w:cs="Times New Roman"/>
                <w:spacing w:val="36"/>
                <w:sz w:val="24"/>
                <w:lang w:val="ru-RU"/>
              </w:rPr>
              <w:t xml:space="preserve"> </w:t>
            </w:r>
            <w:r w:rsidRPr="00E90A54">
              <w:rPr>
                <w:rFonts w:ascii="Times New Roman" w:eastAsia="Times New Roman" w:hAnsi="Times New Roman" w:cs="Times New Roman"/>
                <w:sz w:val="24"/>
                <w:lang w:val="ru-RU"/>
              </w:rPr>
              <w:t>Рассказ</w:t>
            </w:r>
            <w:r w:rsidRPr="00E90A54">
              <w:rPr>
                <w:rFonts w:ascii="Times New Roman" w:eastAsia="Times New Roman" w:hAnsi="Times New Roman" w:cs="Times New Roman"/>
                <w:spacing w:val="37"/>
                <w:sz w:val="24"/>
                <w:lang w:val="ru-RU"/>
              </w:rPr>
              <w:t xml:space="preserve"> </w:t>
            </w:r>
            <w:r w:rsidRPr="00E90A54">
              <w:rPr>
                <w:rFonts w:ascii="Times New Roman" w:eastAsia="Times New Roman" w:hAnsi="Times New Roman" w:cs="Times New Roman"/>
                <w:sz w:val="24"/>
                <w:lang w:val="ru-RU"/>
              </w:rPr>
              <w:t>учителя</w:t>
            </w:r>
            <w:r w:rsidRPr="00E90A54">
              <w:rPr>
                <w:rFonts w:ascii="Times New Roman" w:eastAsia="Times New Roman" w:hAnsi="Times New Roman" w:cs="Times New Roman"/>
                <w:spacing w:val="36"/>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36"/>
                <w:sz w:val="24"/>
                <w:lang w:val="ru-RU"/>
              </w:rPr>
              <w:t xml:space="preserve"> </w:t>
            </w:r>
            <w:r w:rsidRPr="00E90A54">
              <w:rPr>
                <w:rFonts w:ascii="Times New Roman" w:eastAsia="Times New Roman" w:hAnsi="Times New Roman" w:cs="Times New Roman"/>
                <w:sz w:val="24"/>
                <w:lang w:val="ru-RU"/>
              </w:rPr>
              <w:t>теме,</w:t>
            </w:r>
            <w:r w:rsidRPr="00E90A54">
              <w:rPr>
                <w:rFonts w:ascii="Times New Roman" w:eastAsia="Times New Roman" w:hAnsi="Times New Roman" w:cs="Times New Roman"/>
                <w:spacing w:val="38"/>
                <w:sz w:val="24"/>
                <w:lang w:val="ru-RU"/>
              </w:rPr>
              <w:t xml:space="preserve"> </w:t>
            </w:r>
            <w:r w:rsidRPr="00E90A54">
              <w:rPr>
                <w:rFonts w:ascii="Times New Roman" w:eastAsia="Times New Roman" w:hAnsi="Times New Roman" w:cs="Times New Roman"/>
                <w:sz w:val="24"/>
                <w:lang w:val="ru-RU"/>
              </w:rPr>
              <w:t>например,</w:t>
            </w:r>
          </w:p>
          <w:p w:rsidR="00E90A54" w:rsidRPr="00E90A54" w:rsidRDefault="00E90A54" w:rsidP="00E90A54">
            <w:pPr>
              <w:spacing w:line="274" w:lineRule="exact"/>
              <w:ind w:left="109"/>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«История</w:t>
            </w:r>
            <w:r w:rsidRPr="00E90A54">
              <w:rPr>
                <w:rFonts w:ascii="Times New Roman" w:eastAsia="Times New Roman" w:hAnsi="Times New Roman" w:cs="Times New Roman"/>
                <w:spacing w:val="-5"/>
                <w:sz w:val="24"/>
                <w:lang w:val="ru-RU"/>
              </w:rPr>
              <w:t xml:space="preserve"> </w:t>
            </w:r>
            <w:r w:rsidRPr="00E90A54">
              <w:rPr>
                <w:rFonts w:ascii="Times New Roman" w:eastAsia="Times New Roman" w:hAnsi="Times New Roman" w:cs="Times New Roman"/>
                <w:sz w:val="24"/>
                <w:lang w:val="ru-RU"/>
              </w:rPr>
              <w:t>возникновения</w:t>
            </w:r>
            <w:r w:rsidRPr="00E90A54">
              <w:rPr>
                <w:rFonts w:ascii="Times New Roman" w:eastAsia="Times New Roman" w:hAnsi="Times New Roman" w:cs="Times New Roman"/>
                <w:spacing w:val="-4"/>
                <w:sz w:val="24"/>
                <w:lang w:val="ru-RU"/>
              </w:rPr>
              <w:t xml:space="preserve"> </w:t>
            </w:r>
            <w:r w:rsidRPr="00E90A54">
              <w:rPr>
                <w:rFonts w:ascii="Times New Roman" w:eastAsia="Times New Roman" w:hAnsi="Times New Roman" w:cs="Times New Roman"/>
                <w:sz w:val="24"/>
                <w:lang w:val="ru-RU"/>
              </w:rPr>
              <w:t>Москвы».</w:t>
            </w:r>
          </w:p>
          <w:p w:rsidR="00E90A54" w:rsidRPr="00E90A54" w:rsidRDefault="00E90A54" w:rsidP="00E90A54">
            <w:pPr>
              <w:ind w:left="109" w:right="98"/>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Работа с картой: Россия, Москва, Санкт-Петербург, наш</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регион</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карте РФ.</w:t>
            </w:r>
          </w:p>
          <w:p w:rsidR="00E90A54" w:rsidRPr="00E90A54" w:rsidRDefault="00E90A54" w:rsidP="00E90A54">
            <w:pPr>
              <w:ind w:left="109" w:right="97"/>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Чтение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текстов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учебника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народах</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России,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об</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их</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традициях,</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обычаях, праздниках.</w:t>
            </w:r>
          </w:p>
          <w:p w:rsidR="00E90A54" w:rsidRPr="00E90A54" w:rsidRDefault="00E90A54" w:rsidP="00E90A54">
            <w:pPr>
              <w:ind w:left="109" w:right="96"/>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Составление сообщения об истории родного края (при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помощи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взрослых,</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использованием</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дополнительных</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источников</w:t>
            </w:r>
            <w:r w:rsidRPr="00E90A54">
              <w:rPr>
                <w:rFonts w:ascii="Times New Roman" w:eastAsia="Times New Roman" w:hAnsi="Times New Roman" w:cs="Times New Roman"/>
                <w:spacing w:val="-4"/>
                <w:sz w:val="24"/>
                <w:lang w:val="ru-RU"/>
              </w:rPr>
              <w:t xml:space="preserve"> </w:t>
            </w:r>
            <w:r w:rsidRPr="00E90A54">
              <w:rPr>
                <w:rFonts w:ascii="Times New Roman" w:eastAsia="Times New Roman" w:hAnsi="Times New Roman" w:cs="Times New Roman"/>
                <w:sz w:val="24"/>
                <w:lang w:val="ru-RU"/>
              </w:rPr>
              <w:t>информации).</w:t>
            </w:r>
          </w:p>
          <w:p w:rsidR="00E90A54" w:rsidRPr="00E90A54" w:rsidRDefault="00E90A54" w:rsidP="00E90A54">
            <w:pPr>
              <w:ind w:left="109" w:right="102"/>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Учебный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диалог</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теме,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например,</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«Зачем</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человек</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трудится?».</w:t>
            </w:r>
          </w:p>
          <w:p w:rsidR="00E90A54" w:rsidRPr="00E90A54" w:rsidRDefault="00E90A54" w:rsidP="00E90A54">
            <w:pPr>
              <w:spacing w:before="1"/>
              <w:ind w:left="109" w:right="95"/>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Дидактическая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игра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теме,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например,</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«Профессии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города</w:t>
            </w:r>
            <w:r w:rsidRPr="00E90A54">
              <w:rPr>
                <w:rFonts w:ascii="Times New Roman" w:eastAsia="Times New Roman" w:hAnsi="Times New Roman" w:cs="Times New Roman"/>
                <w:spacing w:val="24"/>
                <w:sz w:val="24"/>
                <w:lang w:val="ru-RU"/>
              </w:rPr>
              <w:t xml:space="preserve"> </w:t>
            </w:r>
            <w:r w:rsidRPr="00E90A54">
              <w:rPr>
                <w:rFonts w:ascii="Times New Roman" w:eastAsia="Times New Roman" w:hAnsi="Times New Roman" w:cs="Times New Roman"/>
                <w:sz w:val="24"/>
                <w:lang w:val="ru-RU"/>
              </w:rPr>
              <w:t>и</w:t>
            </w:r>
            <w:r w:rsidRPr="00E90A54">
              <w:rPr>
                <w:rFonts w:ascii="Times New Roman" w:eastAsia="Times New Roman" w:hAnsi="Times New Roman" w:cs="Times New Roman"/>
                <w:spacing w:val="27"/>
                <w:sz w:val="24"/>
                <w:lang w:val="ru-RU"/>
              </w:rPr>
              <w:t xml:space="preserve"> </w:t>
            </w:r>
            <w:r w:rsidRPr="00E90A54">
              <w:rPr>
                <w:rFonts w:ascii="Times New Roman" w:eastAsia="Times New Roman" w:hAnsi="Times New Roman" w:cs="Times New Roman"/>
                <w:sz w:val="24"/>
                <w:lang w:val="ru-RU"/>
              </w:rPr>
              <w:t>села».</w:t>
            </w:r>
            <w:r w:rsidRPr="00E90A54">
              <w:rPr>
                <w:rFonts w:ascii="Times New Roman" w:eastAsia="Times New Roman" w:hAnsi="Times New Roman" w:cs="Times New Roman"/>
                <w:spacing w:val="26"/>
                <w:sz w:val="24"/>
                <w:lang w:val="ru-RU"/>
              </w:rPr>
              <w:t xml:space="preserve"> </w:t>
            </w:r>
            <w:r w:rsidRPr="00E90A54">
              <w:rPr>
                <w:rFonts w:ascii="Times New Roman" w:eastAsia="Times New Roman" w:hAnsi="Times New Roman" w:cs="Times New Roman"/>
                <w:sz w:val="24"/>
                <w:lang w:val="ru-RU"/>
              </w:rPr>
              <w:t>Логическая</w:t>
            </w:r>
            <w:r w:rsidRPr="00E90A54">
              <w:rPr>
                <w:rFonts w:ascii="Times New Roman" w:eastAsia="Times New Roman" w:hAnsi="Times New Roman" w:cs="Times New Roman"/>
                <w:spacing w:val="25"/>
                <w:sz w:val="24"/>
                <w:lang w:val="ru-RU"/>
              </w:rPr>
              <w:t xml:space="preserve"> </w:t>
            </w:r>
            <w:r w:rsidRPr="00E90A54">
              <w:rPr>
                <w:rFonts w:ascii="Times New Roman" w:eastAsia="Times New Roman" w:hAnsi="Times New Roman" w:cs="Times New Roman"/>
                <w:sz w:val="24"/>
                <w:lang w:val="ru-RU"/>
              </w:rPr>
              <w:t>задача</w:t>
            </w:r>
            <w:r w:rsidRPr="00E90A54">
              <w:rPr>
                <w:rFonts w:ascii="Times New Roman" w:eastAsia="Times New Roman" w:hAnsi="Times New Roman" w:cs="Times New Roman"/>
                <w:spacing w:val="25"/>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26"/>
                <w:sz w:val="24"/>
                <w:lang w:val="ru-RU"/>
              </w:rPr>
              <w:t xml:space="preserve"> </w:t>
            </w:r>
            <w:r w:rsidRPr="00E90A54">
              <w:rPr>
                <w:rFonts w:ascii="Times New Roman" w:eastAsia="Times New Roman" w:hAnsi="Times New Roman" w:cs="Times New Roman"/>
                <w:sz w:val="24"/>
                <w:lang w:val="ru-RU"/>
              </w:rPr>
              <w:t>теме,</w:t>
            </w:r>
            <w:r w:rsidRPr="00E90A54">
              <w:rPr>
                <w:rFonts w:ascii="Times New Roman" w:eastAsia="Times New Roman" w:hAnsi="Times New Roman" w:cs="Times New Roman"/>
                <w:spacing w:val="25"/>
                <w:sz w:val="24"/>
                <w:lang w:val="ru-RU"/>
              </w:rPr>
              <w:t xml:space="preserve"> </w:t>
            </w:r>
            <w:r w:rsidRPr="00E90A54">
              <w:rPr>
                <w:rFonts w:ascii="Times New Roman" w:eastAsia="Times New Roman" w:hAnsi="Times New Roman" w:cs="Times New Roman"/>
                <w:sz w:val="24"/>
                <w:lang w:val="ru-RU"/>
              </w:rPr>
              <w:t>напри-</w:t>
            </w:r>
            <w:r w:rsidRPr="00E90A54">
              <w:rPr>
                <w:rFonts w:ascii="Times New Roman" w:eastAsia="Times New Roman" w:hAnsi="Times New Roman" w:cs="Times New Roman"/>
                <w:spacing w:val="26"/>
                <w:sz w:val="24"/>
                <w:lang w:val="ru-RU"/>
              </w:rPr>
              <w:t xml:space="preserve"> </w:t>
            </w:r>
            <w:r w:rsidRPr="00E90A54">
              <w:rPr>
                <w:rFonts w:ascii="Times New Roman" w:eastAsia="Times New Roman" w:hAnsi="Times New Roman" w:cs="Times New Roman"/>
                <w:sz w:val="24"/>
                <w:lang w:val="ru-RU"/>
              </w:rPr>
              <w:t>мер,</w:t>
            </w:r>
          </w:p>
          <w:p w:rsidR="00E90A54" w:rsidRPr="00E90A54" w:rsidRDefault="00E90A54" w:rsidP="00E90A54">
            <w:pPr>
              <w:ind w:left="109" w:right="100"/>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«Разделим картинки на три группы: профессии, которые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есть</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только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городе;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профессии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села;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профессии,</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которые</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есть</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 в</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селе, и 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городе»</w:t>
            </w:r>
          </w:p>
        </w:tc>
        <w:tc>
          <w:tcPr>
            <w:tcW w:w="2976" w:type="dxa"/>
          </w:tcPr>
          <w:p w:rsidR="00E90A54" w:rsidRPr="00E90A54" w:rsidRDefault="00E90A54" w:rsidP="00E90A54">
            <w:pPr>
              <w:spacing w:before="1"/>
              <w:ind w:left="142" w:right="175"/>
              <w:rPr>
                <w:rFonts w:ascii="Times New Roman" w:eastAsia="Times New Roman" w:hAnsi="Times New Roman" w:cs="Times New Roman"/>
                <w:sz w:val="24"/>
              </w:rPr>
            </w:pPr>
            <w:hyperlink r:id="rId49">
              <w:r w:rsidRPr="00E90A54">
                <w:rPr>
                  <w:rFonts w:ascii="Times New Roman" w:eastAsia="Times New Roman" w:hAnsi="Times New Roman" w:cs="Times New Roman"/>
                  <w:color w:val="0462C1"/>
                  <w:sz w:val="24"/>
                  <w:u w:val="single" w:color="0462C1"/>
                </w:rPr>
                <w:t>https://rosuchebnik.ru/meto</w:t>
              </w:r>
            </w:hyperlink>
            <w:r w:rsidRPr="00E90A54">
              <w:rPr>
                <w:rFonts w:ascii="Times New Roman" w:eastAsia="Times New Roman" w:hAnsi="Times New Roman" w:cs="Times New Roman"/>
                <w:color w:val="0462C1"/>
                <w:spacing w:val="-58"/>
                <w:sz w:val="24"/>
              </w:rPr>
              <w:t xml:space="preserve"> </w:t>
            </w:r>
            <w:hyperlink r:id="rId50">
              <w:r w:rsidRPr="00E90A54">
                <w:rPr>
                  <w:rFonts w:ascii="Times New Roman" w:eastAsia="Times New Roman" w:hAnsi="Times New Roman" w:cs="Times New Roman"/>
                  <w:color w:val="0462C1"/>
                  <w:sz w:val="24"/>
                  <w:u w:val="single" w:color="0462C1"/>
                </w:rPr>
                <w:t>dicheskaja-</w:t>
              </w:r>
            </w:hyperlink>
            <w:r w:rsidRPr="00E90A54">
              <w:rPr>
                <w:rFonts w:ascii="Times New Roman" w:eastAsia="Times New Roman" w:hAnsi="Times New Roman" w:cs="Times New Roman"/>
                <w:color w:val="0462C1"/>
                <w:spacing w:val="1"/>
                <w:sz w:val="24"/>
              </w:rPr>
              <w:t xml:space="preserve"> </w:t>
            </w:r>
            <w:hyperlink r:id="rId51">
              <w:r w:rsidRPr="00E90A54">
                <w:rPr>
                  <w:rFonts w:ascii="Times New Roman" w:eastAsia="Times New Roman" w:hAnsi="Times New Roman" w:cs="Times New Roman"/>
                  <w:color w:val="0462C1"/>
                  <w:sz w:val="24"/>
                  <w:u w:val="single" w:color="0462C1"/>
                </w:rPr>
                <w:t>pomosch/nachalnoe-</w:t>
              </w:r>
            </w:hyperlink>
            <w:r w:rsidRPr="00E90A54">
              <w:rPr>
                <w:rFonts w:ascii="Times New Roman" w:eastAsia="Times New Roman" w:hAnsi="Times New Roman" w:cs="Times New Roman"/>
                <w:color w:val="0462C1"/>
                <w:spacing w:val="1"/>
                <w:sz w:val="24"/>
              </w:rPr>
              <w:t xml:space="preserve"> </w:t>
            </w:r>
            <w:hyperlink r:id="rId52">
              <w:r w:rsidRPr="00E90A54">
                <w:rPr>
                  <w:rFonts w:ascii="Times New Roman" w:eastAsia="Times New Roman" w:hAnsi="Times New Roman" w:cs="Times New Roman"/>
                  <w:color w:val="0462C1"/>
                  <w:sz w:val="24"/>
                  <w:u w:val="single" w:color="0462C1"/>
                </w:rPr>
                <w:t>obrazovanie/</w:t>
              </w:r>
            </w:hyperlink>
          </w:p>
          <w:p w:rsidR="00E90A54" w:rsidRPr="00E90A54" w:rsidRDefault="00E90A54" w:rsidP="00E90A54">
            <w:pPr>
              <w:ind w:left="63" w:right="190" w:firstLine="79"/>
              <w:rPr>
                <w:rFonts w:ascii="Times New Roman" w:eastAsia="Times New Roman" w:hAnsi="Times New Roman" w:cs="Times New Roman"/>
                <w:sz w:val="24"/>
              </w:rPr>
            </w:pPr>
            <w:hyperlink r:id="rId53">
              <w:r w:rsidRPr="00E90A54">
                <w:rPr>
                  <w:rFonts w:ascii="Times New Roman" w:eastAsia="Times New Roman" w:hAnsi="Times New Roman" w:cs="Times New Roman"/>
                  <w:color w:val="0462C1"/>
                  <w:sz w:val="24"/>
                  <w:u w:val="single" w:color="0462C1"/>
                </w:rPr>
                <w:t>http://school-</w:t>
              </w:r>
            </w:hyperlink>
            <w:r w:rsidRPr="00E90A54">
              <w:rPr>
                <w:rFonts w:ascii="Times New Roman" w:eastAsia="Times New Roman" w:hAnsi="Times New Roman" w:cs="Times New Roman"/>
                <w:color w:val="0462C1"/>
                <w:spacing w:val="1"/>
                <w:sz w:val="24"/>
              </w:rPr>
              <w:t xml:space="preserve"> </w:t>
            </w:r>
            <w:hyperlink r:id="rId54">
              <w:r w:rsidRPr="00E90A54">
                <w:rPr>
                  <w:rFonts w:ascii="Times New Roman" w:eastAsia="Times New Roman" w:hAnsi="Times New Roman" w:cs="Times New Roman"/>
                  <w:color w:val="0462C1"/>
                  <w:sz w:val="24"/>
                  <w:u w:val="single" w:color="0462C1"/>
                </w:rPr>
                <w:t>collection.edu.ru/</w:t>
              </w:r>
            </w:hyperlink>
            <w:r w:rsidRPr="00E90A54">
              <w:rPr>
                <w:rFonts w:ascii="Times New Roman" w:eastAsia="Times New Roman" w:hAnsi="Times New Roman" w:cs="Times New Roman"/>
                <w:color w:val="0462C1"/>
                <w:spacing w:val="1"/>
                <w:sz w:val="24"/>
              </w:rPr>
              <w:t xml:space="preserve"> </w:t>
            </w:r>
            <w:hyperlink r:id="rId55">
              <w:r w:rsidRPr="00E90A54">
                <w:rPr>
                  <w:rFonts w:ascii="Times New Roman" w:eastAsia="Times New Roman" w:hAnsi="Times New Roman" w:cs="Times New Roman"/>
                  <w:color w:val="0462C1"/>
                  <w:sz w:val="24"/>
                  <w:u w:val="single" w:color="0462C1"/>
                </w:rPr>
                <w:t>https://infourok.ru/</w:t>
              </w:r>
            </w:hyperlink>
            <w:r w:rsidRPr="00E90A54">
              <w:rPr>
                <w:rFonts w:ascii="Times New Roman" w:eastAsia="Times New Roman" w:hAnsi="Times New Roman" w:cs="Times New Roman"/>
                <w:color w:val="0462C1"/>
                <w:spacing w:val="1"/>
                <w:sz w:val="24"/>
              </w:rPr>
              <w:t xml:space="preserve"> </w:t>
            </w:r>
            <w:hyperlink r:id="rId56">
              <w:r w:rsidRPr="00E90A54">
                <w:rPr>
                  <w:rFonts w:ascii="Times New Roman" w:eastAsia="Times New Roman" w:hAnsi="Times New Roman" w:cs="Times New Roman"/>
                  <w:color w:val="0462C1"/>
                  <w:sz w:val="24"/>
                  <w:u w:val="single" w:color="0462C1"/>
                </w:rPr>
                <w:t>https://uchi.ru/</w:t>
              </w:r>
            </w:hyperlink>
            <w:r w:rsidRPr="00E90A54">
              <w:rPr>
                <w:rFonts w:ascii="Times New Roman" w:eastAsia="Times New Roman" w:hAnsi="Times New Roman" w:cs="Times New Roman"/>
                <w:color w:val="0462C1"/>
                <w:spacing w:val="1"/>
                <w:sz w:val="24"/>
              </w:rPr>
              <w:t xml:space="preserve"> </w:t>
            </w:r>
            <w:hyperlink r:id="rId57">
              <w:r w:rsidRPr="00E90A54">
                <w:rPr>
                  <w:rFonts w:ascii="Times New Roman" w:eastAsia="Times New Roman" w:hAnsi="Times New Roman" w:cs="Times New Roman"/>
                  <w:color w:val="0087CC"/>
                  <w:sz w:val="24"/>
                  <w:u w:val="single" w:color="0087CC"/>
                </w:rPr>
                <w:t>http://elementy.ru/email</w:t>
              </w:r>
            </w:hyperlink>
            <w:r w:rsidRPr="00E90A54">
              <w:rPr>
                <w:rFonts w:ascii="Times New Roman" w:eastAsia="Times New Roman" w:hAnsi="Times New Roman" w:cs="Times New Roman"/>
                <w:color w:val="0087CC"/>
                <w:spacing w:val="1"/>
                <w:sz w:val="24"/>
              </w:rPr>
              <w:t xml:space="preserve"> </w:t>
            </w:r>
            <w:hyperlink r:id="rId58">
              <w:r w:rsidRPr="00E90A54">
                <w:rPr>
                  <w:rFonts w:ascii="Times New Roman" w:eastAsia="Times New Roman" w:hAnsi="Times New Roman" w:cs="Times New Roman"/>
                  <w:color w:val="0087CC"/>
                  <w:sz w:val="24"/>
                  <w:u w:val="single" w:color="0087CC"/>
                </w:rPr>
                <w:t>http://clow.ru</w:t>
              </w:r>
            </w:hyperlink>
            <w:r w:rsidRPr="00E90A54">
              <w:rPr>
                <w:rFonts w:ascii="Times New Roman" w:eastAsia="Times New Roman" w:hAnsi="Times New Roman" w:cs="Times New Roman"/>
                <w:color w:val="0087CC"/>
                <w:spacing w:val="1"/>
                <w:sz w:val="24"/>
              </w:rPr>
              <w:t xml:space="preserve"> </w:t>
            </w:r>
            <w:hyperlink r:id="rId59">
              <w:r w:rsidRPr="00E90A54">
                <w:rPr>
                  <w:rFonts w:ascii="Times New Roman" w:eastAsia="Times New Roman" w:hAnsi="Times New Roman" w:cs="Times New Roman"/>
                  <w:color w:val="0087CC"/>
                  <w:sz w:val="24"/>
                  <w:u w:val="single" w:color="0087CC"/>
                </w:rPr>
                <w:t>http://GeoMan.ru</w:t>
              </w:r>
            </w:hyperlink>
            <w:r w:rsidRPr="00E90A54">
              <w:rPr>
                <w:rFonts w:ascii="Times New Roman" w:eastAsia="Times New Roman" w:hAnsi="Times New Roman" w:cs="Times New Roman"/>
                <w:color w:val="0087CC"/>
                <w:spacing w:val="1"/>
                <w:sz w:val="24"/>
              </w:rPr>
              <w:t xml:space="preserve"> </w:t>
            </w:r>
            <w:hyperlink r:id="rId60">
              <w:r w:rsidRPr="00E90A54">
                <w:rPr>
                  <w:rFonts w:ascii="Times New Roman" w:eastAsia="Times New Roman" w:hAnsi="Times New Roman" w:cs="Times New Roman"/>
                  <w:color w:val="0087CC"/>
                  <w:sz w:val="24"/>
                  <w:u w:val="single" w:color="0087CC"/>
                </w:rPr>
                <w:t>http://nation.geoman.ru</w:t>
              </w:r>
            </w:hyperlink>
            <w:r w:rsidRPr="00E90A54">
              <w:rPr>
                <w:rFonts w:ascii="Times New Roman" w:eastAsia="Times New Roman" w:hAnsi="Times New Roman" w:cs="Times New Roman"/>
                <w:color w:val="0087CC"/>
                <w:spacing w:val="1"/>
                <w:sz w:val="24"/>
              </w:rPr>
              <w:t xml:space="preserve"> </w:t>
            </w:r>
            <w:hyperlink r:id="rId61">
              <w:r w:rsidRPr="00E90A54">
                <w:rPr>
                  <w:rFonts w:ascii="Times New Roman" w:eastAsia="Times New Roman" w:hAnsi="Times New Roman" w:cs="Times New Roman"/>
                  <w:color w:val="0087CC"/>
                  <w:sz w:val="24"/>
                  <w:u w:val="single" w:color="0087CC"/>
                </w:rPr>
                <w:t>http://animal.geoman.ru</w:t>
              </w:r>
            </w:hyperlink>
            <w:r w:rsidRPr="00E90A54">
              <w:rPr>
                <w:rFonts w:ascii="Times New Roman" w:eastAsia="Times New Roman" w:hAnsi="Times New Roman" w:cs="Times New Roman"/>
                <w:color w:val="0087CC"/>
                <w:spacing w:val="1"/>
                <w:sz w:val="24"/>
              </w:rPr>
              <w:t xml:space="preserve"> </w:t>
            </w:r>
            <w:hyperlink r:id="rId62">
              <w:r w:rsidRPr="00E90A54">
                <w:rPr>
                  <w:rFonts w:ascii="Times New Roman" w:eastAsia="Times New Roman" w:hAnsi="Times New Roman" w:cs="Times New Roman"/>
                  <w:color w:val="0087CC"/>
                  <w:sz w:val="24"/>
                  <w:u w:val="single" w:color="0087CC"/>
                </w:rPr>
                <w:t>http://www.apus.ru/site.xp</w:t>
              </w:r>
            </w:hyperlink>
            <w:r w:rsidRPr="00E90A54">
              <w:rPr>
                <w:rFonts w:ascii="Times New Roman" w:eastAsia="Times New Roman" w:hAnsi="Times New Roman" w:cs="Times New Roman"/>
                <w:color w:val="0087CC"/>
                <w:spacing w:val="1"/>
                <w:sz w:val="24"/>
              </w:rPr>
              <w:t xml:space="preserve"> </w:t>
            </w:r>
            <w:hyperlink r:id="rId63">
              <w:r w:rsidRPr="00E90A54">
                <w:rPr>
                  <w:rFonts w:ascii="Times New Roman" w:eastAsia="Times New Roman" w:hAnsi="Times New Roman" w:cs="Times New Roman"/>
                  <w:color w:val="0087CC"/>
                  <w:sz w:val="24"/>
                  <w:u w:val="single" w:color="0087CC"/>
                </w:rPr>
                <w:t>http://bird.geoman.ru</w:t>
              </w:r>
            </w:hyperlink>
            <w:r w:rsidRPr="00E90A54">
              <w:rPr>
                <w:rFonts w:ascii="Times New Roman" w:eastAsia="Times New Roman" w:hAnsi="Times New Roman" w:cs="Times New Roman"/>
                <w:color w:val="0087CC"/>
                <w:spacing w:val="1"/>
                <w:sz w:val="24"/>
              </w:rPr>
              <w:t xml:space="preserve"> </w:t>
            </w:r>
            <w:hyperlink r:id="rId64">
              <w:r w:rsidRPr="00E90A54">
                <w:rPr>
                  <w:rFonts w:ascii="Times New Roman" w:eastAsia="Times New Roman" w:hAnsi="Times New Roman" w:cs="Times New Roman"/>
                  <w:color w:val="0087CC"/>
                  <w:sz w:val="24"/>
                  <w:u w:val="single" w:color="0087CC"/>
                </w:rPr>
                <w:t>http://invertebrates.geoman.</w:t>
              </w:r>
            </w:hyperlink>
            <w:r w:rsidRPr="00E90A54">
              <w:rPr>
                <w:rFonts w:ascii="Times New Roman" w:eastAsia="Times New Roman" w:hAnsi="Times New Roman" w:cs="Times New Roman"/>
                <w:color w:val="0087CC"/>
                <w:spacing w:val="-57"/>
                <w:sz w:val="24"/>
              </w:rPr>
              <w:t xml:space="preserve"> </w:t>
            </w:r>
            <w:hyperlink r:id="rId65">
              <w:r w:rsidRPr="00E90A54">
                <w:rPr>
                  <w:rFonts w:ascii="Times New Roman" w:eastAsia="Times New Roman" w:hAnsi="Times New Roman" w:cs="Times New Roman"/>
                  <w:color w:val="0087CC"/>
                  <w:sz w:val="24"/>
                  <w:u w:val="single" w:color="0087CC"/>
                </w:rPr>
                <w:t>ru</w:t>
              </w:r>
            </w:hyperlink>
            <w:r w:rsidRPr="00E90A54">
              <w:rPr>
                <w:rFonts w:ascii="Times New Roman" w:eastAsia="Times New Roman" w:hAnsi="Times New Roman" w:cs="Times New Roman"/>
                <w:color w:val="0087CC"/>
                <w:spacing w:val="1"/>
                <w:sz w:val="24"/>
              </w:rPr>
              <w:t xml:space="preserve"> </w:t>
            </w:r>
            <w:hyperlink r:id="rId66">
              <w:r w:rsidRPr="00E90A54">
                <w:rPr>
                  <w:rFonts w:ascii="Times New Roman" w:eastAsia="Times New Roman" w:hAnsi="Times New Roman" w:cs="Times New Roman"/>
                  <w:color w:val="0087CC"/>
                  <w:sz w:val="24"/>
                  <w:u w:val="single" w:color="0087CC"/>
                </w:rPr>
                <w:t>http://www.laddition.com</w:t>
              </w:r>
            </w:hyperlink>
            <w:r w:rsidRPr="00E90A54">
              <w:rPr>
                <w:rFonts w:ascii="Times New Roman" w:eastAsia="Times New Roman" w:hAnsi="Times New Roman" w:cs="Times New Roman"/>
                <w:color w:val="0087CC"/>
                <w:spacing w:val="1"/>
                <w:sz w:val="24"/>
              </w:rPr>
              <w:t xml:space="preserve"> </w:t>
            </w:r>
            <w:hyperlink r:id="rId67">
              <w:r w:rsidRPr="00E90A54">
                <w:rPr>
                  <w:rFonts w:ascii="Times New Roman" w:eastAsia="Times New Roman" w:hAnsi="Times New Roman" w:cs="Times New Roman"/>
                  <w:color w:val="0087CC"/>
                  <w:sz w:val="24"/>
                  <w:u w:val="single" w:color="0087CC"/>
                </w:rPr>
                <w:t>http://fish.geoman.ru</w:t>
              </w:r>
            </w:hyperlink>
            <w:r w:rsidRPr="00E90A54">
              <w:rPr>
                <w:rFonts w:ascii="Times New Roman" w:eastAsia="Times New Roman" w:hAnsi="Times New Roman" w:cs="Times New Roman"/>
                <w:color w:val="0087CC"/>
                <w:spacing w:val="1"/>
                <w:sz w:val="24"/>
              </w:rPr>
              <w:t xml:space="preserve"> </w:t>
            </w:r>
            <w:hyperlink r:id="rId68">
              <w:r w:rsidRPr="00E90A54">
                <w:rPr>
                  <w:rFonts w:ascii="Times New Roman" w:eastAsia="Times New Roman" w:hAnsi="Times New Roman" w:cs="Times New Roman"/>
                  <w:color w:val="0462C1"/>
                  <w:sz w:val="24"/>
                  <w:u w:val="single" w:color="0462C1"/>
                </w:rPr>
                <w:t>http://plant.geoman.ru</w:t>
              </w:r>
            </w:hyperlink>
            <w:r w:rsidRPr="00E90A54">
              <w:rPr>
                <w:rFonts w:ascii="Times New Roman" w:eastAsia="Times New Roman" w:hAnsi="Times New Roman" w:cs="Times New Roman"/>
                <w:color w:val="0462C1"/>
                <w:spacing w:val="1"/>
                <w:sz w:val="24"/>
              </w:rPr>
              <w:t xml:space="preserve"> </w:t>
            </w:r>
            <w:hyperlink r:id="rId69">
              <w:r w:rsidRPr="00E90A54">
                <w:rPr>
                  <w:rFonts w:ascii="Times New Roman" w:eastAsia="Times New Roman" w:hAnsi="Times New Roman" w:cs="Times New Roman"/>
                  <w:color w:val="0087CC"/>
                  <w:sz w:val="24"/>
                  <w:u w:val="single" w:color="0087CC"/>
                </w:rPr>
                <w:t>http://forest.geoman.ru</w:t>
              </w:r>
            </w:hyperlink>
            <w:r w:rsidRPr="00E90A54">
              <w:rPr>
                <w:rFonts w:ascii="Times New Roman" w:eastAsia="Times New Roman" w:hAnsi="Times New Roman" w:cs="Times New Roman"/>
                <w:color w:val="0087CC"/>
                <w:spacing w:val="1"/>
                <w:sz w:val="24"/>
              </w:rPr>
              <w:t xml:space="preserve"> </w:t>
            </w:r>
            <w:hyperlink r:id="rId70">
              <w:r w:rsidRPr="00E90A54">
                <w:rPr>
                  <w:rFonts w:ascii="Times New Roman" w:eastAsia="Times New Roman" w:hAnsi="Times New Roman" w:cs="Times New Roman"/>
                  <w:color w:val="0087CC"/>
                  <w:sz w:val="24"/>
                  <w:u w:val="single" w:color="0087CC"/>
                </w:rPr>
                <w:t>http://Historic.Ru</w:t>
              </w:r>
            </w:hyperlink>
            <w:r w:rsidRPr="00E90A54">
              <w:rPr>
                <w:rFonts w:ascii="Times New Roman" w:eastAsia="Times New Roman" w:hAnsi="Times New Roman" w:cs="Times New Roman"/>
                <w:color w:val="0087CC"/>
                <w:spacing w:val="1"/>
                <w:sz w:val="24"/>
              </w:rPr>
              <w:t xml:space="preserve"> </w:t>
            </w:r>
            <w:hyperlink r:id="rId71">
              <w:r w:rsidRPr="00E90A54">
                <w:rPr>
                  <w:rFonts w:ascii="Times New Roman" w:eastAsia="Times New Roman" w:hAnsi="Times New Roman" w:cs="Times New Roman"/>
                  <w:color w:val="0462C1"/>
                  <w:sz w:val="24"/>
                  <w:u w:val="single" w:color="0462C1"/>
                </w:rPr>
                <w:t>http://www.bigpi.biysk.ru/e</w:t>
              </w:r>
            </w:hyperlink>
            <w:r w:rsidRPr="00E90A54">
              <w:rPr>
                <w:rFonts w:ascii="Times New Roman" w:eastAsia="Times New Roman" w:hAnsi="Times New Roman" w:cs="Times New Roman"/>
                <w:color w:val="0462C1"/>
                <w:spacing w:val="1"/>
                <w:sz w:val="24"/>
              </w:rPr>
              <w:t xml:space="preserve"> </w:t>
            </w:r>
            <w:hyperlink r:id="rId72">
              <w:r w:rsidRPr="00E90A54">
                <w:rPr>
                  <w:rFonts w:ascii="Times New Roman" w:eastAsia="Times New Roman" w:hAnsi="Times New Roman" w:cs="Times New Roman"/>
                  <w:color w:val="0462C1"/>
                  <w:sz w:val="24"/>
                  <w:u w:val="single" w:color="0462C1"/>
                </w:rPr>
                <w:t>ncicl</w:t>
              </w:r>
            </w:hyperlink>
          </w:p>
          <w:p w:rsidR="00E90A54" w:rsidRPr="00E90A54" w:rsidRDefault="00E90A54" w:rsidP="00E90A54">
            <w:pPr>
              <w:spacing w:line="270" w:lineRule="atLeast"/>
              <w:ind w:left="85" w:firstLine="21"/>
              <w:rPr>
                <w:rFonts w:ascii="Times New Roman" w:eastAsia="Times New Roman" w:hAnsi="Times New Roman" w:cs="Times New Roman"/>
                <w:sz w:val="24"/>
              </w:rPr>
            </w:pPr>
            <w:hyperlink r:id="rId73">
              <w:r w:rsidRPr="00E90A54">
                <w:rPr>
                  <w:rFonts w:ascii="Times New Roman" w:eastAsia="Times New Roman" w:hAnsi="Times New Roman" w:cs="Times New Roman"/>
                  <w:color w:val="0087CC"/>
                  <w:sz w:val="24"/>
                  <w:u w:val="single" w:color="0087CC"/>
                </w:rPr>
                <w:t>http://school-</w:t>
              </w:r>
            </w:hyperlink>
            <w:r w:rsidRPr="00E90A54">
              <w:rPr>
                <w:rFonts w:ascii="Times New Roman" w:eastAsia="Times New Roman" w:hAnsi="Times New Roman" w:cs="Times New Roman"/>
                <w:color w:val="0087CC"/>
                <w:spacing w:val="1"/>
                <w:sz w:val="24"/>
              </w:rPr>
              <w:t xml:space="preserve"> </w:t>
            </w:r>
            <w:hyperlink r:id="rId74">
              <w:r w:rsidRPr="00E90A54">
                <w:rPr>
                  <w:rFonts w:ascii="Times New Roman" w:eastAsia="Times New Roman" w:hAnsi="Times New Roman" w:cs="Times New Roman"/>
                  <w:color w:val="0087CC"/>
                  <w:sz w:val="24"/>
                  <w:u w:val="single" w:color="0087CC"/>
                </w:rPr>
                <w:t>collection.edu.ru</w:t>
              </w:r>
            </w:hyperlink>
            <w:r w:rsidRPr="00E90A54">
              <w:rPr>
                <w:rFonts w:ascii="Times New Roman" w:eastAsia="Times New Roman" w:hAnsi="Times New Roman" w:cs="Times New Roman"/>
                <w:color w:val="0087CC"/>
                <w:spacing w:val="1"/>
                <w:sz w:val="24"/>
              </w:rPr>
              <w:t xml:space="preserve"> </w:t>
            </w:r>
            <w:hyperlink r:id="rId75">
              <w:r w:rsidRPr="00E90A54">
                <w:rPr>
                  <w:rFonts w:ascii="Times New Roman" w:eastAsia="Times New Roman" w:hAnsi="Times New Roman" w:cs="Times New Roman"/>
                  <w:color w:val="0087CC"/>
                  <w:sz w:val="24"/>
                  <w:u w:val="single" w:color="0087CC"/>
                </w:rPr>
                <w:t>http://nachalka.info</w:t>
              </w:r>
            </w:hyperlink>
            <w:r w:rsidRPr="00E90A54">
              <w:rPr>
                <w:rFonts w:ascii="Times New Roman" w:eastAsia="Times New Roman" w:hAnsi="Times New Roman" w:cs="Times New Roman"/>
                <w:color w:val="0087CC"/>
                <w:spacing w:val="1"/>
                <w:sz w:val="24"/>
              </w:rPr>
              <w:t xml:space="preserve"> </w:t>
            </w:r>
            <w:hyperlink r:id="rId76">
              <w:r w:rsidRPr="00E90A54">
                <w:rPr>
                  <w:rFonts w:ascii="Times New Roman" w:eastAsia="Times New Roman" w:hAnsi="Times New Roman" w:cs="Times New Roman"/>
                  <w:color w:val="0462C1"/>
                  <w:spacing w:val="-1"/>
                  <w:sz w:val="24"/>
                  <w:u w:val="single" w:color="0462C1"/>
                </w:rPr>
                <w:t>http://www.openclass.ru</w:t>
              </w:r>
            </w:hyperlink>
            <w:r w:rsidRPr="00E90A54">
              <w:rPr>
                <w:rFonts w:ascii="Times New Roman" w:eastAsia="Times New Roman" w:hAnsi="Times New Roman" w:cs="Times New Roman"/>
                <w:color w:val="0462C1"/>
                <w:spacing w:val="-57"/>
                <w:sz w:val="24"/>
              </w:rPr>
              <w:t xml:space="preserve"> </w:t>
            </w:r>
            <w:hyperlink r:id="rId77">
              <w:r w:rsidRPr="00E90A54">
                <w:rPr>
                  <w:rFonts w:ascii="Times New Roman" w:eastAsia="Times New Roman" w:hAnsi="Times New Roman" w:cs="Times New Roman"/>
                  <w:color w:val="0087CC"/>
                  <w:sz w:val="24"/>
                  <w:u w:val="single" w:color="0087CC"/>
                </w:rPr>
                <w:t>http://www.classmag.ru</w:t>
              </w:r>
            </w:hyperlink>
            <w:r w:rsidRPr="00E90A54">
              <w:rPr>
                <w:rFonts w:ascii="Times New Roman" w:eastAsia="Times New Roman" w:hAnsi="Times New Roman" w:cs="Times New Roman"/>
                <w:color w:val="0087CC"/>
                <w:spacing w:val="-57"/>
                <w:sz w:val="24"/>
              </w:rPr>
              <w:t xml:space="preserve"> </w:t>
            </w:r>
            <w:hyperlink r:id="rId78">
              <w:r w:rsidRPr="00E90A54">
                <w:rPr>
                  <w:rFonts w:ascii="Times New Roman" w:eastAsia="Times New Roman" w:hAnsi="Times New Roman" w:cs="Times New Roman"/>
                  <w:color w:val="0087CC"/>
                  <w:sz w:val="24"/>
                  <w:u w:val="single" w:color="0087CC"/>
                </w:rPr>
                <w:t>http://www.zavuch.info</w:t>
              </w:r>
            </w:hyperlink>
          </w:p>
        </w:tc>
      </w:tr>
    </w:tbl>
    <w:p w:rsidR="00E90A54" w:rsidRPr="00E90A54" w:rsidRDefault="00E90A54" w:rsidP="00E90A54">
      <w:pPr>
        <w:widowControl w:val="0"/>
        <w:autoSpaceDE w:val="0"/>
        <w:autoSpaceDN w:val="0"/>
        <w:spacing w:after="0" w:line="270" w:lineRule="atLeast"/>
        <w:rPr>
          <w:rFonts w:ascii="Times New Roman" w:eastAsia="Times New Roman" w:hAnsi="Times New Roman" w:cs="Times New Roman"/>
          <w:sz w:val="24"/>
          <w:lang w:val="en-US"/>
        </w:rPr>
        <w:sectPr w:rsidR="00E90A54" w:rsidRPr="00E90A54">
          <w:pgSz w:w="16840" w:h="11910" w:orient="landscape"/>
          <w:pgMar w:top="780" w:right="520" w:bottom="1120" w:left="200" w:header="0" w:footer="920"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4"/>
        <w:gridCol w:w="1779"/>
        <w:gridCol w:w="4453"/>
        <w:gridCol w:w="6097"/>
        <w:gridCol w:w="2976"/>
      </w:tblGrid>
      <w:tr w:rsidR="00E90A54" w:rsidRPr="00E90A54" w:rsidTr="00EF0B46">
        <w:trPr>
          <w:trHeight w:val="3864"/>
        </w:trPr>
        <w:tc>
          <w:tcPr>
            <w:tcW w:w="574" w:type="dxa"/>
            <w:tcBorders>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4"/>
              </w:rPr>
            </w:pPr>
          </w:p>
        </w:tc>
        <w:tc>
          <w:tcPr>
            <w:tcW w:w="1779" w:type="dxa"/>
            <w:tcBorders>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4"/>
              </w:rPr>
            </w:pPr>
          </w:p>
        </w:tc>
        <w:tc>
          <w:tcPr>
            <w:tcW w:w="4453" w:type="dxa"/>
            <w:tcBorders>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4"/>
              </w:rPr>
            </w:pPr>
          </w:p>
        </w:tc>
        <w:tc>
          <w:tcPr>
            <w:tcW w:w="6097" w:type="dxa"/>
            <w:tcBorders>
              <w:bottom w:val="single" w:sz="6" w:space="0" w:color="221F1F"/>
            </w:tcBorders>
          </w:tcPr>
          <w:p w:rsidR="00E90A54" w:rsidRPr="00E90A54" w:rsidRDefault="00E90A54" w:rsidP="00E90A54">
            <w:pPr>
              <w:rPr>
                <w:rFonts w:ascii="Times New Roman" w:eastAsia="Times New Roman" w:hAnsi="Times New Roman" w:cs="Times New Roman"/>
                <w:sz w:val="24"/>
              </w:rPr>
            </w:pPr>
          </w:p>
        </w:tc>
        <w:tc>
          <w:tcPr>
            <w:tcW w:w="2976" w:type="dxa"/>
          </w:tcPr>
          <w:p w:rsidR="00E90A54" w:rsidRPr="00E90A54" w:rsidRDefault="00E90A54" w:rsidP="00E90A54">
            <w:pPr>
              <w:ind w:left="106" w:right="169" w:hanging="22"/>
              <w:rPr>
                <w:rFonts w:ascii="Times New Roman" w:eastAsia="Times New Roman" w:hAnsi="Times New Roman" w:cs="Times New Roman"/>
                <w:sz w:val="24"/>
              </w:rPr>
            </w:pPr>
            <w:hyperlink r:id="rId79">
              <w:r w:rsidRPr="00E90A54">
                <w:rPr>
                  <w:rFonts w:ascii="Times New Roman" w:eastAsia="Times New Roman" w:hAnsi="Times New Roman" w:cs="Times New Roman"/>
                  <w:color w:val="0462C1"/>
                  <w:sz w:val="24"/>
                  <w:u w:val="single" w:color="0462C1"/>
                </w:rPr>
                <w:t>http://www.mat-reshka.com</w:t>
              </w:r>
            </w:hyperlink>
            <w:r w:rsidRPr="00E90A54">
              <w:rPr>
                <w:rFonts w:ascii="Times New Roman" w:eastAsia="Times New Roman" w:hAnsi="Times New Roman" w:cs="Times New Roman"/>
                <w:color w:val="0462C1"/>
                <w:spacing w:val="-57"/>
                <w:sz w:val="24"/>
              </w:rPr>
              <w:t xml:space="preserve"> </w:t>
            </w:r>
            <w:hyperlink r:id="rId80">
              <w:r w:rsidRPr="00E90A54">
                <w:rPr>
                  <w:rFonts w:ascii="Times New Roman" w:eastAsia="Times New Roman" w:hAnsi="Times New Roman" w:cs="Times New Roman"/>
                  <w:color w:val="0087CC"/>
                  <w:sz w:val="24"/>
                  <w:u w:val="single" w:color="0087CC"/>
                </w:rPr>
                <w:t>http://www.solnet.ee</w:t>
              </w:r>
            </w:hyperlink>
            <w:r w:rsidRPr="00E90A54">
              <w:rPr>
                <w:rFonts w:ascii="Times New Roman" w:eastAsia="Times New Roman" w:hAnsi="Times New Roman" w:cs="Times New Roman"/>
                <w:color w:val="0087CC"/>
                <w:spacing w:val="1"/>
                <w:sz w:val="24"/>
              </w:rPr>
              <w:t xml:space="preserve"> </w:t>
            </w:r>
            <w:hyperlink r:id="rId81">
              <w:r w:rsidRPr="00E90A54">
                <w:rPr>
                  <w:rFonts w:ascii="Times New Roman" w:eastAsia="Times New Roman" w:hAnsi="Times New Roman" w:cs="Times New Roman"/>
                  <w:color w:val="0087CC"/>
                  <w:sz w:val="24"/>
                  <w:u w:val="single" w:color="0087CC"/>
                </w:rPr>
                <w:t>http://www.nachalka.com/p</w:t>
              </w:r>
            </w:hyperlink>
            <w:r w:rsidRPr="00E90A54">
              <w:rPr>
                <w:rFonts w:ascii="Times New Roman" w:eastAsia="Times New Roman" w:hAnsi="Times New Roman" w:cs="Times New Roman"/>
                <w:color w:val="0087CC"/>
                <w:spacing w:val="-57"/>
                <w:sz w:val="24"/>
              </w:rPr>
              <w:t xml:space="preserve"> </w:t>
            </w:r>
            <w:hyperlink r:id="rId82">
              <w:r w:rsidRPr="00E90A54">
                <w:rPr>
                  <w:rFonts w:ascii="Times New Roman" w:eastAsia="Times New Roman" w:hAnsi="Times New Roman" w:cs="Times New Roman"/>
                  <w:color w:val="0087CC"/>
                  <w:sz w:val="24"/>
                  <w:u w:val="single" w:color="0087CC"/>
                </w:rPr>
                <w:t>hoto</w:t>
              </w:r>
            </w:hyperlink>
          </w:p>
          <w:p w:rsidR="00E90A54" w:rsidRPr="00E90A54" w:rsidRDefault="00E90A54" w:rsidP="00E90A54">
            <w:pPr>
              <w:ind w:left="106"/>
              <w:rPr>
                <w:rFonts w:ascii="Times New Roman" w:eastAsia="Times New Roman" w:hAnsi="Times New Roman" w:cs="Times New Roman"/>
                <w:sz w:val="24"/>
              </w:rPr>
            </w:pPr>
            <w:hyperlink r:id="rId83">
              <w:r w:rsidRPr="00E90A54">
                <w:rPr>
                  <w:rFonts w:ascii="Times New Roman" w:eastAsia="Times New Roman" w:hAnsi="Times New Roman" w:cs="Times New Roman"/>
                  <w:color w:val="0462C1"/>
                  <w:sz w:val="24"/>
                  <w:u w:val="single" w:color="0462C1"/>
                </w:rPr>
                <w:t>http://interneturok.ru</w:t>
              </w:r>
            </w:hyperlink>
          </w:p>
          <w:p w:rsidR="00E90A54" w:rsidRPr="00E90A54" w:rsidRDefault="00E90A54" w:rsidP="00E90A54">
            <w:pPr>
              <w:spacing w:before="10"/>
              <w:rPr>
                <w:rFonts w:ascii="Times New Roman" w:eastAsia="Times New Roman" w:hAnsi="Times New Roman" w:cs="Times New Roman"/>
                <w:b/>
                <w:sz w:val="23"/>
              </w:rPr>
            </w:pPr>
          </w:p>
          <w:p w:rsidR="00E90A54" w:rsidRPr="00E90A54" w:rsidRDefault="00E90A54" w:rsidP="00E90A54">
            <w:pPr>
              <w:spacing w:before="1"/>
              <w:ind w:left="106" w:right="93"/>
              <w:rPr>
                <w:rFonts w:ascii="Times New Roman" w:eastAsia="Times New Roman" w:hAnsi="Times New Roman" w:cs="Times New Roman"/>
                <w:sz w:val="24"/>
              </w:rPr>
            </w:pPr>
            <w:hyperlink r:id="rId84">
              <w:r w:rsidRPr="00E90A54">
                <w:rPr>
                  <w:rFonts w:ascii="Times New Roman" w:eastAsia="Times New Roman" w:hAnsi="Times New Roman" w:cs="Times New Roman"/>
                  <w:color w:val="0087CC"/>
                  <w:sz w:val="24"/>
                  <w:u w:val="single" w:color="0087CC"/>
                </w:rPr>
                <w:t>http://window.edu.ru</w:t>
              </w:r>
            </w:hyperlink>
            <w:r w:rsidRPr="00E90A54">
              <w:rPr>
                <w:rFonts w:ascii="Times New Roman" w:eastAsia="Times New Roman" w:hAnsi="Times New Roman" w:cs="Times New Roman"/>
                <w:color w:val="0087CC"/>
                <w:spacing w:val="1"/>
                <w:sz w:val="24"/>
              </w:rPr>
              <w:t xml:space="preserve"> </w:t>
            </w:r>
            <w:hyperlink r:id="rId85">
              <w:r w:rsidRPr="00E90A54">
                <w:rPr>
                  <w:rFonts w:ascii="Times New Roman" w:eastAsia="Times New Roman" w:hAnsi="Times New Roman" w:cs="Times New Roman"/>
                  <w:color w:val="0087CC"/>
                  <w:sz w:val="24"/>
                  <w:u w:val="single" w:color="0087CC"/>
                </w:rPr>
                <w:t>http://numi.ru/3130</w:t>
              </w:r>
            </w:hyperlink>
            <w:r w:rsidRPr="00E90A54">
              <w:rPr>
                <w:rFonts w:ascii="Times New Roman" w:eastAsia="Times New Roman" w:hAnsi="Times New Roman" w:cs="Times New Roman"/>
                <w:color w:val="0087CC"/>
                <w:spacing w:val="1"/>
                <w:sz w:val="24"/>
              </w:rPr>
              <w:t xml:space="preserve"> </w:t>
            </w:r>
            <w:hyperlink r:id="rId86">
              <w:r w:rsidRPr="00E90A54">
                <w:rPr>
                  <w:rFonts w:ascii="Times New Roman" w:eastAsia="Times New Roman" w:hAnsi="Times New Roman" w:cs="Times New Roman"/>
                  <w:color w:val="0087CC"/>
                  <w:sz w:val="24"/>
                  <w:u w:val="single" w:color="0087CC"/>
                </w:rPr>
                <w:t>http://www.metodkabinet.eu</w:t>
              </w:r>
            </w:hyperlink>
          </w:p>
          <w:p w:rsidR="00E90A54" w:rsidRPr="00E90A54" w:rsidRDefault="00E90A54" w:rsidP="00E90A54">
            <w:pPr>
              <w:spacing w:before="4"/>
              <w:rPr>
                <w:rFonts w:ascii="Times New Roman" w:eastAsia="Times New Roman" w:hAnsi="Times New Roman" w:cs="Times New Roman"/>
                <w:b/>
              </w:rPr>
            </w:pPr>
          </w:p>
          <w:p w:rsidR="00E90A54" w:rsidRPr="00E90A54" w:rsidRDefault="00E90A54" w:rsidP="00E90A54">
            <w:pPr>
              <w:spacing w:line="270" w:lineRule="atLeast"/>
              <w:ind w:left="106" w:right="613"/>
              <w:rPr>
                <w:rFonts w:ascii="Times New Roman" w:eastAsia="Times New Roman" w:hAnsi="Times New Roman" w:cs="Times New Roman"/>
                <w:sz w:val="24"/>
              </w:rPr>
            </w:pPr>
            <w:hyperlink r:id="rId87">
              <w:r w:rsidRPr="00E90A54">
                <w:rPr>
                  <w:rFonts w:ascii="Times New Roman" w:eastAsia="Times New Roman" w:hAnsi="Times New Roman" w:cs="Times New Roman"/>
                  <w:color w:val="0087CC"/>
                  <w:sz w:val="24"/>
                  <w:u w:val="single" w:color="0087CC"/>
                </w:rPr>
                <w:t>http://pedsovet.su</w:t>
              </w:r>
            </w:hyperlink>
            <w:r w:rsidRPr="00E90A54">
              <w:rPr>
                <w:rFonts w:ascii="Times New Roman" w:eastAsia="Times New Roman" w:hAnsi="Times New Roman" w:cs="Times New Roman"/>
                <w:color w:val="0087CC"/>
                <w:spacing w:val="1"/>
                <w:sz w:val="24"/>
              </w:rPr>
              <w:t xml:space="preserve"> </w:t>
            </w:r>
            <w:hyperlink r:id="rId88">
              <w:r w:rsidRPr="00E90A54">
                <w:rPr>
                  <w:rFonts w:ascii="Times New Roman" w:eastAsia="Times New Roman" w:hAnsi="Times New Roman" w:cs="Times New Roman"/>
                  <w:color w:val="0087CC"/>
                  <w:sz w:val="24"/>
                  <w:u w:val="single" w:color="0087CC"/>
                </w:rPr>
                <w:t>http://musabiqe.edu.az</w:t>
              </w:r>
            </w:hyperlink>
            <w:r w:rsidRPr="00E90A54">
              <w:rPr>
                <w:rFonts w:ascii="Times New Roman" w:eastAsia="Times New Roman" w:hAnsi="Times New Roman" w:cs="Times New Roman"/>
                <w:color w:val="0087CC"/>
                <w:spacing w:val="-57"/>
                <w:sz w:val="24"/>
              </w:rPr>
              <w:t xml:space="preserve"> </w:t>
            </w:r>
            <w:hyperlink r:id="rId89">
              <w:r w:rsidRPr="00E90A54">
                <w:rPr>
                  <w:rFonts w:ascii="Times New Roman" w:eastAsia="Times New Roman" w:hAnsi="Times New Roman" w:cs="Times New Roman"/>
                  <w:color w:val="0087CC"/>
                  <w:sz w:val="24"/>
                  <w:u w:val="single" w:color="0087CC"/>
                </w:rPr>
                <w:t>http://www.4stupeni.ru</w:t>
              </w:r>
            </w:hyperlink>
            <w:r w:rsidRPr="00E90A54">
              <w:rPr>
                <w:rFonts w:ascii="Times New Roman" w:eastAsia="Times New Roman" w:hAnsi="Times New Roman" w:cs="Times New Roman"/>
                <w:color w:val="0087CC"/>
                <w:spacing w:val="-57"/>
                <w:sz w:val="24"/>
              </w:rPr>
              <w:t xml:space="preserve"> </w:t>
            </w:r>
            <w:hyperlink r:id="rId90">
              <w:r w:rsidRPr="00E90A54">
                <w:rPr>
                  <w:rFonts w:ascii="Times New Roman" w:eastAsia="Times New Roman" w:hAnsi="Times New Roman" w:cs="Times New Roman"/>
                  <w:color w:val="0087CC"/>
                  <w:sz w:val="24"/>
                  <w:u w:val="single" w:color="0087CC"/>
                </w:rPr>
                <w:t>http://trudovik.ucoz.ua</w:t>
              </w:r>
            </w:hyperlink>
          </w:p>
        </w:tc>
      </w:tr>
      <w:tr w:rsidR="00E90A54" w:rsidRPr="00E90A54" w:rsidTr="00EF0B46">
        <w:trPr>
          <w:trHeight w:val="1655"/>
        </w:trPr>
        <w:tc>
          <w:tcPr>
            <w:tcW w:w="574" w:type="dxa"/>
            <w:vMerge w:val="restart"/>
            <w:tcBorders>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4"/>
              </w:rPr>
            </w:pPr>
          </w:p>
        </w:tc>
        <w:tc>
          <w:tcPr>
            <w:tcW w:w="1779" w:type="dxa"/>
            <w:vMerge w:val="restart"/>
            <w:tcBorders>
              <w:top w:val="single" w:sz="6" w:space="0" w:color="221F1F"/>
              <w:left w:val="single" w:sz="6" w:space="0" w:color="221F1F"/>
            </w:tcBorders>
          </w:tcPr>
          <w:p w:rsidR="00E90A54" w:rsidRPr="00E90A54" w:rsidRDefault="00E90A54" w:rsidP="00E90A54">
            <w:pPr>
              <w:rPr>
                <w:rFonts w:ascii="Times New Roman" w:eastAsia="Times New Roman" w:hAnsi="Times New Roman" w:cs="Times New Roman"/>
                <w:sz w:val="24"/>
              </w:rPr>
            </w:pPr>
          </w:p>
        </w:tc>
        <w:tc>
          <w:tcPr>
            <w:tcW w:w="4453" w:type="dxa"/>
            <w:tcBorders>
              <w:top w:val="single" w:sz="6" w:space="0" w:color="221F1F"/>
              <w:bottom w:val="single" w:sz="6" w:space="0" w:color="221F1F"/>
            </w:tcBorders>
          </w:tcPr>
          <w:p w:rsidR="00E90A54" w:rsidRPr="00E90A54" w:rsidRDefault="00E90A54" w:rsidP="00E90A54">
            <w:pPr>
              <w:ind w:left="109" w:right="92"/>
              <w:jc w:val="both"/>
              <w:rPr>
                <w:rFonts w:ascii="Times New Roman" w:eastAsia="Times New Roman" w:hAnsi="Times New Roman" w:cs="Times New Roman"/>
                <w:sz w:val="24"/>
              </w:rPr>
            </w:pPr>
            <w:r w:rsidRPr="00E90A54">
              <w:rPr>
                <w:rFonts w:ascii="Times New Roman" w:eastAsia="Times New Roman" w:hAnsi="Times New Roman" w:cs="Times New Roman"/>
                <w:sz w:val="24"/>
                <w:lang w:val="ru-RU"/>
              </w:rPr>
              <w:t>Семья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коллектив.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Семейное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древо.</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Семейные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ценности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традиции.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rPr>
              <w:t>Совместный</w:t>
            </w:r>
            <w:r w:rsidRPr="00E90A54">
              <w:rPr>
                <w:rFonts w:ascii="Times New Roman" w:eastAsia="Times New Roman" w:hAnsi="Times New Roman" w:cs="Times New Roman"/>
                <w:spacing w:val="1"/>
                <w:sz w:val="24"/>
              </w:rPr>
              <w:t xml:space="preserve"> </w:t>
            </w:r>
            <w:r w:rsidRPr="00E90A54">
              <w:rPr>
                <w:rFonts w:ascii="Times New Roman" w:eastAsia="Times New Roman" w:hAnsi="Times New Roman" w:cs="Times New Roman"/>
                <w:sz w:val="24"/>
              </w:rPr>
              <w:t>труд</w:t>
            </w:r>
            <w:r w:rsidRPr="00E90A54">
              <w:rPr>
                <w:rFonts w:ascii="Times New Roman" w:eastAsia="Times New Roman" w:hAnsi="Times New Roman" w:cs="Times New Roman"/>
                <w:spacing w:val="1"/>
                <w:sz w:val="24"/>
              </w:rPr>
              <w:t xml:space="preserve"> </w:t>
            </w:r>
            <w:r w:rsidRPr="00E90A54">
              <w:rPr>
                <w:rFonts w:ascii="Times New Roman" w:eastAsia="Times New Roman" w:hAnsi="Times New Roman" w:cs="Times New Roman"/>
                <w:sz w:val="24"/>
              </w:rPr>
              <w:t>и</w:t>
            </w:r>
            <w:r w:rsidRPr="00E90A54">
              <w:rPr>
                <w:rFonts w:ascii="Times New Roman" w:eastAsia="Times New Roman" w:hAnsi="Times New Roman" w:cs="Times New Roman"/>
                <w:spacing w:val="1"/>
                <w:sz w:val="24"/>
              </w:rPr>
              <w:t xml:space="preserve"> </w:t>
            </w:r>
            <w:r w:rsidRPr="00E90A54">
              <w:rPr>
                <w:rFonts w:ascii="Times New Roman" w:eastAsia="Times New Roman" w:hAnsi="Times New Roman" w:cs="Times New Roman"/>
                <w:sz w:val="24"/>
              </w:rPr>
              <w:t>отдых.</w:t>
            </w:r>
            <w:r w:rsidRPr="00E90A54">
              <w:rPr>
                <w:rFonts w:ascii="Times New Roman" w:eastAsia="Times New Roman" w:hAnsi="Times New Roman" w:cs="Times New Roman"/>
                <w:spacing w:val="60"/>
                <w:sz w:val="24"/>
              </w:rPr>
              <w:t xml:space="preserve"> </w:t>
            </w:r>
            <w:r w:rsidRPr="00E90A54">
              <w:rPr>
                <w:rFonts w:ascii="Times New Roman" w:eastAsia="Times New Roman" w:hAnsi="Times New Roman" w:cs="Times New Roman"/>
                <w:sz w:val="24"/>
              </w:rPr>
              <w:t>Участие</w:t>
            </w:r>
            <w:r w:rsidRPr="00E90A54">
              <w:rPr>
                <w:rFonts w:ascii="Times New Roman" w:eastAsia="Times New Roman" w:hAnsi="Times New Roman" w:cs="Times New Roman"/>
                <w:spacing w:val="1"/>
                <w:sz w:val="24"/>
              </w:rPr>
              <w:t xml:space="preserve"> </w:t>
            </w:r>
            <w:r w:rsidRPr="00E90A54">
              <w:rPr>
                <w:rFonts w:ascii="Times New Roman" w:eastAsia="Times New Roman" w:hAnsi="Times New Roman" w:cs="Times New Roman"/>
                <w:sz w:val="24"/>
              </w:rPr>
              <w:t>детей</w:t>
            </w:r>
            <w:r w:rsidRPr="00E90A54">
              <w:rPr>
                <w:rFonts w:ascii="Times New Roman" w:eastAsia="Times New Roman" w:hAnsi="Times New Roman" w:cs="Times New Roman"/>
                <w:spacing w:val="-1"/>
                <w:sz w:val="24"/>
              </w:rPr>
              <w:t xml:space="preserve"> </w:t>
            </w:r>
            <w:r w:rsidRPr="00E90A54">
              <w:rPr>
                <w:rFonts w:ascii="Times New Roman" w:eastAsia="Times New Roman" w:hAnsi="Times New Roman" w:cs="Times New Roman"/>
                <w:sz w:val="24"/>
              </w:rPr>
              <w:t>в</w:t>
            </w:r>
            <w:r w:rsidRPr="00E90A54">
              <w:rPr>
                <w:rFonts w:ascii="Times New Roman" w:eastAsia="Times New Roman" w:hAnsi="Times New Roman" w:cs="Times New Roman"/>
                <w:spacing w:val="-1"/>
                <w:sz w:val="24"/>
              </w:rPr>
              <w:t xml:space="preserve"> </w:t>
            </w:r>
            <w:r w:rsidRPr="00E90A54">
              <w:rPr>
                <w:rFonts w:ascii="Times New Roman" w:eastAsia="Times New Roman" w:hAnsi="Times New Roman" w:cs="Times New Roman"/>
                <w:sz w:val="24"/>
              </w:rPr>
              <w:t>делах семьи</w:t>
            </w:r>
          </w:p>
        </w:tc>
        <w:tc>
          <w:tcPr>
            <w:tcW w:w="6097" w:type="dxa"/>
            <w:tcBorders>
              <w:top w:val="single" w:sz="6" w:space="0" w:color="221F1F"/>
              <w:bottom w:val="single" w:sz="6" w:space="0" w:color="221F1F"/>
            </w:tcBorders>
          </w:tcPr>
          <w:p w:rsidR="00E90A54" w:rsidRPr="00E90A54" w:rsidRDefault="00E90A54" w:rsidP="00E90A54">
            <w:pPr>
              <w:ind w:left="109" w:right="100"/>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Учебный диалог по теме, например, «Послушаем друг</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друга,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расскажем</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своей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семье».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Обсуждение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обязанностей в семье, семейных традиций, совместный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труд и отдых.</w:t>
            </w:r>
          </w:p>
          <w:p w:rsidR="00E90A54" w:rsidRPr="00E90A54" w:rsidRDefault="00E90A54" w:rsidP="00E90A54">
            <w:pPr>
              <w:spacing w:line="276" w:lineRule="exact"/>
              <w:ind w:left="109" w:right="99"/>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Практическая работа по теме, например, «Составление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схемы</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родословного древа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семьи»</w:t>
            </w:r>
          </w:p>
        </w:tc>
        <w:tc>
          <w:tcPr>
            <w:tcW w:w="2976" w:type="dxa"/>
          </w:tcPr>
          <w:p w:rsidR="00E90A54" w:rsidRPr="00E90A54" w:rsidRDefault="00E90A54" w:rsidP="00E90A54">
            <w:pPr>
              <w:rPr>
                <w:rFonts w:ascii="Times New Roman" w:eastAsia="Times New Roman" w:hAnsi="Times New Roman" w:cs="Times New Roman"/>
                <w:sz w:val="24"/>
                <w:lang w:val="ru-RU"/>
              </w:rPr>
            </w:pPr>
          </w:p>
        </w:tc>
      </w:tr>
      <w:tr w:rsidR="00E90A54" w:rsidRPr="00E90A54" w:rsidTr="00EF0B46">
        <w:trPr>
          <w:trHeight w:val="1933"/>
        </w:trPr>
        <w:tc>
          <w:tcPr>
            <w:tcW w:w="574" w:type="dxa"/>
            <w:vMerge/>
            <w:tcBorders>
              <w:top w:val="nil"/>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1779" w:type="dxa"/>
            <w:vMerge/>
            <w:tcBorders>
              <w:top w:val="nil"/>
              <w:lef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453" w:type="dxa"/>
            <w:tcBorders>
              <w:top w:val="single" w:sz="6" w:space="0" w:color="221F1F"/>
              <w:bottom w:val="single" w:sz="6" w:space="0" w:color="221F1F"/>
            </w:tcBorders>
          </w:tcPr>
          <w:p w:rsidR="00E90A54" w:rsidRPr="00E90A54" w:rsidRDefault="00E90A54" w:rsidP="00E90A54">
            <w:pPr>
              <w:spacing w:before="1"/>
              <w:ind w:left="109" w:right="94"/>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Правила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культурного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поведения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в</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общественных</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местах.</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Доброта,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справедливость,</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честность,</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уважение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чужому мнению и особенностям других</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людей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главные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правила</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взаимоотношений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членов</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общества</w:t>
            </w:r>
          </w:p>
        </w:tc>
        <w:tc>
          <w:tcPr>
            <w:tcW w:w="6097" w:type="dxa"/>
            <w:tcBorders>
              <w:top w:val="single" w:sz="6" w:space="0" w:color="221F1F"/>
              <w:bottom w:val="single" w:sz="6" w:space="0" w:color="221F1F"/>
            </w:tcBorders>
          </w:tcPr>
          <w:p w:rsidR="00E90A54" w:rsidRPr="00E90A54" w:rsidRDefault="00E90A54" w:rsidP="00E90A54">
            <w:pPr>
              <w:spacing w:line="270" w:lineRule="atLeast"/>
              <w:ind w:left="109" w:right="94"/>
              <w:jc w:val="both"/>
              <w:rPr>
                <w:rFonts w:ascii="Times New Roman" w:eastAsia="Times New Roman" w:hAnsi="Times New Roman" w:cs="Times New Roman"/>
                <w:sz w:val="24"/>
              </w:rPr>
            </w:pPr>
            <w:r w:rsidRPr="00E90A54">
              <w:rPr>
                <w:rFonts w:ascii="Times New Roman" w:eastAsia="Times New Roman" w:hAnsi="Times New Roman" w:cs="Times New Roman"/>
                <w:sz w:val="24"/>
                <w:lang w:val="ru-RU"/>
              </w:rPr>
              <w:t>Учебный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диалог</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теме,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например,</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«Оцени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себя-</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умеешь ли ты сдерживать эмоции?». Анализ ситуаций,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раскрывающих примеры гуманного отношения к людям.</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Работа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группе: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работа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пословицами,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сравнение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группировка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слов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противоположному</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значению</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rPr>
              <w:t>(добрый</w:t>
            </w:r>
            <w:r w:rsidRPr="00E90A54">
              <w:rPr>
                <w:rFonts w:ascii="Times New Roman" w:eastAsia="Times New Roman" w:hAnsi="Times New Roman" w:cs="Times New Roman"/>
                <w:spacing w:val="1"/>
                <w:sz w:val="24"/>
              </w:rPr>
              <w:t xml:space="preserve"> </w:t>
            </w:r>
            <w:r w:rsidRPr="00E90A54">
              <w:rPr>
                <w:rFonts w:ascii="Times New Roman" w:eastAsia="Times New Roman" w:hAnsi="Times New Roman" w:cs="Times New Roman"/>
                <w:sz w:val="24"/>
              </w:rPr>
              <w:t>-</w:t>
            </w:r>
            <w:r w:rsidRPr="00E90A54">
              <w:rPr>
                <w:rFonts w:ascii="Times New Roman" w:eastAsia="Times New Roman" w:hAnsi="Times New Roman" w:cs="Times New Roman"/>
                <w:spacing w:val="1"/>
                <w:sz w:val="24"/>
              </w:rPr>
              <w:t xml:space="preserve"> </w:t>
            </w:r>
            <w:r w:rsidRPr="00E90A54">
              <w:rPr>
                <w:rFonts w:ascii="Times New Roman" w:eastAsia="Times New Roman" w:hAnsi="Times New Roman" w:cs="Times New Roman"/>
                <w:sz w:val="24"/>
              </w:rPr>
              <w:t>жадный,</w:t>
            </w:r>
            <w:r w:rsidRPr="00E90A54">
              <w:rPr>
                <w:rFonts w:ascii="Times New Roman" w:eastAsia="Times New Roman" w:hAnsi="Times New Roman" w:cs="Times New Roman"/>
                <w:spacing w:val="1"/>
                <w:sz w:val="24"/>
              </w:rPr>
              <w:t xml:space="preserve"> </w:t>
            </w:r>
            <w:r w:rsidRPr="00E90A54">
              <w:rPr>
                <w:rFonts w:ascii="Times New Roman" w:eastAsia="Times New Roman" w:hAnsi="Times New Roman" w:cs="Times New Roman"/>
                <w:sz w:val="24"/>
              </w:rPr>
              <w:t>смелый</w:t>
            </w:r>
            <w:r w:rsidRPr="00E90A54">
              <w:rPr>
                <w:rFonts w:ascii="Times New Roman" w:eastAsia="Times New Roman" w:hAnsi="Times New Roman" w:cs="Times New Roman"/>
                <w:spacing w:val="1"/>
                <w:sz w:val="24"/>
              </w:rPr>
              <w:t xml:space="preserve"> </w:t>
            </w:r>
            <w:r w:rsidRPr="00E90A54">
              <w:rPr>
                <w:rFonts w:ascii="Times New Roman" w:eastAsia="Times New Roman" w:hAnsi="Times New Roman" w:cs="Times New Roman"/>
                <w:sz w:val="24"/>
              </w:rPr>
              <w:t>-</w:t>
            </w:r>
            <w:r w:rsidRPr="00E90A54">
              <w:rPr>
                <w:rFonts w:ascii="Times New Roman" w:eastAsia="Times New Roman" w:hAnsi="Times New Roman" w:cs="Times New Roman"/>
                <w:spacing w:val="1"/>
                <w:sz w:val="24"/>
              </w:rPr>
              <w:t xml:space="preserve"> </w:t>
            </w:r>
            <w:r w:rsidRPr="00E90A54">
              <w:rPr>
                <w:rFonts w:ascii="Times New Roman" w:eastAsia="Times New Roman" w:hAnsi="Times New Roman" w:cs="Times New Roman"/>
                <w:sz w:val="24"/>
              </w:rPr>
              <w:t>трусливый,</w:t>
            </w:r>
            <w:r w:rsidRPr="00E90A54">
              <w:rPr>
                <w:rFonts w:ascii="Times New Roman" w:eastAsia="Times New Roman" w:hAnsi="Times New Roman" w:cs="Times New Roman"/>
                <w:spacing w:val="1"/>
                <w:sz w:val="24"/>
              </w:rPr>
              <w:t xml:space="preserve"> </w:t>
            </w:r>
            <w:r w:rsidRPr="00E90A54">
              <w:rPr>
                <w:rFonts w:ascii="Times New Roman" w:eastAsia="Times New Roman" w:hAnsi="Times New Roman" w:cs="Times New Roman"/>
                <w:sz w:val="24"/>
              </w:rPr>
              <w:t>правдивый</w:t>
            </w:r>
            <w:r w:rsidRPr="00E90A54">
              <w:rPr>
                <w:rFonts w:ascii="Times New Roman" w:eastAsia="Times New Roman" w:hAnsi="Times New Roman" w:cs="Times New Roman"/>
                <w:spacing w:val="1"/>
                <w:sz w:val="24"/>
              </w:rPr>
              <w:t xml:space="preserve"> </w:t>
            </w:r>
            <w:r w:rsidRPr="00E90A54">
              <w:rPr>
                <w:rFonts w:ascii="Times New Roman" w:eastAsia="Times New Roman" w:hAnsi="Times New Roman" w:cs="Times New Roman"/>
                <w:sz w:val="24"/>
              </w:rPr>
              <w:t>-</w:t>
            </w:r>
            <w:r w:rsidRPr="00E90A54">
              <w:rPr>
                <w:rFonts w:ascii="Times New Roman" w:eastAsia="Times New Roman" w:hAnsi="Times New Roman" w:cs="Times New Roman"/>
                <w:spacing w:val="-57"/>
                <w:sz w:val="24"/>
              </w:rPr>
              <w:t xml:space="preserve"> </w:t>
            </w:r>
            <w:r w:rsidRPr="00E90A54">
              <w:rPr>
                <w:rFonts w:ascii="Times New Roman" w:eastAsia="Times New Roman" w:hAnsi="Times New Roman" w:cs="Times New Roman"/>
                <w:sz w:val="24"/>
              </w:rPr>
              <w:t>лживый</w:t>
            </w:r>
            <w:r w:rsidRPr="00E90A54">
              <w:rPr>
                <w:rFonts w:ascii="Times New Roman" w:eastAsia="Times New Roman" w:hAnsi="Times New Roman" w:cs="Times New Roman"/>
                <w:spacing w:val="-1"/>
                <w:sz w:val="24"/>
              </w:rPr>
              <w:t xml:space="preserve"> </w:t>
            </w:r>
            <w:r w:rsidRPr="00E90A54">
              <w:rPr>
                <w:rFonts w:ascii="Times New Roman" w:eastAsia="Times New Roman" w:hAnsi="Times New Roman" w:cs="Times New Roman"/>
                <w:sz w:val="24"/>
              </w:rPr>
              <w:t>и др.)</w:t>
            </w:r>
          </w:p>
        </w:tc>
        <w:tc>
          <w:tcPr>
            <w:tcW w:w="2976" w:type="dxa"/>
          </w:tcPr>
          <w:p w:rsidR="00E90A54" w:rsidRPr="00E90A54" w:rsidRDefault="00E90A54" w:rsidP="00E90A54">
            <w:pPr>
              <w:rPr>
                <w:rFonts w:ascii="Times New Roman" w:eastAsia="Times New Roman" w:hAnsi="Times New Roman" w:cs="Times New Roman"/>
                <w:sz w:val="24"/>
              </w:rPr>
            </w:pPr>
          </w:p>
        </w:tc>
      </w:tr>
      <w:tr w:rsidR="00E90A54" w:rsidRPr="00E90A54" w:rsidTr="00EF0B46">
        <w:trPr>
          <w:trHeight w:val="2207"/>
        </w:trPr>
        <w:tc>
          <w:tcPr>
            <w:tcW w:w="574" w:type="dxa"/>
            <w:tcBorders>
              <w:left w:val="single" w:sz="6" w:space="0" w:color="221F1F"/>
              <w:right w:val="single" w:sz="6" w:space="0" w:color="221F1F"/>
            </w:tcBorders>
          </w:tcPr>
          <w:p w:rsidR="00E90A54" w:rsidRPr="00E90A54" w:rsidRDefault="00E90A54" w:rsidP="00E90A54">
            <w:pPr>
              <w:spacing w:line="275" w:lineRule="exact"/>
              <w:ind w:left="105"/>
              <w:rPr>
                <w:rFonts w:ascii="Times New Roman" w:eastAsia="Times New Roman" w:hAnsi="Times New Roman" w:cs="Times New Roman"/>
                <w:sz w:val="24"/>
              </w:rPr>
            </w:pPr>
            <w:r w:rsidRPr="00E90A54">
              <w:rPr>
                <w:rFonts w:ascii="Times New Roman" w:eastAsia="Times New Roman" w:hAnsi="Times New Roman" w:cs="Times New Roman"/>
                <w:sz w:val="24"/>
              </w:rPr>
              <w:t>2</w:t>
            </w:r>
          </w:p>
        </w:tc>
        <w:tc>
          <w:tcPr>
            <w:tcW w:w="1779" w:type="dxa"/>
            <w:tcBorders>
              <w:left w:val="single" w:sz="6" w:space="0" w:color="221F1F"/>
            </w:tcBorders>
          </w:tcPr>
          <w:p w:rsidR="00E90A54" w:rsidRPr="00E90A54" w:rsidRDefault="00E90A54" w:rsidP="00E90A54">
            <w:pPr>
              <w:spacing w:line="275" w:lineRule="exact"/>
              <w:ind w:left="104"/>
              <w:rPr>
                <w:rFonts w:ascii="Times New Roman" w:eastAsia="Times New Roman" w:hAnsi="Times New Roman" w:cs="Times New Roman"/>
                <w:b/>
                <w:sz w:val="24"/>
              </w:rPr>
            </w:pPr>
            <w:r w:rsidRPr="00E90A54">
              <w:rPr>
                <w:rFonts w:ascii="Times New Roman" w:eastAsia="Times New Roman" w:hAnsi="Times New Roman" w:cs="Times New Roman"/>
                <w:b/>
                <w:sz w:val="24"/>
              </w:rPr>
              <w:t>Человек</w:t>
            </w:r>
          </w:p>
          <w:p w:rsidR="00E90A54" w:rsidRPr="00E90A54" w:rsidRDefault="00E90A54" w:rsidP="00E90A54">
            <w:pPr>
              <w:ind w:left="104" w:right="479"/>
              <w:rPr>
                <w:rFonts w:ascii="Times New Roman" w:eastAsia="Times New Roman" w:hAnsi="Times New Roman" w:cs="Times New Roman"/>
                <w:b/>
                <w:sz w:val="24"/>
              </w:rPr>
            </w:pPr>
            <w:r w:rsidRPr="00E90A54">
              <w:rPr>
                <w:rFonts w:ascii="Times New Roman" w:eastAsia="Times New Roman" w:hAnsi="Times New Roman" w:cs="Times New Roman"/>
                <w:b/>
                <w:sz w:val="24"/>
              </w:rPr>
              <w:t>и природа.</w:t>
            </w:r>
            <w:r w:rsidRPr="00E90A54">
              <w:rPr>
                <w:rFonts w:ascii="Times New Roman" w:eastAsia="Times New Roman" w:hAnsi="Times New Roman" w:cs="Times New Roman"/>
                <w:b/>
                <w:spacing w:val="-57"/>
                <w:sz w:val="24"/>
              </w:rPr>
              <w:t xml:space="preserve"> </w:t>
            </w:r>
            <w:r w:rsidRPr="00E90A54">
              <w:rPr>
                <w:rFonts w:ascii="Times New Roman" w:eastAsia="Times New Roman" w:hAnsi="Times New Roman" w:cs="Times New Roman"/>
                <w:b/>
                <w:sz w:val="24"/>
              </w:rPr>
              <w:t>37</w:t>
            </w:r>
            <w:r w:rsidRPr="00E90A54">
              <w:rPr>
                <w:rFonts w:ascii="Times New Roman" w:eastAsia="Times New Roman" w:hAnsi="Times New Roman" w:cs="Times New Roman"/>
                <w:b/>
                <w:spacing w:val="-1"/>
                <w:sz w:val="24"/>
              </w:rPr>
              <w:t xml:space="preserve"> </w:t>
            </w:r>
            <w:r w:rsidRPr="00E90A54">
              <w:rPr>
                <w:rFonts w:ascii="Times New Roman" w:eastAsia="Times New Roman" w:hAnsi="Times New Roman" w:cs="Times New Roman"/>
                <w:b/>
                <w:sz w:val="24"/>
              </w:rPr>
              <w:t>ч.</w:t>
            </w:r>
          </w:p>
        </w:tc>
        <w:tc>
          <w:tcPr>
            <w:tcW w:w="4453" w:type="dxa"/>
            <w:tcBorders>
              <w:top w:val="single" w:sz="6" w:space="0" w:color="221F1F"/>
              <w:bottom w:val="single" w:sz="6" w:space="0" w:color="221F1F"/>
            </w:tcBorders>
          </w:tcPr>
          <w:p w:rsidR="00E90A54" w:rsidRPr="00E90A54" w:rsidRDefault="00E90A54" w:rsidP="00E90A54">
            <w:pPr>
              <w:ind w:left="109" w:right="114"/>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Наблюдения, опыты, измерения. Звёзды</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 созвездия, наблюдения звёздного неба.</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Планеты.</w:t>
            </w:r>
          </w:p>
          <w:p w:rsidR="00E90A54" w:rsidRPr="00E90A54" w:rsidRDefault="00E90A54" w:rsidP="00E90A54">
            <w:pPr>
              <w:spacing w:line="270" w:lineRule="atLeast"/>
              <w:ind w:left="109" w:right="96"/>
              <w:jc w:val="both"/>
              <w:rPr>
                <w:rFonts w:ascii="Times New Roman" w:eastAsia="Times New Roman" w:hAnsi="Times New Roman" w:cs="Times New Roman"/>
                <w:sz w:val="24"/>
              </w:rPr>
            </w:pPr>
            <w:r w:rsidRPr="00E90A54">
              <w:rPr>
                <w:rFonts w:ascii="Times New Roman" w:eastAsia="Times New Roman" w:hAnsi="Times New Roman" w:cs="Times New Roman"/>
                <w:sz w:val="24"/>
                <w:lang w:val="ru-RU"/>
              </w:rPr>
              <w:t>Чем Земля отличается от других планет.</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Условия жизни на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Земле. Изображения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Земли: глобус, карта, план. Карта мира.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Материки, океаны.</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Определение сторон</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горизонта</w:t>
            </w:r>
            <w:r w:rsidRPr="00E90A54">
              <w:rPr>
                <w:rFonts w:ascii="Times New Roman" w:eastAsia="Times New Roman" w:hAnsi="Times New Roman" w:cs="Times New Roman"/>
                <w:spacing w:val="5"/>
                <w:sz w:val="24"/>
                <w:lang w:val="ru-RU"/>
              </w:rPr>
              <w:t xml:space="preserve"> </w:t>
            </w:r>
            <w:r w:rsidRPr="00E90A54">
              <w:rPr>
                <w:rFonts w:ascii="Times New Roman" w:eastAsia="Times New Roman" w:hAnsi="Times New Roman" w:cs="Times New Roman"/>
                <w:sz w:val="24"/>
                <w:lang w:val="ru-RU"/>
              </w:rPr>
              <w:t>при</w:t>
            </w:r>
            <w:r w:rsidRPr="00E90A54">
              <w:rPr>
                <w:rFonts w:ascii="Times New Roman" w:eastAsia="Times New Roman" w:hAnsi="Times New Roman" w:cs="Times New Roman"/>
                <w:spacing w:val="3"/>
                <w:sz w:val="24"/>
                <w:lang w:val="ru-RU"/>
              </w:rPr>
              <w:t xml:space="preserve"> </w:t>
            </w:r>
            <w:r w:rsidRPr="00E90A54">
              <w:rPr>
                <w:rFonts w:ascii="Times New Roman" w:eastAsia="Times New Roman" w:hAnsi="Times New Roman" w:cs="Times New Roman"/>
                <w:sz w:val="24"/>
                <w:lang w:val="ru-RU"/>
              </w:rPr>
              <w:t>помощи</w:t>
            </w:r>
            <w:r w:rsidRPr="00E90A54">
              <w:rPr>
                <w:rFonts w:ascii="Times New Roman" w:eastAsia="Times New Roman" w:hAnsi="Times New Roman" w:cs="Times New Roman"/>
                <w:spacing w:val="3"/>
                <w:sz w:val="24"/>
                <w:lang w:val="ru-RU"/>
              </w:rPr>
              <w:t xml:space="preserve"> </w:t>
            </w:r>
            <w:r w:rsidRPr="00E90A54">
              <w:rPr>
                <w:rFonts w:ascii="Times New Roman" w:eastAsia="Times New Roman" w:hAnsi="Times New Roman" w:cs="Times New Roman"/>
                <w:sz w:val="24"/>
                <w:lang w:val="ru-RU"/>
              </w:rPr>
              <w:t>компаса.</w:t>
            </w:r>
            <w:r w:rsidRPr="00E90A54">
              <w:rPr>
                <w:rFonts w:ascii="Times New Roman" w:eastAsia="Times New Roman" w:hAnsi="Times New Roman" w:cs="Times New Roman"/>
                <w:spacing w:val="6"/>
                <w:sz w:val="24"/>
                <w:lang w:val="ru-RU"/>
              </w:rPr>
              <w:t xml:space="preserve"> </w:t>
            </w:r>
            <w:r w:rsidRPr="00E90A54">
              <w:rPr>
                <w:rFonts w:ascii="Times New Roman" w:eastAsia="Times New Roman" w:hAnsi="Times New Roman" w:cs="Times New Roman"/>
                <w:sz w:val="24"/>
              </w:rPr>
              <w:t>Компас,</w:t>
            </w:r>
          </w:p>
        </w:tc>
        <w:tc>
          <w:tcPr>
            <w:tcW w:w="6097" w:type="dxa"/>
            <w:tcBorders>
              <w:top w:val="single" w:sz="6" w:space="0" w:color="221F1F"/>
              <w:bottom w:val="single" w:sz="6" w:space="0" w:color="221F1F"/>
            </w:tcBorders>
          </w:tcPr>
          <w:p w:rsidR="00E90A54" w:rsidRPr="00E90A54" w:rsidRDefault="00E90A54" w:rsidP="00E90A54">
            <w:pPr>
              <w:ind w:left="109" w:right="99"/>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Учебный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диалог</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теме,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например,</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«Чем</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Земля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отличается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от других планет».</w:t>
            </w:r>
          </w:p>
          <w:p w:rsidR="00E90A54" w:rsidRPr="00E90A54" w:rsidRDefault="00E90A54" w:rsidP="00E90A54">
            <w:pPr>
              <w:ind w:left="109" w:right="102"/>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Просмотр и обсуждение иллюстраций, видеофрагментов</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других материалов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выбору) на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тему</w:t>
            </w:r>
          </w:p>
          <w:p w:rsidR="00E90A54" w:rsidRPr="00E90A54" w:rsidRDefault="00E90A54" w:rsidP="00E90A54">
            <w:pPr>
              <w:ind w:left="109"/>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«Звёздное</w:t>
            </w:r>
            <w:r w:rsidRPr="00E90A54">
              <w:rPr>
                <w:rFonts w:ascii="Times New Roman" w:eastAsia="Times New Roman" w:hAnsi="Times New Roman" w:cs="Times New Roman"/>
                <w:spacing w:val="-3"/>
                <w:sz w:val="24"/>
                <w:lang w:val="ru-RU"/>
              </w:rPr>
              <w:t xml:space="preserve"> </w:t>
            </w:r>
            <w:r w:rsidRPr="00E90A54">
              <w:rPr>
                <w:rFonts w:ascii="Times New Roman" w:eastAsia="Times New Roman" w:hAnsi="Times New Roman" w:cs="Times New Roman"/>
                <w:sz w:val="24"/>
                <w:lang w:val="ru-RU"/>
              </w:rPr>
              <w:t>небо.</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Созвездия».</w:t>
            </w:r>
          </w:p>
          <w:p w:rsidR="00E90A54" w:rsidRPr="00E90A54" w:rsidRDefault="00E90A54" w:rsidP="00E90A54">
            <w:pPr>
              <w:spacing w:line="270" w:lineRule="atLeast"/>
              <w:ind w:left="109" w:right="96"/>
              <w:jc w:val="both"/>
              <w:rPr>
                <w:rFonts w:ascii="Times New Roman" w:eastAsia="Times New Roman" w:hAnsi="Times New Roman" w:cs="Times New Roman"/>
                <w:sz w:val="24"/>
              </w:rPr>
            </w:pPr>
            <w:r w:rsidRPr="00E90A54">
              <w:rPr>
                <w:rFonts w:ascii="Times New Roman" w:eastAsia="Times New Roman" w:hAnsi="Times New Roman" w:cs="Times New Roman"/>
                <w:sz w:val="24"/>
                <w:lang w:val="ru-RU"/>
              </w:rPr>
              <w:t>Практическая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работа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глобусом.</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Рассказ</w:t>
            </w:r>
            <w:r w:rsidRPr="00E90A54">
              <w:rPr>
                <w:rFonts w:ascii="Times New Roman" w:eastAsia="Times New Roman" w:hAnsi="Times New Roman" w:cs="Times New Roman"/>
                <w:spacing w:val="61"/>
                <w:sz w:val="24"/>
                <w:lang w:val="ru-RU"/>
              </w:rPr>
              <w:t xml:space="preserve"> </w:t>
            </w:r>
            <w:r w:rsidRPr="00E90A54">
              <w:rPr>
                <w:rFonts w:ascii="Times New Roman" w:eastAsia="Times New Roman" w:hAnsi="Times New Roman" w:cs="Times New Roman"/>
                <w:sz w:val="24"/>
                <w:lang w:val="ru-RU"/>
              </w:rPr>
              <w:t>учителя,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работа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текстом</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учебника: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описание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особенности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океанов</w:t>
            </w:r>
            <w:r w:rsidRPr="00E90A54">
              <w:rPr>
                <w:rFonts w:ascii="Times New Roman" w:eastAsia="Times New Roman" w:hAnsi="Times New Roman" w:cs="Times New Roman"/>
                <w:spacing w:val="47"/>
                <w:sz w:val="24"/>
                <w:lang w:val="ru-RU"/>
              </w:rPr>
              <w:t xml:space="preserve"> </w:t>
            </w:r>
            <w:r w:rsidRPr="00E90A54">
              <w:rPr>
                <w:rFonts w:ascii="Times New Roman" w:eastAsia="Times New Roman" w:hAnsi="Times New Roman" w:cs="Times New Roman"/>
                <w:sz w:val="24"/>
                <w:lang w:val="ru-RU"/>
              </w:rPr>
              <w:t>и</w:t>
            </w:r>
            <w:r w:rsidRPr="00E90A54">
              <w:rPr>
                <w:rFonts w:ascii="Times New Roman" w:eastAsia="Times New Roman" w:hAnsi="Times New Roman" w:cs="Times New Roman"/>
                <w:spacing w:val="49"/>
                <w:sz w:val="24"/>
                <w:lang w:val="ru-RU"/>
              </w:rPr>
              <w:t xml:space="preserve"> </w:t>
            </w:r>
            <w:r w:rsidRPr="00E90A54">
              <w:rPr>
                <w:rFonts w:ascii="Times New Roman" w:eastAsia="Times New Roman" w:hAnsi="Times New Roman" w:cs="Times New Roman"/>
                <w:sz w:val="24"/>
                <w:lang w:val="ru-RU"/>
              </w:rPr>
              <w:t>материков</w:t>
            </w:r>
            <w:r w:rsidRPr="00E90A54">
              <w:rPr>
                <w:rFonts w:ascii="Times New Roman" w:eastAsia="Times New Roman" w:hAnsi="Times New Roman" w:cs="Times New Roman"/>
                <w:spacing w:val="45"/>
                <w:sz w:val="24"/>
                <w:lang w:val="ru-RU"/>
              </w:rPr>
              <w:t xml:space="preserve"> </w:t>
            </w:r>
            <w:r w:rsidRPr="00E90A54">
              <w:rPr>
                <w:rFonts w:ascii="Times New Roman" w:eastAsia="Times New Roman" w:hAnsi="Times New Roman" w:cs="Times New Roman"/>
                <w:sz w:val="24"/>
                <w:lang w:val="ru-RU"/>
              </w:rPr>
              <w:t>на</w:t>
            </w:r>
            <w:r w:rsidRPr="00E90A54">
              <w:rPr>
                <w:rFonts w:ascii="Times New Roman" w:eastAsia="Times New Roman" w:hAnsi="Times New Roman" w:cs="Times New Roman"/>
                <w:spacing w:val="47"/>
                <w:sz w:val="24"/>
                <w:lang w:val="ru-RU"/>
              </w:rPr>
              <w:t xml:space="preserve"> </w:t>
            </w:r>
            <w:r w:rsidRPr="00E90A54">
              <w:rPr>
                <w:rFonts w:ascii="Times New Roman" w:eastAsia="Times New Roman" w:hAnsi="Times New Roman" w:cs="Times New Roman"/>
                <w:sz w:val="24"/>
                <w:lang w:val="ru-RU"/>
              </w:rPr>
              <w:t>Земле.</w:t>
            </w:r>
            <w:r w:rsidRPr="00E90A54">
              <w:rPr>
                <w:rFonts w:ascii="Times New Roman" w:eastAsia="Times New Roman" w:hAnsi="Times New Roman" w:cs="Times New Roman"/>
                <w:spacing w:val="48"/>
                <w:sz w:val="24"/>
                <w:lang w:val="ru-RU"/>
              </w:rPr>
              <w:t xml:space="preserve"> </w:t>
            </w:r>
            <w:r w:rsidRPr="00E90A54">
              <w:rPr>
                <w:rFonts w:ascii="Times New Roman" w:eastAsia="Times New Roman" w:hAnsi="Times New Roman" w:cs="Times New Roman"/>
                <w:sz w:val="24"/>
              </w:rPr>
              <w:t>Практическая</w:t>
            </w:r>
            <w:r w:rsidRPr="00E90A54">
              <w:rPr>
                <w:rFonts w:ascii="Times New Roman" w:eastAsia="Times New Roman" w:hAnsi="Times New Roman" w:cs="Times New Roman"/>
                <w:spacing w:val="48"/>
                <w:sz w:val="24"/>
              </w:rPr>
              <w:t xml:space="preserve"> </w:t>
            </w:r>
            <w:r w:rsidRPr="00E90A54">
              <w:rPr>
                <w:rFonts w:ascii="Times New Roman" w:eastAsia="Times New Roman" w:hAnsi="Times New Roman" w:cs="Times New Roman"/>
                <w:sz w:val="24"/>
              </w:rPr>
              <w:t>работа</w:t>
            </w:r>
            <w:r w:rsidRPr="00E90A54">
              <w:rPr>
                <w:rFonts w:ascii="Times New Roman" w:eastAsia="Times New Roman" w:hAnsi="Times New Roman" w:cs="Times New Roman"/>
                <w:spacing w:val="47"/>
                <w:sz w:val="24"/>
              </w:rPr>
              <w:t xml:space="preserve"> </w:t>
            </w:r>
            <w:r w:rsidRPr="00E90A54">
              <w:rPr>
                <w:rFonts w:ascii="Times New Roman" w:eastAsia="Times New Roman" w:hAnsi="Times New Roman" w:cs="Times New Roman"/>
                <w:sz w:val="24"/>
              </w:rPr>
              <w:t>с</w:t>
            </w:r>
          </w:p>
        </w:tc>
        <w:tc>
          <w:tcPr>
            <w:tcW w:w="2976" w:type="dxa"/>
          </w:tcPr>
          <w:p w:rsidR="00E90A54" w:rsidRPr="00E90A54" w:rsidRDefault="00E90A54" w:rsidP="00E90A54">
            <w:pPr>
              <w:rPr>
                <w:rFonts w:ascii="Times New Roman" w:eastAsia="Times New Roman" w:hAnsi="Times New Roman" w:cs="Times New Roman"/>
                <w:sz w:val="24"/>
              </w:rPr>
            </w:pPr>
          </w:p>
        </w:tc>
      </w:tr>
    </w:tbl>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4"/>
        </w:rPr>
        <w:sectPr w:rsidR="00E90A54" w:rsidRPr="00E90A54">
          <w:pgSz w:w="16840" w:h="11910" w:orient="landscape"/>
          <w:pgMar w:top="840" w:right="520" w:bottom="1120" w:left="200" w:header="0" w:footer="920"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4"/>
        <w:gridCol w:w="1779"/>
        <w:gridCol w:w="4453"/>
        <w:gridCol w:w="6097"/>
        <w:gridCol w:w="2976"/>
      </w:tblGrid>
      <w:tr w:rsidR="00E90A54" w:rsidRPr="00E90A54" w:rsidTr="00EF0B46">
        <w:trPr>
          <w:trHeight w:val="551"/>
        </w:trPr>
        <w:tc>
          <w:tcPr>
            <w:tcW w:w="574" w:type="dxa"/>
            <w:vMerge w:val="restart"/>
            <w:tcBorders>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4"/>
              </w:rPr>
            </w:pPr>
          </w:p>
        </w:tc>
        <w:tc>
          <w:tcPr>
            <w:tcW w:w="1779" w:type="dxa"/>
            <w:vMerge w:val="restart"/>
            <w:tcBorders>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4"/>
              </w:rPr>
            </w:pPr>
          </w:p>
        </w:tc>
        <w:tc>
          <w:tcPr>
            <w:tcW w:w="4453" w:type="dxa"/>
            <w:tcBorders>
              <w:top w:val="single" w:sz="6" w:space="0" w:color="221F1F"/>
              <w:bottom w:val="single" w:sz="6" w:space="0" w:color="221F1F"/>
            </w:tcBorders>
          </w:tcPr>
          <w:p w:rsidR="00E90A54" w:rsidRPr="00E90A54" w:rsidRDefault="00E90A54" w:rsidP="00E90A54">
            <w:pPr>
              <w:tabs>
                <w:tab w:val="left" w:pos="704"/>
                <w:tab w:val="left" w:pos="2179"/>
                <w:tab w:val="left" w:pos="4108"/>
              </w:tabs>
              <w:spacing w:line="276" w:lineRule="exact"/>
              <w:ind w:left="109" w:right="96"/>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его</w:t>
            </w:r>
            <w:r w:rsidRPr="00E90A54">
              <w:rPr>
                <w:rFonts w:ascii="Times New Roman" w:eastAsia="Times New Roman" w:hAnsi="Times New Roman" w:cs="Times New Roman"/>
                <w:sz w:val="24"/>
                <w:lang w:val="ru-RU"/>
              </w:rPr>
              <w:tab/>
              <w:t>устройство,</w:t>
            </w:r>
            <w:r w:rsidRPr="00E90A54">
              <w:rPr>
                <w:rFonts w:ascii="Times New Roman" w:eastAsia="Times New Roman" w:hAnsi="Times New Roman" w:cs="Times New Roman"/>
                <w:sz w:val="24"/>
                <w:lang w:val="ru-RU"/>
              </w:rPr>
              <w:tab/>
              <w:t>ориентирование</w:t>
            </w:r>
            <w:r w:rsidRPr="00E90A54">
              <w:rPr>
                <w:rFonts w:ascii="Times New Roman" w:eastAsia="Times New Roman" w:hAnsi="Times New Roman" w:cs="Times New Roman"/>
                <w:sz w:val="24"/>
                <w:lang w:val="ru-RU"/>
              </w:rPr>
              <w:tab/>
            </w:r>
            <w:r w:rsidRPr="00E90A54">
              <w:rPr>
                <w:rFonts w:ascii="Times New Roman" w:eastAsia="Times New Roman" w:hAnsi="Times New Roman" w:cs="Times New Roman"/>
                <w:spacing w:val="-2"/>
                <w:sz w:val="24"/>
                <w:lang w:val="ru-RU"/>
              </w:rPr>
              <w:t>на</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местности</w:t>
            </w:r>
          </w:p>
        </w:tc>
        <w:tc>
          <w:tcPr>
            <w:tcW w:w="6097" w:type="dxa"/>
            <w:tcBorders>
              <w:top w:val="single" w:sz="6" w:space="0" w:color="221F1F"/>
              <w:bottom w:val="single" w:sz="6" w:space="0" w:color="221F1F"/>
            </w:tcBorders>
          </w:tcPr>
          <w:p w:rsidR="00E90A54" w:rsidRPr="00E90A54" w:rsidRDefault="00E90A54" w:rsidP="00E90A54">
            <w:pPr>
              <w:spacing w:line="275" w:lineRule="exact"/>
              <w:ind w:left="109"/>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картой:</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«Как</w:t>
            </w:r>
            <w:r w:rsidRPr="00E90A54">
              <w:rPr>
                <w:rFonts w:ascii="Times New Roman" w:eastAsia="Times New Roman" w:hAnsi="Times New Roman" w:cs="Times New Roman"/>
                <w:spacing w:val="-3"/>
                <w:sz w:val="24"/>
                <w:lang w:val="ru-RU"/>
              </w:rPr>
              <w:t xml:space="preserve"> </w:t>
            </w:r>
            <w:r w:rsidRPr="00E90A54">
              <w:rPr>
                <w:rFonts w:ascii="Times New Roman" w:eastAsia="Times New Roman" w:hAnsi="Times New Roman" w:cs="Times New Roman"/>
                <w:sz w:val="24"/>
                <w:lang w:val="ru-RU"/>
              </w:rPr>
              <w:t>показывать</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объекты</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на</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настенной</w:t>
            </w:r>
            <w:r w:rsidRPr="00E90A54">
              <w:rPr>
                <w:rFonts w:ascii="Times New Roman" w:eastAsia="Times New Roman" w:hAnsi="Times New Roman" w:cs="Times New Roman"/>
                <w:spacing w:val="-3"/>
                <w:sz w:val="24"/>
                <w:lang w:val="ru-RU"/>
              </w:rPr>
              <w:t xml:space="preserve"> </w:t>
            </w:r>
            <w:r w:rsidRPr="00E90A54">
              <w:rPr>
                <w:rFonts w:ascii="Times New Roman" w:eastAsia="Times New Roman" w:hAnsi="Times New Roman" w:cs="Times New Roman"/>
                <w:sz w:val="24"/>
                <w:lang w:val="ru-RU"/>
              </w:rPr>
              <w:t>карте»</w:t>
            </w:r>
          </w:p>
        </w:tc>
        <w:tc>
          <w:tcPr>
            <w:tcW w:w="2976" w:type="dxa"/>
          </w:tcPr>
          <w:p w:rsidR="00E90A54" w:rsidRPr="00E90A54" w:rsidRDefault="00E90A54" w:rsidP="00E90A54">
            <w:pPr>
              <w:rPr>
                <w:rFonts w:ascii="Times New Roman" w:eastAsia="Times New Roman" w:hAnsi="Times New Roman" w:cs="Times New Roman"/>
                <w:sz w:val="24"/>
                <w:lang w:val="ru-RU"/>
              </w:rPr>
            </w:pPr>
          </w:p>
        </w:tc>
      </w:tr>
      <w:tr w:rsidR="00E90A54" w:rsidRPr="00E90A54" w:rsidTr="00EF0B46">
        <w:trPr>
          <w:trHeight w:val="3314"/>
        </w:trPr>
        <w:tc>
          <w:tcPr>
            <w:tcW w:w="574" w:type="dxa"/>
            <w:vMerge/>
            <w:tcBorders>
              <w:top w:val="nil"/>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177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453" w:type="dxa"/>
            <w:tcBorders>
              <w:top w:val="single" w:sz="6" w:space="0" w:color="221F1F"/>
              <w:bottom w:val="single" w:sz="6" w:space="0" w:color="221F1F"/>
            </w:tcBorders>
          </w:tcPr>
          <w:p w:rsidR="00E90A54" w:rsidRPr="00E90A54" w:rsidRDefault="00E90A54" w:rsidP="00E90A54">
            <w:pPr>
              <w:spacing w:before="1"/>
              <w:ind w:left="109" w:right="95"/>
              <w:jc w:val="both"/>
              <w:rPr>
                <w:rFonts w:ascii="Times New Roman" w:eastAsia="Times New Roman" w:hAnsi="Times New Roman" w:cs="Times New Roman"/>
                <w:sz w:val="24"/>
              </w:rPr>
            </w:pPr>
            <w:r w:rsidRPr="00E90A54">
              <w:rPr>
                <w:rFonts w:ascii="Times New Roman" w:eastAsia="Times New Roman" w:hAnsi="Times New Roman" w:cs="Times New Roman"/>
                <w:sz w:val="24"/>
                <w:lang w:val="ru-RU"/>
              </w:rPr>
              <w:t>Многообразие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растений.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Деревья,</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кустарники,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травы.</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Дикорастущие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культурные растения. Связи в природе.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rPr>
              <w:t>Годовой</w:t>
            </w:r>
            <w:r w:rsidRPr="00E90A54">
              <w:rPr>
                <w:rFonts w:ascii="Times New Roman" w:eastAsia="Times New Roman" w:hAnsi="Times New Roman" w:cs="Times New Roman"/>
                <w:spacing w:val="1"/>
                <w:sz w:val="24"/>
              </w:rPr>
              <w:t xml:space="preserve"> </w:t>
            </w:r>
            <w:r w:rsidRPr="00E90A54">
              <w:rPr>
                <w:rFonts w:ascii="Times New Roman" w:eastAsia="Times New Roman" w:hAnsi="Times New Roman" w:cs="Times New Roman"/>
                <w:sz w:val="24"/>
              </w:rPr>
              <w:t>ход</w:t>
            </w:r>
            <w:r w:rsidRPr="00E90A54">
              <w:rPr>
                <w:rFonts w:ascii="Times New Roman" w:eastAsia="Times New Roman" w:hAnsi="Times New Roman" w:cs="Times New Roman"/>
                <w:spacing w:val="1"/>
                <w:sz w:val="24"/>
              </w:rPr>
              <w:t xml:space="preserve"> </w:t>
            </w:r>
            <w:r w:rsidRPr="00E90A54">
              <w:rPr>
                <w:rFonts w:ascii="Times New Roman" w:eastAsia="Times New Roman" w:hAnsi="Times New Roman" w:cs="Times New Roman"/>
                <w:sz w:val="24"/>
              </w:rPr>
              <w:t>изменений</w:t>
            </w:r>
            <w:r w:rsidRPr="00E90A54">
              <w:rPr>
                <w:rFonts w:ascii="Times New Roman" w:eastAsia="Times New Roman" w:hAnsi="Times New Roman" w:cs="Times New Roman"/>
                <w:spacing w:val="1"/>
                <w:sz w:val="24"/>
              </w:rPr>
              <w:t xml:space="preserve"> </w:t>
            </w:r>
            <w:r w:rsidRPr="00E90A54">
              <w:rPr>
                <w:rFonts w:ascii="Times New Roman" w:eastAsia="Times New Roman" w:hAnsi="Times New Roman" w:cs="Times New Roman"/>
                <w:sz w:val="24"/>
              </w:rPr>
              <w:t>в</w:t>
            </w:r>
            <w:r w:rsidRPr="00E90A54">
              <w:rPr>
                <w:rFonts w:ascii="Times New Roman" w:eastAsia="Times New Roman" w:hAnsi="Times New Roman" w:cs="Times New Roman"/>
                <w:spacing w:val="1"/>
                <w:sz w:val="24"/>
              </w:rPr>
              <w:t xml:space="preserve"> </w:t>
            </w:r>
            <w:r w:rsidRPr="00E90A54">
              <w:rPr>
                <w:rFonts w:ascii="Times New Roman" w:eastAsia="Times New Roman" w:hAnsi="Times New Roman" w:cs="Times New Roman"/>
                <w:sz w:val="24"/>
              </w:rPr>
              <w:t>жизни</w:t>
            </w:r>
            <w:r w:rsidRPr="00E90A54">
              <w:rPr>
                <w:rFonts w:ascii="Times New Roman" w:eastAsia="Times New Roman" w:hAnsi="Times New Roman" w:cs="Times New Roman"/>
                <w:spacing w:val="1"/>
                <w:sz w:val="24"/>
              </w:rPr>
              <w:t xml:space="preserve"> </w:t>
            </w:r>
            <w:r w:rsidRPr="00E90A54">
              <w:rPr>
                <w:rFonts w:ascii="Times New Roman" w:eastAsia="Times New Roman" w:hAnsi="Times New Roman" w:cs="Times New Roman"/>
                <w:sz w:val="24"/>
              </w:rPr>
              <w:t>растения</w:t>
            </w:r>
          </w:p>
        </w:tc>
        <w:tc>
          <w:tcPr>
            <w:tcW w:w="6097" w:type="dxa"/>
            <w:tcBorders>
              <w:top w:val="single" w:sz="6" w:space="0" w:color="221F1F"/>
              <w:bottom w:val="single" w:sz="6" w:space="0" w:color="221F1F"/>
            </w:tcBorders>
          </w:tcPr>
          <w:p w:rsidR="00E90A54" w:rsidRPr="00E90A54" w:rsidRDefault="00E90A54" w:rsidP="00E90A54">
            <w:pPr>
              <w:spacing w:before="1"/>
              <w:ind w:left="109" w:right="94"/>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Экскурсия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парк:</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сравнение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деревьев,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кустарников,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трав.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Игра-соревнование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теме,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например,</w:t>
            </w:r>
            <w:r w:rsidRPr="00E90A54">
              <w:rPr>
                <w:rFonts w:ascii="Times New Roman" w:eastAsia="Times New Roman" w:hAnsi="Times New Roman" w:cs="Times New Roman"/>
                <w:spacing w:val="61"/>
                <w:sz w:val="24"/>
                <w:lang w:val="ru-RU"/>
              </w:rPr>
              <w:t xml:space="preserve"> </w:t>
            </w:r>
            <w:r w:rsidRPr="00E90A54">
              <w:rPr>
                <w:rFonts w:ascii="Times New Roman" w:eastAsia="Times New Roman" w:hAnsi="Times New Roman" w:cs="Times New Roman"/>
                <w:sz w:val="24"/>
                <w:lang w:val="ru-RU"/>
              </w:rPr>
              <w:t>«Кто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больше вспомнит названий деревьев». Коммуникативная</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деятельность:</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описание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растений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иллюстрациям</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живым</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объектам.</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Классификация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растений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иллюстрациям):</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дикорастущие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культурные.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Практическая</w:t>
            </w:r>
            <w:r w:rsidRPr="00E90A54">
              <w:rPr>
                <w:rFonts w:ascii="Times New Roman" w:eastAsia="Times New Roman" w:hAnsi="Times New Roman" w:cs="Times New Roman"/>
                <w:spacing w:val="4"/>
                <w:sz w:val="24"/>
                <w:lang w:val="ru-RU"/>
              </w:rPr>
              <w:t xml:space="preserve"> </w:t>
            </w:r>
            <w:r w:rsidRPr="00E90A54">
              <w:rPr>
                <w:rFonts w:ascii="Times New Roman" w:eastAsia="Times New Roman" w:hAnsi="Times New Roman" w:cs="Times New Roman"/>
                <w:sz w:val="24"/>
                <w:lang w:val="ru-RU"/>
              </w:rPr>
              <w:t>работа</w:t>
            </w:r>
            <w:r w:rsidRPr="00E90A54">
              <w:rPr>
                <w:rFonts w:ascii="Times New Roman" w:eastAsia="Times New Roman" w:hAnsi="Times New Roman" w:cs="Times New Roman"/>
                <w:spacing w:val="4"/>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4"/>
                <w:sz w:val="24"/>
                <w:lang w:val="ru-RU"/>
              </w:rPr>
              <w:t xml:space="preserve"> </w:t>
            </w:r>
            <w:r w:rsidRPr="00E90A54">
              <w:rPr>
                <w:rFonts w:ascii="Times New Roman" w:eastAsia="Times New Roman" w:hAnsi="Times New Roman" w:cs="Times New Roman"/>
                <w:sz w:val="24"/>
                <w:lang w:val="ru-RU"/>
              </w:rPr>
              <w:t>теме,</w:t>
            </w:r>
            <w:r w:rsidRPr="00E90A54">
              <w:rPr>
                <w:rFonts w:ascii="Times New Roman" w:eastAsia="Times New Roman" w:hAnsi="Times New Roman" w:cs="Times New Roman"/>
                <w:spacing w:val="9"/>
                <w:sz w:val="24"/>
                <w:lang w:val="ru-RU"/>
              </w:rPr>
              <w:t xml:space="preserve"> </w:t>
            </w:r>
            <w:r w:rsidRPr="00E90A54">
              <w:rPr>
                <w:rFonts w:ascii="Times New Roman" w:eastAsia="Times New Roman" w:hAnsi="Times New Roman" w:cs="Times New Roman"/>
                <w:sz w:val="24"/>
                <w:lang w:val="ru-RU"/>
              </w:rPr>
              <w:t>например,</w:t>
            </w:r>
          </w:p>
          <w:p w:rsidR="00E90A54" w:rsidRPr="00E90A54" w:rsidRDefault="00E90A54" w:rsidP="00E90A54">
            <w:pPr>
              <w:ind w:left="109" w:right="98"/>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«Рассматривание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растений,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обсуждение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условий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благополучного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роста и</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развития растения».</w:t>
            </w:r>
          </w:p>
          <w:p w:rsidR="00E90A54" w:rsidRPr="00E90A54" w:rsidRDefault="00E90A54" w:rsidP="00E90A54">
            <w:pPr>
              <w:spacing w:line="270" w:lineRule="atLeast"/>
              <w:ind w:left="109" w:right="94"/>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Работа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группах</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иллюстративным</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материалом:</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составление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коллективного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рассказа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теме,</w:t>
            </w:r>
            <w:r w:rsidRPr="00E90A54">
              <w:rPr>
                <w:rFonts w:ascii="Times New Roman" w:eastAsia="Times New Roman" w:hAnsi="Times New Roman" w:cs="Times New Roman"/>
                <w:spacing w:val="60"/>
                <w:sz w:val="24"/>
                <w:lang w:val="ru-RU"/>
              </w:rPr>
              <w:t xml:space="preserve"> </w:t>
            </w:r>
            <w:r w:rsidRPr="00E90A54">
              <w:rPr>
                <w:rFonts w:ascii="Times New Roman" w:eastAsia="Times New Roman" w:hAnsi="Times New Roman" w:cs="Times New Roman"/>
                <w:sz w:val="24"/>
                <w:lang w:val="ru-RU"/>
              </w:rPr>
              <w:t>напри-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мер,</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«Каким</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бывает</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растение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разные</w:t>
            </w:r>
            <w:r w:rsidRPr="00E90A54">
              <w:rPr>
                <w:rFonts w:ascii="Times New Roman" w:eastAsia="Times New Roman" w:hAnsi="Times New Roman" w:cs="Times New Roman"/>
                <w:spacing w:val="-3"/>
                <w:sz w:val="24"/>
                <w:lang w:val="ru-RU"/>
              </w:rPr>
              <w:t xml:space="preserve"> </w:t>
            </w:r>
            <w:r w:rsidRPr="00E90A54">
              <w:rPr>
                <w:rFonts w:ascii="Times New Roman" w:eastAsia="Times New Roman" w:hAnsi="Times New Roman" w:cs="Times New Roman"/>
                <w:sz w:val="24"/>
                <w:lang w:val="ru-RU"/>
              </w:rPr>
              <w:t>сезоны»</w:t>
            </w:r>
          </w:p>
        </w:tc>
        <w:tc>
          <w:tcPr>
            <w:tcW w:w="2976" w:type="dxa"/>
          </w:tcPr>
          <w:p w:rsidR="00E90A54" w:rsidRPr="00E90A54" w:rsidRDefault="00E90A54" w:rsidP="00E90A54">
            <w:pPr>
              <w:rPr>
                <w:rFonts w:ascii="Times New Roman" w:eastAsia="Times New Roman" w:hAnsi="Times New Roman" w:cs="Times New Roman"/>
                <w:sz w:val="24"/>
                <w:lang w:val="ru-RU"/>
              </w:rPr>
            </w:pPr>
          </w:p>
        </w:tc>
      </w:tr>
      <w:tr w:rsidR="00E90A54" w:rsidRPr="00E90A54" w:rsidTr="00EF0B46">
        <w:trPr>
          <w:trHeight w:val="2759"/>
        </w:trPr>
        <w:tc>
          <w:tcPr>
            <w:tcW w:w="574" w:type="dxa"/>
            <w:vMerge w:val="restart"/>
            <w:tcBorders>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4"/>
                <w:lang w:val="ru-RU"/>
              </w:rPr>
            </w:pPr>
          </w:p>
        </w:tc>
        <w:tc>
          <w:tcPr>
            <w:tcW w:w="177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453" w:type="dxa"/>
            <w:tcBorders>
              <w:top w:val="single" w:sz="6" w:space="0" w:color="221F1F"/>
              <w:bottom w:val="single" w:sz="6" w:space="0" w:color="221F1F"/>
            </w:tcBorders>
          </w:tcPr>
          <w:p w:rsidR="00E90A54" w:rsidRPr="00E90A54" w:rsidRDefault="00E90A54" w:rsidP="00E90A54">
            <w:pPr>
              <w:tabs>
                <w:tab w:val="left" w:pos="3701"/>
              </w:tabs>
              <w:ind w:left="109" w:right="95"/>
              <w:jc w:val="both"/>
              <w:rPr>
                <w:rFonts w:ascii="Times New Roman" w:eastAsia="Times New Roman" w:hAnsi="Times New Roman" w:cs="Times New Roman"/>
                <w:sz w:val="24"/>
              </w:rPr>
            </w:pPr>
            <w:r w:rsidRPr="00E90A54">
              <w:rPr>
                <w:rFonts w:ascii="Times New Roman" w:eastAsia="Times New Roman" w:hAnsi="Times New Roman" w:cs="Times New Roman"/>
                <w:sz w:val="24"/>
                <w:lang w:val="ru-RU"/>
              </w:rPr>
              <w:t>Мир</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животных</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(фауна).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Насекомые,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рыбы,</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птицы,</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звери,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земноводные,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пресмыкающиеся:</w:t>
            </w:r>
            <w:r w:rsidRPr="00E90A54">
              <w:rPr>
                <w:rFonts w:ascii="Times New Roman" w:eastAsia="Times New Roman" w:hAnsi="Times New Roman" w:cs="Times New Roman"/>
                <w:sz w:val="24"/>
                <w:lang w:val="ru-RU"/>
              </w:rPr>
              <w:tab/>
            </w:r>
            <w:r w:rsidRPr="00E90A54">
              <w:rPr>
                <w:rFonts w:ascii="Times New Roman" w:eastAsia="Times New Roman" w:hAnsi="Times New Roman" w:cs="Times New Roman"/>
                <w:spacing w:val="-1"/>
                <w:sz w:val="24"/>
                <w:lang w:val="ru-RU"/>
              </w:rPr>
              <w:t>общая</w:t>
            </w:r>
            <w:r w:rsidRPr="00E90A54">
              <w:rPr>
                <w:rFonts w:ascii="Times New Roman" w:eastAsia="Times New Roman" w:hAnsi="Times New Roman" w:cs="Times New Roman"/>
                <w:spacing w:val="-58"/>
                <w:sz w:val="24"/>
                <w:lang w:val="ru-RU"/>
              </w:rPr>
              <w:t xml:space="preserve"> </w:t>
            </w:r>
            <w:r w:rsidRPr="00E90A54">
              <w:rPr>
                <w:rFonts w:ascii="Times New Roman" w:eastAsia="Times New Roman" w:hAnsi="Times New Roman" w:cs="Times New Roman"/>
                <w:sz w:val="24"/>
                <w:lang w:val="ru-RU"/>
              </w:rPr>
              <w:t>характеристика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(особенности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внешнего</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вида, движений, питания, размножения).</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rPr>
              <w:t>Сезонная</w:t>
            </w:r>
            <w:r w:rsidRPr="00E90A54">
              <w:rPr>
                <w:rFonts w:ascii="Times New Roman" w:eastAsia="Times New Roman" w:hAnsi="Times New Roman" w:cs="Times New Roman"/>
                <w:spacing w:val="-1"/>
                <w:sz w:val="24"/>
              </w:rPr>
              <w:t xml:space="preserve"> </w:t>
            </w:r>
            <w:r w:rsidRPr="00E90A54">
              <w:rPr>
                <w:rFonts w:ascii="Times New Roman" w:eastAsia="Times New Roman" w:hAnsi="Times New Roman" w:cs="Times New Roman"/>
                <w:sz w:val="24"/>
              </w:rPr>
              <w:t>жизнь животных</w:t>
            </w:r>
          </w:p>
        </w:tc>
        <w:tc>
          <w:tcPr>
            <w:tcW w:w="6097" w:type="dxa"/>
            <w:tcBorders>
              <w:top w:val="single" w:sz="6" w:space="0" w:color="221F1F"/>
              <w:bottom w:val="single" w:sz="6" w:space="0" w:color="221F1F"/>
            </w:tcBorders>
          </w:tcPr>
          <w:p w:rsidR="00E90A54" w:rsidRPr="00E90A54" w:rsidRDefault="00E90A54" w:rsidP="00E90A54">
            <w:pPr>
              <w:ind w:left="109" w:right="97"/>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Дидактическая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игра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теме,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например,</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«Угадай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животное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описанию».</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Логическая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задача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теме,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например, «Найди ошибку</w:t>
            </w:r>
            <w:r w:rsidRPr="00E90A54">
              <w:rPr>
                <w:rFonts w:ascii="Times New Roman" w:eastAsia="Times New Roman" w:hAnsi="Times New Roman" w:cs="Times New Roman"/>
                <w:spacing w:val="60"/>
                <w:sz w:val="24"/>
                <w:lang w:val="ru-RU"/>
              </w:rPr>
              <w:t xml:space="preserve"> </w:t>
            </w:r>
            <w:r w:rsidRPr="00E90A54">
              <w:rPr>
                <w:rFonts w:ascii="Times New Roman" w:eastAsia="Times New Roman" w:hAnsi="Times New Roman" w:cs="Times New Roman"/>
                <w:sz w:val="24"/>
                <w:lang w:val="ru-RU"/>
              </w:rPr>
              <w:t>- какое животное попало 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эту</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группу случайно».</w:t>
            </w:r>
            <w:r w:rsidRPr="00E90A54">
              <w:rPr>
                <w:rFonts w:ascii="Times New Roman" w:eastAsia="Times New Roman" w:hAnsi="Times New Roman" w:cs="Times New Roman"/>
                <w:spacing w:val="-3"/>
                <w:sz w:val="24"/>
                <w:lang w:val="ru-RU"/>
              </w:rPr>
              <w:t xml:space="preserve"> </w:t>
            </w:r>
            <w:r w:rsidRPr="00E90A54">
              <w:rPr>
                <w:rFonts w:ascii="Times New Roman" w:eastAsia="Times New Roman" w:hAnsi="Times New Roman" w:cs="Times New Roman"/>
                <w:sz w:val="24"/>
                <w:lang w:val="ru-RU"/>
              </w:rPr>
              <w:t>Учебный диалог</w:t>
            </w:r>
          </w:p>
          <w:p w:rsidR="00E90A54" w:rsidRPr="00E90A54" w:rsidRDefault="00E90A54" w:rsidP="00E90A54">
            <w:pPr>
              <w:ind w:left="109" w:right="277"/>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с</w:t>
            </w:r>
            <w:r w:rsidRPr="00E90A54">
              <w:rPr>
                <w:rFonts w:ascii="Times New Roman" w:eastAsia="Times New Roman" w:hAnsi="Times New Roman" w:cs="Times New Roman"/>
                <w:spacing w:val="-4"/>
                <w:sz w:val="24"/>
                <w:lang w:val="ru-RU"/>
              </w:rPr>
              <w:t xml:space="preserve"> </w:t>
            </w:r>
            <w:r w:rsidRPr="00E90A54">
              <w:rPr>
                <w:rFonts w:ascii="Times New Roman" w:eastAsia="Times New Roman" w:hAnsi="Times New Roman" w:cs="Times New Roman"/>
                <w:sz w:val="24"/>
                <w:lang w:val="ru-RU"/>
              </w:rPr>
              <w:t>использованием</w:t>
            </w:r>
            <w:r w:rsidRPr="00E90A54">
              <w:rPr>
                <w:rFonts w:ascii="Times New Roman" w:eastAsia="Times New Roman" w:hAnsi="Times New Roman" w:cs="Times New Roman"/>
                <w:spacing w:val="-4"/>
                <w:sz w:val="24"/>
                <w:lang w:val="ru-RU"/>
              </w:rPr>
              <w:t xml:space="preserve"> </w:t>
            </w:r>
            <w:r w:rsidRPr="00E90A54">
              <w:rPr>
                <w:rFonts w:ascii="Times New Roman" w:eastAsia="Times New Roman" w:hAnsi="Times New Roman" w:cs="Times New Roman"/>
                <w:sz w:val="24"/>
                <w:lang w:val="ru-RU"/>
              </w:rPr>
              <w:t>иллюстративного</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материала</w:t>
            </w:r>
            <w:r w:rsidRPr="00E90A54">
              <w:rPr>
                <w:rFonts w:ascii="Times New Roman" w:eastAsia="Times New Roman" w:hAnsi="Times New Roman" w:cs="Times New Roman"/>
                <w:spacing w:val="-4"/>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3"/>
                <w:sz w:val="24"/>
                <w:lang w:val="ru-RU"/>
              </w:rPr>
              <w:t xml:space="preserve"> </w:t>
            </w:r>
            <w:r w:rsidRPr="00E90A54">
              <w:rPr>
                <w:rFonts w:ascii="Times New Roman" w:eastAsia="Times New Roman" w:hAnsi="Times New Roman" w:cs="Times New Roman"/>
                <w:sz w:val="24"/>
                <w:lang w:val="ru-RU"/>
              </w:rPr>
              <w:t>теме,</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например, «Как живут животные в разные времена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года».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Ролевая игра</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по теме,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например,</w:t>
            </w:r>
          </w:p>
          <w:p w:rsidR="00E90A54" w:rsidRPr="00E90A54" w:rsidRDefault="00E90A54" w:rsidP="00E90A54">
            <w:pPr>
              <w:spacing w:line="270" w:lineRule="atLeast"/>
              <w:ind w:left="109"/>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«Собрание</w:t>
            </w:r>
            <w:r w:rsidRPr="00E90A54">
              <w:rPr>
                <w:rFonts w:ascii="Times New Roman" w:eastAsia="Times New Roman" w:hAnsi="Times New Roman" w:cs="Times New Roman"/>
                <w:spacing w:val="-3"/>
                <w:sz w:val="24"/>
                <w:lang w:val="ru-RU"/>
              </w:rPr>
              <w:t xml:space="preserve"> </w:t>
            </w:r>
            <w:r w:rsidRPr="00E90A54">
              <w:rPr>
                <w:rFonts w:ascii="Times New Roman" w:eastAsia="Times New Roman" w:hAnsi="Times New Roman" w:cs="Times New Roman"/>
                <w:sz w:val="24"/>
                <w:lang w:val="ru-RU"/>
              </w:rPr>
              <w:t>в</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лесу</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кто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как</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готовится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w:t>
            </w:r>
            <w:r w:rsidRPr="00E90A54">
              <w:rPr>
                <w:rFonts w:ascii="Times New Roman" w:eastAsia="Times New Roman" w:hAnsi="Times New Roman" w:cs="Times New Roman"/>
                <w:spacing w:val="-3"/>
                <w:sz w:val="24"/>
                <w:lang w:val="ru-RU"/>
              </w:rPr>
              <w:t xml:space="preserve"> </w:t>
            </w:r>
            <w:r w:rsidRPr="00E90A54">
              <w:rPr>
                <w:rFonts w:ascii="Times New Roman" w:eastAsia="Times New Roman" w:hAnsi="Times New Roman" w:cs="Times New Roman"/>
                <w:sz w:val="24"/>
                <w:lang w:val="ru-RU"/>
              </w:rPr>
              <w:t>зиме».</w:t>
            </w:r>
            <w:r w:rsidRPr="00E90A54">
              <w:rPr>
                <w:rFonts w:ascii="Times New Roman" w:eastAsia="Times New Roman" w:hAnsi="Times New Roman" w:cs="Times New Roman"/>
                <w:spacing w:val="-4"/>
                <w:sz w:val="24"/>
                <w:lang w:val="ru-RU"/>
              </w:rPr>
              <w:t xml:space="preserve"> </w:t>
            </w:r>
            <w:r w:rsidRPr="00E90A54">
              <w:rPr>
                <w:rFonts w:ascii="Times New Roman" w:eastAsia="Times New Roman" w:hAnsi="Times New Roman" w:cs="Times New Roman"/>
                <w:sz w:val="24"/>
                <w:lang w:val="ru-RU"/>
              </w:rPr>
              <w:t>Работа</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в</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группах: подготовьте вопросы о жизни животных для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других</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групп</w:t>
            </w:r>
          </w:p>
        </w:tc>
        <w:tc>
          <w:tcPr>
            <w:tcW w:w="2976" w:type="dxa"/>
          </w:tcPr>
          <w:p w:rsidR="00E90A54" w:rsidRPr="00E90A54" w:rsidRDefault="00E90A54" w:rsidP="00E90A54">
            <w:pPr>
              <w:rPr>
                <w:rFonts w:ascii="Times New Roman" w:eastAsia="Times New Roman" w:hAnsi="Times New Roman" w:cs="Times New Roman"/>
                <w:sz w:val="24"/>
                <w:lang w:val="ru-RU"/>
              </w:rPr>
            </w:pPr>
          </w:p>
        </w:tc>
      </w:tr>
      <w:tr w:rsidR="00E90A54" w:rsidRPr="00E90A54" w:rsidTr="00EF0B46">
        <w:trPr>
          <w:trHeight w:val="3035"/>
        </w:trPr>
        <w:tc>
          <w:tcPr>
            <w:tcW w:w="574" w:type="dxa"/>
            <w:vMerge/>
            <w:tcBorders>
              <w:top w:val="nil"/>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177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453" w:type="dxa"/>
            <w:tcBorders>
              <w:top w:val="single" w:sz="6" w:space="0" w:color="221F1F"/>
              <w:bottom w:val="single" w:sz="6" w:space="0" w:color="221F1F"/>
            </w:tcBorders>
          </w:tcPr>
          <w:p w:rsidR="00E90A54" w:rsidRPr="00E90A54" w:rsidRDefault="00E90A54" w:rsidP="00E90A54">
            <w:pPr>
              <w:ind w:left="109" w:right="95"/>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Красная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книга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России,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её</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значение,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отдельные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представители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растений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животных Красной книги. Заповедники,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природные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парки.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Охрана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природы.</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Правила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нравственного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поведения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природе</w:t>
            </w:r>
          </w:p>
        </w:tc>
        <w:tc>
          <w:tcPr>
            <w:tcW w:w="6097" w:type="dxa"/>
            <w:tcBorders>
              <w:top w:val="single" w:sz="6" w:space="0" w:color="221F1F"/>
              <w:bottom w:val="single" w:sz="6" w:space="0" w:color="221F1F"/>
            </w:tcBorders>
          </w:tcPr>
          <w:p w:rsidR="00E90A54" w:rsidRPr="00E90A54" w:rsidRDefault="00E90A54" w:rsidP="00E90A54">
            <w:pPr>
              <w:ind w:left="109" w:right="95"/>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Учебный диалог по теме, например, «Что такое Красная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книга?».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Просмотр</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обсуждение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иллюстраций,</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видеофрагментов 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других</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материалов (по выбору) на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тему: «Растения и животные Красной книги». Рассказ</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учителя: «Растения и животные нашего края, занесённые</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в Красную книгу». Коллективное составление памятки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 теме, например, «Правила поведения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заповедных</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местах».</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Работа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группе: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чтение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текстов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учебника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использование</w:t>
            </w:r>
            <w:r w:rsidRPr="00E90A54">
              <w:rPr>
                <w:rFonts w:ascii="Times New Roman" w:eastAsia="Times New Roman" w:hAnsi="Times New Roman" w:cs="Times New Roman"/>
                <w:spacing w:val="15"/>
                <w:sz w:val="24"/>
                <w:lang w:val="ru-RU"/>
              </w:rPr>
              <w:t xml:space="preserve"> </w:t>
            </w:r>
            <w:r w:rsidRPr="00E90A54">
              <w:rPr>
                <w:rFonts w:ascii="Times New Roman" w:eastAsia="Times New Roman" w:hAnsi="Times New Roman" w:cs="Times New Roman"/>
                <w:sz w:val="24"/>
                <w:lang w:val="ru-RU"/>
              </w:rPr>
              <w:t>полученной</w:t>
            </w:r>
            <w:r w:rsidRPr="00E90A54">
              <w:rPr>
                <w:rFonts w:ascii="Times New Roman" w:eastAsia="Times New Roman" w:hAnsi="Times New Roman" w:cs="Times New Roman"/>
                <w:spacing w:val="18"/>
                <w:sz w:val="24"/>
                <w:lang w:val="ru-RU"/>
              </w:rPr>
              <w:t xml:space="preserve"> </w:t>
            </w:r>
            <w:r w:rsidRPr="00E90A54">
              <w:rPr>
                <w:rFonts w:ascii="Times New Roman" w:eastAsia="Times New Roman" w:hAnsi="Times New Roman" w:cs="Times New Roman"/>
                <w:sz w:val="24"/>
                <w:lang w:val="ru-RU"/>
              </w:rPr>
              <w:t>информации</w:t>
            </w:r>
            <w:r w:rsidRPr="00E90A54">
              <w:rPr>
                <w:rFonts w:ascii="Times New Roman" w:eastAsia="Times New Roman" w:hAnsi="Times New Roman" w:cs="Times New Roman"/>
                <w:spacing w:val="18"/>
                <w:sz w:val="24"/>
                <w:lang w:val="ru-RU"/>
              </w:rPr>
              <w:t xml:space="preserve"> </w:t>
            </w:r>
            <w:r w:rsidRPr="00E90A54">
              <w:rPr>
                <w:rFonts w:ascii="Times New Roman" w:eastAsia="Times New Roman" w:hAnsi="Times New Roman" w:cs="Times New Roman"/>
                <w:sz w:val="24"/>
                <w:lang w:val="ru-RU"/>
              </w:rPr>
              <w:t>для</w:t>
            </w:r>
            <w:r w:rsidRPr="00E90A54">
              <w:rPr>
                <w:rFonts w:ascii="Times New Roman" w:eastAsia="Times New Roman" w:hAnsi="Times New Roman" w:cs="Times New Roman"/>
                <w:spacing w:val="17"/>
                <w:sz w:val="24"/>
                <w:lang w:val="ru-RU"/>
              </w:rPr>
              <w:t xml:space="preserve"> </w:t>
            </w:r>
            <w:r w:rsidRPr="00E90A54">
              <w:rPr>
                <w:rFonts w:ascii="Times New Roman" w:eastAsia="Times New Roman" w:hAnsi="Times New Roman" w:cs="Times New Roman"/>
                <w:sz w:val="24"/>
                <w:lang w:val="ru-RU"/>
              </w:rPr>
              <w:t>подготовки</w:t>
            </w:r>
          </w:p>
          <w:p w:rsidR="00E90A54" w:rsidRPr="00E90A54" w:rsidRDefault="00E90A54" w:rsidP="00E90A54">
            <w:pPr>
              <w:spacing w:line="270" w:lineRule="atLeast"/>
              <w:ind w:left="109" w:right="97"/>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собственного рассказа 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Красной книге. Коллективное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 xml:space="preserve">составление    </w:t>
            </w:r>
            <w:r w:rsidRPr="00E90A54">
              <w:rPr>
                <w:rFonts w:ascii="Times New Roman" w:eastAsia="Times New Roman" w:hAnsi="Times New Roman" w:cs="Times New Roman"/>
                <w:spacing w:val="12"/>
                <w:sz w:val="24"/>
                <w:lang w:val="ru-RU"/>
              </w:rPr>
              <w:t xml:space="preserve"> </w:t>
            </w:r>
            <w:r w:rsidRPr="00E90A54">
              <w:rPr>
                <w:rFonts w:ascii="Times New Roman" w:eastAsia="Times New Roman" w:hAnsi="Times New Roman" w:cs="Times New Roman"/>
                <w:sz w:val="24"/>
                <w:lang w:val="ru-RU"/>
              </w:rPr>
              <w:t xml:space="preserve">плана    </w:t>
            </w:r>
            <w:r w:rsidRPr="00E90A54">
              <w:rPr>
                <w:rFonts w:ascii="Times New Roman" w:eastAsia="Times New Roman" w:hAnsi="Times New Roman" w:cs="Times New Roman"/>
                <w:spacing w:val="12"/>
                <w:sz w:val="24"/>
                <w:lang w:val="ru-RU"/>
              </w:rPr>
              <w:t xml:space="preserve"> </w:t>
            </w:r>
            <w:r w:rsidRPr="00E90A54">
              <w:rPr>
                <w:rFonts w:ascii="Times New Roman" w:eastAsia="Times New Roman" w:hAnsi="Times New Roman" w:cs="Times New Roman"/>
                <w:sz w:val="24"/>
                <w:lang w:val="ru-RU"/>
              </w:rPr>
              <w:t>рассказа</w:t>
            </w:r>
            <w:r w:rsidRPr="00E90A54">
              <w:rPr>
                <w:rFonts w:ascii="Times New Roman" w:eastAsia="Times New Roman" w:hAnsi="Times New Roman" w:cs="Times New Roman"/>
                <w:spacing w:val="96"/>
                <w:sz w:val="24"/>
                <w:lang w:val="ru-RU"/>
              </w:rPr>
              <w:t xml:space="preserve"> </w:t>
            </w:r>
            <w:r w:rsidRPr="00E90A54">
              <w:rPr>
                <w:rFonts w:ascii="Times New Roman" w:eastAsia="Times New Roman" w:hAnsi="Times New Roman" w:cs="Times New Roman"/>
                <w:sz w:val="24"/>
                <w:lang w:val="ru-RU"/>
              </w:rPr>
              <w:t>о</w:t>
            </w:r>
            <w:r w:rsidRPr="00E90A54">
              <w:rPr>
                <w:rFonts w:ascii="Times New Roman" w:eastAsia="Times New Roman" w:hAnsi="Times New Roman" w:cs="Times New Roman"/>
                <w:spacing w:val="96"/>
                <w:sz w:val="24"/>
                <w:lang w:val="ru-RU"/>
              </w:rPr>
              <w:t xml:space="preserve"> </w:t>
            </w:r>
            <w:r w:rsidRPr="00E90A54">
              <w:rPr>
                <w:rFonts w:ascii="Times New Roman" w:eastAsia="Times New Roman" w:hAnsi="Times New Roman" w:cs="Times New Roman"/>
                <w:sz w:val="24"/>
                <w:lang w:val="ru-RU"/>
              </w:rPr>
              <w:t>редком</w:t>
            </w:r>
            <w:r w:rsidRPr="00E90A54">
              <w:rPr>
                <w:rFonts w:ascii="Times New Roman" w:eastAsia="Times New Roman" w:hAnsi="Times New Roman" w:cs="Times New Roman"/>
                <w:spacing w:val="96"/>
                <w:sz w:val="24"/>
                <w:lang w:val="ru-RU"/>
              </w:rPr>
              <w:t xml:space="preserve"> </w:t>
            </w:r>
            <w:r w:rsidRPr="00E90A54">
              <w:rPr>
                <w:rFonts w:ascii="Times New Roman" w:eastAsia="Times New Roman" w:hAnsi="Times New Roman" w:cs="Times New Roman"/>
                <w:sz w:val="24"/>
                <w:lang w:val="ru-RU"/>
              </w:rPr>
              <w:t>растении</w:t>
            </w:r>
            <w:r w:rsidRPr="00E90A54">
              <w:rPr>
                <w:rFonts w:ascii="Times New Roman" w:eastAsia="Times New Roman" w:hAnsi="Times New Roman" w:cs="Times New Roman"/>
                <w:spacing w:val="98"/>
                <w:sz w:val="24"/>
                <w:lang w:val="ru-RU"/>
              </w:rPr>
              <w:t xml:space="preserve"> </w:t>
            </w:r>
            <w:r w:rsidRPr="00E90A54">
              <w:rPr>
                <w:rFonts w:ascii="Times New Roman" w:eastAsia="Times New Roman" w:hAnsi="Times New Roman" w:cs="Times New Roman"/>
                <w:sz w:val="24"/>
                <w:lang w:val="ru-RU"/>
              </w:rPr>
              <w:t>и</w:t>
            </w:r>
          </w:p>
        </w:tc>
        <w:tc>
          <w:tcPr>
            <w:tcW w:w="2976" w:type="dxa"/>
          </w:tcPr>
          <w:p w:rsidR="00E90A54" w:rsidRPr="00E90A54" w:rsidRDefault="00E90A54" w:rsidP="00E90A54">
            <w:pPr>
              <w:rPr>
                <w:rFonts w:ascii="Times New Roman" w:eastAsia="Times New Roman" w:hAnsi="Times New Roman" w:cs="Times New Roman"/>
                <w:sz w:val="24"/>
                <w:lang w:val="ru-RU"/>
              </w:rPr>
            </w:pPr>
          </w:p>
        </w:tc>
      </w:tr>
    </w:tbl>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4"/>
        </w:rPr>
        <w:sectPr w:rsidR="00E90A54" w:rsidRPr="00E90A54">
          <w:pgSz w:w="16840" w:h="11910" w:orient="landscape"/>
          <w:pgMar w:top="840" w:right="520" w:bottom="1120" w:left="200" w:header="0" w:footer="920" w:gutter="0"/>
          <w:cols w:space="720"/>
        </w:sect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4"/>
        <w:gridCol w:w="1779"/>
        <w:gridCol w:w="4453"/>
        <w:gridCol w:w="6097"/>
        <w:gridCol w:w="2976"/>
      </w:tblGrid>
      <w:tr w:rsidR="00E90A54" w:rsidRPr="00E90A54" w:rsidTr="00EF0B46">
        <w:trPr>
          <w:trHeight w:val="275"/>
        </w:trPr>
        <w:tc>
          <w:tcPr>
            <w:tcW w:w="574" w:type="dxa"/>
            <w:tcBorders>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0"/>
                <w:lang w:val="ru-RU"/>
              </w:rPr>
            </w:pPr>
          </w:p>
        </w:tc>
        <w:tc>
          <w:tcPr>
            <w:tcW w:w="1779" w:type="dxa"/>
            <w:tcBorders>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0"/>
                <w:lang w:val="ru-RU"/>
              </w:rPr>
            </w:pPr>
          </w:p>
        </w:tc>
        <w:tc>
          <w:tcPr>
            <w:tcW w:w="4453" w:type="dxa"/>
            <w:tcBorders>
              <w:top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0"/>
                <w:lang w:val="ru-RU"/>
              </w:rPr>
            </w:pPr>
          </w:p>
        </w:tc>
        <w:tc>
          <w:tcPr>
            <w:tcW w:w="6097" w:type="dxa"/>
            <w:tcBorders>
              <w:top w:val="single" w:sz="6" w:space="0" w:color="221F1F"/>
              <w:bottom w:val="single" w:sz="6" w:space="0" w:color="221F1F"/>
            </w:tcBorders>
          </w:tcPr>
          <w:p w:rsidR="00E90A54" w:rsidRPr="00E90A54" w:rsidRDefault="00E90A54" w:rsidP="00E90A54">
            <w:pPr>
              <w:spacing w:line="255" w:lineRule="exact"/>
              <w:ind w:left="106"/>
              <w:rPr>
                <w:rFonts w:ascii="Times New Roman" w:eastAsia="Times New Roman" w:hAnsi="Times New Roman" w:cs="Times New Roman"/>
                <w:sz w:val="24"/>
              </w:rPr>
            </w:pPr>
            <w:r w:rsidRPr="00E90A54">
              <w:rPr>
                <w:rFonts w:ascii="Times New Roman" w:eastAsia="Times New Roman" w:hAnsi="Times New Roman" w:cs="Times New Roman"/>
                <w:sz w:val="24"/>
              </w:rPr>
              <w:t>животном</w:t>
            </w:r>
          </w:p>
        </w:tc>
        <w:tc>
          <w:tcPr>
            <w:tcW w:w="2976" w:type="dxa"/>
          </w:tcPr>
          <w:p w:rsidR="00E90A54" w:rsidRPr="00E90A54" w:rsidRDefault="00E90A54" w:rsidP="00E90A54">
            <w:pPr>
              <w:rPr>
                <w:rFonts w:ascii="Times New Roman" w:eastAsia="Times New Roman" w:hAnsi="Times New Roman" w:cs="Times New Roman"/>
                <w:sz w:val="20"/>
              </w:rPr>
            </w:pPr>
          </w:p>
        </w:tc>
      </w:tr>
      <w:tr w:rsidR="00E90A54" w:rsidRPr="00E90A54" w:rsidTr="00EF0B46">
        <w:trPr>
          <w:trHeight w:val="6072"/>
        </w:trPr>
        <w:tc>
          <w:tcPr>
            <w:tcW w:w="574" w:type="dxa"/>
            <w:tcBorders>
              <w:top w:val="single" w:sz="6" w:space="0" w:color="221F1F"/>
              <w:bottom w:val="single" w:sz="6" w:space="0" w:color="221F1F"/>
            </w:tcBorders>
          </w:tcPr>
          <w:p w:rsidR="00E90A54" w:rsidRPr="00E90A54" w:rsidRDefault="00E90A54" w:rsidP="00E90A54">
            <w:pPr>
              <w:spacing w:before="1"/>
              <w:ind w:left="105"/>
              <w:rPr>
                <w:rFonts w:ascii="Times New Roman" w:eastAsia="Times New Roman" w:hAnsi="Times New Roman" w:cs="Times New Roman"/>
                <w:sz w:val="24"/>
              </w:rPr>
            </w:pPr>
            <w:r w:rsidRPr="00E90A54">
              <w:rPr>
                <w:rFonts w:ascii="Times New Roman" w:eastAsia="Times New Roman" w:hAnsi="Times New Roman" w:cs="Times New Roman"/>
                <w:sz w:val="24"/>
              </w:rPr>
              <w:t>3</w:t>
            </w:r>
          </w:p>
        </w:tc>
        <w:tc>
          <w:tcPr>
            <w:tcW w:w="1779" w:type="dxa"/>
            <w:tcBorders>
              <w:top w:val="single" w:sz="6" w:space="0" w:color="221F1F"/>
              <w:bottom w:val="single" w:sz="6" w:space="0" w:color="221F1F"/>
            </w:tcBorders>
          </w:tcPr>
          <w:p w:rsidR="00E90A54" w:rsidRPr="00E90A54" w:rsidRDefault="00E90A54" w:rsidP="00E90A54">
            <w:pPr>
              <w:spacing w:before="1"/>
              <w:ind w:left="105" w:right="439"/>
              <w:rPr>
                <w:rFonts w:ascii="Times New Roman" w:eastAsia="Times New Roman" w:hAnsi="Times New Roman" w:cs="Times New Roman"/>
                <w:b/>
                <w:sz w:val="24"/>
              </w:rPr>
            </w:pPr>
            <w:r w:rsidRPr="00E90A54">
              <w:rPr>
                <w:rFonts w:ascii="Times New Roman" w:eastAsia="Times New Roman" w:hAnsi="Times New Roman" w:cs="Times New Roman"/>
                <w:b/>
                <w:sz w:val="24"/>
              </w:rPr>
              <w:t>Правила</w:t>
            </w:r>
            <w:r w:rsidRPr="00E90A54">
              <w:rPr>
                <w:rFonts w:ascii="Times New Roman" w:eastAsia="Times New Roman" w:hAnsi="Times New Roman" w:cs="Times New Roman"/>
                <w:b/>
                <w:spacing w:val="1"/>
                <w:sz w:val="24"/>
              </w:rPr>
              <w:t xml:space="preserve"> </w:t>
            </w:r>
            <w:r w:rsidRPr="00E90A54">
              <w:rPr>
                <w:rFonts w:ascii="Times New Roman" w:eastAsia="Times New Roman" w:hAnsi="Times New Roman" w:cs="Times New Roman"/>
                <w:b/>
                <w:sz w:val="24"/>
              </w:rPr>
              <w:t>безопасной жизни.</w:t>
            </w:r>
          </w:p>
          <w:p w:rsidR="00E90A54" w:rsidRPr="00E90A54" w:rsidRDefault="00E90A54" w:rsidP="00E90A54">
            <w:pPr>
              <w:ind w:left="105"/>
              <w:rPr>
                <w:rFonts w:ascii="Times New Roman" w:eastAsia="Times New Roman" w:hAnsi="Times New Roman" w:cs="Times New Roman"/>
                <w:b/>
                <w:sz w:val="24"/>
              </w:rPr>
            </w:pPr>
            <w:r w:rsidRPr="00E90A54">
              <w:rPr>
                <w:rFonts w:ascii="Times New Roman" w:eastAsia="Times New Roman" w:hAnsi="Times New Roman" w:cs="Times New Roman"/>
                <w:b/>
                <w:sz w:val="24"/>
              </w:rPr>
              <w:t>11</w:t>
            </w:r>
            <w:r w:rsidRPr="00E90A54">
              <w:rPr>
                <w:rFonts w:ascii="Times New Roman" w:eastAsia="Times New Roman" w:hAnsi="Times New Roman" w:cs="Times New Roman"/>
                <w:b/>
                <w:spacing w:val="-1"/>
                <w:sz w:val="24"/>
              </w:rPr>
              <w:t xml:space="preserve"> </w:t>
            </w:r>
            <w:r w:rsidRPr="00E90A54">
              <w:rPr>
                <w:rFonts w:ascii="Times New Roman" w:eastAsia="Times New Roman" w:hAnsi="Times New Roman" w:cs="Times New Roman"/>
                <w:b/>
                <w:sz w:val="24"/>
              </w:rPr>
              <w:t>ч.</w:t>
            </w:r>
          </w:p>
        </w:tc>
        <w:tc>
          <w:tcPr>
            <w:tcW w:w="4453" w:type="dxa"/>
            <w:tcBorders>
              <w:top w:val="single" w:sz="6" w:space="0" w:color="221F1F"/>
              <w:bottom w:val="single" w:sz="6" w:space="0" w:color="221F1F"/>
            </w:tcBorders>
          </w:tcPr>
          <w:p w:rsidR="00E90A54" w:rsidRPr="00E90A54" w:rsidRDefault="00E90A54" w:rsidP="00E90A54">
            <w:pPr>
              <w:spacing w:before="1"/>
              <w:ind w:left="107" w:right="634"/>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Здоровый образ жизни: режим дня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(чередование сна, учебных занятий,</w:t>
            </w:r>
            <w:r w:rsidRPr="00E90A54">
              <w:rPr>
                <w:rFonts w:ascii="Times New Roman" w:eastAsia="Times New Roman" w:hAnsi="Times New Roman" w:cs="Times New Roman"/>
                <w:spacing w:val="-58"/>
                <w:sz w:val="24"/>
                <w:lang w:val="ru-RU"/>
              </w:rPr>
              <w:t xml:space="preserve"> </w:t>
            </w:r>
            <w:r w:rsidRPr="00E90A54">
              <w:rPr>
                <w:rFonts w:ascii="Times New Roman" w:eastAsia="Times New Roman" w:hAnsi="Times New Roman" w:cs="Times New Roman"/>
                <w:sz w:val="24"/>
                <w:lang w:val="ru-RU"/>
              </w:rPr>
              <w:t>двигательной активности) 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рациональное питание (количество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приёмов</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пищи</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и</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рацион</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питания).</w:t>
            </w:r>
          </w:p>
          <w:p w:rsidR="00E90A54" w:rsidRPr="00E90A54" w:rsidRDefault="00E90A54" w:rsidP="00E90A54">
            <w:pPr>
              <w:ind w:left="107" w:right="141"/>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Физическая</w:t>
            </w:r>
            <w:r w:rsidRPr="00E90A54">
              <w:rPr>
                <w:rFonts w:ascii="Times New Roman" w:eastAsia="Times New Roman" w:hAnsi="Times New Roman" w:cs="Times New Roman"/>
                <w:spacing w:val="-5"/>
                <w:sz w:val="24"/>
                <w:lang w:val="ru-RU"/>
              </w:rPr>
              <w:t xml:space="preserve"> </w:t>
            </w:r>
            <w:r w:rsidRPr="00E90A54">
              <w:rPr>
                <w:rFonts w:ascii="Times New Roman" w:eastAsia="Times New Roman" w:hAnsi="Times New Roman" w:cs="Times New Roman"/>
                <w:sz w:val="24"/>
                <w:lang w:val="ru-RU"/>
              </w:rPr>
              <w:t>культура,</w:t>
            </w:r>
            <w:r w:rsidRPr="00E90A54">
              <w:rPr>
                <w:rFonts w:ascii="Times New Roman" w:eastAsia="Times New Roman" w:hAnsi="Times New Roman" w:cs="Times New Roman"/>
                <w:spacing w:val="-5"/>
                <w:sz w:val="24"/>
                <w:lang w:val="ru-RU"/>
              </w:rPr>
              <w:t xml:space="preserve"> </w:t>
            </w:r>
            <w:r w:rsidRPr="00E90A54">
              <w:rPr>
                <w:rFonts w:ascii="Times New Roman" w:eastAsia="Times New Roman" w:hAnsi="Times New Roman" w:cs="Times New Roman"/>
                <w:sz w:val="24"/>
                <w:lang w:val="ru-RU"/>
              </w:rPr>
              <w:t>закаливание,</w:t>
            </w:r>
            <w:r w:rsidRPr="00E90A54">
              <w:rPr>
                <w:rFonts w:ascii="Times New Roman" w:eastAsia="Times New Roman" w:hAnsi="Times New Roman" w:cs="Times New Roman"/>
                <w:spacing w:val="-5"/>
                <w:sz w:val="24"/>
                <w:lang w:val="ru-RU"/>
              </w:rPr>
              <w:t xml:space="preserve"> </w:t>
            </w:r>
            <w:r w:rsidRPr="00E90A54">
              <w:rPr>
                <w:rFonts w:ascii="Times New Roman" w:eastAsia="Times New Roman" w:hAnsi="Times New Roman" w:cs="Times New Roman"/>
                <w:sz w:val="24"/>
                <w:lang w:val="ru-RU"/>
              </w:rPr>
              <w:t>игры</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на воздухе как условие сохранения 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укрепления</w:t>
            </w:r>
            <w:r w:rsidRPr="00E90A54">
              <w:rPr>
                <w:rFonts w:ascii="Times New Roman" w:eastAsia="Times New Roman" w:hAnsi="Times New Roman" w:cs="Times New Roman"/>
                <w:spacing w:val="-4"/>
                <w:sz w:val="24"/>
                <w:lang w:val="ru-RU"/>
              </w:rPr>
              <w:t xml:space="preserve"> </w:t>
            </w:r>
            <w:r w:rsidRPr="00E90A54">
              <w:rPr>
                <w:rFonts w:ascii="Times New Roman" w:eastAsia="Times New Roman" w:hAnsi="Times New Roman" w:cs="Times New Roman"/>
                <w:sz w:val="24"/>
                <w:lang w:val="ru-RU"/>
              </w:rPr>
              <w:t>здоровья. Правила</w:t>
            </w:r>
          </w:p>
          <w:p w:rsidR="00E90A54" w:rsidRPr="00E90A54" w:rsidRDefault="00E90A54" w:rsidP="00E90A54">
            <w:pPr>
              <w:spacing w:before="1"/>
              <w:ind w:left="107" w:right="152"/>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безопасности в школе (маршрут до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школы, правила поведения на занятиях,</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переменах, при приёмах пищи, а также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 пришкольной территории). Правила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безопасного поведения пассажира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наземного транспорта и метро. Номера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телефонов</w:t>
            </w:r>
            <w:r w:rsidRPr="00E90A54">
              <w:rPr>
                <w:rFonts w:ascii="Times New Roman" w:eastAsia="Times New Roman" w:hAnsi="Times New Roman" w:cs="Times New Roman"/>
                <w:spacing w:val="-5"/>
                <w:sz w:val="24"/>
                <w:lang w:val="ru-RU"/>
              </w:rPr>
              <w:t xml:space="preserve"> </w:t>
            </w:r>
            <w:r w:rsidRPr="00E90A54">
              <w:rPr>
                <w:rFonts w:ascii="Times New Roman" w:eastAsia="Times New Roman" w:hAnsi="Times New Roman" w:cs="Times New Roman"/>
                <w:sz w:val="24"/>
                <w:lang w:val="ru-RU"/>
              </w:rPr>
              <w:t>экстренной</w:t>
            </w:r>
            <w:r w:rsidRPr="00E90A54">
              <w:rPr>
                <w:rFonts w:ascii="Times New Roman" w:eastAsia="Times New Roman" w:hAnsi="Times New Roman" w:cs="Times New Roman"/>
                <w:spacing w:val="-7"/>
                <w:sz w:val="24"/>
                <w:lang w:val="ru-RU"/>
              </w:rPr>
              <w:t xml:space="preserve"> </w:t>
            </w:r>
            <w:r w:rsidRPr="00E90A54">
              <w:rPr>
                <w:rFonts w:ascii="Times New Roman" w:eastAsia="Times New Roman" w:hAnsi="Times New Roman" w:cs="Times New Roman"/>
                <w:sz w:val="24"/>
                <w:lang w:val="ru-RU"/>
              </w:rPr>
              <w:t>помощи.</w:t>
            </w:r>
            <w:r w:rsidRPr="00E90A54">
              <w:rPr>
                <w:rFonts w:ascii="Times New Roman" w:eastAsia="Times New Roman" w:hAnsi="Times New Roman" w:cs="Times New Roman"/>
                <w:spacing w:val="-4"/>
                <w:sz w:val="24"/>
                <w:lang w:val="ru-RU"/>
              </w:rPr>
              <w:t xml:space="preserve"> </w:t>
            </w:r>
            <w:r w:rsidRPr="00E90A54">
              <w:rPr>
                <w:rFonts w:ascii="Times New Roman" w:eastAsia="Times New Roman" w:hAnsi="Times New Roman" w:cs="Times New Roman"/>
                <w:sz w:val="24"/>
                <w:lang w:val="ru-RU"/>
              </w:rPr>
              <w:t>Правила</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поведения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при</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пользовании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компьютером.</w:t>
            </w:r>
          </w:p>
          <w:p w:rsidR="00E90A54" w:rsidRPr="00E90A54" w:rsidRDefault="00E90A54" w:rsidP="00E90A54">
            <w:pPr>
              <w:ind w:left="107" w:right="751"/>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Безопасность в Интернете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(коммуникация</w:t>
            </w:r>
            <w:r w:rsidRPr="00E90A54">
              <w:rPr>
                <w:rFonts w:ascii="Times New Roman" w:eastAsia="Times New Roman" w:hAnsi="Times New Roman" w:cs="Times New Roman"/>
                <w:spacing w:val="55"/>
                <w:sz w:val="24"/>
                <w:lang w:val="ru-RU"/>
              </w:rPr>
              <w:t xml:space="preserve"> </w:t>
            </w:r>
            <w:r w:rsidRPr="00E90A54">
              <w:rPr>
                <w:rFonts w:ascii="Times New Roman" w:eastAsia="Times New Roman" w:hAnsi="Times New Roman" w:cs="Times New Roman"/>
                <w:sz w:val="24"/>
                <w:lang w:val="ru-RU"/>
              </w:rPr>
              <w:t>в</w:t>
            </w:r>
            <w:r w:rsidRPr="00E90A54">
              <w:rPr>
                <w:rFonts w:ascii="Times New Roman" w:eastAsia="Times New Roman" w:hAnsi="Times New Roman" w:cs="Times New Roman"/>
                <w:spacing w:val="55"/>
                <w:sz w:val="24"/>
                <w:lang w:val="ru-RU"/>
              </w:rPr>
              <w:t xml:space="preserve"> </w:t>
            </w:r>
            <w:r w:rsidRPr="00E90A54">
              <w:rPr>
                <w:rFonts w:ascii="Times New Roman" w:eastAsia="Times New Roman" w:hAnsi="Times New Roman" w:cs="Times New Roman"/>
                <w:sz w:val="24"/>
                <w:lang w:val="ru-RU"/>
              </w:rPr>
              <w:t>мессенджерах</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и</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социальных группах) в условиях</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контролируемого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доступа</w:t>
            </w:r>
          </w:p>
          <w:p w:rsidR="00E90A54" w:rsidRPr="00E90A54" w:rsidRDefault="00E90A54" w:rsidP="00E90A54">
            <w:pPr>
              <w:spacing w:line="257" w:lineRule="exact"/>
              <w:ind w:left="107"/>
              <w:rPr>
                <w:rFonts w:ascii="Times New Roman" w:eastAsia="Times New Roman" w:hAnsi="Times New Roman" w:cs="Times New Roman"/>
                <w:sz w:val="24"/>
              </w:rPr>
            </w:pPr>
            <w:r w:rsidRPr="00E90A54">
              <w:rPr>
                <w:rFonts w:ascii="Times New Roman" w:eastAsia="Times New Roman" w:hAnsi="Times New Roman" w:cs="Times New Roman"/>
                <w:sz w:val="24"/>
              </w:rPr>
              <w:t>в</w:t>
            </w:r>
            <w:r w:rsidRPr="00E90A54">
              <w:rPr>
                <w:rFonts w:ascii="Times New Roman" w:eastAsia="Times New Roman" w:hAnsi="Times New Roman" w:cs="Times New Roman"/>
                <w:spacing w:val="-2"/>
                <w:sz w:val="24"/>
              </w:rPr>
              <w:t xml:space="preserve"> </w:t>
            </w:r>
            <w:r w:rsidRPr="00E90A54">
              <w:rPr>
                <w:rFonts w:ascii="Times New Roman" w:eastAsia="Times New Roman" w:hAnsi="Times New Roman" w:cs="Times New Roman"/>
                <w:sz w:val="24"/>
              </w:rPr>
              <w:t>Интернет.</w:t>
            </w:r>
          </w:p>
        </w:tc>
        <w:tc>
          <w:tcPr>
            <w:tcW w:w="6097" w:type="dxa"/>
            <w:tcBorders>
              <w:top w:val="single" w:sz="6" w:space="0" w:color="221F1F"/>
              <w:bottom w:val="single" w:sz="6" w:space="0" w:color="221F1F"/>
            </w:tcBorders>
          </w:tcPr>
          <w:p w:rsidR="00E90A54" w:rsidRPr="00E90A54" w:rsidRDefault="00E90A54" w:rsidP="00E90A54">
            <w:pPr>
              <w:spacing w:before="1"/>
              <w:ind w:left="106" w:right="97"/>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Учебный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диалог</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теме,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например,</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«Зачем</w:t>
            </w:r>
            <w:r w:rsidRPr="00E90A54">
              <w:rPr>
                <w:rFonts w:ascii="Times New Roman" w:eastAsia="Times New Roman" w:hAnsi="Times New Roman" w:cs="Times New Roman"/>
                <w:spacing w:val="60"/>
                <w:sz w:val="24"/>
                <w:lang w:val="ru-RU"/>
              </w:rPr>
              <w:t xml:space="preserve"> </w:t>
            </w:r>
            <w:r w:rsidRPr="00E90A54">
              <w:rPr>
                <w:rFonts w:ascii="Times New Roman" w:eastAsia="Times New Roman" w:hAnsi="Times New Roman" w:cs="Times New Roman"/>
                <w:sz w:val="24"/>
                <w:lang w:val="ru-RU"/>
              </w:rPr>
              <w:t>нужен</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режим</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дня?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Почему</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нужно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правильно</w:t>
            </w:r>
            <w:r w:rsidRPr="00E90A54">
              <w:rPr>
                <w:rFonts w:ascii="Times New Roman" w:eastAsia="Times New Roman" w:hAnsi="Times New Roman" w:cs="Times New Roman"/>
                <w:spacing w:val="61"/>
                <w:sz w:val="24"/>
                <w:lang w:val="ru-RU"/>
              </w:rPr>
              <w:t xml:space="preserve"> </w:t>
            </w:r>
            <w:r w:rsidRPr="00E90A54">
              <w:rPr>
                <w:rFonts w:ascii="Times New Roman" w:eastAsia="Times New Roman" w:hAnsi="Times New Roman" w:cs="Times New Roman"/>
                <w:sz w:val="24"/>
                <w:lang w:val="ru-RU"/>
              </w:rPr>
              <w:t>питаться?».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Беседа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теме,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например,</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«Что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может</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случиться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прогулке, на игровой площадке, дома и в школе, если не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соблюдать правила безопасности». Ролевая игра по теме,</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например,</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«Мы -</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пешеходы».</w:t>
            </w:r>
          </w:p>
          <w:p w:rsidR="00E90A54" w:rsidRPr="00E90A54" w:rsidRDefault="00E90A54" w:rsidP="00E90A54">
            <w:pPr>
              <w:ind w:left="106" w:right="95"/>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Анализ дорожных ситуаций. Работа в паре: соотнесение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изображений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названий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дорожных</w:t>
            </w:r>
            <w:r w:rsidRPr="00E90A54">
              <w:rPr>
                <w:rFonts w:ascii="Times New Roman" w:eastAsia="Times New Roman" w:hAnsi="Times New Roman" w:cs="Times New Roman"/>
                <w:spacing w:val="61"/>
                <w:sz w:val="24"/>
                <w:lang w:val="ru-RU"/>
              </w:rPr>
              <w:t xml:space="preserve"> </w:t>
            </w:r>
            <w:r w:rsidRPr="00E90A54">
              <w:rPr>
                <w:rFonts w:ascii="Times New Roman" w:eastAsia="Times New Roman" w:hAnsi="Times New Roman" w:cs="Times New Roman"/>
                <w:sz w:val="24"/>
                <w:lang w:val="ru-RU"/>
              </w:rPr>
              <w:t>знаков.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Практическая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работа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теме,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например,</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«Учимся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соблюдать</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изученные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правила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безопасности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под</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руководством</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инструктора</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ГИБДД</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или учителя».</w:t>
            </w:r>
          </w:p>
          <w:p w:rsidR="00E90A54" w:rsidRPr="00E90A54" w:rsidRDefault="00E90A54" w:rsidP="00E90A54">
            <w:pPr>
              <w:spacing w:before="1"/>
              <w:ind w:left="106" w:right="100"/>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Обсуждение с опорой на иллюстрации потенциальных</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опасностей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бытовых предметов</w:t>
            </w:r>
          </w:p>
          <w:p w:rsidR="00E90A54" w:rsidRPr="00E90A54" w:rsidRDefault="00E90A54" w:rsidP="00E90A54">
            <w:pPr>
              <w:ind w:left="106" w:right="98"/>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ситуаций.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Беседа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теме,</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например,</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«Правила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поведения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в</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общественном</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транспорте».</w:t>
            </w:r>
          </w:p>
          <w:p w:rsidR="00E90A54" w:rsidRPr="00E90A54" w:rsidRDefault="00E90A54" w:rsidP="00E90A54">
            <w:pPr>
              <w:spacing w:before="3" w:line="237" w:lineRule="auto"/>
              <w:ind w:left="106" w:right="105"/>
              <w:jc w:val="both"/>
              <w:rPr>
                <w:rFonts w:ascii="Times New Roman" w:eastAsia="Times New Roman" w:hAnsi="Times New Roman" w:cs="Times New Roman"/>
                <w:sz w:val="24"/>
                <w:lang w:val="ru-RU"/>
              </w:rPr>
            </w:pPr>
            <w:r w:rsidRPr="00E90A54">
              <w:rPr>
                <w:rFonts w:ascii="Times New Roman" w:eastAsia="Times New Roman" w:hAnsi="Times New Roman" w:cs="Times New Roman"/>
                <w:sz w:val="24"/>
                <w:lang w:val="ru-RU"/>
              </w:rPr>
              <w:t>Практическая</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работа</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наличии</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условий)</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по</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теме,</w:t>
            </w:r>
            <w:r w:rsidRPr="00E90A54">
              <w:rPr>
                <w:rFonts w:ascii="Times New Roman" w:eastAsia="Times New Roman" w:hAnsi="Times New Roman" w:cs="Times New Roman"/>
                <w:spacing w:val="-57"/>
                <w:sz w:val="24"/>
                <w:lang w:val="ru-RU"/>
              </w:rPr>
              <w:t xml:space="preserve"> </w:t>
            </w:r>
            <w:r w:rsidRPr="00E90A54">
              <w:rPr>
                <w:rFonts w:ascii="Times New Roman" w:eastAsia="Times New Roman" w:hAnsi="Times New Roman" w:cs="Times New Roman"/>
                <w:sz w:val="24"/>
                <w:lang w:val="ru-RU"/>
              </w:rPr>
              <w:t>например,</w:t>
            </w:r>
            <w:r w:rsidRPr="00E90A54">
              <w:rPr>
                <w:rFonts w:ascii="Times New Roman" w:eastAsia="Times New Roman" w:hAnsi="Times New Roman" w:cs="Times New Roman"/>
                <w:spacing w:val="-1"/>
                <w:sz w:val="24"/>
                <w:lang w:val="ru-RU"/>
              </w:rPr>
              <w:t xml:space="preserve"> </w:t>
            </w:r>
            <w:r w:rsidRPr="00E90A54">
              <w:rPr>
                <w:rFonts w:ascii="Times New Roman" w:eastAsia="Times New Roman" w:hAnsi="Times New Roman" w:cs="Times New Roman"/>
                <w:sz w:val="24"/>
                <w:lang w:val="ru-RU"/>
              </w:rPr>
              <w:t>«Правила</w:t>
            </w:r>
            <w:r w:rsidRPr="00E90A54">
              <w:rPr>
                <w:rFonts w:ascii="Times New Roman" w:eastAsia="Times New Roman" w:hAnsi="Times New Roman" w:cs="Times New Roman"/>
                <w:spacing w:val="-2"/>
                <w:sz w:val="24"/>
                <w:lang w:val="ru-RU"/>
              </w:rPr>
              <w:t xml:space="preserve"> </w:t>
            </w:r>
            <w:r w:rsidRPr="00E90A54">
              <w:rPr>
                <w:rFonts w:ascii="Times New Roman" w:eastAsia="Times New Roman" w:hAnsi="Times New Roman" w:cs="Times New Roman"/>
                <w:sz w:val="24"/>
                <w:lang w:val="ru-RU"/>
              </w:rPr>
              <w:t>пользования</w:t>
            </w:r>
            <w:r w:rsidRPr="00E90A54">
              <w:rPr>
                <w:rFonts w:ascii="Times New Roman" w:eastAsia="Times New Roman" w:hAnsi="Times New Roman" w:cs="Times New Roman"/>
                <w:spacing w:val="-4"/>
                <w:sz w:val="24"/>
                <w:lang w:val="ru-RU"/>
              </w:rPr>
              <w:t xml:space="preserve"> </w:t>
            </w:r>
            <w:r w:rsidRPr="00E90A54">
              <w:rPr>
                <w:rFonts w:ascii="Times New Roman" w:eastAsia="Times New Roman" w:hAnsi="Times New Roman" w:cs="Times New Roman"/>
                <w:sz w:val="24"/>
                <w:lang w:val="ru-RU"/>
              </w:rPr>
              <w:t>компьютером»</w:t>
            </w:r>
          </w:p>
        </w:tc>
        <w:tc>
          <w:tcPr>
            <w:tcW w:w="2976" w:type="dxa"/>
          </w:tcPr>
          <w:p w:rsidR="00E90A54" w:rsidRPr="00E90A54" w:rsidRDefault="00E90A54" w:rsidP="00E90A54">
            <w:pPr>
              <w:rPr>
                <w:rFonts w:ascii="Times New Roman" w:eastAsia="Times New Roman" w:hAnsi="Times New Roman" w:cs="Times New Roman"/>
                <w:lang w:val="ru-RU"/>
              </w:rPr>
            </w:pPr>
          </w:p>
        </w:tc>
      </w:tr>
      <w:tr w:rsidR="00E90A54" w:rsidRPr="00E90A54" w:rsidTr="00EF0B46">
        <w:trPr>
          <w:trHeight w:val="285"/>
        </w:trPr>
        <w:tc>
          <w:tcPr>
            <w:tcW w:w="574" w:type="dxa"/>
            <w:tcBorders>
              <w:top w:val="single" w:sz="6" w:space="0" w:color="221F1F"/>
            </w:tcBorders>
          </w:tcPr>
          <w:p w:rsidR="00E90A54" w:rsidRPr="00E90A54" w:rsidRDefault="00E90A54" w:rsidP="00E90A54">
            <w:pPr>
              <w:rPr>
                <w:rFonts w:ascii="Times New Roman" w:eastAsia="Times New Roman" w:hAnsi="Times New Roman" w:cs="Times New Roman"/>
                <w:sz w:val="20"/>
                <w:lang w:val="ru-RU"/>
              </w:rPr>
            </w:pPr>
          </w:p>
        </w:tc>
        <w:tc>
          <w:tcPr>
            <w:tcW w:w="1779" w:type="dxa"/>
            <w:tcBorders>
              <w:top w:val="single" w:sz="6" w:space="0" w:color="221F1F"/>
            </w:tcBorders>
          </w:tcPr>
          <w:p w:rsidR="00E90A54" w:rsidRPr="00E90A54" w:rsidRDefault="00E90A54" w:rsidP="00E90A54">
            <w:pPr>
              <w:spacing w:before="1" w:line="264" w:lineRule="exact"/>
              <w:ind w:left="105"/>
              <w:rPr>
                <w:rFonts w:ascii="Times New Roman" w:eastAsia="Times New Roman" w:hAnsi="Times New Roman" w:cs="Times New Roman"/>
                <w:b/>
                <w:sz w:val="24"/>
              </w:rPr>
            </w:pPr>
            <w:r w:rsidRPr="00E90A54">
              <w:rPr>
                <w:rFonts w:ascii="Times New Roman" w:eastAsia="Times New Roman" w:hAnsi="Times New Roman" w:cs="Times New Roman"/>
                <w:b/>
                <w:sz w:val="24"/>
              </w:rPr>
              <w:t>Резерв:</w:t>
            </w:r>
            <w:r w:rsidRPr="00E90A54">
              <w:rPr>
                <w:rFonts w:ascii="Times New Roman" w:eastAsia="Times New Roman" w:hAnsi="Times New Roman" w:cs="Times New Roman"/>
                <w:b/>
                <w:spacing w:val="-3"/>
                <w:sz w:val="24"/>
              </w:rPr>
              <w:t xml:space="preserve"> </w:t>
            </w:r>
            <w:r w:rsidRPr="00E90A54">
              <w:rPr>
                <w:rFonts w:ascii="Times New Roman" w:eastAsia="Times New Roman" w:hAnsi="Times New Roman" w:cs="Times New Roman"/>
                <w:b/>
                <w:sz w:val="24"/>
              </w:rPr>
              <w:t>1</w:t>
            </w:r>
            <w:r w:rsidRPr="00E90A54">
              <w:rPr>
                <w:rFonts w:ascii="Times New Roman" w:eastAsia="Times New Roman" w:hAnsi="Times New Roman" w:cs="Times New Roman"/>
                <w:b/>
                <w:spacing w:val="-1"/>
                <w:sz w:val="24"/>
              </w:rPr>
              <w:t xml:space="preserve"> </w:t>
            </w:r>
            <w:r w:rsidRPr="00E90A54">
              <w:rPr>
                <w:rFonts w:ascii="Times New Roman" w:eastAsia="Times New Roman" w:hAnsi="Times New Roman" w:cs="Times New Roman"/>
                <w:b/>
                <w:sz w:val="24"/>
              </w:rPr>
              <w:t>ч.</w:t>
            </w:r>
          </w:p>
        </w:tc>
        <w:tc>
          <w:tcPr>
            <w:tcW w:w="4453" w:type="dxa"/>
            <w:tcBorders>
              <w:top w:val="single" w:sz="6" w:space="0" w:color="221F1F"/>
            </w:tcBorders>
          </w:tcPr>
          <w:p w:rsidR="00E90A54" w:rsidRPr="00E90A54" w:rsidRDefault="00E90A54" w:rsidP="00E90A54">
            <w:pPr>
              <w:rPr>
                <w:rFonts w:ascii="Times New Roman" w:eastAsia="Times New Roman" w:hAnsi="Times New Roman" w:cs="Times New Roman"/>
                <w:sz w:val="20"/>
              </w:rPr>
            </w:pPr>
          </w:p>
        </w:tc>
        <w:tc>
          <w:tcPr>
            <w:tcW w:w="6097" w:type="dxa"/>
            <w:tcBorders>
              <w:top w:val="single" w:sz="6" w:space="0" w:color="221F1F"/>
            </w:tcBorders>
          </w:tcPr>
          <w:p w:rsidR="00E90A54" w:rsidRPr="00E90A54" w:rsidRDefault="00E90A54" w:rsidP="00E90A54">
            <w:pPr>
              <w:rPr>
                <w:rFonts w:ascii="Times New Roman" w:eastAsia="Times New Roman" w:hAnsi="Times New Roman" w:cs="Times New Roman"/>
                <w:sz w:val="20"/>
              </w:rPr>
            </w:pPr>
          </w:p>
        </w:tc>
        <w:tc>
          <w:tcPr>
            <w:tcW w:w="2976" w:type="dxa"/>
          </w:tcPr>
          <w:p w:rsidR="00E90A54" w:rsidRPr="00E90A54" w:rsidRDefault="00E90A54" w:rsidP="00E90A54">
            <w:pPr>
              <w:rPr>
                <w:rFonts w:ascii="Times New Roman" w:eastAsia="Times New Roman" w:hAnsi="Times New Roman" w:cs="Times New Roman"/>
                <w:sz w:val="20"/>
              </w:rPr>
            </w:pPr>
          </w:p>
        </w:tc>
      </w:tr>
    </w:tbl>
    <w:p w:rsidR="00E90A54" w:rsidRPr="00E90A54" w:rsidRDefault="00E90A54" w:rsidP="00E90A54">
      <w:pPr>
        <w:widowControl w:val="0"/>
        <w:autoSpaceDE w:val="0"/>
        <w:autoSpaceDN w:val="0"/>
        <w:spacing w:before="1" w:after="0" w:line="240" w:lineRule="auto"/>
        <w:rPr>
          <w:rFonts w:ascii="Times New Roman" w:eastAsia="Times New Roman" w:hAnsi="Times New Roman" w:cs="Times New Roman"/>
          <w:b/>
          <w:sz w:val="14"/>
          <w:szCs w:val="26"/>
        </w:rPr>
      </w:pPr>
    </w:p>
    <w:p w:rsidR="00E90A54" w:rsidRPr="00E90A54" w:rsidRDefault="00E90A54" w:rsidP="00E90A54">
      <w:pPr>
        <w:widowControl w:val="0"/>
        <w:numPr>
          <w:ilvl w:val="0"/>
          <w:numId w:val="7"/>
        </w:numPr>
        <w:tabs>
          <w:tab w:val="left" w:pos="1456"/>
        </w:tabs>
        <w:autoSpaceDE w:val="0"/>
        <w:autoSpaceDN w:val="0"/>
        <w:spacing w:before="92" w:after="0" w:line="240" w:lineRule="auto"/>
        <w:rPr>
          <w:rFonts w:ascii="Times New Roman" w:eastAsia="Times New Roman" w:hAnsi="Times New Roman" w:cs="Times New Roman"/>
          <w:b/>
        </w:rPr>
      </w:pPr>
      <w:r w:rsidRPr="00E90A54">
        <w:rPr>
          <w:rFonts w:ascii="Times New Roman" w:eastAsia="Times New Roman" w:hAnsi="Times New Roman" w:cs="Times New Roman"/>
          <w:b/>
          <w:u w:val="thick"/>
        </w:rPr>
        <w:t>КЛАСС</w:t>
      </w:r>
    </w:p>
    <w:p w:rsidR="00E90A54" w:rsidRPr="00E90A54" w:rsidRDefault="00E90A54" w:rsidP="00E90A54">
      <w:pPr>
        <w:widowControl w:val="0"/>
        <w:autoSpaceDE w:val="0"/>
        <w:autoSpaceDN w:val="0"/>
        <w:spacing w:before="1" w:after="0" w:line="240" w:lineRule="auto"/>
        <w:rPr>
          <w:rFonts w:ascii="Times New Roman" w:eastAsia="Times New Roman" w:hAnsi="Times New Roman" w:cs="Times New Roman"/>
          <w:b/>
          <w:szCs w:val="26"/>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2269"/>
        <w:gridCol w:w="4321"/>
        <w:gridCol w:w="6030"/>
        <w:gridCol w:w="2835"/>
      </w:tblGrid>
      <w:tr w:rsidR="00E90A54" w:rsidRPr="00E90A54" w:rsidTr="00EF0B46">
        <w:trPr>
          <w:trHeight w:val="506"/>
        </w:trPr>
        <w:tc>
          <w:tcPr>
            <w:tcW w:w="425" w:type="dxa"/>
          </w:tcPr>
          <w:p w:rsidR="00E90A54" w:rsidRPr="00E90A54" w:rsidRDefault="00E90A54" w:rsidP="00E90A54">
            <w:pPr>
              <w:spacing w:line="251" w:lineRule="exact"/>
              <w:ind w:left="107"/>
              <w:rPr>
                <w:rFonts w:ascii="Times New Roman" w:eastAsia="Times New Roman" w:hAnsi="Times New Roman" w:cs="Times New Roman"/>
                <w:b/>
              </w:rPr>
            </w:pPr>
            <w:r w:rsidRPr="00E90A54">
              <w:rPr>
                <w:rFonts w:ascii="Times New Roman" w:eastAsia="Times New Roman" w:hAnsi="Times New Roman" w:cs="Times New Roman"/>
                <w:b/>
              </w:rPr>
              <w:t>№</w:t>
            </w:r>
          </w:p>
        </w:tc>
        <w:tc>
          <w:tcPr>
            <w:tcW w:w="2269" w:type="dxa"/>
          </w:tcPr>
          <w:p w:rsidR="00E90A54" w:rsidRPr="00E90A54" w:rsidRDefault="00E90A54" w:rsidP="00E90A54">
            <w:pPr>
              <w:spacing w:line="254" w:lineRule="exact"/>
              <w:ind w:left="110" w:right="121"/>
              <w:rPr>
                <w:rFonts w:ascii="Times New Roman" w:eastAsia="Times New Roman" w:hAnsi="Times New Roman" w:cs="Times New Roman"/>
                <w:b/>
                <w:i/>
                <w:lang w:val="ru-RU"/>
              </w:rPr>
            </w:pPr>
            <w:r w:rsidRPr="00E90A54">
              <w:rPr>
                <w:rFonts w:ascii="Times New Roman" w:eastAsia="Times New Roman" w:hAnsi="Times New Roman" w:cs="Times New Roman"/>
                <w:b/>
                <w:i/>
                <w:lang w:val="ru-RU"/>
              </w:rPr>
              <w:t>Тема,</w:t>
            </w:r>
            <w:r w:rsidRPr="00E90A54">
              <w:rPr>
                <w:rFonts w:ascii="Times New Roman" w:eastAsia="Times New Roman" w:hAnsi="Times New Roman" w:cs="Times New Roman"/>
                <w:b/>
                <w:i/>
                <w:spacing w:val="18"/>
                <w:lang w:val="ru-RU"/>
              </w:rPr>
              <w:t xml:space="preserve"> </w:t>
            </w:r>
            <w:r w:rsidRPr="00E90A54">
              <w:rPr>
                <w:rFonts w:ascii="Times New Roman" w:eastAsia="Times New Roman" w:hAnsi="Times New Roman" w:cs="Times New Roman"/>
                <w:b/>
                <w:i/>
                <w:lang w:val="ru-RU"/>
              </w:rPr>
              <w:t>раздел</w:t>
            </w:r>
            <w:r w:rsidRPr="00E90A54">
              <w:rPr>
                <w:rFonts w:ascii="Times New Roman" w:eastAsia="Times New Roman" w:hAnsi="Times New Roman" w:cs="Times New Roman"/>
                <w:b/>
                <w:i/>
                <w:spacing w:val="18"/>
                <w:lang w:val="ru-RU"/>
              </w:rPr>
              <w:t xml:space="preserve"> </w:t>
            </w:r>
            <w:r w:rsidRPr="00E90A54">
              <w:rPr>
                <w:rFonts w:ascii="Times New Roman" w:eastAsia="Times New Roman" w:hAnsi="Times New Roman" w:cs="Times New Roman"/>
                <w:b/>
                <w:i/>
                <w:lang w:val="ru-RU"/>
              </w:rPr>
              <w:t>курса,</w:t>
            </w:r>
            <w:r w:rsidRPr="00E90A54">
              <w:rPr>
                <w:rFonts w:ascii="Times New Roman" w:eastAsia="Times New Roman" w:hAnsi="Times New Roman" w:cs="Times New Roman"/>
                <w:b/>
                <w:i/>
                <w:spacing w:val="-52"/>
                <w:lang w:val="ru-RU"/>
              </w:rPr>
              <w:t xml:space="preserve"> </w:t>
            </w:r>
            <w:r w:rsidRPr="00E90A54">
              <w:rPr>
                <w:rFonts w:ascii="Times New Roman" w:eastAsia="Times New Roman" w:hAnsi="Times New Roman" w:cs="Times New Roman"/>
                <w:b/>
                <w:i/>
                <w:lang w:val="ru-RU"/>
              </w:rPr>
              <w:t>кол-во</w:t>
            </w:r>
            <w:r w:rsidRPr="00E90A54">
              <w:rPr>
                <w:rFonts w:ascii="Times New Roman" w:eastAsia="Times New Roman" w:hAnsi="Times New Roman" w:cs="Times New Roman"/>
                <w:b/>
                <w:i/>
                <w:spacing w:val="-1"/>
                <w:lang w:val="ru-RU"/>
              </w:rPr>
              <w:t xml:space="preserve"> </w:t>
            </w:r>
            <w:r w:rsidRPr="00E90A54">
              <w:rPr>
                <w:rFonts w:ascii="Times New Roman" w:eastAsia="Times New Roman" w:hAnsi="Times New Roman" w:cs="Times New Roman"/>
                <w:b/>
                <w:i/>
                <w:lang w:val="ru-RU"/>
              </w:rPr>
              <w:t>часов</w:t>
            </w:r>
          </w:p>
        </w:tc>
        <w:tc>
          <w:tcPr>
            <w:tcW w:w="4321" w:type="dxa"/>
          </w:tcPr>
          <w:p w:rsidR="00E90A54" w:rsidRPr="00E90A54" w:rsidRDefault="00E90A54" w:rsidP="00E90A54">
            <w:pPr>
              <w:spacing w:before="125"/>
              <w:ind w:left="109"/>
              <w:rPr>
                <w:rFonts w:ascii="Times New Roman" w:eastAsia="Times New Roman" w:hAnsi="Times New Roman" w:cs="Times New Roman"/>
                <w:b/>
                <w:i/>
              </w:rPr>
            </w:pPr>
            <w:r w:rsidRPr="00E90A54">
              <w:rPr>
                <w:rFonts w:ascii="Times New Roman" w:eastAsia="Times New Roman" w:hAnsi="Times New Roman" w:cs="Times New Roman"/>
                <w:b/>
                <w:i/>
              </w:rPr>
              <w:t>Предметное</w:t>
            </w:r>
            <w:r w:rsidRPr="00E90A54">
              <w:rPr>
                <w:rFonts w:ascii="Times New Roman" w:eastAsia="Times New Roman" w:hAnsi="Times New Roman" w:cs="Times New Roman"/>
                <w:b/>
                <w:i/>
                <w:spacing w:val="-6"/>
              </w:rPr>
              <w:t xml:space="preserve"> </w:t>
            </w:r>
            <w:r w:rsidRPr="00E90A54">
              <w:rPr>
                <w:rFonts w:ascii="Times New Roman" w:eastAsia="Times New Roman" w:hAnsi="Times New Roman" w:cs="Times New Roman"/>
                <w:b/>
                <w:i/>
              </w:rPr>
              <w:t>содержание</w:t>
            </w:r>
          </w:p>
        </w:tc>
        <w:tc>
          <w:tcPr>
            <w:tcW w:w="6030" w:type="dxa"/>
          </w:tcPr>
          <w:p w:rsidR="00E90A54" w:rsidRPr="00E90A54" w:rsidRDefault="00E90A54" w:rsidP="00E90A54">
            <w:pPr>
              <w:spacing w:line="254" w:lineRule="exact"/>
              <w:ind w:left="108" w:right="1332"/>
              <w:rPr>
                <w:rFonts w:ascii="Times New Roman" w:eastAsia="Times New Roman" w:hAnsi="Times New Roman" w:cs="Times New Roman"/>
                <w:b/>
                <w:i/>
              </w:rPr>
            </w:pPr>
            <w:r w:rsidRPr="00E90A54">
              <w:rPr>
                <w:rFonts w:ascii="Times New Roman" w:eastAsia="Times New Roman" w:hAnsi="Times New Roman" w:cs="Times New Roman"/>
                <w:b/>
                <w:i/>
                <w:lang w:val="ru-RU"/>
              </w:rPr>
              <w:t>Методы и формы организации обучения.</w:t>
            </w:r>
            <w:r w:rsidRPr="00E90A54">
              <w:rPr>
                <w:rFonts w:ascii="Times New Roman" w:eastAsia="Times New Roman" w:hAnsi="Times New Roman" w:cs="Times New Roman"/>
                <w:b/>
                <w:i/>
                <w:spacing w:val="1"/>
                <w:lang w:val="ru-RU"/>
              </w:rPr>
              <w:t xml:space="preserve"> </w:t>
            </w:r>
            <w:r w:rsidRPr="00E90A54">
              <w:rPr>
                <w:rFonts w:ascii="Times New Roman" w:eastAsia="Times New Roman" w:hAnsi="Times New Roman" w:cs="Times New Roman"/>
                <w:b/>
                <w:i/>
              </w:rPr>
              <w:t>Характеристика</w:t>
            </w:r>
            <w:r w:rsidRPr="00E90A54">
              <w:rPr>
                <w:rFonts w:ascii="Times New Roman" w:eastAsia="Times New Roman" w:hAnsi="Times New Roman" w:cs="Times New Roman"/>
                <w:b/>
                <w:i/>
                <w:spacing w:val="-3"/>
              </w:rPr>
              <w:t xml:space="preserve"> </w:t>
            </w:r>
            <w:r w:rsidRPr="00E90A54">
              <w:rPr>
                <w:rFonts w:ascii="Times New Roman" w:eastAsia="Times New Roman" w:hAnsi="Times New Roman" w:cs="Times New Roman"/>
                <w:b/>
                <w:i/>
              </w:rPr>
              <w:t>деятельности</w:t>
            </w:r>
            <w:r w:rsidRPr="00E90A54">
              <w:rPr>
                <w:rFonts w:ascii="Times New Roman" w:eastAsia="Times New Roman" w:hAnsi="Times New Roman" w:cs="Times New Roman"/>
                <w:b/>
                <w:i/>
                <w:spacing w:val="-5"/>
              </w:rPr>
              <w:t xml:space="preserve"> </w:t>
            </w:r>
            <w:r w:rsidRPr="00E90A54">
              <w:rPr>
                <w:rFonts w:ascii="Times New Roman" w:eastAsia="Times New Roman" w:hAnsi="Times New Roman" w:cs="Times New Roman"/>
                <w:b/>
                <w:i/>
              </w:rPr>
              <w:t>обучающихся</w:t>
            </w:r>
          </w:p>
        </w:tc>
        <w:tc>
          <w:tcPr>
            <w:tcW w:w="2835" w:type="dxa"/>
          </w:tcPr>
          <w:p w:rsidR="00E90A54" w:rsidRPr="00E90A54" w:rsidRDefault="00E90A54" w:rsidP="00E90A54">
            <w:pPr>
              <w:spacing w:line="254" w:lineRule="exact"/>
              <w:ind w:left="108" w:right="1300"/>
              <w:rPr>
                <w:rFonts w:ascii="Times New Roman" w:eastAsia="Times New Roman" w:hAnsi="Times New Roman" w:cs="Times New Roman"/>
                <w:b/>
                <w:i/>
              </w:rPr>
            </w:pPr>
            <w:r w:rsidRPr="00E90A54">
              <w:rPr>
                <w:rFonts w:ascii="Times New Roman" w:eastAsia="Times New Roman" w:hAnsi="Times New Roman" w:cs="Times New Roman"/>
                <w:b/>
                <w:i/>
              </w:rPr>
              <w:t>Используемые</w:t>
            </w:r>
            <w:r w:rsidRPr="00E90A54">
              <w:rPr>
                <w:rFonts w:ascii="Times New Roman" w:eastAsia="Times New Roman" w:hAnsi="Times New Roman" w:cs="Times New Roman"/>
                <w:b/>
                <w:i/>
                <w:spacing w:val="-52"/>
              </w:rPr>
              <w:t xml:space="preserve"> </w:t>
            </w:r>
            <w:r w:rsidRPr="00E90A54">
              <w:rPr>
                <w:rFonts w:ascii="Times New Roman" w:eastAsia="Times New Roman" w:hAnsi="Times New Roman" w:cs="Times New Roman"/>
                <w:b/>
                <w:i/>
              </w:rPr>
              <w:t>ЭОР/ЦОР</w:t>
            </w:r>
          </w:p>
        </w:tc>
      </w:tr>
      <w:tr w:rsidR="00E90A54" w:rsidRPr="00E90A54" w:rsidTr="00EF0B46">
        <w:trPr>
          <w:trHeight w:val="250"/>
        </w:trPr>
        <w:tc>
          <w:tcPr>
            <w:tcW w:w="425" w:type="dxa"/>
            <w:tcBorders>
              <w:left w:val="single" w:sz="6" w:space="0" w:color="221F1F"/>
              <w:bottom w:val="nil"/>
              <w:right w:val="single" w:sz="6" w:space="0" w:color="221F1F"/>
            </w:tcBorders>
          </w:tcPr>
          <w:p w:rsidR="00E90A54" w:rsidRPr="00E90A54" w:rsidRDefault="00E90A54" w:rsidP="00E90A54">
            <w:pPr>
              <w:spacing w:line="230" w:lineRule="exact"/>
              <w:ind w:left="105"/>
              <w:rPr>
                <w:rFonts w:ascii="Times New Roman" w:eastAsia="Times New Roman" w:hAnsi="Times New Roman" w:cs="Times New Roman"/>
              </w:rPr>
            </w:pPr>
            <w:r w:rsidRPr="00E90A54">
              <w:rPr>
                <w:rFonts w:ascii="Times New Roman" w:eastAsia="Times New Roman" w:hAnsi="Times New Roman" w:cs="Times New Roman"/>
              </w:rPr>
              <w:t>1</w:t>
            </w:r>
          </w:p>
        </w:tc>
        <w:tc>
          <w:tcPr>
            <w:tcW w:w="2269" w:type="dxa"/>
            <w:tcBorders>
              <w:left w:val="single" w:sz="6" w:space="0" w:color="221F1F"/>
              <w:bottom w:val="nil"/>
              <w:right w:val="single" w:sz="6" w:space="0" w:color="221F1F"/>
            </w:tcBorders>
          </w:tcPr>
          <w:p w:rsidR="00E90A54" w:rsidRPr="00E90A54" w:rsidRDefault="00E90A54" w:rsidP="00E90A54">
            <w:pPr>
              <w:spacing w:line="230" w:lineRule="exact"/>
              <w:ind w:left="130" w:right="442"/>
              <w:jc w:val="center"/>
              <w:rPr>
                <w:rFonts w:ascii="Times New Roman" w:eastAsia="Times New Roman" w:hAnsi="Times New Roman" w:cs="Times New Roman"/>
                <w:b/>
              </w:rPr>
            </w:pPr>
            <w:r w:rsidRPr="00E90A54">
              <w:rPr>
                <w:rFonts w:ascii="Times New Roman" w:eastAsia="Times New Roman" w:hAnsi="Times New Roman" w:cs="Times New Roman"/>
                <w:b/>
              </w:rPr>
              <w:t>Человек</w:t>
            </w:r>
          </w:p>
        </w:tc>
        <w:tc>
          <w:tcPr>
            <w:tcW w:w="4321" w:type="dxa"/>
            <w:tcBorders>
              <w:left w:val="single" w:sz="6" w:space="0" w:color="221F1F"/>
              <w:bottom w:val="nil"/>
            </w:tcBorders>
          </w:tcPr>
          <w:p w:rsidR="00E90A54" w:rsidRPr="00E90A54" w:rsidRDefault="00E90A54" w:rsidP="00E90A54">
            <w:pPr>
              <w:spacing w:line="230" w:lineRule="exact"/>
              <w:ind w:left="106"/>
              <w:rPr>
                <w:rFonts w:ascii="Times New Roman" w:eastAsia="Times New Roman" w:hAnsi="Times New Roman" w:cs="Times New Roman"/>
              </w:rPr>
            </w:pPr>
            <w:r w:rsidRPr="00E90A54">
              <w:rPr>
                <w:rFonts w:ascii="Times New Roman" w:eastAsia="Times New Roman" w:hAnsi="Times New Roman" w:cs="Times New Roman"/>
              </w:rPr>
              <w:t>Общество</w:t>
            </w:r>
            <w:r w:rsidRPr="00E90A54">
              <w:rPr>
                <w:rFonts w:ascii="Times New Roman" w:eastAsia="Times New Roman" w:hAnsi="Times New Roman" w:cs="Times New Roman"/>
                <w:spacing w:val="37"/>
              </w:rPr>
              <w:t xml:space="preserve"> </w:t>
            </w:r>
            <w:r w:rsidRPr="00E90A54">
              <w:rPr>
                <w:rFonts w:ascii="Times New Roman" w:eastAsia="Times New Roman" w:hAnsi="Times New Roman" w:cs="Times New Roman"/>
              </w:rPr>
              <w:t>-</w:t>
            </w:r>
            <w:r w:rsidRPr="00E90A54">
              <w:rPr>
                <w:rFonts w:ascii="Times New Roman" w:eastAsia="Times New Roman" w:hAnsi="Times New Roman" w:cs="Times New Roman"/>
                <w:spacing w:val="36"/>
              </w:rPr>
              <w:t xml:space="preserve"> </w:t>
            </w:r>
            <w:r w:rsidRPr="00E90A54">
              <w:rPr>
                <w:rFonts w:ascii="Times New Roman" w:eastAsia="Times New Roman" w:hAnsi="Times New Roman" w:cs="Times New Roman"/>
              </w:rPr>
              <w:t>совокупность</w:t>
            </w:r>
            <w:r w:rsidRPr="00E90A54">
              <w:rPr>
                <w:rFonts w:ascii="Times New Roman" w:eastAsia="Times New Roman" w:hAnsi="Times New Roman" w:cs="Times New Roman"/>
                <w:spacing w:val="37"/>
              </w:rPr>
              <w:t xml:space="preserve"> </w:t>
            </w:r>
            <w:r w:rsidRPr="00E90A54">
              <w:rPr>
                <w:rFonts w:ascii="Times New Roman" w:eastAsia="Times New Roman" w:hAnsi="Times New Roman" w:cs="Times New Roman"/>
              </w:rPr>
              <w:t>людей,</w:t>
            </w:r>
            <w:r w:rsidRPr="00E90A54">
              <w:rPr>
                <w:rFonts w:ascii="Times New Roman" w:eastAsia="Times New Roman" w:hAnsi="Times New Roman" w:cs="Times New Roman"/>
                <w:spacing w:val="34"/>
              </w:rPr>
              <w:t xml:space="preserve"> </w:t>
            </w:r>
            <w:r w:rsidRPr="00E90A54">
              <w:rPr>
                <w:rFonts w:ascii="Times New Roman" w:eastAsia="Times New Roman" w:hAnsi="Times New Roman" w:cs="Times New Roman"/>
              </w:rPr>
              <w:t>которые</w:t>
            </w:r>
          </w:p>
        </w:tc>
        <w:tc>
          <w:tcPr>
            <w:tcW w:w="6030" w:type="dxa"/>
            <w:tcBorders>
              <w:bottom w:val="nil"/>
            </w:tcBorders>
          </w:tcPr>
          <w:p w:rsidR="00E90A54" w:rsidRPr="00E90A54" w:rsidRDefault="00E90A54" w:rsidP="00E90A54">
            <w:pPr>
              <w:spacing w:line="230"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Рассказ</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учителя,</w:t>
            </w:r>
            <w:r w:rsidRPr="00E90A54">
              <w:rPr>
                <w:rFonts w:ascii="Times New Roman" w:eastAsia="Times New Roman" w:hAnsi="Times New Roman" w:cs="Times New Roman"/>
                <w:spacing w:val="6"/>
                <w:lang w:val="ru-RU"/>
              </w:rPr>
              <w:t xml:space="preserve"> </w:t>
            </w:r>
            <w:r w:rsidRPr="00E90A54">
              <w:rPr>
                <w:rFonts w:ascii="Times New Roman" w:eastAsia="Times New Roman" w:hAnsi="Times New Roman" w:cs="Times New Roman"/>
                <w:lang w:val="ru-RU"/>
              </w:rPr>
              <w:t>рассматривание</w:t>
            </w:r>
            <w:r w:rsidRPr="00E90A54">
              <w:rPr>
                <w:rFonts w:ascii="Times New Roman" w:eastAsia="Times New Roman" w:hAnsi="Times New Roman" w:cs="Times New Roman"/>
                <w:spacing w:val="6"/>
                <w:lang w:val="ru-RU"/>
              </w:rPr>
              <w:t xml:space="preserve"> </w:t>
            </w:r>
            <w:r w:rsidRPr="00E90A54">
              <w:rPr>
                <w:rFonts w:ascii="Times New Roman" w:eastAsia="Times New Roman" w:hAnsi="Times New Roman" w:cs="Times New Roman"/>
                <w:lang w:val="ru-RU"/>
              </w:rPr>
              <w:t>иллюстраций</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на</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тему:</w:t>
            </w:r>
            <w:r w:rsidRPr="00E90A54">
              <w:rPr>
                <w:rFonts w:ascii="Times New Roman" w:eastAsia="Times New Roman" w:hAnsi="Times New Roman" w:cs="Times New Roman"/>
                <w:spacing w:val="7"/>
                <w:lang w:val="ru-RU"/>
              </w:rPr>
              <w:t xml:space="preserve"> </w:t>
            </w:r>
            <w:r w:rsidRPr="00E90A54">
              <w:rPr>
                <w:rFonts w:ascii="Times New Roman" w:eastAsia="Times New Roman" w:hAnsi="Times New Roman" w:cs="Times New Roman"/>
                <w:lang w:val="ru-RU"/>
              </w:rPr>
              <w:t>«Что</w:t>
            </w:r>
          </w:p>
        </w:tc>
        <w:tc>
          <w:tcPr>
            <w:tcW w:w="2835" w:type="dxa"/>
            <w:vMerge w:val="restart"/>
          </w:tcPr>
          <w:p w:rsidR="00E90A54" w:rsidRPr="00E90A54" w:rsidRDefault="00E90A54" w:rsidP="00E90A54">
            <w:pPr>
              <w:ind w:left="144" w:right="152"/>
              <w:rPr>
                <w:rFonts w:ascii="Times New Roman" w:eastAsia="Times New Roman" w:hAnsi="Times New Roman" w:cs="Times New Roman"/>
                <w:sz w:val="24"/>
              </w:rPr>
            </w:pPr>
            <w:hyperlink r:id="rId91">
              <w:r w:rsidRPr="00E90A54">
                <w:rPr>
                  <w:rFonts w:ascii="Times New Roman" w:eastAsia="Times New Roman" w:hAnsi="Times New Roman" w:cs="Times New Roman"/>
                  <w:color w:val="0462C1"/>
                  <w:sz w:val="24"/>
                  <w:u w:val="single" w:color="0462C1"/>
                </w:rPr>
                <w:t>https://rosuchebnik.ru/met</w:t>
              </w:r>
            </w:hyperlink>
            <w:r w:rsidRPr="00E90A54">
              <w:rPr>
                <w:rFonts w:ascii="Times New Roman" w:eastAsia="Times New Roman" w:hAnsi="Times New Roman" w:cs="Times New Roman"/>
                <w:color w:val="0462C1"/>
                <w:spacing w:val="-58"/>
                <w:sz w:val="24"/>
              </w:rPr>
              <w:t xml:space="preserve"> </w:t>
            </w:r>
            <w:hyperlink r:id="rId92">
              <w:r w:rsidRPr="00E90A54">
                <w:rPr>
                  <w:rFonts w:ascii="Times New Roman" w:eastAsia="Times New Roman" w:hAnsi="Times New Roman" w:cs="Times New Roman"/>
                  <w:color w:val="0462C1"/>
                  <w:sz w:val="24"/>
                  <w:u w:val="single" w:color="0462C1"/>
                </w:rPr>
                <w:t>odicheskaja-</w:t>
              </w:r>
            </w:hyperlink>
            <w:r w:rsidRPr="00E90A54">
              <w:rPr>
                <w:rFonts w:ascii="Times New Roman" w:eastAsia="Times New Roman" w:hAnsi="Times New Roman" w:cs="Times New Roman"/>
                <w:color w:val="0462C1"/>
                <w:spacing w:val="1"/>
                <w:sz w:val="24"/>
              </w:rPr>
              <w:t xml:space="preserve"> </w:t>
            </w:r>
            <w:hyperlink r:id="rId93">
              <w:r w:rsidRPr="00E90A54">
                <w:rPr>
                  <w:rFonts w:ascii="Times New Roman" w:eastAsia="Times New Roman" w:hAnsi="Times New Roman" w:cs="Times New Roman"/>
                  <w:color w:val="0462C1"/>
                  <w:sz w:val="24"/>
                  <w:u w:val="single" w:color="0462C1"/>
                </w:rPr>
                <w:t>pomosch/nachalnoe-</w:t>
              </w:r>
            </w:hyperlink>
            <w:r w:rsidRPr="00E90A54">
              <w:rPr>
                <w:rFonts w:ascii="Times New Roman" w:eastAsia="Times New Roman" w:hAnsi="Times New Roman" w:cs="Times New Roman"/>
                <w:color w:val="0462C1"/>
                <w:spacing w:val="1"/>
                <w:sz w:val="24"/>
              </w:rPr>
              <w:t xml:space="preserve"> </w:t>
            </w:r>
            <w:hyperlink r:id="rId94">
              <w:r w:rsidRPr="00E90A54">
                <w:rPr>
                  <w:rFonts w:ascii="Times New Roman" w:eastAsia="Times New Roman" w:hAnsi="Times New Roman" w:cs="Times New Roman"/>
                  <w:color w:val="0462C1"/>
                  <w:sz w:val="24"/>
                  <w:u w:val="single" w:color="0462C1"/>
                </w:rPr>
                <w:t>obrazovanie/</w:t>
              </w:r>
            </w:hyperlink>
          </w:p>
          <w:p w:rsidR="00E90A54" w:rsidRPr="00E90A54" w:rsidRDefault="00E90A54" w:rsidP="00E90A54">
            <w:pPr>
              <w:ind w:left="144" w:right="999"/>
              <w:rPr>
                <w:rFonts w:ascii="Times New Roman" w:eastAsia="Times New Roman" w:hAnsi="Times New Roman" w:cs="Times New Roman"/>
                <w:sz w:val="24"/>
              </w:rPr>
            </w:pPr>
            <w:hyperlink r:id="rId95">
              <w:r w:rsidRPr="00E90A54">
                <w:rPr>
                  <w:rFonts w:ascii="Times New Roman" w:eastAsia="Times New Roman" w:hAnsi="Times New Roman" w:cs="Times New Roman"/>
                  <w:color w:val="0462C1"/>
                  <w:sz w:val="24"/>
                  <w:u w:val="single" w:color="0462C1"/>
                </w:rPr>
                <w:t>http://school-</w:t>
              </w:r>
            </w:hyperlink>
            <w:r w:rsidRPr="00E90A54">
              <w:rPr>
                <w:rFonts w:ascii="Times New Roman" w:eastAsia="Times New Roman" w:hAnsi="Times New Roman" w:cs="Times New Roman"/>
                <w:color w:val="0462C1"/>
                <w:spacing w:val="1"/>
                <w:sz w:val="24"/>
              </w:rPr>
              <w:t xml:space="preserve"> </w:t>
            </w:r>
            <w:hyperlink r:id="rId96">
              <w:r w:rsidRPr="00E90A54">
                <w:rPr>
                  <w:rFonts w:ascii="Times New Roman" w:eastAsia="Times New Roman" w:hAnsi="Times New Roman" w:cs="Times New Roman"/>
                  <w:color w:val="0462C1"/>
                  <w:spacing w:val="-1"/>
                  <w:sz w:val="24"/>
                  <w:u w:val="single" w:color="0462C1"/>
                </w:rPr>
                <w:t>collection.edu.ru/</w:t>
              </w:r>
            </w:hyperlink>
          </w:p>
        </w:tc>
      </w:tr>
      <w:tr w:rsidR="00E90A54" w:rsidRPr="00E90A54" w:rsidTr="00EF0B46">
        <w:trPr>
          <w:trHeight w:val="243"/>
        </w:trPr>
        <w:tc>
          <w:tcPr>
            <w:tcW w:w="425" w:type="dxa"/>
            <w:tcBorders>
              <w:top w:val="nil"/>
              <w:left w:val="single" w:sz="6" w:space="0" w:color="221F1F"/>
              <w:bottom w:val="nil"/>
              <w:right w:val="single" w:sz="6" w:space="0" w:color="221F1F"/>
            </w:tcBorders>
          </w:tcPr>
          <w:p w:rsidR="00E90A54" w:rsidRPr="00E90A54" w:rsidRDefault="00E90A54" w:rsidP="00E90A54">
            <w:pPr>
              <w:rPr>
                <w:rFonts w:ascii="Times New Roman" w:eastAsia="Times New Roman" w:hAnsi="Times New Roman" w:cs="Times New Roman"/>
                <w:sz w:val="16"/>
              </w:rPr>
            </w:pPr>
          </w:p>
        </w:tc>
        <w:tc>
          <w:tcPr>
            <w:tcW w:w="2269" w:type="dxa"/>
            <w:tcBorders>
              <w:top w:val="nil"/>
              <w:left w:val="single" w:sz="6" w:space="0" w:color="221F1F"/>
              <w:bottom w:val="nil"/>
              <w:right w:val="single" w:sz="6" w:space="0" w:color="221F1F"/>
            </w:tcBorders>
          </w:tcPr>
          <w:p w:rsidR="00E90A54" w:rsidRPr="00E90A54" w:rsidRDefault="00E90A54" w:rsidP="00E90A54">
            <w:pPr>
              <w:spacing w:line="223" w:lineRule="exact"/>
              <w:ind w:left="133" w:right="442"/>
              <w:jc w:val="center"/>
              <w:rPr>
                <w:rFonts w:ascii="Times New Roman" w:eastAsia="Times New Roman" w:hAnsi="Times New Roman" w:cs="Times New Roman"/>
                <w:b/>
              </w:rPr>
            </w:pPr>
            <w:r w:rsidRPr="00E90A54">
              <w:rPr>
                <w:rFonts w:ascii="Times New Roman" w:eastAsia="Times New Roman" w:hAnsi="Times New Roman" w:cs="Times New Roman"/>
                <w:b/>
              </w:rPr>
              <w:t>и</w:t>
            </w:r>
            <w:r w:rsidRPr="00E90A54">
              <w:rPr>
                <w:rFonts w:ascii="Times New Roman" w:eastAsia="Times New Roman" w:hAnsi="Times New Roman" w:cs="Times New Roman"/>
                <w:b/>
                <w:spacing w:val="-2"/>
              </w:rPr>
              <w:t xml:space="preserve"> </w:t>
            </w:r>
            <w:r w:rsidRPr="00E90A54">
              <w:rPr>
                <w:rFonts w:ascii="Times New Roman" w:eastAsia="Times New Roman" w:hAnsi="Times New Roman" w:cs="Times New Roman"/>
                <w:b/>
              </w:rPr>
              <w:t>общество.</w:t>
            </w:r>
          </w:p>
        </w:tc>
        <w:tc>
          <w:tcPr>
            <w:tcW w:w="4321" w:type="dxa"/>
            <w:tcBorders>
              <w:top w:val="nil"/>
              <w:left w:val="single" w:sz="6" w:space="0" w:color="221F1F"/>
              <w:bottom w:val="nil"/>
            </w:tcBorders>
          </w:tcPr>
          <w:p w:rsidR="00E90A54" w:rsidRPr="00E90A54" w:rsidRDefault="00E90A54" w:rsidP="00E90A54">
            <w:pPr>
              <w:spacing w:line="223" w:lineRule="exact"/>
              <w:ind w:left="106"/>
              <w:rPr>
                <w:rFonts w:ascii="Times New Roman" w:eastAsia="Times New Roman" w:hAnsi="Times New Roman" w:cs="Times New Roman"/>
                <w:lang w:val="ru-RU"/>
              </w:rPr>
            </w:pPr>
            <w:r w:rsidRPr="00E90A54">
              <w:rPr>
                <w:rFonts w:ascii="Times New Roman" w:eastAsia="Times New Roman" w:hAnsi="Times New Roman" w:cs="Times New Roman"/>
                <w:lang w:val="ru-RU"/>
              </w:rPr>
              <w:t>объединены</w:t>
            </w:r>
            <w:r w:rsidRPr="00E90A54">
              <w:rPr>
                <w:rFonts w:ascii="Times New Roman" w:eastAsia="Times New Roman" w:hAnsi="Times New Roman" w:cs="Times New Roman"/>
                <w:spacing w:val="18"/>
                <w:lang w:val="ru-RU"/>
              </w:rPr>
              <w:t xml:space="preserve"> </w:t>
            </w:r>
            <w:r w:rsidRPr="00E90A54">
              <w:rPr>
                <w:rFonts w:ascii="Times New Roman" w:eastAsia="Times New Roman" w:hAnsi="Times New Roman" w:cs="Times New Roman"/>
                <w:lang w:val="ru-RU"/>
              </w:rPr>
              <w:t>общей</w:t>
            </w:r>
            <w:r w:rsidRPr="00E90A54">
              <w:rPr>
                <w:rFonts w:ascii="Times New Roman" w:eastAsia="Times New Roman" w:hAnsi="Times New Roman" w:cs="Times New Roman"/>
                <w:spacing w:val="71"/>
                <w:lang w:val="ru-RU"/>
              </w:rPr>
              <w:t xml:space="preserve"> </w:t>
            </w:r>
            <w:r w:rsidRPr="00E90A54">
              <w:rPr>
                <w:rFonts w:ascii="Times New Roman" w:eastAsia="Times New Roman" w:hAnsi="Times New Roman" w:cs="Times New Roman"/>
                <w:lang w:val="ru-RU"/>
              </w:rPr>
              <w:t>культурой</w:t>
            </w:r>
            <w:r w:rsidRPr="00E90A54">
              <w:rPr>
                <w:rFonts w:ascii="Times New Roman" w:eastAsia="Times New Roman" w:hAnsi="Times New Roman" w:cs="Times New Roman"/>
                <w:spacing w:val="70"/>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71"/>
                <w:lang w:val="ru-RU"/>
              </w:rPr>
              <w:t xml:space="preserve"> </w:t>
            </w:r>
            <w:r w:rsidRPr="00E90A54">
              <w:rPr>
                <w:rFonts w:ascii="Times New Roman" w:eastAsia="Times New Roman" w:hAnsi="Times New Roman" w:cs="Times New Roman"/>
                <w:lang w:val="ru-RU"/>
              </w:rPr>
              <w:t>связаны</w:t>
            </w:r>
          </w:p>
        </w:tc>
        <w:tc>
          <w:tcPr>
            <w:tcW w:w="6030" w:type="dxa"/>
            <w:tcBorders>
              <w:top w:val="nil"/>
              <w:bottom w:val="nil"/>
            </w:tcBorders>
          </w:tcPr>
          <w:p w:rsidR="00E90A54" w:rsidRPr="00E90A54" w:rsidRDefault="00E90A54" w:rsidP="00E90A54">
            <w:pPr>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такое</w:t>
            </w:r>
            <w:r w:rsidRPr="00E90A54">
              <w:rPr>
                <w:rFonts w:ascii="Times New Roman" w:eastAsia="Times New Roman" w:hAnsi="Times New Roman" w:cs="Times New Roman"/>
                <w:spacing w:val="40"/>
                <w:lang w:val="ru-RU"/>
              </w:rPr>
              <w:t xml:space="preserve"> </w:t>
            </w:r>
            <w:r w:rsidRPr="00E90A54">
              <w:rPr>
                <w:rFonts w:ascii="Times New Roman" w:eastAsia="Times New Roman" w:hAnsi="Times New Roman" w:cs="Times New Roman"/>
                <w:lang w:val="ru-RU"/>
              </w:rPr>
              <w:t>общество».</w:t>
            </w:r>
            <w:r w:rsidRPr="00E90A54">
              <w:rPr>
                <w:rFonts w:ascii="Times New Roman" w:eastAsia="Times New Roman" w:hAnsi="Times New Roman" w:cs="Times New Roman"/>
                <w:spacing w:val="94"/>
                <w:lang w:val="ru-RU"/>
              </w:rPr>
              <w:t xml:space="preserve"> </w:t>
            </w:r>
            <w:r w:rsidRPr="00E90A54">
              <w:rPr>
                <w:rFonts w:ascii="Times New Roman" w:eastAsia="Times New Roman" w:hAnsi="Times New Roman" w:cs="Times New Roman"/>
                <w:lang w:val="ru-RU"/>
              </w:rPr>
              <w:t>Просмотр</w:t>
            </w:r>
            <w:r w:rsidRPr="00E90A54">
              <w:rPr>
                <w:rFonts w:ascii="Times New Roman" w:eastAsia="Times New Roman" w:hAnsi="Times New Roman" w:cs="Times New Roman"/>
                <w:spacing w:val="94"/>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93"/>
                <w:lang w:val="ru-RU"/>
              </w:rPr>
              <w:t xml:space="preserve"> </w:t>
            </w:r>
            <w:r w:rsidRPr="00E90A54">
              <w:rPr>
                <w:rFonts w:ascii="Times New Roman" w:eastAsia="Times New Roman" w:hAnsi="Times New Roman" w:cs="Times New Roman"/>
                <w:lang w:val="ru-RU"/>
              </w:rPr>
              <w:t>обсуждение</w:t>
            </w:r>
            <w:r w:rsidRPr="00E90A54">
              <w:rPr>
                <w:rFonts w:ascii="Times New Roman" w:eastAsia="Times New Roman" w:hAnsi="Times New Roman" w:cs="Times New Roman"/>
                <w:spacing w:val="95"/>
                <w:lang w:val="ru-RU"/>
              </w:rPr>
              <w:t xml:space="preserve"> </w:t>
            </w:r>
            <w:r w:rsidRPr="00E90A54">
              <w:rPr>
                <w:rFonts w:ascii="Times New Roman" w:eastAsia="Times New Roman" w:hAnsi="Times New Roman" w:cs="Times New Roman"/>
                <w:lang w:val="ru-RU"/>
              </w:rPr>
              <w:t>иллюстраций,</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2"/>
        </w:trPr>
        <w:tc>
          <w:tcPr>
            <w:tcW w:w="425" w:type="dxa"/>
            <w:tcBorders>
              <w:top w:val="nil"/>
              <w:left w:val="single" w:sz="6" w:space="0" w:color="221F1F"/>
              <w:bottom w:val="nil"/>
              <w:right w:val="single" w:sz="6" w:space="0" w:color="221F1F"/>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left w:val="single" w:sz="6" w:space="0" w:color="221F1F"/>
              <w:bottom w:val="nil"/>
              <w:right w:val="single" w:sz="6" w:space="0" w:color="221F1F"/>
            </w:tcBorders>
          </w:tcPr>
          <w:p w:rsidR="00E90A54" w:rsidRPr="00E90A54" w:rsidRDefault="00E90A54" w:rsidP="00E90A54">
            <w:pPr>
              <w:spacing w:line="222" w:lineRule="exact"/>
              <w:ind w:left="133" w:right="442"/>
              <w:jc w:val="center"/>
              <w:rPr>
                <w:rFonts w:ascii="Times New Roman" w:eastAsia="Times New Roman" w:hAnsi="Times New Roman" w:cs="Times New Roman"/>
                <w:b/>
              </w:rPr>
            </w:pPr>
            <w:r w:rsidRPr="00E90A54">
              <w:rPr>
                <w:rFonts w:ascii="Times New Roman" w:eastAsia="Times New Roman" w:hAnsi="Times New Roman" w:cs="Times New Roman"/>
                <w:b/>
              </w:rPr>
              <w:t>19 ч.</w:t>
            </w:r>
          </w:p>
        </w:tc>
        <w:tc>
          <w:tcPr>
            <w:tcW w:w="4321" w:type="dxa"/>
            <w:tcBorders>
              <w:top w:val="nil"/>
              <w:left w:val="single" w:sz="6" w:space="0" w:color="221F1F"/>
              <w:bottom w:val="nil"/>
            </w:tcBorders>
          </w:tcPr>
          <w:p w:rsidR="00E90A54" w:rsidRPr="00E90A54" w:rsidRDefault="00E90A54" w:rsidP="00E90A54">
            <w:pPr>
              <w:spacing w:line="222" w:lineRule="exact"/>
              <w:ind w:left="106"/>
              <w:rPr>
                <w:rFonts w:ascii="Times New Roman" w:eastAsia="Times New Roman" w:hAnsi="Times New Roman" w:cs="Times New Roman"/>
                <w:lang w:val="ru-RU"/>
              </w:rPr>
            </w:pPr>
            <w:r w:rsidRPr="00E90A54">
              <w:rPr>
                <w:rFonts w:ascii="Times New Roman" w:eastAsia="Times New Roman" w:hAnsi="Times New Roman" w:cs="Times New Roman"/>
                <w:lang w:val="ru-RU"/>
              </w:rPr>
              <w:t>друг</w:t>
            </w:r>
            <w:r w:rsidRPr="00E90A54">
              <w:rPr>
                <w:rFonts w:ascii="Times New Roman" w:eastAsia="Times New Roman" w:hAnsi="Times New Roman" w:cs="Times New Roman"/>
                <w:spacing w:val="50"/>
                <w:lang w:val="ru-RU"/>
              </w:rPr>
              <w:t xml:space="preserve"> </w:t>
            </w:r>
            <w:r w:rsidRPr="00E90A54">
              <w:rPr>
                <w:rFonts w:ascii="Times New Roman" w:eastAsia="Times New Roman" w:hAnsi="Times New Roman" w:cs="Times New Roman"/>
                <w:lang w:val="ru-RU"/>
              </w:rPr>
              <w:t>с</w:t>
            </w:r>
            <w:r w:rsidRPr="00E90A54">
              <w:rPr>
                <w:rFonts w:ascii="Times New Roman" w:eastAsia="Times New Roman" w:hAnsi="Times New Roman" w:cs="Times New Roman"/>
                <w:spacing w:val="50"/>
                <w:lang w:val="ru-RU"/>
              </w:rPr>
              <w:t xml:space="preserve"> </w:t>
            </w:r>
            <w:r w:rsidRPr="00E90A54">
              <w:rPr>
                <w:rFonts w:ascii="Times New Roman" w:eastAsia="Times New Roman" w:hAnsi="Times New Roman" w:cs="Times New Roman"/>
                <w:lang w:val="ru-RU"/>
              </w:rPr>
              <w:t>другом</w:t>
            </w:r>
            <w:r w:rsidRPr="00E90A54">
              <w:rPr>
                <w:rFonts w:ascii="Times New Roman" w:eastAsia="Times New Roman" w:hAnsi="Times New Roman" w:cs="Times New Roman"/>
                <w:spacing w:val="49"/>
                <w:lang w:val="ru-RU"/>
              </w:rPr>
              <w:t xml:space="preserve"> </w:t>
            </w:r>
            <w:r w:rsidRPr="00E90A54">
              <w:rPr>
                <w:rFonts w:ascii="Times New Roman" w:eastAsia="Times New Roman" w:hAnsi="Times New Roman" w:cs="Times New Roman"/>
                <w:lang w:val="ru-RU"/>
              </w:rPr>
              <w:t>совместной</w:t>
            </w:r>
            <w:r w:rsidRPr="00E90A54">
              <w:rPr>
                <w:rFonts w:ascii="Times New Roman" w:eastAsia="Times New Roman" w:hAnsi="Times New Roman" w:cs="Times New Roman"/>
                <w:spacing w:val="49"/>
                <w:lang w:val="ru-RU"/>
              </w:rPr>
              <w:t xml:space="preserve"> </w:t>
            </w:r>
            <w:r w:rsidRPr="00E90A54">
              <w:rPr>
                <w:rFonts w:ascii="Times New Roman" w:eastAsia="Times New Roman" w:hAnsi="Times New Roman" w:cs="Times New Roman"/>
                <w:lang w:val="ru-RU"/>
              </w:rPr>
              <w:t>деятельностью</w:t>
            </w:r>
          </w:p>
        </w:tc>
        <w:tc>
          <w:tcPr>
            <w:tcW w:w="6030" w:type="dxa"/>
            <w:tcBorders>
              <w:top w:val="nil"/>
              <w:bottom w:val="nil"/>
            </w:tcBorders>
          </w:tcPr>
          <w:p w:rsidR="00E90A54" w:rsidRPr="00E90A54" w:rsidRDefault="00E90A54" w:rsidP="00E90A54">
            <w:pPr>
              <w:spacing w:line="222"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видеофрагментов</w:t>
            </w:r>
            <w:r w:rsidRPr="00E90A54">
              <w:rPr>
                <w:rFonts w:ascii="Times New Roman" w:eastAsia="Times New Roman" w:hAnsi="Times New Roman" w:cs="Times New Roman"/>
                <w:spacing w:val="18"/>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7"/>
                <w:lang w:val="ru-RU"/>
              </w:rPr>
              <w:t xml:space="preserve"> </w:t>
            </w:r>
            <w:r w:rsidRPr="00E90A54">
              <w:rPr>
                <w:rFonts w:ascii="Times New Roman" w:eastAsia="Times New Roman" w:hAnsi="Times New Roman" w:cs="Times New Roman"/>
                <w:lang w:val="ru-RU"/>
              </w:rPr>
              <w:t>других</w:t>
            </w:r>
            <w:r w:rsidRPr="00E90A54">
              <w:rPr>
                <w:rFonts w:ascii="Times New Roman" w:eastAsia="Times New Roman" w:hAnsi="Times New Roman" w:cs="Times New Roman"/>
                <w:spacing w:val="20"/>
                <w:lang w:val="ru-RU"/>
              </w:rPr>
              <w:t xml:space="preserve"> </w:t>
            </w:r>
            <w:r w:rsidRPr="00E90A54">
              <w:rPr>
                <w:rFonts w:ascii="Times New Roman" w:eastAsia="Times New Roman" w:hAnsi="Times New Roman" w:cs="Times New Roman"/>
                <w:lang w:val="ru-RU"/>
              </w:rPr>
              <w:t>материалов</w:t>
            </w:r>
            <w:r w:rsidRPr="00E90A54">
              <w:rPr>
                <w:rFonts w:ascii="Times New Roman" w:eastAsia="Times New Roman" w:hAnsi="Times New Roman" w:cs="Times New Roman"/>
                <w:spacing w:val="17"/>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8"/>
                <w:lang w:val="ru-RU"/>
              </w:rPr>
              <w:t xml:space="preserve"> </w:t>
            </w:r>
            <w:r w:rsidRPr="00E90A54">
              <w:rPr>
                <w:rFonts w:ascii="Times New Roman" w:eastAsia="Times New Roman" w:hAnsi="Times New Roman" w:cs="Times New Roman"/>
                <w:lang w:val="ru-RU"/>
              </w:rPr>
              <w:t>выбору)</w:t>
            </w:r>
            <w:r w:rsidRPr="00E90A54">
              <w:rPr>
                <w:rFonts w:ascii="Times New Roman" w:eastAsia="Times New Roman" w:hAnsi="Times New Roman" w:cs="Times New Roman"/>
                <w:spacing w:val="21"/>
                <w:lang w:val="ru-RU"/>
              </w:rPr>
              <w:t xml:space="preserve"> </w:t>
            </w:r>
            <w:r w:rsidRPr="00E90A54">
              <w:rPr>
                <w:rFonts w:ascii="Times New Roman" w:eastAsia="Times New Roman" w:hAnsi="Times New Roman" w:cs="Times New Roman"/>
                <w:lang w:val="ru-RU"/>
              </w:rPr>
              <w:t>на</w:t>
            </w:r>
            <w:r w:rsidRPr="00E90A54">
              <w:rPr>
                <w:rFonts w:ascii="Times New Roman" w:eastAsia="Times New Roman" w:hAnsi="Times New Roman" w:cs="Times New Roman"/>
                <w:spacing w:val="17"/>
                <w:lang w:val="ru-RU"/>
              </w:rPr>
              <w:t xml:space="preserve"> </w:t>
            </w:r>
            <w:r w:rsidRPr="00E90A54">
              <w:rPr>
                <w:rFonts w:ascii="Times New Roman" w:eastAsia="Times New Roman" w:hAnsi="Times New Roman" w:cs="Times New Roman"/>
                <w:lang w:val="ru-RU"/>
              </w:rPr>
              <w:t>тему:</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tcBorders>
              <w:top w:val="nil"/>
              <w:left w:val="single" w:sz="6" w:space="0" w:color="221F1F"/>
              <w:bottom w:val="nil"/>
              <w:right w:val="single" w:sz="6" w:space="0" w:color="221F1F"/>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left w:val="single" w:sz="6" w:space="0" w:color="221F1F"/>
              <w:bottom w:val="nil"/>
              <w:right w:val="single" w:sz="6" w:space="0" w:color="221F1F"/>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left w:val="single" w:sz="6" w:space="0" w:color="221F1F"/>
              <w:bottom w:val="nil"/>
            </w:tcBorders>
          </w:tcPr>
          <w:p w:rsidR="00E90A54" w:rsidRPr="00E90A54" w:rsidRDefault="00E90A54" w:rsidP="00E90A54">
            <w:pPr>
              <w:spacing w:line="223" w:lineRule="exact"/>
              <w:ind w:left="106"/>
              <w:rPr>
                <w:rFonts w:ascii="Times New Roman" w:eastAsia="Times New Roman" w:hAnsi="Times New Roman" w:cs="Times New Roman"/>
                <w:lang w:val="ru-RU"/>
              </w:rPr>
            </w:pPr>
            <w:r w:rsidRPr="00E90A54">
              <w:rPr>
                <w:rFonts w:ascii="Times New Roman" w:eastAsia="Times New Roman" w:hAnsi="Times New Roman" w:cs="Times New Roman"/>
                <w:lang w:val="ru-RU"/>
              </w:rPr>
              <w:t>во</w:t>
            </w:r>
            <w:r w:rsidRPr="00E90A54">
              <w:rPr>
                <w:rFonts w:ascii="Times New Roman" w:eastAsia="Times New Roman" w:hAnsi="Times New Roman" w:cs="Times New Roman"/>
                <w:spacing w:val="81"/>
                <w:lang w:val="ru-RU"/>
              </w:rPr>
              <w:t xml:space="preserve"> </w:t>
            </w:r>
            <w:r w:rsidRPr="00E90A54">
              <w:rPr>
                <w:rFonts w:ascii="Times New Roman" w:eastAsia="Times New Roman" w:hAnsi="Times New Roman" w:cs="Times New Roman"/>
                <w:lang w:val="ru-RU"/>
              </w:rPr>
              <w:t xml:space="preserve">имя  </w:t>
            </w:r>
            <w:r w:rsidRPr="00E90A54">
              <w:rPr>
                <w:rFonts w:ascii="Times New Roman" w:eastAsia="Times New Roman" w:hAnsi="Times New Roman" w:cs="Times New Roman"/>
                <w:spacing w:val="25"/>
                <w:lang w:val="ru-RU"/>
              </w:rPr>
              <w:t xml:space="preserve"> </w:t>
            </w:r>
            <w:r w:rsidRPr="00E90A54">
              <w:rPr>
                <w:rFonts w:ascii="Times New Roman" w:eastAsia="Times New Roman" w:hAnsi="Times New Roman" w:cs="Times New Roman"/>
                <w:lang w:val="ru-RU"/>
              </w:rPr>
              <w:t xml:space="preserve">общей  </w:t>
            </w:r>
            <w:r w:rsidRPr="00E90A54">
              <w:rPr>
                <w:rFonts w:ascii="Times New Roman" w:eastAsia="Times New Roman" w:hAnsi="Times New Roman" w:cs="Times New Roman"/>
                <w:spacing w:val="25"/>
                <w:lang w:val="ru-RU"/>
              </w:rPr>
              <w:t xml:space="preserve"> </w:t>
            </w:r>
            <w:r w:rsidRPr="00E90A54">
              <w:rPr>
                <w:rFonts w:ascii="Times New Roman" w:eastAsia="Times New Roman" w:hAnsi="Times New Roman" w:cs="Times New Roman"/>
                <w:lang w:val="ru-RU"/>
              </w:rPr>
              <w:t xml:space="preserve">цели.  </w:t>
            </w:r>
            <w:r w:rsidRPr="00E90A54">
              <w:rPr>
                <w:rFonts w:ascii="Times New Roman" w:eastAsia="Times New Roman" w:hAnsi="Times New Roman" w:cs="Times New Roman"/>
                <w:spacing w:val="22"/>
                <w:lang w:val="ru-RU"/>
              </w:rPr>
              <w:t xml:space="preserve"> </w:t>
            </w:r>
            <w:r w:rsidRPr="00E90A54">
              <w:rPr>
                <w:rFonts w:ascii="Times New Roman" w:eastAsia="Times New Roman" w:hAnsi="Times New Roman" w:cs="Times New Roman"/>
                <w:lang w:val="ru-RU"/>
              </w:rPr>
              <w:t xml:space="preserve">Наша  </w:t>
            </w:r>
            <w:r w:rsidRPr="00E90A54">
              <w:rPr>
                <w:rFonts w:ascii="Times New Roman" w:eastAsia="Times New Roman" w:hAnsi="Times New Roman" w:cs="Times New Roman"/>
                <w:spacing w:val="26"/>
                <w:lang w:val="ru-RU"/>
              </w:rPr>
              <w:t xml:space="preserve"> </w:t>
            </w:r>
            <w:r w:rsidRPr="00E90A54">
              <w:rPr>
                <w:rFonts w:ascii="Times New Roman" w:eastAsia="Times New Roman" w:hAnsi="Times New Roman" w:cs="Times New Roman"/>
                <w:lang w:val="ru-RU"/>
              </w:rPr>
              <w:t xml:space="preserve">Родина  </w:t>
            </w:r>
            <w:r w:rsidRPr="00E90A54">
              <w:rPr>
                <w:rFonts w:ascii="Times New Roman" w:eastAsia="Times New Roman" w:hAnsi="Times New Roman" w:cs="Times New Roman"/>
                <w:spacing w:val="28"/>
                <w:lang w:val="ru-RU"/>
              </w:rPr>
              <w:t xml:space="preserve"> </w:t>
            </w:r>
            <w:r w:rsidRPr="00E90A54">
              <w:rPr>
                <w:rFonts w:ascii="Times New Roman" w:eastAsia="Times New Roman" w:hAnsi="Times New Roman" w:cs="Times New Roman"/>
                <w:lang w:val="ru-RU"/>
              </w:rPr>
              <w:t>-</w:t>
            </w:r>
          </w:p>
        </w:tc>
        <w:tc>
          <w:tcPr>
            <w:tcW w:w="6030" w:type="dxa"/>
            <w:tcBorders>
              <w:top w:val="nil"/>
              <w:bottom w:val="nil"/>
            </w:tcBorders>
          </w:tcPr>
          <w:p w:rsidR="00E90A54" w:rsidRPr="00E90A54" w:rsidRDefault="00E90A54" w:rsidP="00E90A54">
            <w:pPr>
              <w:spacing w:line="223" w:lineRule="exact"/>
              <w:ind w:left="108"/>
              <w:rPr>
                <w:rFonts w:ascii="Times New Roman" w:eastAsia="Times New Roman" w:hAnsi="Times New Roman" w:cs="Times New Roman"/>
              </w:rPr>
            </w:pPr>
            <w:r w:rsidRPr="00E90A54">
              <w:rPr>
                <w:rFonts w:ascii="Times New Roman" w:eastAsia="Times New Roman" w:hAnsi="Times New Roman" w:cs="Times New Roman"/>
              </w:rPr>
              <w:t>«Жизнь</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народов</w:t>
            </w:r>
            <w:r w:rsidRPr="00E90A54">
              <w:rPr>
                <w:rFonts w:ascii="Times New Roman" w:eastAsia="Times New Roman" w:hAnsi="Times New Roman" w:cs="Times New Roman"/>
                <w:spacing w:val="-1"/>
              </w:rPr>
              <w:t xml:space="preserve"> </w:t>
            </w:r>
            <w:r w:rsidRPr="00E90A54">
              <w:rPr>
                <w:rFonts w:ascii="Times New Roman" w:eastAsia="Times New Roman" w:hAnsi="Times New Roman" w:cs="Times New Roman"/>
              </w:rPr>
              <w:t>нашей</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страны».</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43"/>
        </w:trPr>
        <w:tc>
          <w:tcPr>
            <w:tcW w:w="425" w:type="dxa"/>
            <w:tcBorders>
              <w:top w:val="nil"/>
              <w:left w:val="single" w:sz="6" w:space="0" w:color="221F1F"/>
              <w:bottom w:val="nil"/>
              <w:right w:val="single" w:sz="6" w:space="0" w:color="221F1F"/>
            </w:tcBorders>
          </w:tcPr>
          <w:p w:rsidR="00E90A54" w:rsidRPr="00E90A54" w:rsidRDefault="00E90A54" w:rsidP="00E90A54">
            <w:pPr>
              <w:rPr>
                <w:rFonts w:ascii="Times New Roman" w:eastAsia="Times New Roman" w:hAnsi="Times New Roman" w:cs="Times New Roman"/>
                <w:sz w:val="16"/>
              </w:rPr>
            </w:pPr>
          </w:p>
        </w:tc>
        <w:tc>
          <w:tcPr>
            <w:tcW w:w="2269" w:type="dxa"/>
            <w:tcBorders>
              <w:top w:val="nil"/>
              <w:left w:val="single" w:sz="6" w:space="0" w:color="221F1F"/>
              <w:bottom w:val="nil"/>
              <w:right w:val="single" w:sz="6" w:space="0" w:color="221F1F"/>
            </w:tcBorders>
          </w:tcPr>
          <w:p w:rsidR="00E90A54" w:rsidRPr="00E90A54" w:rsidRDefault="00E90A54" w:rsidP="00E90A54">
            <w:pPr>
              <w:rPr>
                <w:rFonts w:ascii="Times New Roman" w:eastAsia="Times New Roman" w:hAnsi="Times New Roman" w:cs="Times New Roman"/>
                <w:sz w:val="16"/>
              </w:rPr>
            </w:pPr>
          </w:p>
        </w:tc>
        <w:tc>
          <w:tcPr>
            <w:tcW w:w="4321" w:type="dxa"/>
            <w:tcBorders>
              <w:top w:val="nil"/>
              <w:left w:val="single" w:sz="6" w:space="0" w:color="221F1F"/>
              <w:bottom w:val="nil"/>
            </w:tcBorders>
          </w:tcPr>
          <w:p w:rsidR="00E90A54" w:rsidRPr="00E90A54" w:rsidRDefault="00E90A54" w:rsidP="00E90A54">
            <w:pPr>
              <w:tabs>
                <w:tab w:val="left" w:pos="3111"/>
              </w:tabs>
              <w:spacing w:line="223" w:lineRule="exact"/>
              <w:ind w:left="106"/>
              <w:rPr>
                <w:rFonts w:ascii="Times New Roman" w:eastAsia="Times New Roman" w:hAnsi="Times New Roman" w:cs="Times New Roman"/>
              </w:rPr>
            </w:pPr>
            <w:r w:rsidRPr="00E90A54">
              <w:rPr>
                <w:rFonts w:ascii="Times New Roman" w:eastAsia="Times New Roman" w:hAnsi="Times New Roman" w:cs="Times New Roman"/>
              </w:rPr>
              <w:t>Российская</w:t>
            </w:r>
            <w:r w:rsidRPr="00E90A54">
              <w:rPr>
                <w:rFonts w:ascii="Times New Roman" w:eastAsia="Times New Roman" w:hAnsi="Times New Roman" w:cs="Times New Roman"/>
              </w:rPr>
              <w:tab/>
              <w:t>Федерация-</w:t>
            </w:r>
          </w:p>
        </w:tc>
        <w:tc>
          <w:tcPr>
            <w:tcW w:w="6030" w:type="dxa"/>
            <w:tcBorders>
              <w:top w:val="nil"/>
              <w:bottom w:val="nil"/>
            </w:tcBorders>
          </w:tcPr>
          <w:p w:rsidR="00E90A54" w:rsidRPr="00E90A54" w:rsidRDefault="00E90A54" w:rsidP="00E90A54">
            <w:pPr>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Ролевая</w:t>
            </w:r>
            <w:r w:rsidRPr="00E90A54">
              <w:rPr>
                <w:rFonts w:ascii="Times New Roman" w:eastAsia="Times New Roman" w:hAnsi="Times New Roman" w:cs="Times New Roman"/>
                <w:spacing w:val="40"/>
                <w:lang w:val="ru-RU"/>
              </w:rPr>
              <w:t xml:space="preserve"> </w:t>
            </w:r>
            <w:r w:rsidRPr="00E90A54">
              <w:rPr>
                <w:rFonts w:ascii="Times New Roman" w:eastAsia="Times New Roman" w:hAnsi="Times New Roman" w:cs="Times New Roman"/>
                <w:lang w:val="ru-RU"/>
              </w:rPr>
              <w:t>игра</w:t>
            </w:r>
            <w:r w:rsidRPr="00E90A54">
              <w:rPr>
                <w:rFonts w:ascii="Times New Roman" w:eastAsia="Times New Roman" w:hAnsi="Times New Roman" w:cs="Times New Roman"/>
                <w:spacing w:val="95"/>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94"/>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93"/>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95"/>
                <w:lang w:val="ru-RU"/>
              </w:rPr>
              <w:t xml:space="preserve"> </w:t>
            </w:r>
            <w:r w:rsidRPr="00E90A54">
              <w:rPr>
                <w:rFonts w:ascii="Times New Roman" w:eastAsia="Times New Roman" w:hAnsi="Times New Roman" w:cs="Times New Roman"/>
                <w:lang w:val="ru-RU"/>
              </w:rPr>
              <w:t>«Встречаем</w:t>
            </w:r>
            <w:r w:rsidRPr="00E90A54">
              <w:rPr>
                <w:rFonts w:ascii="Times New Roman" w:eastAsia="Times New Roman" w:hAnsi="Times New Roman" w:cs="Times New Roman"/>
                <w:spacing w:val="92"/>
                <w:lang w:val="ru-RU"/>
              </w:rPr>
              <w:t xml:space="preserve"> </w:t>
            </w:r>
            <w:r w:rsidRPr="00E90A54">
              <w:rPr>
                <w:rFonts w:ascii="Times New Roman" w:eastAsia="Times New Roman" w:hAnsi="Times New Roman" w:cs="Times New Roman"/>
                <w:lang w:val="ru-RU"/>
              </w:rPr>
              <w:t>гостей</w:t>
            </w:r>
            <w:r w:rsidRPr="00E90A54">
              <w:rPr>
                <w:rFonts w:ascii="Times New Roman" w:eastAsia="Times New Roman" w:hAnsi="Times New Roman" w:cs="Times New Roman"/>
                <w:spacing w:val="94"/>
                <w:lang w:val="ru-RU"/>
              </w:rPr>
              <w:t xml:space="preserve"> </w:t>
            </w:r>
            <w:r w:rsidRPr="00E90A54">
              <w:rPr>
                <w:rFonts w:ascii="Times New Roman" w:eastAsia="Times New Roman" w:hAnsi="Times New Roman" w:cs="Times New Roman"/>
                <w:lang w:val="ru-RU"/>
              </w:rPr>
              <w:t>из</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tcBorders>
              <w:top w:val="nil"/>
              <w:left w:val="single" w:sz="6" w:space="0" w:color="221F1F"/>
              <w:bottom w:val="nil"/>
              <w:right w:val="single" w:sz="6" w:space="0" w:color="221F1F"/>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left w:val="single" w:sz="6" w:space="0" w:color="221F1F"/>
              <w:bottom w:val="nil"/>
              <w:right w:val="single" w:sz="6" w:space="0" w:color="221F1F"/>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left w:val="single" w:sz="6" w:space="0" w:color="221F1F"/>
              <w:bottom w:val="nil"/>
            </w:tcBorders>
          </w:tcPr>
          <w:p w:rsidR="00E90A54" w:rsidRPr="00E90A54" w:rsidRDefault="00E90A54" w:rsidP="00E90A54">
            <w:pPr>
              <w:spacing w:line="223" w:lineRule="exact"/>
              <w:ind w:left="106"/>
              <w:rPr>
                <w:rFonts w:ascii="Times New Roman" w:eastAsia="Times New Roman" w:hAnsi="Times New Roman" w:cs="Times New Roman"/>
              </w:rPr>
            </w:pPr>
            <w:r w:rsidRPr="00E90A54">
              <w:rPr>
                <w:rFonts w:ascii="Times New Roman" w:eastAsia="Times New Roman" w:hAnsi="Times New Roman" w:cs="Times New Roman"/>
              </w:rPr>
              <w:t>многонациональная</w:t>
            </w:r>
            <w:r w:rsidRPr="00E90A54">
              <w:rPr>
                <w:rFonts w:ascii="Times New Roman" w:eastAsia="Times New Roman" w:hAnsi="Times New Roman" w:cs="Times New Roman"/>
                <w:spacing w:val="51"/>
              </w:rPr>
              <w:t xml:space="preserve"> </w:t>
            </w:r>
            <w:r w:rsidRPr="00E90A54">
              <w:rPr>
                <w:rFonts w:ascii="Times New Roman" w:eastAsia="Times New Roman" w:hAnsi="Times New Roman" w:cs="Times New Roman"/>
              </w:rPr>
              <w:t>страна.</w:t>
            </w:r>
            <w:r w:rsidRPr="00E90A54">
              <w:rPr>
                <w:rFonts w:ascii="Times New Roman" w:eastAsia="Times New Roman" w:hAnsi="Times New Roman" w:cs="Times New Roman"/>
                <w:spacing w:val="105"/>
              </w:rPr>
              <w:t xml:space="preserve"> </w:t>
            </w:r>
            <w:r w:rsidRPr="00E90A54">
              <w:rPr>
                <w:rFonts w:ascii="Times New Roman" w:eastAsia="Times New Roman" w:hAnsi="Times New Roman" w:cs="Times New Roman"/>
              </w:rPr>
              <w:t>Особенности</w:t>
            </w:r>
          </w:p>
        </w:tc>
        <w:tc>
          <w:tcPr>
            <w:tcW w:w="6030" w:type="dxa"/>
            <w:tcBorders>
              <w:top w:val="nil"/>
              <w:bottom w:val="nil"/>
            </w:tcBorders>
          </w:tcPr>
          <w:p w:rsidR="00E90A54" w:rsidRPr="00E90A54" w:rsidRDefault="00E90A54" w:rsidP="00E90A54">
            <w:pPr>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разных</w:t>
            </w:r>
            <w:r w:rsidRPr="00E90A54">
              <w:rPr>
                <w:rFonts w:ascii="Times New Roman" w:eastAsia="Times New Roman" w:hAnsi="Times New Roman" w:cs="Times New Roman"/>
                <w:spacing w:val="49"/>
                <w:lang w:val="ru-RU"/>
              </w:rPr>
              <w:t xml:space="preserve"> </w:t>
            </w:r>
            <w:r w:rsidRPr="00E90A54">
              <w:rPr>
                <w:rFonts w:ascii="Times New Roman" w:eastAsia="Times New Roman" w:hAnsi="Times New Roman" w:cs="Times New Roman"/>
                <w:lang w:val="ru-RU"/>
              </w:rPr>
              <w:t>республик</w:t>
            </w:r>
            <w:r w:rsidRPr="00E90A54">
              <w:rPr>
                <w:rFonts w:ascii="Times New Roman" w:eastAsia="Times New Roman" w:hAnsi="Times New Roman" w:cs="Times New Roman"/>
                <w:spacing w:val="103"/>
                <w:lang w:val="ru-RU"/>
              </w:rPr>
              <w:t xml:space="preserve"> </w:t>
            </w:r>
            <w:r w:rsidRPr="00E90A54">
              <w:rPr>
                <w:rFonts w:ascii="Times New Roman" w:eastAsia="Times New Roman" w:hAnsi="Times New Roman" w:cs="Times New Roman"/>
                <w:lang w:val="ru-RU"/>
              </w:rPr>
              <w:t>РФ»:</w:t>
            </w:r>
            <w:r w:rsidRPr="00E90A54">
              <w:rPr>
                <w:rFonts w:ascii="Times New Roman" w:eastAsia="Times New Roman" w:hAnsi="Times New Roman" w:cs="Times New Roman"/>
                <w:spacing w:val="101"/>
                <w:lang w:val="ru-RU"/>
              </w:rPr>
              <w:t xml:space="preserve"> </w:t>
            </w:r>
            <w:r w:rsidRPr="00E90A54">
              <w:rPr>
                <w:rFonts w:ascii="Times New Roman" w:eastAsia="Times New Roman" w:hAnsi="Times New Roman" w:cs="Times New Roman"/>
                <w:lang w:val="ru-RU"/>
              </w:rPr>
              <w:t>рассказы</w:t>
            </w:r>
            <w:r w:rsidRPr="00E90A54">
              <w:rPr>
                <w:rFonts w:ascii="Times New Roman" w:eastAsia="Times New Roman" w:hAnsi="Times New Roman" w:cs="Times New Roman"/>
                <w:spacing w:val="100"/>
                <w:lang w:val="ru-RU"/>
              </w:rPr>
              <w:t xml:space="preserve"> </w:t>
            </w:r>
            <w:r w:rsidRPr="00E90A54">
              <w:rPr>
                <w:rFonts w:ascii="Times New Roman" w:eastAsia="Times New Roman" w:hAnsi="Times New Roman" w:cs="Times New Roman"/>
                <w:lang w:val="ru-RU"/>
              </w:rPr>
              <w:t>гостей</w:t>
            </w:r>
            <w:r w:rsidRPr="00E90A54">
              <w:rPr>
                <w:rFonts w:ascii="Times New Roman" w:eastAsia="Times New Roman" w:hAnsi="Times New Roman" w:cs="Times New Roman"/>
                <w:spacing w:val="100"/>
                <w:lang w:val="ru-RU"/>
              </w:rPr>
              <w:t xml:space="preserve"> </w:t>
            </w:r>
            <w:r w:rsidRPr="00E90A54">
              <w:rPr>
                <w:rFonts w:ascii="Times New Roman" w:eastAsia="Times New Roman" w:hAnsi="Times New Roman" w:cs="Times New Roman"/>
                <w:lang w:val="ru-RU"/>
              </w:rPr>
              <w:t>об</w:t>
            </w:r>
            <w:r w:rsidRPr="00E90A54">
              <w:rPr>
                <w:rFonts w:ascii="Times New Roman" w:eastAsia="Times New Roman" w:hAnsi="Times New Roman" w:cs="Times New Roman"/>
                <w:spacing w:val="103"/>
                <w:lang w:val="ru-RU"/>
              </w:rPr>
              <w:t xml:space="preserve"> </w:t>
            </w:r>
            <w:r w:rsidRPr="00E90A54">
              <w:rPr>
                <w:rFonts w:ascii="Times New Roman" w:eastAsia="Times New Roman" w:hAnsi="Times New Roman" w:cs="Times New Roman"/>
                <w:lang w:val="ru-RU"/>
              </w:rPr>
              <w:t>их</w:t>
            </w:r>
            <w:r w:rsidRPr="00E90A54">
              <w:rPr>
                <w:rFonts w:ascii="Times New Roman" w:eastAsia="Times New Roman" w:hAnsi="Times New Roman" w:cs="Times New Roman"/>
                <w:spacing w:val="103"/>
                <w:lang w:val="ru-RU"/>
              </w:rPr>
              <w:t xml:space="preserve"> </w:t>
            </w:r>
            <w:r w:rsidRPr="00E90A54">
              <w:rPr>
                <w:rFonts w:ascii="Times New Roman" w:eastAsia="Times New Roman" w:hAnsi="Times New Roman" w:cs="Times New Roman"/>
                <w:lang w:val="ru-RU"/>
              </w:rPr>
              <w:t>крае</w:t>
            </w:r>
            <w:r w:rsidRPr="00E90A54">
              <w:rPr>
                <w:rFonts w:ascii="Times New Roman" w:eastAsia="Times New Roman" w:hAnsi="Times New Roman" w:cs="Times New Roman"/>
                <w:spacing w:val="103"/>
                <w:lang w:val="ru-RU"/>
              </w:rPr>
              <w:t xml:space="preserve"> </w:t>
            </w:r>
            <w:r w:rsidRPr="00E90A54">
              <w:rPr>
                <w:rFonts w:ascii="Times New Roman" w:eastAsia="Times New Roman" w:hAnsi="Times New Roman" w:cs="Times New Roman"/>
                <w:lang w:val="ru-RU"/>
              </w:rPr>
              <w:t>и</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4"/>
        </w:trPr>
        <w:tc>
          <w:tcPr>
            <w:tcW w:w="425" w:type="dxa"/>
            <w:tcBorders>
              <w:top w:val="nil"/>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left w:val="single" w:sz="6" w:space="0" w:color="221F1F"/>
              <w:bottom w:val="single" w:sz="6" w:space="0" w:color="221F1F"/>
            </w:tcBorders>
          </w:tcPr>
          <w:p w:rsidR="00E90A54" w:rsidRPr="00E90A54" w:rsidRDefault="00E90A54" w:rsidP="00E90A54">
            <w:pPr>
              <w:tabs>
                <w:tab w:val="left" w:pos="991"/>
                <w:tab w:val="left" w:pos="1735"/>
                <w:tab w:val="left" w:pos="2863"/>
                <w:tab w:val="left" w:pos="3860"/>
              </w:tabs>
              <w:spacing w:line="224" w:lineRule="exact"/>
              <w:ind w:left="106"/>
              <w:rPr>
                <w:rFonts w:ascii="Times New Roman" w:eastAsia="Times New Roman" w:hAnsi="Times New Roman" w:cs="Times New Roman"/>
                <w:lang w:val="ru-RU"/>
              </w:rPr>
            </w:pPr>
            <w:r w:rsidRPr="00E90A54">
              <w:rPr>
                <w:rFonts w:ascii="Times New Roman" w:eastAsia="Times New Roman" w:hAnsi="Times New Roman" w:cs="Times New Roman"/>
                <w:lang w:val="ru-RU"/>
              </w:rPr>
              <w:t>жизни,</w:t>
            </w:r>
            <w:r w:rsidRPr="00E90A54">
              <w:rPr>
                <w:rFonts w:ascii="Times New Roman" w:eastAsia="Times New Roman" w:hAnsi="Times New Roman" w:cs="Times New Roman"/>
                <w:lang w:val="ru-RU"/>
              </w:rPr>
              <w:tab/>
              <w:t>быта,</w:t>
            </w:r>
            <w:r w:rsidRPr="00E90A54">
              <w:rPr>
                <w:rFonts w:ascii="Times New Roman" w:eastAsia="Times New Roman" w:hAnsi="Times New Roman" w:cs="Times New Roman"/>
                <w:lang w:val="ru-RU"/>
              </w:rPr>
              <w:tab/>
              <w:t>культуры</w:t>
            </w:r>
            <w:r w:rsidRPr="00E90A54">
              <w:rPr>
                <w:rFonts w:ascii="Times New Roman" w:eastAsia="Times New Roman" w:hAnsi="Times New Roman" w:cs="Times New Roman"/>
                <w:lang w:val="ru-RU"/>
              </w:rPr>
              <w:tab/>
              <w:t>народов</w:t>
            </w:r>
            <w:r w:rsidRPr="00E90A54">
              <w:rPr>
                <w:rFonts w:ascii="Times New Roman" w:eastAsia="Times New Roman" w:hAnsi="Times New Roman" w:cs="Times New Roman"/>
                <w:lang w:val="ru-RU"/>
              </w:rPr>
              <w:tab/>
              <w:t>РФ.</w:t>
            </w:r>
          </w:p>
        </w:tc>
        <w:tc>
          <w:tcPr>
            <w:tcW w:w="6030" w:type="dxa"/>
            <w:tcBorders>
              <w:top w:val="nil"/>
              <w:bottom w:val="single" w:sz="6" w:space="0" w:color="221F1F"/>
            </w:tcBorders>
          </w:tcPr>
          <w:p w:rsidR="00E90A54" w:rsidRPr="00E90A54" w:rsidRDefault="00E90A54" w:rsidP="00E90A54">
            <w:pPr>
              <w:spacing w:line="224" w:lineRule="exact"/>
              <w:ind w:left="108"/>
              <w:rPr>
                <w:rFonts w:ascii="Times New Roman" w:eastAsia="Times New Roman" w:hAnsi="Times New Roman" w:cs="Times New Roman"/>
              </w:rPr>
            </w:pPr>
            <w:r w:rsidRPr="00E90A54">
              <w:rPr>
                <w:rFonts w:ascii="Times New Roman" w:eastAsia="Times New Roman" w:hAnsi="Times New Roman" w:cs="Times New Roman"/>
                <w:lang w:val="ru-RU"/>
              </w:rPr>
              <w:t>народах,</w:t>
            </w:r>
            <w:r w:rsidRPr="00E90A54">
              <w:rPr>
                <w:rFonts w:ascii="Times New Roman" w:eastAsia="Times New Roman" w:hAnsi="Times New Roman" w:cs="Times New Roman"/>
                <w:spacing w:val="54"/>
                <w:lang w:val="ru-RU"/>
              </w:rPr>
              <w:t xml:space="preserve"> </w:t>
            </w:r>
            <w:r w:rsidRPr="00E90A54">
              <w:rPr>
                <w:rFonts w:ascii="Times New Roman" w:eastAsia="Times New Roman" w:hAnsi="Times New Roman" w:cs="Times New Roman"/>
                <w:lang w:val="ru-RU"/>
              </w:rPr>
              <w:t>рассказы</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для</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гостей</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о</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родном</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крае.</w:t>
            </w:r>
            <w:r w:rsidRPr="00E90A54">
              <w:rPr>
                <w:rFonts w:ascii="Times New Roman" w:eastAsia="Times New Roman" w:hAnsi="Times New Roman" w:cs="Times New Roman"/>
                <w:spacing w:val="57"/>
                <w:lang w:val="ru-RU"/>
              </w:rPr>
              <w:t xml:space="preserve"> </w:t>
            </w:r>
            <w:r w:rsidRPr="00E90A54">
              <w:rPr>
                <w:rFonts w:ascii="Times New Roman" w:eastAsia="Times New Roman" w:hAnsi="Times New Roman" w:cs="Times New Roman"/>
              </w:rPr>
              <w:t>Просмотр</w:t>
            </w:r>
            <w:r w:rsidRPr="00E90A54">
              <w:rPr>
                <w:rFonts w:ascii="Times New Roman" w:eastAsia="Times New Roman" w:hAnsi="Times New Roman" w:cs="Times New Roman"/>
                <w:spacing w:val="56"/>
              </w:rPr>
              <w:t xml:space="preserve"> </w:t>
            </w:r>
            <w:r w:rsidRPr="00E90A54">
              <w:rPr>
                <w:rFonts w:ascii="Times New Roman" w:eastAsia="Times New Roman" w:hAnsi="Times New Roman" w:cs="Times New Roman"/>
              </w:rPr>
              <w:t>и</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bl>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
          <w:szCs w:val="2"/>
        </w:rPr>
        <w:sectPr w:rsidR="00E90A54" w:rsidRPr="00E90A54">
          <w:pgSz w:w="16840" w:h="11910" w:orient="landscape"/>
          <w:pgMar w:top="840" w:right="520" w:bottom="1120" w:left="200" w:header="0" w:footer="920"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2269"/>
        <w:gridCol w:w="4321"/>
        <w:gridCol w:w="6030"/>
        <w:gridCol w:w="2835"/>
      </w:tblGrid>
      <w:tr w:rsidR="00E90A54" w:rsidRPr="00E90A54" w:rsidTr="00EF0B46">
        <w:trPr>
          <w:trHeight w:val="249"/>
        </w:trPr>
        <w:tc>
          <w:tcPr>
            <w:tcW w:w="425" w:type="dxa"/>
            <w:vMerge w:val="restart"/>
            <w:tcBorders>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rPr>
            </w:pPr>
          </w:p>
        </w:tc>
        <w:tc>
          <w:tcPr>
            <w:tcW w:w="2269" w:type="dxa"/>
            <w:vMerge w:val="restart"/>
            <w:tcBorders>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rPr>
            </w:pPr>
          </w:p>
        </w:tc>
        <w:tc>
          <w:tcPr>
            <w:tcW w:w="4321" w:type="dxa"/>
            <w:tcBorders>
              <w:left w:val="single" w:sz="6" w:space="0" w:color="221F1F"/>
              <w:bottom w:val="nil"/>
            </w:tcBorders>
          </w:tcPr>
          <w:p w:rsidR="00E90A54" w:rsidRPr="00E90A54" w:rsidRDefault="00E90A54" w:rsidP="00E90A54">
            <w:pPr>
              <w:tabs>
                <w:tab w:val="left" w:pos="1793"/>
                <w:tab w:val="left" w:pos="3320"/>
              </w:tabs>
              <w:spacing w:line="229" w:lineRule="exact"/>
              <w:ind w:left="106"/>
              <w:rPr>
                <w:rFonts w:ascii="Times New Roman" w:eastAsia="Times New Roman" w:hAnsi="Times New Roman" w:cs="Times New Roman"/>
              </w:rPr>
            </w:pPr>
            <w:r w:rsidRPr="00E90A54">
              <w:rPr>
                <w:rFonts w:ascii="Times New Roman" w:eastAsia="Times New Roman" w:hAnsi="Times New Roman" w:cs="Times New Roman"/>
              </w:rPr>
              <w:t>Уникальные</w:t>
            </w:r>
            <w:r w:rsidRPr="00E90A54">
              <w:rPr>
                <w:rFonts w:ascii="Times New Roman" w:eastAsia="Times New Roman" w:hAnsi="Times New Roman" w:cs="Times New Roman"/>
              </w:rPr>
              <w:tab/>
              <w:t>памятники</w:t>
            </w:r>
            <w:r w:rsidRPr="00E90A54">
              <w:rPr>
                <w:rFonts w:ascii="Times New Roman" w:eastAsia="Times New Roman" w:hAnsi="Times New Roman" w:cs="Times New Roman"/>
              </w:rPr>
              <w:tab/>
              <w:t>культуры</w:t>
            </w:r>
          </w:p>
        </w:tc>
        <w:tc>
          <w:tcPr>
            <w:tcW w:w="6030" w:type="dxa"/>
            <w:tcBorders>
              <w:bottom w:val="nil"/>
            </w:tcBorders>
          </w:tcPr>
          <w:p w:rsidR="00E90A54" w:rsidRPr="00E90A54" w:rsidRDefault="00E90A54" w:rsidP="00E90A54">
            <w:pPr>
              <w:tabs>
                <w:tab w:val="left" w:pos="1473"/>
                <w:tab w:val="left" w:pos="3024"/>
                <w:tab w:val="left" w:pos="4912"/>
                <w:tab w:val="left" w:pos="5269"/>
              </w:tabs>
              <w:spacing w:line="229"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обсуждение</w:t>
            </w:r>
            <w:r w:rsidRPr="00E90A54">
              <w:rPr>
                <w:rFonts w:ascii="Times New Roman" w:eastAsia="Times New Roman" w:hAnsi="Times New Roman" w:cs="Times New Roman"/>
                <w:lang w:val="ru-RU"/>
              </w:rPr>
              <w:tab/>
              <w:t>иллюстраций,</w:t>
            </w:r>
            <w:r w:rsidRPr="00E90A54">
              <w:rPr>
                <w:rFonts w:ascii="Times New Roman" w:eastAsia="Times New Roman" w:hAnsi="Times New Roman" w:cs="Times New Roman"/>
                <w:lang w:val="ru-RU"/>
              </w:rPr>
              <w:tab/>
              <w:t>видеофрагментов</w:t>
            </w:r>
            <w:r w:rsidRPr="00E90A54">
              <w:rPr>
                <w:rFonts w:ascii="Times New Roman" w:eastAsia="Times New Roman" w:hAnsi="Times New Roman" w:cs="Times New Roman"/>
                <w:lang w:val="ru-RU"/>
              </w:rPr>
              <w:tab/>
              <w:t>и</w:t>
            </w:r>
            <w:r w:rsidRPr="00E90A54">
              <w:rPr>
                <w:rFonts w:ascii="Times New Roman" w:eastAsia="Times New Roman" w:hAnsi="Times New Roman" w:cs="Times New Roman"/>
                <w:lang w:val="ru-RU"/>
              </w:rPr>
              <w:tab/>
              <w:t>других</w:t>
            </w:r>
          </w:p>
        </w:tc>
        <w:tc>
          <w:tcPr>
            <w:tcW w:w="2835" w:type="dxa"/>
            <w:vMerge w:val="restart"/>
          </w:tcPr>
          <w:p w:rsidR="00E90A54" w:rsidRPr="00E90A54" w:rsidRDefault="00E90A54" w:rsidP="00E90A54">
            <w:pPr>
              <w:ind w:left="65" w:right="160" w:firstLine="79"/>
              <w:rPr>
                <w:rFonts w:ascii="Times New Roman" w:eastAsia="Times New Roman" w:hAnsi="Times New Roman" w:cs="Times New Roman"/>
                <w:sz w:val="24"/>
              </w:rPr>
            </w:pPr>
            <w:hyperlink r:id="rId97">
              <w:r w:rsidRPr="00E90A54">
                <w:rPr>
                  <w:rFonts w:ascii="Times New Roman" w:eastAsia="Times New Roman" w:hAnsi="Times New Roman" w:cs="Times New Roman"/>
                  <w:color w:val="0462C1"/>
                  <w:sz w:val="24"/>
                  <w:u w:val="single" w:color="0462C1"/>
                </w:rPr>
                <w:t>https</w:t>
              </w:r>
              <w:r w:rsidRPr="00E90A54">
                <w:rPr>
                  <w:rFonts w:ascii="Times New Roman" w:eastAsia="Times New Roman" w:hAnsi="Times New Roman" w:cs="Times New Roman"/>
                  <w:color w:val="0462C1"/>
                  <w:sz w:val="24"/>
                  <w:u w:val="single" w:color="0462C1"/>
                  <w:lang w:val="ru-RU"/>
                </w:rPr>
                <w:t>://</w:t>
              </w:r>
              <w:r w:rsidRPr="00E90A54">
                <w:rPr>
                  <w:rFonts w:ascii="Times New Roman" w:eastAsia="Times New Roman" w:hAnsi="Times New Roman" w:cs="Times New Roman"/>
                  <w:color w:val="0462C1"/>
                  <w:sz w:val="24"/>
                  <w:u w:val="single" w:color="0462C1"/>
                </w:rPr>
                <w:t>infourok</w:t>
              </w:r>
              <w:r w:rsidRPr="00E90A54">
                <w:rPr>
                  <w:rFonts w:ascii="Times New Roman" w:eastAsia="Times New Roman" w:hAnsi="Times New Roman" w:cs="Times New Roman"/>
                  <w:color w:val="0462C1"/>
                  <w:sz w:val="24"/>
                  <w:u w:val="single" w:color="0462C1"/>
                  <w:lang w:val="ru-RU"/>
                </w:rPr>
                <w:t>.</w:t>
              </w:r>
              <w:r w:rsidRPr="00E90A54">
                <w:rPr>
                  <w:rFonts w:ascii="Times New Roman" w:eastAsia="Times New Roman" w:hAnsi="Times New Roman" w:cs="Times New Roman"/>
                  <w:color w:val="0462C1"/>
                  <w:sz w:val="24"/>
                  <w:u w:val="single" w:color="0462C1"/>
                </w:rPr>
                <w:t>ru</w:t>
              </w:r>
              <w:r w:rsidRPr="00E90A54">
                <w:rPr>
                  <w:rFonts w:ascii="Times New Roman" w:eastAsia="Times New Roman" w:hAnsi="Times New Roman" w:cs="Times New Roman"/>
                  <w:color w:val="0462C1"/>
                  <w:sz w:val="24"/>
                  <w:u w:val="single" w:color="0462C1"/>
                  <w:lang w:val="ru-RU"/>
                </w:rPr>
                <w:t>/</w:t>
              </w:r>
            </w:hyperlink>
            <w:r w:rsidRPr="00E90A54">
              <w:rPr>
                <w:rFonts w:ascii="Times New Roman" w:eastAsia="Times New Roman" w:hAnsi="Times New Roman" w:cs="Times New Roman"/>
                <w:color w:val="0462C1"/>
                <w:spacing w:val="1"/>
                <w:sz w:val="24"/>
                <w:lang w:val="ru-RU"/>
              </w:rPr>
              <w:t xml:space="preserve"> </w:t>
            </w:r>
            <w:hyperlink r:id="rId98">
              <w:r w:rsidRPr="00E90A54">
                <w:rPr>
                  <w:rFonts w:ascii="Times New Roman" w:eastAsia="Times New Roman" w:hAnsi="Times New Roman" w:cs="Times New Roman"/>
                  <w:color w:val="0462C1"/>
                  <w:sz w:val="24"/>
                  <w:u w:val="single" w:color="0462C1"/>
                </w:rPr>
                <w:t>https</w:t>
              </w:r>
              <w:r w:rsidRPr="00E90A54">
                <w:rPr>
                  <w:rFonts w:ascii="Times New Roman" w:eastAsia="Times New Roman" w:hAnsi="Times New Roman" w:cs="Times New Roman"/>
                  <w:color w:val="0462C1"/>
                  <w:sz w:val="24"/>
                  <w:u w:val="single" w:color="0462C1"/>
                  <w:lang w:val="ru-RU"/>
                </w:rPr>
                <w:t>://</w:t>
              </w:r>
              <w:r w:rsidRPr="00E90A54">
                <w:rPr>
                  <w:rFonts w:ascii="Times New Roman" w:eastAsia="Times New Roman" w:hAnsi="Times New Roman" w:cs="Times New Roman"/>
                  <w:color w:val="0462C1"/>
                  <w:sz w:val="24"/>
                  <w:u w:val="single" w:color="0462C1"/>
                </w:rPr>
                <w:t>uchi</w:t>
              </w:r>
              <w:r w:rsidRPr="00E90A54">
                <w:rPr>
                  <w:rFonts w:ascii="Times New Roman" w:eastAsia="Times New Roman" w:hAnsi="Times New Roman" w:cs="Times New Roman"/>
                  <w:color w:val="0462C1"/>
                  <w:sz w:val="24"/>
                  <w:u w:val="single" w:color="0462C1"/>
                  <w:lang w:val="ru-RU"/>
                </w:rPr>
                <w:t>.</w:t>
              </w:r>
              <w:r w:rsidRPr="00E90A54">
                <w:rPr>
                  <w:rFonts w:ascii="Times New Roman" w:eastAsia="Times New Roman" w:hAnsi="Times New Roman" w:cs="Times New Roman"/>
                  <w:color w:val="0462C1"/>
                  <w:sz w:val="24"/>
                  <w:u w:val="single" w:color="0462C1"/>
                </w:rPr>
                <w:t>ru</w:t>
              </w:r>
              <w:r w:rsidRPr="00E90A54">
                <w:rPr>
                  <w:rFonts w:ascii="Times New Roman" w:eastAsia="Times New Roman" w:hAnsi="Times New Roman" w:cs="Times New Roman"/>
                  <w:color w:val="0462C1"/>
                  <w:sz w:val="24"/>
                  <w:u w:val="single" w:color="0462C1"/>
                  <w:lang w:val="ru-RU"/>
                </w:rPr>
                <w:t>/</w:t>
              </w:r>
            </w:hyperlink>
            <w:r w:rsidRPr="00E90A54">
              <w:rPr>
                <w:rFonts w:ascii="Times New Roman" w:eastAsia="Times New Roman" w:hAnsi="Times New Roman" w:cs="Times New Roman"/>
                <w:color w:val="0462C1"/>
                <w:spacing w:val="1"/>
                <w:sz w:val="24"/>
                <w:lang w:val="ru-RU"/>
              </w:rPr>
              <w:t xml:space="preserve"> </w:t>
            </w:r>
            <w:hyperlink r:id="rId99">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elementy</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ru</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email</w:t>
              </w:r>
            </w:hyperlink>
            <w:r w:rsidRPr="00E90A54">
              <w:rPr>
                <w:rFonts w:ascii="Times New Roman" w:eastAsia="Times New Roman" w:hAnsi="Times New Roman" w:cs="Times New Roman"/>
                <w:color w:val="0087CC"/>
                <w:spacing w:val="1"/>
                <w:sz w:val="24"/>
                <w:lang w:val="ru-RU"/>
              </w:rPr>
              <w:t xml:space="preserve"> </w:t>
            </w:r>
            <w:hyperlink r:id="rId100">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clow</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ru</w:t>
              </w:r>
            </w:hyperlink>
            <w:r w:rsidRPr="00E90A54">
              <w:rPr>
                <w:rFonts w:ascii="Times New Roman" w:eastAsia="Times New Roman" w:hAnsi="Times New Roman" w:cs="Times New Roman"/>
                <w:color w:val="0087CC"/>
                <w:spacing w:val="1"/>
                <w:sz w:val="24"/>
                <w:lang w:val="ru-RU"/>
              </w:rPr>
              <w:t xml:space="preserve"> </w:t>
            </w:r>
            <w:hyperlink r:id="rId101">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GeoMan</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ru</w:t>
              </w:r>
            </w:hyperlink>
            <w:r w:rsidRPr="00E90A54">
              <w:rPr>
                <w:rFonts w:ascii="Times New Roman" w:eastAsia="Times New Roman" w:hAnsi="Times New Roman" w:cs="Times New Roman"/>
                <w:color w:val="0087CC"/>
                <w:spacing w:val="1"/>
                <w:sz w:val="24"/>
                <w:lang w:val="ru-RU"/>
              </w:rPr>
              <w:t xml:space="preserve"> </w:t>
            </w:r>
            <w:hyperlink r:id="rId102">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nation</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geoman</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ru</w:t>
              </w:r>
            </w:hyperlink>
            <w:r w:rsidRPr="00E90A54">
              <w:rPr>
                <w:rFonts w:ascii="Times New Roman" w:eastAsia="Times New Roman" w:hAnsi="Times New Roman" w:cs="Times New Roman"/>
                <w:color w:val="0087CC"/>
                <w:spacing w:val="1"/>
                <w:sz w:val="24"/>
                <w:lang w:val="ru-RU"/>
              </w:rPr>
              <w:t xml:space="preserve"> </w:t>
            </w:r>
            <w:hyperlink r:id="rId103">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animal</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geoman</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ru</w:t>
              </w:r>
            </w:hyperlink>
            <w:r w:rsidRPr="00E90A54">
              <w:rPr>
                <w:rFonts w:ascii="Times New Roman" w:eastAsia="Times New Roman" w:hAnsi="Times New Roman" w:cs="Times New Roman"/>
                <w:color w:val="0087CC"/>
                <w:spacing w:val="1"/>
                <w:sz w:val="24"/>
                <w:lang w:val="ru-RU"/>
              </w:rPr>
              <w:t xml:space="preserve"> </w:t>
            </w:r>
            <w:hyperlink r:id="rId104">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www</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apus</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ru</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site</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xp</w:t>
              </w:r>
            </w:hyperlink>
            <w:r w:rsidRPr="00E90A54">
              <w:rPr>
                <w:rFonts w:ascii="Times New Roman" w:eastAsia="Times New Roman" w:hAnsi="Times New Roman" w:cs="Times New Roman"/>
                <w:color w:val="0087CC"/>
                <w:spacing w:val="-57"/>
                <w:sz w:val="24"/>
                <w:lang w:val="ru-RU"/>
              </w:rPr>
              <w:t xml:space="preserve"> </w:t>
            </w:r>
            <w:hyperlink r:id="rId105">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bird</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geoman</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ru</w:t>
              </w:r>
            </w:hyperlink>
            <w:r w:rsidRPr="00E90A54">
              <w:rPr>
                <w:rFonts w:ascii="Times New Roman" w:eastAsia="Times New Roman" w:hAnsi="Times New Roman" w:cs="Times New Roman"/>
                <w:color w:val="0087CC"/>
                <w:spacing w:val="1"/>
                <w:sz w:val="24"/>
                <w:lang w:val="ru-RU"/>
              </w:rPr>
              <w:t xml:space="preserve"> </w:t>
            </w:r>
            <w:hyperlink r:id="rId106">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invertebrates</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geoma</w:t>
              </w:r>
            </w:hyperlink>
            <w:r w:rsidRPr="00E90A54">
              <w:rPr>
                <w:rFonts w:ascii="Times New Roman" w:eastAsia="Times New Roman" w:hAnsi="Times New Roman" w:cs="Times New Roman"/>
                <w:color w:val="0087CC"/>
                <w:spacing w:val="1"/>
                <w:sz w:val="24"/>
                <w:lang w:val="ru-RU"/>
              </w:rPr>
              <w:t xml:space="preserve"> </w:t>
            </w:r>
            <w:hyperlink r:id="rId107">
              <w:r w:rsidRPr="00E90A54">
                <w:rPr>
                  <w:rFonts w:ascii="Times New Roman" w:eastAsia="Times New Roman" w:hAnsi="Times New Roman" w:cs="Times New Roman"/>
                  <w:color w:val="0087CC"/>
                  <w:sz w:val="24"/>
                  <w:u w:val="single" w:color="0087CC"/>
                </w:rPr>
                <w:t>n</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ru</w:t>
              </w:r>
            </w:hyperlink>
            <w:r w:rsidRPr="00E90A54">
              <w:rPr>
                <w:rFonts w:ascii="Times New Roman" w:eastAsia="Times New Roman" w:hAnsi="Times New Roman" w:cs="Times New Roman"/>
                <w:color w:val="0087CC"/>
                <w:spacing w:val="1"/>
                <w:sz w:val="24"/>
                <w:lang w:val="ru-RU"/>
              </w:rPr>
              <w:t xml:space="preserve"> </w:t>
            </w:r>
            <w:hyperlink r:id="rId108">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www</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laddition</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com</w:t>
              </w:r>
            </w:hyperlink>
            <w:r w:rsidRPr="00E90A54">
              <w:rPr>
                <w:rFonts w:ascii="Times New Roman" w:eastAsia="Times New Roman" w:hAnsi="Times New Roman" w:cs="Times New Roman"/>
                <w:color w:val="0087CC"/>
                <w:spacing w:val="1"/>
                <w:sz w:val="24"/>
                <w:lang w:val="ru-RU"/>
              </w:rPr>
              <w:t xml:space="preserve"> </w:t>
            </w:r>
            <w:hyperlink r:id="rId109">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fish</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geoman</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ru</w:t>
              </w:r>
            </w:hyperlink>
            <w:r w:rsidRPr="00E90A54">
              <w:rPr>
                <w:rFonts w:ascii="Times New Roman" w:eastAsia="Times New Roman" w:hAnsi="Times New Roman" w:cs="Times New Roman"/>
                <w:color w:val="0087CC"/>
                <w:spacing w:val="1"/>
                <w:sz w:val="24"/>
                <w:lang w:val="ru-RU"/>
              </w:rPr>
              <w:t xml:space="preserve"> </w:t>
            </w:r>
            <w:hyperlink r:id="rId110">
              <w:r w:rsidRPr="00E90A54">
                <w:rPr>
                  <w:rFonts w:ascii="Times New Roman" w:eastAsia="Times New Roman" w:hAnsi="Times New Roman" w:cs="Times New Roman"/>
                  <w:color w:val="0462C1"/>
                  <w:sz w:val="24"/>
                  <w:u w:val="single" w:color="0462C1"/>
                </w:rPr>
                <w:t>http</w:t>
              </w:r>
              <w:r w:rsidRPr="00E90A54">
                <w:rPr>
                  <w:rFonts w:ascii="Times New Roman" w:eastAsia="Times New Roman" w:hAnsi="Times New Roman" w:cs="Times New Roman"/>
                  <w:color w:val="0462C1"/>
                  <w:sz w:val="24"/>
                  <w:u w:val="single" w:color="0462C1"/>
                  <w:lang w:val="ru-RU"/>
                </w:rPr>
                <w:t>://</w:t>
              </w:r>
              <w:r w:rsidRPr="00E90A54">
                <w:rPr>
                  <w:rFonts w:ascii="Times New Roman" w:eastAsia="Times New Roman" w:hAnsi="Times New Roman" w:cs="Times New Roman"/>
                  <w:color w:val="0462C1"/>
                  <w:sz w:val="24"/>
                  <w:u w:val="single" w:color="0462C1"/>
                </w:rPr>
                <w:t>plant</w:t>
              </w:r>
              <w:r w:rsidRPr="00E90A54">
                <w:rPr>
                  <w:rFonts w:ascii="Times New Roman" w:eastAsia="Times New Roman" w:hAnsi="Times New Roman" w:cs="Times New Roman"/>
                  <w:color w:val="0462C1"/>
                  <w:sz w:val="24"/>
                  <w:u w:val="single" w:color="0462C1"/>
                  <w:lang w:val="ru-RU"/>
                </w:rPr>
                <w:t>.</w:t>
              </w:r>
              <w:r w:rsidRPr="00E90A54">
                <w:rPr>
                  <w:rFonts w:ascii="Times New Roman" w:eastAsia="Times New Roman" w:hAnsi="Times New Roman" w:cs="Times New Roman"/>
                  <w:color w:val="0462C1"/>
                  <w:sz w:val="24"/>
                  <w:u w:val="single" w:color="0462C1"/>
                </w:rPr>
                <w:t>geoman</w:t>
              </w:r>
              <w:r w:rsidRPr="00E90A54">
                <w:rPr>
                  <w:rFonts w:ascii="Times New Roman" w:eastAsia="Times New Roman" w:hAnsi="Times New Roman" w:cs="Times New Roman"/>
                  <w:color w:val="0462C1"/>
                  <w:sz w:val="24"/>
                  <w:u w:val="single" w:color="0462C1"/>
                  <w:lang w:val="ru-RU"/>
                </w:rPr>
                <w:t>.</w:t>
              </w:r>
              <w:r w:rsidRPr="00E90A54">
                <w:rPr>
                  <w:rFonts w:ascii="Times New Roman" w:eastAsia="Times New Roman" w:hAnsi="Times New Roman" w:cs="Times New Roman"/>
                  <w:color w:val="0462C1"/>
                  <w:sz w:val="24"/>
                  <w:u w:val="single" w:color="0462C1"/>
                </w:rPr>
                <w:t>ru</w:t>
              </w:r>
            </w:hyperlink>
            <w:r w:rsidRPr="00E90A54">
              <w:rPr>
                <w:rFonts w:ascii="Times New Roman" w:eastAsia="Times New Roman" w:hAnsi="Times New Roman" w:cs="Times New Roman"/>
                <w:color w:val="0462C1"/>
                <w:spacing w:val="1"/>
                <w:sz w:val="24"/>
                <w:lang w:val="ru-RU"/>
              </w:rPr>
              <w:t xml:space="preserve"> </w:t>
            </w:r>
            <w:hyperlink r:id="rId111">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forest</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geoman</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ru</w:t>
              </w:r>
            </w:hyperlink>
            <w:r w:rsidRPr="00E90A54">
              <w:rPr>
                <w:rFonts w:ascii="Times New Roman" w:eastAsia="Times New Roman" w:hAnsi="Times New Roman" w:cs="Times New Roman"/>
                <w:color w:val="0087CC"/>
                <w:spacing w:val="1"/>
                <w:sz w:val="24"/>
                <w:lang w:val="ru-RU"/>
              </w:rPr>
              <w:t xml:space="preserve"> </w:t>
            </w:r>
            <w:hyperlink r:id="rId112">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Historic</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Ru</w:t>
              </w:r>
            </w:hyperlink>
            <w:r w:rsidRPr="00E90A54">
              <w:rPr>
                <w:rFonts w:ascii="Times New Roman" w:eastAsia="Times New Roman" w:hAnsi="Times New Roman" w:cs="Times New Roman"/>
                <w:color w:val="0087CC"/>
                <w:spacing w:val="1"/>
                <w:sz w:val="24"/>
                <w:lang w:val="ru-RU"/>
              </w:rPr>
              <w:t xml:space="preserve"> </w:t>
            </w:r>
            <w:hyperlink r:id="rId113">
              <w:r w:rsidRPr="00E90A54">
                <w:rPr>
                  <w:rFonts w:ascii="Times New Roman" w:eastAsia="Times New Roman" w:hAnsi="Times New Roman" w:cs="Times New Roman"/>
                  <w:color w:val="0462C1"/>
                  <w:sz w:val="24"/>
                  <w:u w:val="single" w:color="0462C1"/>
                </w:rPr>
                <w:t>http</w:t>
              </w:r>
              <w:r w:rsidRPr="00E90A54">
                <w:rPr>
                  <w:rFonts w:ascii="Times New Roman" w:eastAsia="Times New Roman" w:hAnsi="Times New Roman" w:cs="Times New Roman"/>
                  <w:color w:val="0462C1"/>
                  <w:sz w:val="24"/>
                  <w:u w:val="single" w:color="0462C1"/>
                  <w:lang w:val="ru-RU"/>
                </w:rPr>
                <w:t>://</w:t>
              </w:r>
              <w:r w:rsidRPr="00E90A54">
                <w:rPr>
                  <w:rFonts w:ascii="Times New Roman" w:eastAsia="Times New Roman" w:hAnsi="Times New Roman" w:cs="Times New Roman"/>
                  <w:color w:val="0462C1"/>
                  <w:sz w:val="24"/>
                  <w:u w:val="single" w:color="0462C1"/>
                </w:rPr>
                <w:t>w</w:t>
              </w:r>
            </w:hyperlink>
            <w:r w:rsidRPr="00E90A54">
              <w:rPr>
                <w:rFonts w:ascii="Times New Roman" w:eastAsia="Times New Roman" w:hAnsi="Times New Roman" w:cs="Times New Roman"/>
                <w:color w:val="0462C1"/>
                <w:spacing w:val="-57"/>
                <w:sz w:val="24"/>
                <w:lang w:val="ru-RU"/>
              </w:rPr>
              <w:t xml:space="preserve"> </w:t>
            </w:r>
            <w:hyperlink r:id="rId114">
              <w:r w:rsidRPr="00E90A54">
                <w:rPr>
                  <w:rFonts w:ascii="Times New Roman" w:eastAsia="Times New Roman" w:hAnsi="Times New Roman" w:cs="Times New Roman"/>
                  <w:color w:val="0462C1"/>
                  <w:sz w:val="24"/>
                  <w:u w:val="single" w:color="0462C1"/>
                </w:rPr>
                <w:t>ww</w:t>
              </w:r>
              <w:r w:rsidRPr="00E90A54">
                <w:rPr>
                  <w:rFonts w:ascii="Times New Roman" w:eastAsia="Times New Roman" w:hAnsi="Times New Roman" w:cs="Times New Roman"/>
                  <w:color w:val="0462C1"/>
                  <w:sz w:val="24"/>
                  <w:u w:val="single" w:color="0462C1"/>
                  <w:lang w:val="ru-RU"/>
                </w:rPr>
                <w:t>.</w:t>
              </w:r>
              <w:r w:rsidRPr="00E90A54">
                <w:rPr>
                  <w:rFonts w:ascii="Times New Roman" w:eastAsia="Times New Roman" w:hAnsi="Times New Roman" w:cs="Times New Roman"/>
                  <w:color w:val="0462C1"/>
                  <w:sz w:val="24"/>
                  <w:u w:val="single" w:color="0462C1"/>
                </w:rPr>
                <w:t>bigpi</w:t>
              </w:r>
              <w:r w:rsidRPr="00E90A54">
                <w:rPr>
                  <w:rFonts w:ascii="Times New Roman" w:eastAsia="Times New Roman" w:hAnsi="Times New Roman" w:cs="Times New Roman"/>
                  <w:color w:val="0462C1"/>
                  <w:sz w:val="24"/>
                  <w:u w:val="single" w:color="0462C1"/>
                  <w:lang w:val="ru-RU"/>
                </w:rPr>
                <w:t>.</w:t>
              </w:r>
              <w:r w:rsidRPr="00E90A54">
                <w:rPr>
                  <w:rFonts w:ascii="Times New Roman" w:eastAsia="Times New Roman" w:hAnsi="Times New Roman" w:cs="Times New Roman"/>
                  <w:color w:val="0462C1"/>
                  <w:sz w:val="24"/>
                  <w:u w:val="single" w:color="0462C1"/>
                </w:rPr>
                <w:t>biysk</w:t>
              </w:r>
              <w:r w:rsidRPr="00E90A54">
                <w:rPr>
                  <w:rFonts w:ascii="Times New Roman" w:eastAsia="Times New Roman" w:hAnsi="Times New Roman" w:cs="Times New Roman"/>
                  <w:color w:val="0462C1"/>
                  <w:sz w:val="24"/>
                  <w:u w:val="single" w:color="0462C1"/>
                  <w:lang w:val="ru-RU"/>
                </w:rPr>
                <w:t>.</w:t>
              </w:r>
              <w:r w:rsidRPr="00E90A54">
                <w:rPr>
                  <w:rFonts w:ascii="Times New Roman" w:eastAsia="Times New Roman" w:hAnsi="Times New Roman" w:cs="Times New Roman"/>
                  <w:color w:val="0462C1"/>
                  <w:sz w:val="24"/>
                  <w:u w:val="single" w:color="0462C1"/>
                </w:rPr>
                <w:t>ru</w:t>
              </w:r>
              <w:r w:rsidRPr="00E90A54">
                <w:rPr>
                  <w:rFonts w:ascii="Times New Roman" w:eastAsia="Times New Roman" w:hAnsi="Times New Roman" w:cs="Times New Roman"/>
                  <w:color w:val="0462C1"/>
                  <w:sz w:val="24"/>
                  <w:u w:val="single" w:color="0462C1"/>
                  <w:lang w:val="ru-RU"/>
                </w:rPr>
                <w:t>/</w:t>
              </w:r>
              <w:r w:rsidRPr="00E90A54">
                <w:rPr>
                  <w:rFonts w:ascii="Times New Roman" w:eastAsia="Times New Roman" w:hAnsi="Times New Roman" w:cs="Times New Roman"/>
                  <w:color w:val="0462C1"/>
                  <w:sz w:val="24"/>
                  <w:u w:val="single" w:color="0462C1"/>
                </w:rPr>
                <w:t>encicl</w:t>
              </w:r>
            </w:hyperlink>
            <w:r w:rsidRPr="00E90A54">
              <w:rPr>
                <w:rFonts w:ascii="Times New Roman" w:eastAsia="Times New Roman" w:hAnsi="Times New Roman" w:cs="Times New Roman"/>
                <w:color w:val="0462C1"/>
                <w:spacing w:val="1"/>
                <w:sz w:val="24"/>
                <w:lang w:val="ru-RU"/>
              </w:rPr>
              <w:t xml:space="preserve"> </w:t>
            </w:r>
            <w:hyperlink r:id="rId115">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nachalka</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info</w:t>
              </w:r>
            </w:hyperlink>
            <w:r w:rsidRPr="00E90A54">
              <w:rPr>
                <w:rFonts w:ascii="Times New Roman" w:eastAsia="Times New Roman" w:hAnsi="Times New Roman" w:cs="Times New Roman"/>
                <w:color w:val="0087CC"/>
                <w:spacing w:val="1"/>
                <w:sz w:val="24"/>
                <w:lang w:val="ru-RU"/>
              </w:rPr>
              <w:t xml:space="preserve"> </w:t>
            </w:r>
            <w:hyperlink r:id="rId116">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www</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openclass</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ru</w:t>
              </w:r>
            </w:hyperlink>
            <w:r w:rsidRPr="00E90A54">
              <w:rPr>
                <w:rFonts w:ascii="Times New Roman" w:eastAsia="Times New Roman" w:hAnsi="Times New Roman" w:cs="Times New Roman"/>
                <w:color w:val="0087CC"/>
                <w:spacing w:val="1"/>
                <w:sz w:val="24"/>
                <w:lang w:val="ru-RU"/>
              </w:rPr>
              <w:t xml:space="preserve"> </w:t>
            </w:r>
            <w:hyperlink r:id="rId117">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www</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classmag</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ru</w:t>
              </w:r>
            </w:hyperlink>
            <w:r w:rsidRPr="00E90A54">
              <w:rPr>
                <w:rFonts w:ascii="Times New Roman" w:eastAsia="Times New Roman" w:hAnsi="Times New Roman" w:cs="Times New Roman"/>
                <w:color w:val="0087CC"/>
                <w:spacing w:val="1"/>
                <w:sz w:val="24"/>
                <w:lang w:val="ru-RU"/>
              </w:rPr>
              <w:t xml:space="preserve"> </w:t>
            </w:r>
            <w:hyperlink r:id="rId118">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www</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zavuch</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info</w:t>
              </w:r>
            </w:hyperlink>
            <w:r w:rsidRPr="00E90A54">
              <w:rPr>
                <w:rFonts w:ascii="Times New Roman" w:eastAsia="Times New Roman" w:hAnsi="Times New Roman" w:cs="Times New Roman"/>
                <w:color w:val="0087CC"/>
                <w:spacing w:val="1"/>
                <w:sz w:val="24"/>
                <w:lang w:val="ru-RU"/>
              </w:rPr>
              <w:t xml:space="preserve"> </w:t>
            </w:r>
            <w:hyperlink r:id="rId119">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www</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mat</w:t>
              </w:r>
              <w:r w:rsidRPr="00E90A54">
                <w:rPr>
                  <w:rFonts w:ascii="Times New Roman" w:eastAsia="Times New Roman" w:hAnsi="Times New Roman" w:cs="Times New Roman"/>
                  <w:color w:val="0087CC"/>
                  <w:sz w:val="24"/>
                  <w:u w:val="single" w:color="0087CC"/>
                  <w:lang w:val="ru-RU"/>
                </w:rPr>
                <w:t>-</w:t>
              </w:r>
            </w:hyperlink>
            <w:r w:rsidRPr="00E90A54">
              <w:rPr>
                <w:rFonts w:ascii="Times New Roman" w:eastAsia="Times New Roman" w:hAnsi="Times New Roman" w:cs="Times New Roman"/>
                <w:color w:val="0087CC"/>
                <w:spacing w:val="1"/>
                <w:sz w:val="24"/>
                <w:lang w:val="ru-RU"/>
              </w:rPr>
              <w:t xml:space="preserve"> </w:t>
            </w:r>
            <w:hyperlink r:id="rId120">
              <w:r w:rsidRPr="00E90A54">
                <w:rPr>
                  <w:rFonts w:ascii="Times New Roman" w:eastAsia="Times New Roman" w:hAnsi="Times New Roman" w:cs="Times New Roman"/>
                  <w:color w:val="0087CC"/>
                  <w:sz w:val="24"/>
                  <w:u w:val="single" w:color="0087CC"/>
                </w:rPr>
                <w:t>reshka</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com</w:t>
              </w:r>
            </w:hyperlink>
            <w:r w:rsidRPr="00E90A54">
              <w:rPr>
                <w:rFonts w:ascii="Times New Roman" w:eastAsia="Times New Roman" w:hAnsi="Times New Roman" w:cs="Times New Roman"/>
                <w:color w:val="0087CC"/>
                <w:spacing w:val="1"/>
                <w:sz w:val="24"/>
                <w:lang w:val="ru-RU"/>
              </w:rPr>
              <w:t xml:space="preserve"> </w:t>
            </w:r>
            <w:hyperlink r:id="rId121">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www</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solnet</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ee</w:t>
              </w:r>
            </w:hyperlink>
            <w:r w:rsidRPr="00E90A54">
              <w:rPr>
                <w:rFonts w:ascii="Times New Roman" w:eastAsia="Times New Roman" w:hAnsi="Times New Roman" w:cs="Times New Roman"/>
                <w:color w:val="0087CC"/>
                <w:spacing w:val="1"/>
                <w:sz w:val="24"/>
                <w:lang w:val="ru-RU"/>
              </w:rPr>
              <w:t xml:space="preserve"> </w:t>
            </w:r>
            <w:hyperlink r:id="rId122">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www</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nachalka</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com</w:t>
              </w:r>
              <w:r w:rsidRPr="00E90A54">
                <w:rPr>
                  <w:rFonts w:ascii="Times New Roman" w:eastAsia="Times New Roman" w:hAnsi="Times New Roman" w:cs="Times New Roman"/>
                  <w:color w:val="0087CC"/>
                  <w:sz w:val="24"/>
                  <w:u w:val="single" w:color="0087CC"/>
                  <w:lang w:val="ru-RU"/>
                </w:rPr>
                <w:t>/</w:t>
              </w:r>
            </w:hyperlink>
            <w:r w:rsidRPr="00E90A54">
              <w:rPr>
                <w:rFonts w:ascii="Times New Roman" w:eastAsia="Times New Roman" w:hAnsi="Times New Roman" w:cs="Times New Roman"/>
                <w:color w:val="0087CC"/>
                <w:spacing w:val="-57"/>
                <w:sz w:val="24"/>
                <w:lang w:val="ru-RU"/>
              </w:rPr>
              <w:t xml:space="preserve"> </w:t>
            </w:r>
            <w:hyperlink r:id="rId123">
              <w:r w:rsidRPr="00E90A54">
                <w:rPr>
                  <w:rFonts w:ascii="Times New Roman" w:eastAsia="Times New Roman" w:hAnsi="Times New Roman" w:cs="Times New Roman"/>
                  <w:color w:val="0087CC"/>
                  <w:sz w:val="24"/>
                  <w:u w:val="single" w:color="0087CC"/>
                </w:rPr>
                <w:t>photo</w:t>
              </w:r>
            </w:hyperlink>
            <w:r w:rsidRPr="00E90A54">
              <w:rPr>
                <w:rFonts w:ascii="Times New Roman" w:eastAsia="Times New Roman" w:hAnsi="Times New Roman" w:cs="Times New Roman"/>
                <w:color w:val="0087CC"/>
                <w:spacing w:val="1"/>
                <w:sz w:val="24"/>
                <w:lang w:val="ru-RU"/>
              </w:rPr>
              <w:t xml:space="preserve"> </w:t>
            </w:r>
            <w:hyperlink r:id="rId124">
              <w:r w:rsidRPr="00E90A54">
                <w:rPr>
                  <w:rFonts w:ascii="Times New Roman" w:eastAsia="Times New Roman" w:hAnsi="Times New Roman" w:cs="Times New Roman"/>
                  <w:color w:val="0462C1"/>
                  <w:sz w:val="24"/>
                  <w:u w:val="single" w:color="0462C1"/>
                </w:rPr>
                <w:t>http</w:t>
              </w:r>
              <w:r w:rsidRPr="00E90A54">
                <w:rPr>
                  <w:rFonts w:ascii="Times New Roman" w:eastAsia="Times New Roman" w:hAnsi="Times New Roman" w:cs="Times New Roman"/>
                  <w:color w:val="0462C1"/>
                  <w:sz w:val="24"/>
                  <w:u w:val="single" w:color="0462C1"/>
                  <w:lang w:val="ru-RU"/>
                </w:rPr>
                <w:t>://</w:t>
              </w:r>
              <w:r w:rsidRPr="00E90A54">
                <w:rPr>
                  <w:rFonts w:ascii="Times New Roman" w:eastAsia="Times New Roman" w:hAnsi="Times New Roman" w:cs="Times New Roman"/>
                  <w:color w:val="0462C1"/>
                  <w:sz w:val="24"/>
                  <w:u w:val="single" w:color="0462C1"/>
                </w:rPr>
                <w:t>interneturok</w:t>
              </w:r>
              <w:r w:rsidRPr="00E90A54">
                <w:rPr>
                  <w:rFonts w:ascii="Times New Roman" w:eastAsia="Times New Roman" w:hAnsi="Times New Roman" w:cs="Times New Roman"/>
                  <w:color w:val="0462C1"/>
                  <w:sz w:val="24"/>
                  <w:u w:val="single" w:color="0462C1"/>
                  <w:lang w:val="ru-RU"/>
                </w:rPr>
                <w:t>.</w:t>
              </w:r>
              <w:r w:rsidRPr="00E90A54">
                <w:rPr>
                  <w:rFonts w:ascii="Times New Roman" w:eastAsia="Times New Roman" w:hAnsi="Times New Roman" w:cs="Times New Roman"/>
                  <w:color w:val="0462C1"/>
                  <w:sz w:val="24"/>
                  <w:u w:val="single" w:color="0462C1"/>
                </w:rPr>
                <w:t>ru</w:t>
              </w:r>
            </w:hyperlink>
            <w:r w:rsidRPr="00E90A54">
              <w:rPr>
                <w:rFonts w:ascii="Times New Roman" w:eastAsia="Times New Roman" w:hAnsi="Times New Roman" w:cs="Times New Roman"/>
                <w:color w:val="0462C1"/>
                <w:spacing w:val="1"/>
                <w:sz w:val="24"/>
                <w:lang w:val="ru-RU"/>
              </w:rPr>
              <w:t xml:space="preserve"> </w:t>
            </w:r>
            <w:hyperlink r:id="rId125">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window</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edu</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ru</w:t>
              </w:r>
            </w:hyperlink>
            <w:r w:rsidRPr="00E90A54">
              <w:rPr>
                <w:rFonts w:ascii="Times New Roman" w:eastAsia="Times New Roman" w:hAnsi="Times New Roman" w:cs="Times New Roman"/>
                <w:color w:val="0087CC"/>
                <w:spacing w:val="1"/>
                <w:sz w:val="24"/>
                <w:lang w:val="ru-RU"/>
              </w:rPr>
              <w:t xml:space="preserve"> </w:t>
            </w:r>
            <w:hyperlink r:id="rId126">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numi</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ru</w:t>
              </w:r>
              <w:r w:rsidRPr="00E90A54">
                <w:rPr>
                  <w:rFonts w:ascii="Times New Roman" w:eastAsia="Times New Roman" w:hAnsi="Times New Roman" w:cs="Times New Roman"/>
                  <w:color w:val="0087CC"/>
                  <w:sz w:val="24"/>
                  <w:u w:val="single" w:color="0087CC"/>
                  <w:lang w:val="ru-RU"/>
                </w:rPr>
                <w:t>/3130</w:t>
              </w:r>
            </w:hyperlink>
            <w:r w:rsidRPr="00E90A54">
              <w:rPr>
                <w:rFonts w:ascii="Times New Roman" w:eastAsia="Times New Roman" w:hAnsi="Times New Roman" w:cs="Times New Roman"/>
                <w:color w:val="0087CC"/>
                <w:spacing w:val="1"/>
                <w:sz w:val="24"/>
                <w:lang w:val="ru-RU"/>
              </w:rPr>
              <w:t xml:space="preserve"> </w:t>
            </w:r>
            <w:hyperlink r:id="rId127">
              <w:r w:rsidRPr="00E90A54">
                <w:rPr>
                  <w:rFonts w:ascii="Times New Roman" w:eastAsia="Times New Roman" w:hAnsi="Times New Roman" w:cs="Times New Roman"/>
                  <w:color w:val="0087CC"/>
                  <w:sz w:val="24"/>
                  <w:u w:val="single" w:color="0087CC"/>
                </w:rPr>
                <w:t>http</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www</w:t>
              </w:r>
              <w:r w:rsidRPr="00E90A54">
                <w:rPr>
                  <w:rFonts w:ascii="Times New Roman" w:eastAsia="Times New Roman" w:hAnsi="Times New Roman" w:cs="Times New Roman"/>
                  <w:color w:val="0087CC"/>
                  <w:sz w:val="24"/>
                  <w:u w:val="single" w:color="0087CC"/>
                  <w:lang w:val="ru-RU"/>
                </w:rPr>
                <w:t>.</w:t>
              </w:r>
              <w:r w:rsidRPr="00E90A54">
                <w:rPr>
                  <w:rFonts w:ascii="Times New Roman" w:eastAsia="Times New Roman" w:hAnsi="Times New Roman" w:cs="Times New Roman"/>
                  <w:color w:val="0087CC"/>
                  <w:sz w:val="24"/>
                  <w:u w:val="single" w:color="0087CC"/>
                </w:rPr>
                <w:t>metodkabinet</w:t>
              </w:r>
              <w:r w:rsidRPr="00E90A54">
                <w:rPr>
                  <w:rFonts w:ascii="Times New Roman" w:eastAsia="Times New Roman" w:hAnsi="Times New Roman" w:cs="Times New Roman"/>
                  <w:color w:val="0087CC"/>
                  <w:sz w:val="24"/>
                  <w:u w:val="single" w:color="0087CC"/>
                  <w:lang w:val="ru-RU"/>
                </w:rPr>
                <w:t>.</w:t>
              </w:r>
            </w:hyperlink>
            <w:r w:rsidRPr="00E90A54">
              <w:rPr>
                <w:rFonts w:ascii="Times New Roman" w:eastAsia="Times New Roman" w:hAnsi="Times New Roman" w:cs="Times New Roman"/>
                <w:color w:val="0087CC"/>
                <w:spacing w:val="1"/>
                <w:sz w:val="24"/>
                <w:lang w:val="ru-RU"/>
              </w:rPr>
              <w:t xml:space="preserve"> </w:t>
            </w:r>
            <w:hyperlink r:id="rId128">
              <w:r w:rsidRPr="00E90A54">
                <w:rPr>
                  <w:rFonts w:ascii="Times New Roman" w:eastAsia="Times New Roman" w:hAnsi="Times New Roman" w:cs="Times New Roman"/>
                  <w:color w:val="0087CC"/>
                  <w:sz w:val="24"/>
                  <w:u w:val="single" w:color="0087CC"/>
                </w:rPr>
                <w:t>eu</w:t>
              </w:r>
            </w:hyperlink>
          </w:p>
          <w:p w:rsidR="00E90A54" w:rsidRPr="00E90A54" w:rsidRDefault="00E90A54" w:rsidP="00E90A54">
            <w:pPr>
              <w:spacing w:line="270" w:lineRule="atLeast"/>
              <w:ind w:left="108" w:right="470"/>
              <w:rPr>
                <w:rFonts w:ascii="Times New Roman" w:eastAsia="Times New Roman" w:hAnsi="Times New Roman" w:cs="Times New Roman"/>
                <w:sz w:val="24"/>
              </w:rPr>
            </w:pPr>
            <w:hyperlink r:id="rId129">
              <w:r w:rsidRPr="00E90A54">
                <w:rPr>
                  <w:rFonts w:ascii="Times New Roman" w:eastAsia="Times New Roman" w:hAnsi="Times New Roman" w:cs="Times New Roman"/>
                  <w:color w:val="0087CC"/>
                  <w:sz w:val="24"/>
                  <w:u w:val="single" w:color="0087CC"/>
                </w:rPr>
                <w:t>http://pedsovet.su</w:t>
              </w:r>
            </w:hyperlink>
            <w:r w:rsidRPr="00E90A54">
              <w:rPr>
                <w:rFonts w:ascii="Times New Roman" w:eastAsia="Times New Roman" w:hAnsi="Times New Roman" w:cs="Times New Roman"/>
                <w:color w:val="0087CC"/>
                <w:spacing w:val="1"/>
                <w:sz w:val="24"/>
              </w:rPr>
              <w:t xml:space="preserve"> </w:t>
            </w:r>
            <w:hyperlink r:id="rId130">
              <w:r w:rsidRPr="00E90A54">
                <w:rPr>
                  <w:rFonts w:ascii="Times New Roman" w:eastAsia="Times New Roman" w:hAnsi="Times New Roman" w:cs="Times New Roman"/>
                  <w:color w:val="0087CC"/>
                  <w:sz w:val="24"/>
                  <w:u w:val="single" w:color="0087CC"/>
                </w:rPr>
                <w:t>http://musabiqe.edu.az</w:t>
              </w:r>
            </w:hyperlink>
            <w:r w:rsidRPr="00E90A54">
              <w:rPr>
                <w:rFonts w:ascii="Times New Roman" w:eastAsia="Times New Roman" w:hAnsi="Times New Roman" w:cs="Times New Roman"/>
                <w:color w:val="0087CC"/>
                <w:spacing w:val="-57"/>
                <w:sz w:val="24"/>
              </w:rPr>
              <w:t xml:space="preserve"> </w:t>
            </w:r>
            <w:hyperlink r:id="rId131">
              <w:r w:rsidRPr="00E90A54">
                <w:rPr>
                  <w:rFonts w:ascii="Times New Roman" w:eastAsia="Times New Roman" w:hAnsi="Times New Roman" w:cs="Times New Roman"/>
                  <w:color w:val="0087CC"/>
                  <w:sz w:val="24"/>
                  <w:u w:val="single" w:color="0087CC"/>
                </w:rPr>
                <w:t>http://www.4stupeni.ru</w:t>
              </w:r>
            </w:hyperlink>
            <w:r w:rsidRPr="00E90A54">
              <w:rPr>
                <w:rFonts w:ascii="Times New Roman" w:eastAsia="Times New Roman" w:hAnsi="Times New Roman" w:cs="Times New Roman"/>
                <w:color w:val="0087CC"/>
                <w:spacing w:val="-57"/>
                <w:sz w:val="24"/>
              </w:rPr>
              <w:t xml:space="preserve"> </w:t>
            </w:r>
            <w:hyperlink r:id="rId132">
              <w:r w:rsidRPr="00E90A54">
                <w:rPr>
                  <w:rFonts w:ascii="Times New Roman" w:eastAsia="Times New Roman" w:hAnsi="Times New Roman" w:cs="Times New Roman"/>
                  <w:color w:val="0087CC"/>
                  <w:sz w:val="24"/>
                  <w:u w:val="single" w:color="0087CC"/>
                </w:rPr>
                <w:t>http://trudovik.ucoz.ua</w:t>
              </w:r>
            </w:hyperlink>
          </w:p>
        </w:tc>
      </w:tr>
      <w:tr w:rsidR="00E90A54" w:rsidRPr="00E90A54" w:rsidTr="00EF0B46">
        <w:trPr>
          <w:trHeight w:val="238"/>
        </w:trPr>
        <w:tc>
          <w:tcPr>
            <w:tcW w:w="425" w:type="dxa"/>
            <w:vMerge/>
            <w:tcBorders>
              <w:top w:val="nil"/>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2269"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4321" w:type="dxa"/>
            <w:tcBorders>
              <w:top w:val="nil"/>
              <w:left w:val="single" w:sz="6" w:space="0" w:color="221F1F"/>
              <w:bottom w:val="nil"/>
            </w:tcBorders>
          </w:tcPr>
          <w:p w:rsidR="00E90A54" w:rsidRPr="00E90A54" w:rsidRDefault="00E90A54" w:rsidP="00E90A54">
            <w:pPr>
              <w:tabs>
                <w:tab w:val="left" w:pos="1596"/>
                <w:tab w:val="left" w:pos="2014"/>
                <w:tab w:val="left" w:pos="3355"/>
              </w:tabs>
              <w:spacing w:line="218" w:lineRule="exact"/>
              <w:ind w:left="106"/>
              <w:rPr>
                <w:rFonts w:ascii="Times New Roman" w:eastAsia="Times New Roman" w:hAnsi="Times New Roman" w:cs="Times New Roman"/>
              </w:rPr>
            </w:pPr>
            <w:r w:rsidRPr="00E90A54">
              <w:rPr>
                <w:rFonts w:ascii="Times New Roman" w:eastAsia="Times New Roman" w:hAnsi="Times New Roman" w:cs="Times New Roman"/>
              </w:rPr>
              <w:t>(социальные</w:t>
            </w:r>
            <w:r w:rsidRPr="00E90A54">
              <w:rPr>
                <w:rFonts w:ascii="Times New Roman" w:eastAsia="Times New Roman" w:hAnsi="Times New Roman" w:cs="Times New Roman"/>
              </w:rPr>
              <w:tab/>
              <w:t>и</w:t>
            </w:r>
            <w:r w:rsidRPr="00E90A54">
              <w:rPr>
                <w:rFonts w:ascii="Times New Roman" w:eastAsia="Times New Roman" w:hAnsi="Times New Roman" w:cs="Times New Roman"/>
              </w:rPr>
              <w:tab/>
              <w:t>природные</w:t>
            </w:r>
            <w:r w:rsidRPr="00E90A54">
              <w:rPr>
                <w:rFonts w:ascii="Times New Roman" w:eastAsia="Times New Roman" w:hAnsi="Times New Roman" w:cs="Times New Roman"/>
              </w:rPr>
              <w:tab/>
              <w:t>объекты)</w:t>
            </w:r>
          </w:p>
        </w:tc>
        <w:tc>
          <w:tcPr>
            <w:tcW w:w="6030" w:type="dxa"/>
            <w:tcBorders>
              <w:top w:val="nil"/>
              <w:bottom w:val="nil"/>
            </w:tcBorders>
          </w:tcPr>
          <w:p w:rsidR="00E90A54" w:rsidRPr="00E90A54" w:rsidRDefault="00E90A54" w:rsidP="00E90A54">
            <w:pPr>
              <w:spacing w:line="218"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материалов</w:t>
            </w:r>
            <w:r w:rsidRPr="00E90A54">
              <w:rPr>
                <w:rFonts w:ascii="Times New Roman" w:eastAsia="Times New Roman" w:hAnsi="Times New Roman" w:cs="Times New Roman"/>
                <w:spacing w:val="6"/>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60"/>
                <w:lang w:val="ru-RU"/>
              </w:rPr>
              <w:t xml:space="preserve"> </w:t>
            </w:r>
            <w:r w:rsidRPr="00E90A54">
              <w:rPr>
                <w:rFonts w:ascii="Times New Roman" w:eastAsia="Times New Roman" w:hAnsi="Times New Roman" w:cs="Times New Roman"/>
                <w:lang w:val="ru-RU"/>
              </w:rPr>
              <w:t>выбору)</w:t>
            </w:r>
            <w:r w:rsidRPr="00E90A54">
              <w:rPr>
                <w:rFonts w:ascii="Times New Roman" w:eastAsia="Times New Roman" w:hAnsi="Times New Roman" w:cs="Times New Roman"/>
                <w:spacing w:val="59"/>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60"/>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6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61"/>
                <w:lang w:val="ru-RU"/>
              </w:rPr>
              <w:t xml:space="preserve"> </w:t>
            </w:r>
            <w:r w:rsidRPr="00E90A54">
              <w:rPr>
                <w:rFonts w:ascii="Times New Roman" w:eastAsia="Times New Roman" w:hAnsi="Times New Roman" w:cs="Times New Roman"/>
                <w:lang w:val="ru-RU"/>
              </w:rPr>
              <w:t>«Уникальные</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1" w:type="dxa"/>
            <w:tcBorders>
              <w:top w:val="nil"/>
              <w:left w:val="single" w:sz="6" w:space="0" w:color="221F1F"/>
              <w:bottom w:val="nil"/>
            </w:tcBorders>
          </w:tcPr>
          <w:p w:rsidR="00E90A54" w:rsidRPr="00E90A54" w:rsidRDefault="00E90A54" w:rsidP="00E90A54">
            <w:pPr>
              <w:spacing w:line="218" w:lineRule="exact"/>
              <w:ind w:left="106"/>
              <w:rPr>
                <w:rFonts w:ascii="Times New Roman" w:eastAsia="Times New Roman" w:hAnsi="Times New Roman" w:cs="Times New Roman"/>
                <w:lang w:val="ru-RU"/>
              </w:rPr>
            </w:pPr>
            <w:r w:rsidRPr="00E90A54">
              <w:rPr>
                <w:rFonts w:ascii="Times New Roman" w:eastAsia="Times New Roman" w:hAnsi="Times New Roman" w:cs="Times New Roman"/>
                <w:lang w:val="ru-RU"/>
              </w:rPr>
              <w:t>России,</w:t>
            </w:r>
            <w:r w:rsidRPr="00E90A54">
              <w:rPr>
                <w:rFonts w:ascii="Times New Roman" w:eastAsia="Times New Roman" w:hAnsi="Times New Roman" w:cs="Times New Roman"/>
                <w:spacing w:val="50"/>
                <w:lang w:val="ru-RU"/>
              </w:rPr>
              <w:t xml:space="preserve"> </w:t>
            </w:r>
            <w:r w:rsidRPr="00E90A54">
              <w:rPr>
                <w:rFonts w:ascii="Times New Roman" w:eastAsia="Times New Roman" w:hAnsi="Times New Roman" w:cs="Times New Roman"/>
                <w:lang w:val="ru-RU"/>
              </w:rPr>
              <w:t>родного</w:t>
            </w:r>
            <w:r w:rsidRPr="00E90A54">
              <w:rPr>
                <w:rFonts w:ascii="Times New Roman" w:eastAsia="Times New Roman" w:hAnsi="Times New Roman" w:cs="Times New Roman"/>
                <w:spacing w:val="101"/>
                <w:lang w:val="ru-RU"/>
              </w:rPr>
              <w:t xml:space="preserve"> </w:t>
            </w:r>
            <w:r w:rsidRPr="00E90A54">
              <w:rPr>
                <w:rFonts w:ascii="Times New Roman" w:eastAsia="Times New Roman" w:hAnsi="Times New Roman" w:cs="Times New Roman"/>
                <w:lang w:val="ru-RU"/>
              </w:rPr>
              <w:t>края.</w:t>
            </w:r>
            <w:r w:rsidRPr="00E90A54">
              <w:rPr>
                <w:rFonts w:ascii="Times New Roman" w:eastAsia="Times New Roman" w:hAnsi="Times New Roman" w:cs="Times New Roman"/>
                <w:spacing w:val="101"/>
                <w:lang w:val="ru-RU"/>
              </w:rPr>
              <w:t xml:space="preserve"> </w:t>
            </w:r>
            <w:r w:rsidRPr="00E90A54">
              <w:rPr>
                <w:rFonts w:ascii="Times New Roman" w:eastAsia="Times New Roman" w:hAnsi="Times New Roman" w:cs="Times New Roman"/>
                <w:lang w:val="ru-RU"/>
              </w:rPr>
              <w:t>Города</w:t>
            </w:r>
            <w:r w:rsidRPr="00E90A54">
              <w:rPr>
                <w:rFonts w:ascii="Times New Roman" w:eastAsia="Times New Roman" w:hAnsi="Times New Roman" w:cs="Times New Roman"/>
                <w:spacing w:val="103"/>
                <w:lang w:val="ru-RU"/>
              </w:rPr>
              <w:t xml:space="preserve"> </w:t>
            </w:r>
            <w:r w:rsidRPr="00E90A54">
              <w:rPr>
                <w:rFonts w:ascii="Times New Roman" w:eastAsia="Times New Roman" w:hAnsi="Times New Roman" w:cs="Times New Roman"/>
                <w:lang w:val="ru-RU"/>
              </w:rPr>
              <w:t>Золотого</w:t>
            </w:r>
          </w:p>
        </w:tc>
        <w:tc>
          <w:tcPr>
            <w:tcW w:w="6030" w:type="dxa"/>
            <w:tcBorders>
              <w:top w:val="nil"/>
              <w:bottom w:val="nil"/>
            </w:tcBorders>
          </w:tcPr>
          <w:p w:rsidR="00E90A54" w:rsidRPr="00E90A54" w:rsidRDefault="00E90A54" w:rsidP="00E90A54">
            <w:pPr>
              <w:spacing w:line="218" w:lineRule="exact"/>
              <w:ind w:left="108"/>
              <w:rPr>
                <w:rFonts w:ascii="Times New Roman" w:eastAsia="Times New Roman" w:hAnsi="Times New Roman" w:cs="Times New Roman"/>
              </w:rPr>
            </w:pPr>
            <w:r w:rsidRPr="00E90A54">
              <w:rPr>
                <w:rFonts w:ascii="Times New Roman" w:eastAsia="Times New Roman" w:hAnsi="Times New Roman" w:cs="Times New Roman"/>
              </w:rPr>
              <w:t>памятники</w:t>
            </w:r>
            <w:r w:rsidRPr="00E90A54">
              <w:rPr>
                <w:rFonts w:ascii="Times New Roman" w:eastAsia="Times New Roman" w:hAnsi="Times New Roman" w:cs="Times New Roman"/>
                <w:spacing w:val="-4"/>
              </w:rPr>
              <w:t xml:space="preserve"> </w:t>
            </w:r>
            <w:r w:rsidRPr="00E90A54">
              <w:rPr>
                <w:rFonts w:ascii="Times New Roman" w:eastAsia="Times New Roman" w:hAnsi="Times New Roman" w:cs="Times New Roman"/>
              </w:rPr>
              <w:t>культуры</w:t>
            </w:r>
            <w:r w:rsidRPr="00E90A54">
              <w:rPr>
                <w:rFonts w:ascii="Times New Roman" w:eastAsia="Times New Roman" w:hAnsi="Times New Roman" w:cs="Times New Roman"/>
                <w:spacing w:val="-3"/>
              </w:rPr>
              <w:t xml:space="preserve"> </w:t>
            </w:r>
            <w:r w:rsidRPr="00E90A54">
              <w:rPr>
                <w:rFonts w:ascii="Times New Roman" w:eastAsia="Times New Roman" w:hAnsi="Times New Roman" w:cs="Times New Roman"/>
              </w:rPr>
              <w:t>России».</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38"/>
        </w:trPr>
        <w:tc>
          <w:tcPr>
            <w:tcW w:w="425" w:type="dxa"/>
            <w:vMerge/>
            <w:tcBorders>
              <w:top w:val="nil"/>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2269"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4321" w:type="dxa"/>
            <w:tcBorders>
              <w:top w:val="nil"/>
              <w:left w:val="single" w:sz="6" w:space="0" w:color="221F1F"/>
              <w:bottom w:val="nil"/>
            </w:tcBorders>
          </w:tcPr>
          <w:p w:rsidR="00E90A54" w:rsidRPr="00E90A54" w:rsidRDefault="00E90A54" w:rsidP="00E90A54">
            <w:pPr>
              <w:tabs>
                <w:tab w:val="left" w:pos="1325"/>
                <w:tab w:val="left" w:pos="2616"/>
              </w:tabs>
              <w:spacing w:line="218" w:lineRule="exact"/>
              <w:ind w:left="106"/>
              <w:rPr>
                <w:rFonts w:ascii="Times New Roman" w:eastAsia="Times New Roman" w:hAnsi="Times New Roman" w:cs="Times New Roman"/>
              </w:rPr>
            </w:pPr>
            <w:r w:rsidRPr="00E90A54">
              <w:rPr>
                <w:rFonts w:ascii="Times New Roman" w:eastAsia="Times New Roman" w:hAnsi="Times New Roman" w:cs="Times New Roman"/>
              </w:rPr>
              <w:t>кольца</w:t>
            </w:r>
            <w:r w:rsidRPr="00E90A54">
              <w:rPr>
                <w:rFonts w:ascii="Times New Roman" w:eastAsia="Times New Roman" w:hAnsi="Times New Roman" w:cs="Times New Roman"/>
              </w:rPr>
              <w:tab/>
              <w:t>России.</w:t>
            </w:r>
            <w:r w:rsidRPr="00E90A54">
              <w:rPr>
                <w:rFonts w:ascii="Times New Roman" w:eastAsia="Times New Roman" w:hAnsi="Times New Roman" w:cs="Times New Roman"/>
              </w:rPr>
              <w:tab/>
              <w:t>Государственная</w:t>
            </w:r>
          </w:p>
        </w:tc>
        <w:tc>
          <w:tcPr>
            <w:tcW w:w="6030" w:type="dxa"/>
            <w:tcBorders>
              <w:top w:val="nil"/>
              <w:bottom w:val="nil"/>
            </w:tcBorders>
          </w:tcPr>
          <w:p w:rsidR="00E90A54" w:rsidRPr="00E90A54" w:rsidRDefault="00E90A54" w:rsidP="00E90A54">
            <w:pPr>
              <w:spacing w:line="218"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35"/>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33"/>
                <w:lang w:val="ru-RU"/>
              </w:rPr>
              <w:t xml:space="preserve"> </w:t>
            </w:r>
            <w:r w:rsidRPr="00E90A54">
              <w:rPr>
                <w:rFonts w:ascii="Times New Roman" w:eastAsia="Times New Roman" w:hAnsi="Times New Roman" w:cs="Times New Roman"/>
                <w:lang w:val="ru-RU"/>
              </w:rPr>
              <w:t>группе:</w:t>
            </w:r>
            <w:r w:rsidRPr="00E90A54">
              <w:rPr>
                <w:rFonts w:ascii="Times New Roman" w:eastAsia="Times New Roman" w:hAnsi="Times New Roman" w:cs="Times New Roman"/>
                <w:spacing w:val="37"/>
                <w:lang w:val="ru-RU"/>
              </w:rPr>
              <w:t xml:space="preserve"> </w:t>
            </w:r>
            <w:r w:rsidRPr="00E90A54">
              <w:rPr>
                <w:rFonts w:ascii="Times New Roman" w:eastAsia="Times New Roman" w:hAnsi="Times New Roman" w:cs="Times New Roman"/>
                <w:lang w:val="ru-RU"/>
              </w:rPr>
              <w:t>чтение</w:t>
            </w:r>
            <w:r w:rsidRPr="00E90A54">
              <w:rPr>
                <w:rFonts w:ascii="Times New Roman" w:eastAsia="Times New Roman" w:hAnsi="Times New Roman" w:cs="Times New Roman"/>
                <w:spacing w:val="36"/>
                <w:lang w:val="ru-RU"/>
              </w:rPr>
              <w:t xml:space="preserve"> </w:t>
            </w:r>
            <w:r w:rsidRPr="00E90A54">
              <w:rPr>
                <w:rFonts w:ascii="Times New Roman" w:eastAsia="Times New Roman" w:hAnsi="Times New Roman" w:cs="Times New Roman"/>
                <w:lang w:val="ru-RU"/>
              </w:rPr>
              <w:t>текстов</w:t>
            </w:r>
            <w:r w:rsidRPr="00E90A54">
              <w:rPr>
                <w:rFonts w:ascii="Times New Roman" w:eastAsia="Times New Roman" w:hAnsi="Times New Roman" w:cs="Times New Roman"/>
                <w:spacing w:val="34"/>
                <w:lang w:val="ru-RU"/>
              </w:rPr>
              <w:t xml:space="preserve"> </w:t>
            </w:r>
            <w:r w:rsidRPr="00E90A54">
              <w:rPr>
                <w:rFonts w:ascii="Times New Roman" w:eastAsia="Times New Roman" w:hAnsi="Times New Roman" w:cs="Times New Roman"/>
                <w:lang w:val="ru-RU"/>
              </w:rPr>
              <w:t>учебника</w:t>
            </w:r>
            <w:r w:rsidRPr="00E90A54">
              <w:rPr>
                <w:rFonts w:ascii="Times New Roman" w:eastAsia="Times New Roman" w:hAnsi="Times New Roman" w:cs="Times New Roman"/>
                <w:spacing w:val="36"/>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35"/>
                <w:lang w:val="ru-RU"/>
              </w:rPr>
              <w:t xml:space="preserve"> </w:t>
            </w:r>
            <w:r w:rsidRPr="00E90A54">
              <w:rPr>
                <w:rFonts w:ascii="Times New Roman" w:eastAsia="Times New Roman" w:hAnsi="Times New Roman" w:cs="Times New Roman"/>
                <w:lang w:val="ru-RU"/>
              </w:rPr>
              <w:t>использование</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7"/>
        </w:trPr>
        <w:tc>
          <w:tcPr>
            <w:tcW w:w="425" w:type="dxa"/>
            <w:vMerge/>
            <w:tcBorders>
              <w:top w:val="nil"/>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1" w:type="dxa"/>
            <w:tcBorders>
              <w:top w:val="nil"/>
              <w:left w:val="single" w:sz="6" w:space="0" w:color="221F1F"/>
              <w:bottom w:val="nil"/>
            </w:tcBorders>
          </w:tcPr>
          <w:p w:rsidR="00E90A54" w:rsidRPr="00E90A54" w:rsidRDefault="00E90A54" w:rsidP="00E90A54">
            <w:pPr>
              <w:spacing w:line="217" w:lineRule="exact"/>
              <w:ind w:left="106"/>
              <w:rPr>
                <w:rFonts w:ascii="Times New Roman" w:eastAsia="Times New Roman" w:hAnsi="Times New Roman" w:cs="Times New Roman"/>
              </w:rPr>
            </w:pPr>
            <w:r w:rsidRPr="00E90A54">
              <w:rPr>
                <w:rFonts w:ascii="Times New Roman" w:eastAsia="Times New Roman" w:hAnsi="Times New Roman" w:cs="Times New Roman"/>
              </w:rPr>
              <w:t>символика</w:t>
            </w:r>
            <w:r w:rsidRPr="00E90A54">
              <w:rPr>
                <w:rFonts w:ascii="Times New Roman" w:eastAsia="Times New Roman" w:hAnsi="Times New Roman" w:cs="Times New Roman"/>
                <w:spacing w:val="12"/>
              </w:rPr>
              <w:t xml:space="preserve"> </w:t>
            </w:r>
            <w:r w:rsidRPr="00E90A54">
              <w:rPr>
                <w:rFonts w:ascii="Times New Roman" w:eastAsia="Times New Roman" w:hAnsi="Times New Roman" w:cs="Times New Roman"/>
              </w:rPr>
              <w:t>Российской</w:t>
            </w:r>
            <w:r w:rsidRPr="00E90A54">
              <w:rPr>
                <w:rFonts w:ascii="Times New Roman" w:eastAsia="Times New Roman" w:hAnsi="Times New Roman" w:cs="Times New Roman"/>
                <w:spacing w:val="63"/>
              </w:rPr>
              <w:t xml:space="preserve"> </w:t>
            </w:r>
            <w:r w:rsidRPr="00E90A54">
              <w:rPr>
                <w:rFonts w:ascii="Times New Roman" w:eastAsia="Times New Roman" w:hAnsi="Times New Roman" w:cs="Times New Roman"/>
              </w:rPr>
              <w:t>Федерации</w:t>
            </w:r>
            <w:r w:rsidRPr="00E90A54">
              <w:rPr>
                <w:rFonts w:ascii="Times New Roman" w:eastAsia="Times New Roman" w:hAnsi="Times New Roman" w:cs="Times New Roman"/>
                <w:spacing w:val="64"/>
              </w:rPr>
              <w:t xml:space="preserve"> </w:t>
            </w:r>
            <w:r w:rsidRPr="00E90A54">
              <w:rPr>
                <w:rFonts w:ascii="Times New Roman" w:eastAsia="Times New Roman" w:hAnsi="Times New Roman" w:cs="Times New Roman"/>
              </w:rPr>
              <w:t>(гимн,</w:t>
            </w:r>
          </w:p>
        </w:tc>
        <w:tc>
          <w:tcPr>
            <w:tcW w:w="6030" w:type="dxa"/>
            <w:tcBorders>
              <w:top w:val="nil"/>
              <w:bottom w:val="nil"/>
            </w:tcBorders>
          </w:tcPr>
          <w:p w:rsidR="00E90A54" w:rsidRPr="00E90A54" w:rsidRDefault="00E90A54" w:rsidP="00E90A54">
            <w:pPr>
              <w:tabs>
                <w:tab w:val="left" w:pos="1440"/>
                <w:tab w:val="left" w:pos="2839"/>
                <w:tab w:val="left" w:pos="3374"/>
                <w:tab w:val="left" w:pos="4662"/>
              </w:tabs>
              <w:spacing w:line="217"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полученной</w:t>
            </w:r>
            <w:r w:rsidRPr="00E90A54">
              <w:rPr>
                <w:rFonts w:ascii="Times New Roman" w:eastAsia="Times New Roman" w:hAnsi="Times New Roman" w:cs="Times New Roman"/>
                <w:lang w:val="ru-RU"/>
              </w:rPr>
              <w:tab/>
              <w:t>информации</w:t>
            </w:r>
            <w:r w:rsidRPr="00E90A54">
              <w:rPr>
                <w:rFonts w:ascii="Times New Roman" w:eastAsia="Times New Roman" w:hAnsi="Times New Roman" w:cs="Times New Roman"/>
                <w:lang w:val="ru-RU"/>
              </w:rPr>
              <w:tab/>
              <w:t>для</w:t>
            </w:r>
            <w:r w:rsidRPr="00E90A54">
              <w:rPr>
                <w:rFonts w:ascii="Times New Roman" w:eastAsia="Times New Roman" w:hAnsi="Times New Roman" w:cs="Times New Roman"/>
                <w:lang w:val="ru-RU"/>
              </w:rPr>
              <w:tab/>
              <w:t>подготовки</w:t>
            </w:r>
            <w:r w:rsidRPr="00E90A54">
              <w:rPr>
                <w:rFonts w:ascii="Times New Roman" w:eastAsia="Times New Roman" w:hAnsi="Times New Roman" w:cs="Times New Roman"/>
                <w:lang w:val="ru-RU"/>
              </w:rPr>
              <w:tab/>
              <w:t>собственного</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1" w:type="dxa"/>
            <w:tcBorders>
              <w:top w:val="nil"/>
              <w:left w:val="single" w:sz="6" w:space="0" w:color="221F1F"/>
              <w:bottom w:val="nil"/>
            </w:tcBorders>
          </w:tcPr>
          <w:p w:rsidR="00E90A54" w:rsidRPr="00E90A54" w:rsidRDefault="00E90A54" w:rsidP="00E90A54">
            <w:pPr>
              <w:spacing w:line="218" w:lineRule="exact"/>
              <w:ind w:left="106"/>
              <w:rPr>
                <w:rFonts w:ascii="Times New Roman" w:eastAsia="Times New Roman" w:hAnsi="Times New Roman" w:cs="Times New Roman"/>
              </w:rPr>
            </w:pPr>
            <w:r w:rsidRPr="00E90A54">
              <w:rPr>
                <w:rFonts w:ascii="Times New Roman" w:eastAsia="Times New Roman" w:hAnsi="Times New Roman" w:cs="Times New Roman"/>
                <w:lang w:val="ru-RU"/>
              </w:rPr>
              <w:t>герб,</w:t>
            </w:r>
            <w:r w:rsidRPr="00E90A54">
              <w:rPr>
                <w:rFonts w:ascii="Times New Roman" w:eastAsia="Times New Roman" w:hAnsi="Times New Roman" w:cs="Times New Roman"/>
                <w:spacing w:val="34"/>
                <w:lang w:val="ru-RU"/>
              </w:rPr>
              <w:t xml:space="preserve"> </w:t>
            </w:r>
            <w:r w:rsidRPr="00E90A54">
              <w:rPr>
                <w:rFonts w:ascii="Times New Roman" w:eastAsia="Times New Roman" w:hAnsi="Times New Roman" w:cs="Times New Roman"/>
                <w:lang w:val="ru-RU"/>
              </w:rPr>
              <w:t>флаг)</w:t>
            </w:r>
            <w:r w:rsidRPr="00E90A54">
              <w:rPr>
                <w:rFonts w:ascii="Times New Roman" w:eastAsia="Times New Roman" w:hAnsi="Times New Roman" w:cs="Times New Roman"/>
                <w:spacing w:val="38"/>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34"/>
                <w:lang w:val="ru-RU"/>
              </w:rPr>
              <w:t xml:space="preserve"> </w:t>
            </w:r>
            <w:r w:rsidRPr="00E90A54">
              <w:rPr>
                <w:rFonts w:ascii="Times New Roman" w:eastAsia="Times New Roman" w:hAnsi="Times New Roman" w:cs="Times New Roman"/>
                <w:lang w:val="ru-RU"/>
              </w:rPr>
              <w:t>своего</w:t>
            </w:r>
            <w:r w:rsidRPr="00E90A54">
              <w:rPr>
                <w:rFonts w:ascii="Times New Roman" w:eastAsia="Times New Roman" w:hAnsi="Times New Roman" w:cs="Times New Roman"/>
                <w:spacing w:val="37"/>
                <w:lang w:val="ru-RU"/>
              </w:rPr>
              <w:t xml:space="preserve"> </w:t>
            </w:r>
            <w:r w:rsidRPr="00E90A54">
              <w:rPr>
                <w:rFonts w:ascii="Times New Roman" w:eastAsia="Times New Roman" w:hAnsi="Times New Roman" w:cs="Times New Roman"/>
                <w:lang w:val="ru-RU"/>
              </w:rPr>
              <w:t>региона.</w:t>
            </w:r>
            <w:r w:rsidRPr="00E90A54">
              <w:rPr>
                <w:rFonts w:ascii="Times New Roman" w:eastAsia="Times New Roman" w:hAnsi="Times New Roman" w:cs="Times New Roman"/>
                <w:spacing w:val="37"/>
                <w:lang w:val="ru-RU"/>
              </w:rPr>
              <w:t xml:space="preserve"> </w:t>
            </w:r>
            <w:r w:rsidRPr="00E90A54">
              <w:rPr>
                <w:rFonts w:ascii="Times New Roman" w:eastAsia="Times New Roman" w:hAnsi="Times New Roman" w:cs="Times New Roman"/>
              </w:rPr>
              <w:t>Уважение</w:t>
            </w:r>
            <w:r w:rsidRPr="00E90A54">
              <w:rPr>
                <w:rFonts w:ascii="Times New Roman" w:eastAsia="Times New Roman" w:hAnsi="Times New Roman" w:cs="Times New Roman"/>
                <w:spacing w:val="35"/>
              </w:rPr>
              <w:t xml:space="preserve"> </w:t>
            </w:r>
            <w:r w:rsidRPr="00E90A54">
              <w:rPr>
                <w:rFonts w:ascii="Times New Roman" w:eastAsia="Times New Roman" w:hAnsi="Times New Roman" w:cs="Times New Roman"/>
              </w:rPr>
              <w:t>к</w:t>
            </w:r>
          </w:p>
        </w:tc>
        <w:tc>
          <w:tcPr>
            <w:tcW w:w="6030" w:type="dxa"/>
            <w:tcBorders>
              <w:top w:val="nil"/>
              <w:bottom w:val="nil"/>
            </w:tcBorders>
          </w:tcPr>
          <w:p w:rsidR="00E90A54" w:rsidRPr="00E90A54" w:rsidRDefault="00E90A54" w:rsidP="00E90A54">
            <w:pPr>
              <w:spacing w:line="218"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рассказа</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о</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памятниках</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культуры</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России.</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1" w:type="dxa"/>
            <w:tcBorders>
              <w:top w:val="nil"/>
              <w:left w:val="single" w:sz="6" w:space="0" w:color="221F1F"/>
              <w:bottom w:val="nil"/>
            </w:tcBorders>
          </w:tcPr>
          <w:p w:rsidR="00E90A54" w:rsidRPr="00E90A54" w:rsidRDefault="00E90A54" w:rsidP="00E90A54">
            <w:pPr>
              <w:tabs>
                <w:tab w:val="left" w:pos="1260"/>
                <w:tab w:val="left" w:pos="2338"/>
                <w:tab w:val="left" w:pos="3602"/>
              </w:tabs>
              <w:spacing w:line="218" w:lineRule="exact"/>
              <w:ind w:left="106"/>
              <w:rPr>
                <w:rFonts w:ascii="Times New Roman" w:eastAsia="Times New Roman" w:hAnsi="Times New Roman" w:cs="Times New Roman"/>
              </w:rPr>
            </w:pPr>
            <w:r w:rsidRPr="00E90A54">
              <w:rPr>
                <w:rFonts w:ascii="Times New Roman" w:eastAsia="Times New Roman" w:hAnsi="Times New Roman" w:cs="Times New Roman"/>
              </w:rPr>
              <w:t>культуре,</w:t>
            </w:r>
            <w:r w:rsidRPr="00E90A54">
              <w:rPr>
                <w:rFonts w:ascii="Times New Roman" w:eastAsia="Times New Roman" w:hAnsi="Times New Roman" w:cs="Times New Roman"/>
              </w:rPr>
              <w:tab/>
              <w:t>истории,</w:t>
            </w:r>
            <w:r w:rsidRPr="00E90A54">
              <w:rPr>
                <w:rFonts w:ascii="Times New Roman" w:eastAsia="Times New Roman" w:hAnsi="Times New Roman" w:cs="Times New Roman"/>
              </w:rPr>
              <w:tab/>
              <w:t>традициям</w:t>
            </w:r>
            <w:r w:rsidRPr="00E90A54">
              <w:rPr>
                <w:rFonts w:ascii="Times New Roman" w:eastAsia="Times New Roman" w:hAnsi="Times New Roman" w:cs="Times New Roman"/>
              </w:rPr>
              <w:tab/>
              <w:t>своего</w:t>
            </w:r>
          </w:p>
        </w:tc>
        <w:tc>
          <w:tcPr>
            <w:tcW w:w="6030" w:type="dxa"/>
            <w:tcBorders>
              <w:top w:val="nil"/>
              <w:bottom w:val="nil"/>
            </w:tcBorders>
          </w:tcPr>
          <w:p w:rsidR="00E90A54" w:rsidRPr="00E90A54" w:rsidRDefault="00E90A54" w:rsidP="00E90A54">
            <w:pPr>
              <w:spacing w:line="218"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Моделирование</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маршрута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Золотому</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кольцу</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1" w:type="dxa"/>
            <w:tcBorders>
              <w:top w:val="nil"/>
              <w:left w:val="single" w:sz="6" w:space="0" w:color="221F1F"/>
              <w:bottom w:val="nil"/>
            </w:tcBorders>
          </w:tcPr>
          <w:p w:rsidR="00E90A54" w:rsidRPr="00E90A54" w:rsidRDefault="00E90A54" w:rsidP="00E90A54">
            <w:pPr>
              <w:spacing w:line="218" w:lineRule="exact"/>
              <w:ind w:left="106"/>
              <w:rPr>
                <w:rFonts w:ascii="Times New Roman" w:eastAsia="Times New Roman" w:hAnsi="Times New Roman" w:cs="Times New Roman"/>
              </w:rPr>
            </w:pPr>
            <w:r w:rsidRPr="00E90A54">
              <w:rPr>
                <w:rFonts w:ascii="Times New Roman" w:eastAsia="Times New Roman" w:hAnsi="Times New Roman" w:cs="Times New Roman"/>
              </w:rPr>
              <w:t>народа</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и</w:t>
            </w:r>
            <w:r w:rsidRPr="00E90A54">
              <w:rPr>
                <w:rFonts w:ascii="Times New Roman" w:eastAsia="Times New Roman" w:hAnsi="Times New Roman" w:cs="Times New Roman"/>
                <w:spacing w:val="-4"/>
              </w:rPr>
              <w:t xml:space="preserve"> </w:t>
            </w:r>
            <w:r w:rsidRPr="00E90A54">
              <w:rPr>
                <w:rFonts w:ascii="Times New Roman" w:eastAsia="Times New Roman" w:hAnsi="Times New Roman" w:cs="Times New Roman"/>
              </w:rPr>
              <w:t>других</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народов</w:t>
            </w:r>
          </w:p>
        </w:tc>
        <w:tc>
          <w:tcPr>
            <w:tcW w:w="6030" w:type="dxa"/>
            <w:tcBorders>
              <w:top w:val="nil"/>
              <w:bottom w:val="nil"/>
            </w:tcBorders>
          </w:tcPr>
          <w:p w:rsidR="00E90A54" w:rsidRPr="00E90A54" w:rsidRDefault="00E90A54" w:rsidP="00E90A54">
            <w:pPr>
              <w:tabs>
                <w:tab w:val="left" w:pos="420"/>
                <w:tab w:val="left" w:pos="2160"/>
                <w:tab w:val="left" w:pos="3508"/>
              </w:tabs>
              <w:spacing w:line="218" w:lineRule="exact"/>
              <w:ind w:left="108"/>
              <w:rPr>
                <w:rFonts w:ascii="Times New Roman" w:eastAsia="Times New Roman" w:hAnsi="Times New Roman" w:cs="Times New Roman"/>
              </w:rPr>
            </w:pPr>
            <w:r w:rsidRPr="00E90A54">
              <w:rPr>
                <w:rFonts w:ascii="Times New Roman" w:eastAsia="Times New Roman" w:hAnsi="Times New Roman" w:cs="Times New Roman"/>
              </w:rPr>
              <w:t>с</w:t>
            </w:r>
            <w:r w:rsidRPr="00E90A54">
              <w:rPr>
                <w:rFonts w:ascii="Times New Roman" w:eastAsia="Times New Roman" w:hAnsi="Times New Roman" w:cs="Times New Roman"/>
              </w:rPr>
              <w:tab/>
              <w:t>использованием</w:t>
            </w:r>
            <w:r w:rsidRPr="00E90A54">
              <w:rPr>
                <w:rFonts w:ascii="Times New Roman" w:eastAsia="Times New Roman" w:hAnsi="Times New Roman" w:cs="Times New Roman"/>
              </w:rPr>
              <w:tab/>
              <w:t>фотографий</w:t>
            </w:r>
            <w:r w:rsidRPr="00E90A54">
              <w:rPr>
                <w:rFonts w:ascii="Times New Roman" w:eastAsia="Times New Roman" w:hAnsi="Times New Roman" w:cs="Times New Roman"/>
              </w:rPr>
              <w:tab/>
              <w:t>достопримечательностей,</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38"/>
        </w:trPr>
        <w:tc>
          <w:tcPr>
            <w:tcW w:w="425" w:type="dxa"/>
            <w:vMerge/>
            <w:tcBorders>
              <w:top w:val="nil"/>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2269"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4321" w:type="dxa"/>
            <w:tcBorders>
              <w:top w:val="nil"/>
              <w:left w:val="single" w:sz="6" w:space="0" w:color="221F1F"/>
              <w:bottom w:val="nil"/>
            </w:tcBorders>
          </w:tcPr>
          <w:p w:rsidR="00E90A54" w:rsidRPr="00E90A54" w:rsidRDefault="00E90A54" w:rsidP="00E90A54">
            <w:pPr>
              <w:rPr>
                <w:rFonts w:ascii="Times New Roman" w:eastAsia="Times New Roman" w:hAnsi="Times New Roman" w:cs="Times New Roman"/>
                <w:sz w:val="16"/>
              </w:rPr>
            </w:pPr>
          </w:p>
        </w:tc>
        <w:tc>
          <w:tcPr>
            <w:tcW w:w="6030" w:type="dxa"/>
            <w:tcBorders>
              <w:top w:val="nil"/>
              <w:bottom w:val="nil"/>
            </w:tcBorders>
          </w:tcPr>
          <w:p w:rsidR="00E90A54" w:rsidRPr="00E90A54" w:rsidRDefault="00E90A54" w:rsidP="00E90A54">
            <w:pPr>
              <w:spacing w:line="218" w:lineRule="exact"/>
              <w:ind w:left="108"/>
              <w:rPr>
                <w:rFonts w:ascii="Times New Roman" w:eastAsia="Times New Roman" w:hAnsi="Times New Roman" w:cs="Times New Roman"/>
              </w:rPr>
            </w:pPr>
            <w:r w:rsidRPr="00E90A54">
              <w:rPr>
                <w:rFonts w:ascii="Times New Roman" w:eastAsia="Times New Roman" w:hAnsi="Times New Roman" w:cs="Times New Roman"/>
              </w:rPr>
              <w:t>сувениров</w:t>
            </w:r>
            <w:r w:rsidRPr="00E90A54">
              <w:rPr>
                <w:rFonts w:ascii="Times New Roman" w:eastAsia="Times New Roman" w:hAnsi="Times New Roman" w:cs="Times New Roman"/>
                <w:spacing w:val="-3"/>
              </w:rPr>
              <w:t xml:space="preserve"> </w:t>
            </w:r>
            <w:r w:rsidRPr="00E90A54">
              <w:rPr>
                <w:rFonts w:ascii="Times New Roman" w:eastAsia="Times New Roman" w:hAnsi="Times New Roman" w:cs="Times New Roman"/>
              </w:rPr>
              <w:t>и т. д.</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37"/>
        </w:trPr>
        <w:tc>
          <w:tcPr>
            <w:tcW w:w="425" w:type="dxa"/>
            <w:vMerge/>
            <w:tcBorders>
              <w:top w:val="nil"/>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2269"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4321" w:type="dxa"/>
            <w:tcBorders>
              <w:top w:val="nil"/>
              <w:left w:val="single" w:sz="6" w:space="0" w:color="221F1F"/>
              <w:bottom w:val="nil"/>
            </w:tcBorders>
          </w:tcPr>
          <w:p w:rsidR="00E90A54" w:rsidRPr="00E90A54" w:rsidRDefault="00E90A54" w:rsidP="00E90A54">
            <w:pPr>
              <w:rPr>
                <w:rFonts w:ascii="Times New Roman" w:eastAsia="Times New Roman" w:hAnsi="Times New Roman" w:cs="Times New Roman"/>
                <w:sz w:val="16"/>
              </w:rPr>
            </w:pPr>
          </w:p>
        </w:tc>
        <w:tc>
          <w:tcPr>
            <w:tcW w:w="6030" w:type="dxa"/>
            <w:tcBorders>
              <w:top w:val="nil"/>
              <w:bottom w:val="nil"/>
            </w:tcBorders>
          </w:tcPr>
          <w:p w:rsidR="00E90A54" w:rsidRPr="00E90A54" w:rsidRDefault="00E90A54" w:rsidP="00E90A54">
            <w:pPr>
              <w:spacing w:line="217"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Составление</w:t>
            </w:r>
            <w:r w:rsidRPr="00E90A54">
              <w:rPr>
                <w:rFonts w:ascii="Times New Roman" w:eastAsia="Times New Roman" w:hAnsi="Times New Roman" w:cs="Times New Roman"/>
                <w:spacing w:val="13"/>
                <w:lang w:val="ru-RU"/>
              </w:rPr>
              <w:t xml:space="preserve"> </w:t>
            </w:r>
            <w:r w:rsidRPr="00E90A54">
              <w:rPr>
                <w:rFonts w:ascii="Times New Roman" w:eastAsia="Times New Roman" w:hAnsi="Times New Roman" w:cs="Times New Roman"/>
                <w:lang w:val="ru-RU"/>
              </w:rPr>
              <w:t>сообщения</w:t>
            </w:r>
            <w:r w:rsidRPr="00E90A54">
              <w:rPr>
                <w:rFonts w:ascii="Times New Roman" w:eastAsia="Times New Roman" w:hAnsi="Times New Roman" w:cs="Times New Roman"/>
                <w:spacing w:val="10"/>
                <w:lang w:val="ru-RU"/>
              </w:rPr>
              <w:t xml:space="preserve"> </w:t>
            </w:r>
            <w:r w:rsidRPr="00E90A54">
              <w:rPr>
                <w:rFonts w:ascii="Times New Roman" w:eastAsia="Times New Roman" w:hAnsi="Times New Roman" w:cs="Times New Roman"/>
                <w:lang w:val="ru-RU"/>
              </w:rPr>
              <w:t>о</w:t>
            </w:r>
            <w:r w:rsidRPr="00E90A54">
              <w:rPr>
                <w:rFonts w:ascii="Times New Roman" w:eastAsia="Times New Roman" w:hAnsi="Times New Roman" w:cs="Times New Roman"/>
                <w:spacing w:val="14"/>
                <w:lang w:val="ru-RU"/>
              </w:rPr>
              <w:t xml:space="preserve"> </w:t>
            </w:r>
            <w:r w:rsidRPr="00E90A54">
              <w:rPr>
                <w:rFonts w:ascii="Times New Roman" w:eastAsia="Times New Roman" w:hAnsi="Times New Roman" w:cs="Times New Roman"/>
                <w:lang w:val="ru-RU"/>
              </w:rPr>
              <w:t>городах</w:t>
            </w:r>
            <w:r w:rsidRPr="00E90A54">
              <w:rPr>
                <w:rFonts w:ascii="Times New Roman" w:eastAsia="Times New Roman" w:hAnsi="Times New Roman" w:cs="Times New Roman"/>
                <w:spacing w:val="13"/>
                <w:lang w:val="ru-RU"/>
              </w:rPr>
              <w:t xml:space="preserve"> </w:t>
            </w:r>
            <w:r w:rsidRPr="00E90A54">
              <w:rPr>
                <w:rFonts w:ascii="Times New Roman" w:eastAsia="Times New Roman" w:hAnsi="Times New Roman" w:cs="Times New Roman"/>
                <w:lang w:val="ru-RU"/>
              </w:rPr>
              <w:t>Золотого</w:t>
            </w:r>
            <w:r w:rsidRPr="00E90A54">
              <w:rPr>
                <w:rFonts w:ascii="Times New Roman" w:eastAsia="Times New Roman" w:hAnsi="Times New Roman" w:cs="Times New Roman"/>
                <w:spacing w:val="12"/>
                <w:lang w:val="ru-RU"/>
              </w:rPr>
              <w:t xml:space="preserve"> </w:t>
            </w:r>
            <w:r w:rsidRPr="00E90A54">
              <w:rPr>
                <w:rFonts w:ascii="Times New Roman" w:eastAsia="Times New Roman" w:hAnsi="Times New Roman" w:cs="Times New Roman"/>
                <w:lang w:val="ru-RU"/>
              </w:rPr>
              <w:t>кольца</w:t>
            </w:r>
            <w:r w:rsidRPr="00E90A54">
              <w:rPr>
                <w:rFonts w:ascii="Times New Roman" w:eastAsia="Times New Roman" w:hAnsi="Times New Roman" w:cs="Times New Roman"/>
                <w:spacing w:val="13"/>
                <w:lang w:val="ru-RU"/>
              </w:rPr>
              <w:t xml:space="preserve"> </w:t>
            </w:r>
            <w:r w:rsidRPr="00E90A54">
              <w:rPr>
                <w:rFonts w:ascii="Times New Roman" w:eastAsia="Times New Roman" w:hAnsi="Times New Roman" w:cs="Times New Roman"/>
                <w:lang w:val="ru-RU"/>
              </w:rPr>
              <w:t>России</w:t>
            </w:r>
            <w:r w:rsidRPr="00E90A54">
              <w:rPr>
                <w:rFonts w:ascii="Times New Roman" w:eastAsia="Times New Roman" w:hAnsi="Times New Roman" w:cs="Times New Roman"/>
                <w:spacing w:val="13"/>
                <w:lang w:val="ru-RU"/>
              </w:rPr>
              <w:t xml:space="preserve"> </w:t>
            </w:r>
            <w:r w:rsidRPr="00E90A54">
              <w:rPr>
                <w:rFonts w:ascii="Times New Roman" w:eastAsia="Times New Roman" w:hAnsi="Times New Roman" w:cs="Times New Roman"/>
                <w:lang w:val="ru-RU"/>
              </w:rPr>
              <w:t>с</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1" w:type="dxa"/>
            <w:tcBorders>
              <w:top w:val="nil"/>
              <w:left w:val="single" w:sz="6" w:space="0" w:color="221F1F"/>
              <w:bottom w:val="nil"/>
            </w:tcBorders>
          </w:tcPr>
          <w:p w:rsidR="00E90A54" w:rsidRPr="00E90A54" w:rsidRDefault="00E90A54" w:rsidP="00E90A54">
            <w:pPr>
              <w:rPr>
                <w:rFonts w:ascii="Times New Roman" w:eastAsia="Times New Roman" w:hAnsi="Times New Roman" w:cs="Times New Roman"/>
                <w:sz w:val="16"/>
                <w:lang w:val="ru-RU"/>
              </w:rPr>
            </w:pPr>
          </w:p>
        </w:tc>
        <w:tc>
          <w:tcPr>
            <w:tcW w:w="6030" w:type="dxa"/>
            <w:tcBorders>
              <w:top w:val="nil"/>
              <w:bottom w:val="nil"/>
            </w:tcBorders>
          </w:tcPr>
          <w:p w:rsidR="00E90A54" w:rsidRPr="00E90A54" w:rsidRDefault="00E90A54" w:rsidP="00E90A54">
            <w:pPr>
              <w:spacing w:line="218" w:lineRule="exact"/>
              <w:ind w:left="108"/>
              <w:rPr>
                <w:rFonts w:ascii="Times New Roman" w:eastAsia="Times New Roman" w:hAnsi="Times New Roman" w:cs="Times New Roman"/>
              </w:rPr>
            </w:pPr>
            <w:r w:rsidRPr="00E90A54">
              <w:rPr>
                <w:rFonts w:ascii="Times New Roman" w:eastAsia="Times New Roman" w:hAnsi="Times New Roman" w:cs="Times New Roman"/>
              </w:rPr>
              <w:t>использованием</w:t>
            </w:r>
            <w:r w:rsidRPr="00E90A54">
              <w:rPr>
                <w:rFonts w:ascii="Times New Roman" w:eastAsia="Times New Roman" w:hAnsi="Times New Roman" w:cs="Times New Roman"/>
                <w:spacing w:val="31"/>
              </w:rPr>
              <w:t xml:space="preserve"> </w:t>
            </w:r>
            <w:r w:rsidRPr="00E90A54">
              <w:rPr>
                <w:rFonts w:ascii="Times New Roman" w:eastAsia="Times New Roman" w:hAnsi="Times New Roman" w:cs="Times New Roman"/>
              </w:rPr>
              <w:t>дополнительных</w:t>
            </w:r>
            <w:r w:rsidRPr="00E90A54">
              <w:rPr>
                <w:rFonts w:ascii="Times New Roman" w:eastAsia="Times New Roman" w:hAnsi="Times New Roman" w:cs="Times New Roman"/>
                <w:spacing w:val="87"/>
              </w:rPr>
              <w:t xml:space="preserve"> </w:t>
            </w:r>
            <w:r w:rsidRPr="00E90A54">
              <w:rPr>
                <w:rFonts w:ascii="Times New Roman" w:eastAsia="Times New Roman" w:hAnsi="Times New Roman" w:cs="Times New Roman"/>
              </w:rPr>
              <w:t>источников</w:t>
            </w:r>
            <w:r w:rsidRPr="00E90A54">
              <w:rPr>
                <w:rFonts w:ascii="Times New Roman" w:eastAsia="Times New Roman" w:hAnsi="Times New Roman" w:cs="Times New Roman"/>
                <w:spacing w:val="86"/>
              </w:rPr>
              <w:t xml:space="preserve"> </w:t>
            </w:r>
            <w:r w:rsidRPr="00E90A54">
              <w:rPr>
                <w:rFonts w:ascii="Times New Roman" w:eastAsia="Times New Roman" w:hAnsi="Times New Roman" w:cs="Times New Roman"/>
              </w:rPr>
              <w:t>информации</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6867"/>
        </w:trPr>
        <w:tc>
          <w:tcPr>
            <w:tcW w:w="425" w:type="dxa"/>
            <w:vMerge/>
            <w:tcBorders>
              <w:top w:val="nil"/>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2269"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4321" w:type="dxa"/>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rPr>
            </w:pPr>
          </w:p>
        </w:tc>
        <w:tc>
          <w:tcPr>
            <w:tcW w:w="6030" w:type="dxa"/>
            <w:tcBorders>
              <w:top w:val="nil"/>
              <w:bottom w:val="single" w:sz="6" w:space="0" w:color="221F1F"/>
            </w:tcBorders>
          </w:tcPr>
          <w:p w:rsidR="00E90A54" w:rsidRPr="00E90A54" w:rsidRDefault="00E90A54" w:rsidP="00E90A54">
            <w:pPr>
              <w:spacing w:line="242" w:lineRule="exact"/>
              <w:ind w:left="108"/>
              <w:rPr>
                <w:rFonts w:ascii="Times New Roman" w:eastAsia="Times New Roman" w:hAnsi="Times New Roman" w:cs="Times New Roman"/>
              </w:rPr>
            </w:pPr>
            <w:r w:rsidRPr="00E90A54">
              <w:rPr>
                <w:rFonts w:ascii="Times New Roman" w:eastAsia="Times New Roman" w:hAnsi="Times New Roman" w:cs="Times New Roman"/>
              </w:rPr>
              <w:t>(дифференцированное</w:t>
            </w:r>
            <w:r w:rsidRPr="00E90A54">
              <w:rPr>
                <w:rFonts w:ascii="Times New Roman" w:eastAsia="Times New Roman" w:hAnsi="Times New Roman" w:cs="Times New Roman"/>
                <w:spacing w:val="-3"/>
              </w:rPr>
              <w:t xml:space="preserve"> </w:t>
            </w:r>
            <w:r w:rsidRPr="00E90A54">
              <w:rPr>
                <w:rFonts w:ascii="Times New Roman" w:eastAsia="Times New Roman" w:hAnsi="Times New Roman" w:cs="Times New Roman"/>
              </w:rPr>
              <w:t>задание)</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bl>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
          <w:szCs w:val="2"/>
        </w:rPr>
        <w:sectPr w:rsidR="00E90A54" w:rsidRPr="00E90A54">
          <w:pgSz w:w="16840" w:h="11910" w:orient="landscape"/>
          <w:pgMar w:top="840" w:right="520" w:bottom="1120" w:left="200" w:header="0" w:footer="920" w:gutter="0"/>
          <w:cols w:space="720"/>
        </w:sectPr>
      </w:pPr>
    </w:p>
    <w:tbl>
      <w:tblPr>
        <w:tblStyle w:val="TableNormal"/>
        <w:tblW w:w="0" w:type="auto"/>
        <w:tblInd w:w="122" w:type="dxa"/>
        <w:tblBorders>
          <w:top w:val="single" w:sz="6" w:space="0" w:color="221F1F"/>
          <w:left w:val="single" w:sz="6" w:space="0" w:color="221F1F"/>
          <w:bottom w:val="single" w:sz="6" w:space="0" w:color="221F1F"/>
          <w:right w:val="single" w:sz="6" w:space="0" w:color="221F1F"/>
          <w:insideH w:val="single" w:sz="6" w:space="0" w:color="221F1F"/>
          <w:insideV w:val="single" w:sz="6" w:space="0" w:color="221F1F"/>
        </w:tblBorders>
        <w:tblLayout w:type="fixed"/>
        <w:tblLook w:val="01E0" w:firstRow="1" w:lastRow="1" w:firstColumn="1" w:lastColumn="1" w:noHBand="0" w:noVBand="0"/>
      </w:tblPr>
      <w:tblGrid>
        <w:gridCol w:w="425"/>
        <w:gridCol w:w="2269"/>
        <w:gridCol w:w="4321"/>
        <w:gridCol w:w="6030"/>
        <w:gridCol w:w="2835"/>
      </w:tblGrid>
      <w:tr w:rsidR="00E90A54" w:rsidRPr="00E90A54" w:rsidTr="00EF0B46">
        <w:trPr>
          <w:trHeight w:val="2277"/>
        </w:trPr>
        <w:tc>
          <w:tcPr>
            <w:tcW w:w="425" w:type="dxa"/>
            <w:vMerge w:val="restart"/>
            <w:tcBorders>
              <w:top w:val="nil"/>
              <w:bottom w:val="single" w:sz="4" w:space="0" w:color="000000"/>
            </w:tcBorders>
          </w:tcPr>
          <w:p w:rsidR="00E90A54" w:rsidRPr="00E90A54" w:rsidRDefault="00E90A54" w:rsidP="00E90A54">
            <w:pPr>
              <w:rPr>
                <w:rFonts w:ascii="Times New Roman" w:eastAsia="Times New Roman" w:hAnsi="Times New Roman" w:cs="Times New Roman"/>
              </w:rPr>
            </w:pPr>
          </w:p>
        </w:tc>
        <w:tc>
          <w:tcPr>
            <w:tcW w:w="2269" w:type="dxa"/>
            <w:vMerge w:val="restart"/>
            <w:tcBorders>
              <w:top w:val="nil"/>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rPr>
            </w:pPr>
          </w:p>
        </w:tc>
        <w:tc>
          <w:tcPr>
            <w:tcW w:w="4321" w:type="dxa"/>
            <w:tcBorders>
              <w:left w:val="single" w:sz="4" w:space="0" w:color="000000"/>
              <w:right w:val="single" w:sz="4" w:space="0" w:color="000000"/>
            </w:tcBorders>
          </w:tcPr>
          <w:p w:rsidR="00E90A54" w:rsidRPr="00E90A54" w:rsidRDefault="00E90A54" w:rsidP="00E90A54">
            <w:pPr>
              <w:ind w:left="109" w:right="92"/>
              <w:jc w:val="both"/>
              <w:rPr>
                <w:rFonts w:ascii="Times New Roman" w:eastAsia="Times New Roman" w:hAnsi="Times New Roman" w:cs="Times New Roman"/>
              </w:rPr>
            </w:pPr>
            <w:r w:rsidRPr="00E90A54">
              <w:rPr>
                <w:rFonts w:ascii="Times New Roman" w:eastAsia="Times New Roman" w:hAnsi="Times New Roman" w:cs="Times New Roman"/>
                <w:lang w:val="ru-RU"/>
              </w:rPr>
              <w:t>Семья - коллектив близких, родных людей</w:t>
            </w:r>
            <w:r w:rsidRPr="00E90A54">
              <w:rPr>
                <w:rFonts w:ascii="Times New Roman" w:eastAsia="Times New Roman" w:hAnsi="Times New Roman" w:cs="Times New Roman"/>
                <w:i/>
                <w:lang w:val="ru-RU"/>
              </w:rPr>
              <w:t>.</w:t>
            </w:r>
            <w:r w:rsidRPr="00E90A54">
              <w:rPr>
                <w:rFonts w:ascii="Times New Roman" w:eastAsia="Times New Roman" w:hAnsi="Times New Roman" w:cs="Times New Roman"/>
                <w:i/>
                <w:spacing w:val="-52"/>
                <w:lang w:val="ru-RU"/>
              </w:rPr>
              <w:t xml:space="preserve"> </w:t>
            </w:r>
            <w:r w:rsidRPr="00E90A54">
              <w:rPr>
                <w:rFonts w:ascii="Times New Roman" w:eastAsia="Times New Roman" w:hAnsi="Times New Roman" w:cs="Times New Roman"/>
                <w:lang w:val="ru-RU"/>
              </w:rPr>
              <w:t>Поколения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семье.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Взаимоотношения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семье: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любовь,</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доброта,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внимание,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поддержка.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rPr>
              <w:t>Семейный бюджет,</w:t>
            </w:r>
            <w:r w:rsidRPr="00E90A54">
              <w:rPr>
                <w:rFonts w:ascii="Times New Roman" w:eastAsia="Times New Roman" w:hAnsi="Times New Roman" w:cs="Times New Roman"/>
                <w:spacing w:val="1"/>
              </w:rPr>
              <w:t xml:space="preserve"> </w:t>
            </w:r>
            <w:r w:rsidRPr="00E90A54">
              <w:rPr>
                <w:rFonts w:ascii="Times New Roman" w:eastAsia="Times New Roman" w:hAnsi="Times New Roman" w:cs="Times New Roman"/>
              </w:rPr>
              <w:t>доходы</w:t>
            </w:r>
            <w:r w:rsidRPr="00E90A54">
              <w:rPr>
                <w:rFonts w:ascii="Times New Roman" w:eastAsia="Times New Roman" w:hAnsi="Times New Roman" w:cs="Times New Roman"/>
                <w:spacing w:val="1"/>
              </w:rPr>
              <w:t xml:space="preserve"> </w:t>
            </w:r>
            <w:r w:rsidRPr="00E90A54">
              <w:rPr>
                <w:rFonts w:ascii="Times New Roman" w:eastAsia="Times New Roman" w:hAnsi="Times New Roman" w:cs="Times New Roman"/>
              </w:rPr>
              <w:t>и</w:t>
            </w:r>
            <w:r w:rsidRPr="00E90A54">
              <w:rPr>
                <w:rFonts w:ascii="Times New Roman" w:eastAsia="Times New Roman" w:hAnsi="Times New Roman" w:cs="Times New Roman"/>
                <w:spacing w:val="1"/>
              </w:rPr>
              <w:t xml:space="preserve"> </w:t>
            </w:r>
            <w:r w:rsidRPr="00E90A54">
              <w:rPr>
                <w:rFonts w:ascii="Times New Roman" w:eastAsia="Times New Roman" w:hAnsi="Times New Roman" w:cs="Times New Roman"/>
              </w:rPr>
              <w:t>расходы семьи</w:t>
            </w:r>
          </w:p>
        </w:tc>
        <w:tc>
          <w:tcPr>
            <w:tcW w:w="6030" w:type="dxa"/>
            <w:tcBorders>
              <w:left w:val="single" w:sz="4" w:space="0" w:color="000000"/>
              <w:right w:val="single" w:sz="4" w:space="0" w:color="000000"/>
            </w:tcBorders>
          </w:tcPr>
          <w:p w:rsidR="00E90A54" w:rsidRPr="00E90A54" w:rsidRDefault="00E90A54" w:rsidP="00E90A54">
            <w:pPr>
              <w:ind w:left="108" w:right="95"/>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Учебный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диалог</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«Для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чего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создаётся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семья»,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«Почему</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семью называют</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коллективом».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группах: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коллективный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ответ</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вопрос</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«Какие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бывают</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семьи?».</w:t>
            </w:r>
          </w:p>
          <w:p w:rsidR="00E90A54" w:rsidRPr="00E90A54" w:rsidRDefault="00E90A54" w:rsidP="00E90A54">
            <w:pPr>
              <w:ind w:left="108" w:right="95"/>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Рассказ учителя: «Что такое семейный бюджет». Беседа 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 например, «Доходы и расходы семьи». Практическая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теме, например,</w:t>
            </w:r>
          </w:p>
          <w:p w:rsidR="00E90A54" w:rsidRPr="00E90A54" w:rsidRDefault="00E90A54" w:rsidP="00E90A54">
            <w:pPr>
              <w:spacing w:line="254" w:lineRule="exact"/>
              <w:ind w:left="108" w:right="94"/>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«Моделирование семейного бюджета» (дифференцированное</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задание)</w:t>
            </w:r>
          </w:p>
        </w:tc>
        <w:tc>
          <w:tcPr>
            <w:tcW w:w="2835" w:type="dxa"/>
            <w:tcBorders>
              <w:top w:val="single" w:sz="4" w:space="0" w:color="000000"/>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lang w:val="ru-RU"/>
              </w:rPr>
            </w:pPr>
          </w:p>
        </w:tc>
      </w:tr>
      <w:tr w:rsidR="00E90A54" w:rsidRPr="00E90A54" w:rsidTr="00EF0B46">
        <w:trPr>
          <w:trHeight w:val="1770"/>
        </w:trPr>
        <w:tc>
          <w:tcPr>
            <w:tcW w:w="425" w:type="dxa"/>
            <w:vMerge/>
            <w:tcBorders>
              <w:top w:val="nil"/>
              <w:bottom w:val="single" w:sz="4" w:space="0" w:color="000000"/>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lang w:val="ru-RU"/>
              </w:rPr>
            </w:pPr>
          </w:p>
        </w:tc>
        <w:tc>
          <w:tcPr>
            <w:tcW w:w="4321" w:type="dxa"/>
            <w:tcBorders>
              <w:left w:val="single" w:sz="4" w:space="0" w:color="000000"/>
              <w:right w:val="single" w:sz="4" w:space="0" w:color="000000"/>
            </w:tcBorders>
          </w:tcPr>
          <w:p w:rsidR="00E90A54" w:rsidRPr="00E90A54" w:rsidRDefault="00E90A54" w:rsidP="00E90A54">
            <w:pPr>
              <w:ind w:left="109" w:right="90"/>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Страны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народы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мира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карте.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Памятники природы и культуры - символы</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стран, в</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которых они находятся</w:t>
            </w:r>
          </w:p>
        </w:tc>
        <w:tc>
          <w:tcPr>
            <w:tcW w:w="6030" w:type="dxa"/>
            <w:tcBorders>
              <w:left w:val="single" w:sz="4" w:space="0" w:color="000000"/>
              <w:right w:val="single" w:sz="4" w:space="0" w:color="000000"/>
            </w:tcBorders>
          </w:tcPr>
          <w:p w:rsidR="00E90A54" w:rsidRPr="00E90A54" w:rsidRDefault="00E90A54" w:rsidP="00E90A54">
            <w:pPr>
              <w:ind w:left="108" w:right="93"/>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Практическая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картой: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страны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мира. Работа 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группах: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самостоятельное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составление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описания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любой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страны или народа мира (с использованием дополнительной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литературы 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Интернета). «Путешествие по странам мира»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(достопримечательности отдельных стран мира, 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выбору</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детей):</w:t>
            </w:r>
            <w:r w:rsidRPr="00E90A54">
              <w:rPr>
                <w:rFonts w:ascii="Times New Roman" w:eastAsia="Times New Roman" w:hAnsi="Times New Roman" w:cs="Times New Roman"/>
                <w:spacing w:val="5"/>
                <w:lang w:val="ru-RU"/>
              </w:rPr>
              <w:t xml:space="preserve"> </w:t>
            </w:r>
            <w:r w:rsidRPr="00E90A54">
              <w:rPr>
                <w:rFonts w:ascii="Times New Roman" w:eastAsia="Times New Roman" w:hAnsi="Times New Roman" w:cs="Times New Roman"/>
                <w:lang w:val="ru-RU"/>
              </w:rPr>
              <w:t>рассматривание</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видеоматериалов,</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слайдов,</w:t>
            </w:r>
          </w:p>
          <w:p w:rsidR="00E90A54" w:rsidRPr="00E90A54" w:rsidRDefault="00E90A54" w:rsidP="00E90A54">
            <w:pPr>
              <w:spacing w:line="233" w:lineRule="exact"/>
              <w:ind w:left="108"/>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иллюстраций.</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Символы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стран,</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с</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которыми</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знакомятся</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дети</w:t>
            </w:r>
          </w:p>
        </w:tc>
        <w:tc>
          <w:tcPr>
            <w:tcW w:w="2835" w:type="dxa"/>
            <w:tcBorders>
              <w:top w:val="single" w:sz="4" w:space="0" w:color="000000"/>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lang w:val="ru-RU"/>
              </w:rPr>
            </w:pPr>
          </w:p>
        </w:tc>
      </w:tr>
      <w:tr w:rsidR="00E90A54" w:rsidRPr="00E90A54" w:rsidTr="00EF0B46">
        <w:trPr>
          <w:trHeight w:val="251"/>
        </w:trPr>
        <w:tc>
          <w:tcPr>
            <w:tcW w:w="425" w:type="dxa"/>
            <w:tcBorders>
              <w:top w:val="single" w:sz="4" w:space="0" w:color="000000"/>
              <w:bottom w:val="nil"/>
            </w:tcBorders>
          </w:tcPr>
          <w:p w:rsidR="00E90A54" w:rsidRPr="00E90A54" w:rsidRDefault="00E90A54" w:rsidP="00E90A54">
            <w:pPr>
              <w:spacing w:line="231" w:lineRule="exact"/>
              <w:ind w:left="105"/>
              <w:rPr>
                <w:rFonts w:ascii="Times New Roman" w:eastAsia="Times New Roman" w:hAnsi="Times New Roman" w:cs="Times New Roman"/>
              </w:rPr>
            </w:pPr>
            <w:r w:rsidRPr="00E90A54">
              <w:rPr>
                <w:rFonts w:ascii="Times New Roman" w:eastAsia="Times New Roman" w:hAnsi="Times New Roman" w:cs="Times New Roman"/>
              </w:rPr>
              <w:t>2</w:t>
            </w:r>
          </w:p>
        </w:tc>
        <w:tc>
          <w:tcPr>
            <w:tcW w:w="2269" w:type="dxa"/>
            <w:tcBorders>
              <w:top w:val="single" w:sz="4" w:space="0" w:color="000000"/>
              <w:bottom w:val="nil"/>
              <w:right w:val="single" w:sz="4" w:space="0" w:color="000000"/>
            </w:tcBorders>
          </w:tcPr>
          <w:p w:rsidR="00E90A54" w:rsidRPr="00E90A54" w:rsidRDefault="00E90A54" w:rsidP="00E90A54">
            <w:pPr>
              <w:spacing w:line="231" w:lineRule="exact"/>
              <w:ind w:left="551"/>
              <w:rPr>
                <w:rFonts w:ascii="Times New Roman" w:eastAsia="Times New Roman" w:hAnsi="Times New Roman" w:cs="Times New Roman"/>
                <w:b/>
              </w:rPr>
            </w:pPr>
            <w:r w:rsidRPr="00E90A54">
              <w:rPr>
                <w:rFonts w:ascii="Times New Roman" w:eastAsia="Times New Roman" w:hAnsi="Times New Roman" w:cs="Times New Roman"/>
                <w:b/>
              </w:rPr>
              <w:t>Человек</w:t>
            </w:r>
          </w:p>
        </w:tc>
        <w:tc>
          <w:tcPr>
            <w:tcW w:w="4321" w:type="dxa"/>
            <w:tcBorders>
              <w:left w:val="single" w:sz="4" w:space="0" w:color="000000"/>
              <w:bottom w:val="nil"/>
              <w:right w:val="single" w:sz="4" w:space="0" w:color="000000"/>
            </w:tcBorders>
          </w:tcPr>
          <w:p w:rsidR="00E90A54" w:rsidRPr="00E90A54" w:rsidRDefault="00E90A54" w:rsidP="00E90A54">
            <w:pPr>
              <w:tabs>
                <w:tab w:val="left" w:pos="1416"/>
                <w:tab w:val="left" w:pos="3011"/>
                <w:tab w:val="left" w:pos="4110"/>
              </w:tabs>
              <w:spacing w:line="231" w:lineRule="exact"/>
              <w:ind w:left="109"/>
              <w:rPr>
                <w:rFonts w:ascii="Times New Roman" w:eastAsia="Times New Roman" w:hAnsi="Times New Roman" w:cs="Times New Roman"/>
              </w:rPr>
            </w:pPr>
            <w:r w:rsidRPr="00E90A54">
              <w:rPr>
                <w:rFonts w:ascii="Times New Roman" w:eastAsia="Times New Roman" w:hAnsi="Times New Roman" w:cs="Times New Roman"/>
              </w:rPr>
              <w:t>Вещество.</w:t>
            </w:r>
            <w:r w:rsidRPr="00E90A54">
              <w:rPr>
                <w:rFonts w:ascii="Times New Roman" w:eastAsia="Times New Roman" w:hAnsi="Times New Roman" w:cs="Times New Roman"/>
              </w:rPr>
              <w:tab/>
              <w:t>Разнообразие</w:t>
            </w:r>
            <w:r w:rsidRPr="00E90A54">
              <w:rPr>
                <w:rFonts w:ascii="Times New Roman" w:eastAsia="Times New Roman" w:hAnsi="Times New Roman" w:cs="Times New Roman"/>
              </w:rPr>
              <w:tab/>
              <w:t>веществ</w:t>
            </w:r>
            <w:r w:rsidRPr="00E90A54">
              <w:rPr>
                <w:rFonts w:ascii="Times New Roman" w:eastAsia="Times New Roman" w:hAnsi="Times New Roman" w:cs="Times New Roman"/>
              </w:rPr>
              <w:tab/>
              <w:t>в</w:t>
            </w:r>
          </w:p>
        </w:tc>
        <w:tc>
          <w:tcPr>
            <w:tcW w:w="6030" w:type="dxa"/>
            <w:tcBorders>
              <w:left w:val="single" w:sz="4" w:space="0" w:color="000000"/>
              <w:bottom w:val="nil"/>
              <w:right w:val="single" w:sz="4" w:space="0" w:color="000000"/>
            </w:tcBorders>
          </w:tcPr>
          <w:p w:rsidR="00E90A54" w:rsidRPr="00E90A54" w:rsidRDefault="00E90A54" w:rsidP="00E90A54">
            <w:pPr>
              <w:spacing w:line="231"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Практические</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работы</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(наблюдение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опыты)</w:t>
            </w:r>
          </w:p>
        </w:tc>
        <w:tc>
          <w:tcPr>
            <w:tcW w:w="2835" w:type="dxa"/>
            <w:vMerge w:val="restart"/>
            <w:tcBorders>
              <w:top w:val="single" w:sz="4" w:space="0" w:color="000000"/>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right w:val="single" w:sz="4" w:space="0" w:color="000000"/>
            </w:tcBorders>
          </w:tcPr>
          <w:p w:rsidR="00E90A54" w:rsidRPr="00E90A54" w:rsidRDefault="00E90A54" w:rsidP="00E90A54">
            <w:pPr>
              <w:spacing w:line="223" w:lineRule="exact"/>
              <w:ind w:left="436"/>
              <w:rPr>
                <w:rFonts w:ascii="Times New Roman" w:eastAsia="Times New Roman" w:hAnsi="Times New Roman" w:cs="Times New Roman"/>
                <w:b/>
              </w:rPr>
            </w:pPr>
            <w:r w:rsidRPr="00E90A54">
              <w:rPr>
                <w:rFonts w:ascii="Times New Roman" w:eastAsia="Times New Roman" w:hAnsi="Times New Roman" w:cs="Times New Roman"/>
                <w:b/>
              </w:rPr>
              <w:t>и</w:t>
            </w:r>
            <w:r w:rsidRPr="00E90A54">
              <w:rPr>
                <w:rFonts w:ascii="Times New Roman" w:eastAsia="Times New Roman" w:hAnsi="Times New Roman" w:cs="Times New Roman"/>
                <w:b/>
                <w:spacing w:val="-1"/>
              </w:rPr>
              <w:t xml:space="preserve"> </w:t>
            </w:r>
            <w:r w:rsidRPr="00E90A54">
              <w:rPr>
                <w:rFonts w:ascii="Times New Roman" w:eastAsia="Times New Roman" w:hAnsi="Times New Roman" w:cs="Times New Roman"/>
                <w:b/>
              </w:rPr>
              <w:t>природа.</w:t>
            </w:r>
          </w:p>
        </w:tc>
        <w:tc>
          <w:tcPr>
            <w:tcW w:w="4321" w:type="dxa"/>
            <w:tcBorders>
              <w:top w:val="nil"/>
              <w:left w:val="single" w:sz="4" w:space="0" w:color="000000"/>
              <w:bottom w:val="nil"/>
              <w:right w:val="single" w:sz="4" w:space="0" w:color="000000"/>
            </w:tcBorders>
          </w:tcPr>
          <w:p w:rsidR="00E90A54" w:rsidRPr="00E90A54" w:rsidRDefault="00E90A54" w:rsidP="00E90A54">
            <w:pPr>
              <w:tabs>
                <w:tab w:val="left" w:pos="1723"/>
                <w:tab w:val="left" w:pos="2597"/>
                <w:tab w:val="left" w:pos="3758"/>
              </w:tabs>
              <w:spacing w:line="223" w:lineRule="exact"/>
              <w:ind w:left="109"/>
              <w:rPr>
                <w:rFonts w:ascii="Times New Roman" w:eastAsia="Times New Roman" w:hAnsi="Times New Roman" w:cs="Times New Roman"/>
              </w:rPr>
            </w:pPr>
            <w:r w:rsidRPr="00E90A54">
              <w:rPr>
                <w:rFonts w:ascii="Times New Roman" w:eastAsia="Times New Roman" w:hAnsi="Times New Roman" w:cs="Times New Roman"/>
              </w:rPr>
              <w:t>окружающем</w:t>
            </w:r>
            <w:r w:rsidRPr="00E90A54">
              <w:rPr>
                <w:rFonts w:ascii="Times New Roman" w:eastAsia="Times New Roman" w:hAnsi="Times New Roman" w:cs="Times New Roman"/>
              </w:rPr>
              <w:tab/>
              <w:t>мире.</w:t>
            </w:r>
            <w:r w:rsidRPr="00E90A54">
              <w:rPr>
                <w:rFonts w:ascii="Times New Roman" w:eastAsia="Times New Roman" w:hAnsi="Times New Roman" w:cs="Times New Roman"/>
              </w:rPr>
              <w:tab/>
              <w:t>Твёрдые</w:t>
            </w:r>
            <w:r w:rsidRPr="00E90A54">
              <w:rPr>
                <w:rFonts w:ascii="Times New Roman" w:eastAsia="Times New Roman" w:hAnsi="Times New Roman" w:cs="Times New Roman"/>
              </w:rPr>
              <w:tab/>
              <w:t>тела,</w:t>
            </w:r>
          </w:p>
        </w:tc>
        <w:tc>
          <w:tcPr>
            <w:tcW w:w="6030" w:type="dxa"/>
            <w:tcBorders>
              <w:top w:val="nil"/>
              <w:left w:val="single" w:sz="4" w:space="0" w:color="000000"/>
              <w:bottom w:val="nil"/>
              <w:right w:val="single" w:sz="4" w:space="0" w:color="000000"/>
            </w:tcBorders>
          </w:tcPr>
          <w:p w:rsidR="00E90A54" w:rsidRPr="00E90A54" w:rsidRDefault="00E90A54" w:rsidP="00E90A54">
            <w:pPr>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с</w:t>
            </w:r>
            <w:r w:rsidRPr="00E90A54">
              <w:rPr>
                <w:rFonts w:ascii="Times New Roman" w:eastAsia="Times New Roman" w:hAnsi="Times New Roman" w:cs="Times New Roman"/>
                <w:spacing w:val="35"/>
                <w:lang w:val="ru-RU"/>
              </w:rPr>
              <w:t xml:space="preserve"> </w:t>
            </w:r>
            <w:r w:rsidRPr="00E90A54">
              <w:rPr>
                <w:rFonts w:ascii="Times New Roman" w:eastAsia="Times New Roman" w:hAnsi="Times New Roman" w:cs="Times New Roman"/>
                <w:lang w:val="ru-RU"/>
              </w:rPr>
              <w:t>веществами:</w:t>
            </w:r>
            <w:r w:rsidRPr="00E90A54">
              <w:rPr>
                <w:rFonts w:ascii="Times New Roman" w:eastAsia="Times New Roman" w:hAnsi="Times New Roman" w:cs="Times New Roman"/>
                <w:spacing w:val="33"/>
                <w:lang w:val="ru-RU"/>
              </w:rPr>
              <w:t xml:space="preserve"> </w:t>
            </w:r>
            <w:r w:rsidRPr="00E90A54">
              <w:rPr>
                <w:rFonts w:ascii="Times New Roman" w:eastAsia="Times New Roman" w:hAnsi="Times New Roman" w:cs="Times New Roman"/>
                <w:lang w:val="ru-RU"/>
              </w:rPr>
              <w:t>текучесть,</w:t>
            </w:r>
            <w:r w:rsidRPr="00E90A54">
              <w:rPr>
                <w:rFonts w:ascii="Times New Roman" w:eastAsia="Times New Roman" w:hAnsi="Times New Roman" w:cs="Times New Roman"/>
                <w:spacing w:val="32"/>
                <w:lang w:val="ru-RU"/>
              </w:rPr>
              <w:t xml:space="preserve"> </w:t>
            </w:r>
            <w:r w:rsidRPr="00E90A54">
              <w:rPr>
                <w:rFonts w:ascii="Times New Roman" w:eastAsia="Times New Roman" w:hAnsi="Times New Roman" w:cs="Times New Roman"/>
                <w:lang w:val="ru-RU"/>
              </w:rPr>
              <w:t>растворимость,</w:t>
            </w:r>
            <w:r w:rsidRPr="00E90A54">
              <w:rPr>
                <w:rFonts w:ascii="Times New Roman" w:eastAsia="Times New Roman" w:hAnsi="Times New Roman" w:cs="Times New Roman"/>
                <w:spacing w:val="35"/>
                <w:lang w:val="ru-RU"/>
              </w:rPr>
              <w:t xml:space="preserve"> </w:t>
            </w:r>
            <w:r w:rsidRPr="00E90A54">
              <w:rPr>
                <w:rFonts w:ascii="Times New Roman" w:eastAsia="Times New Roman" w:hAnsi="Times New Roman" w:cs="Times New Roman"/>
                <w:lang w:val="ru-RU"/>
              </w:rPr>
              <w:t>окрашиваемость</w:t>
            </w:r>
            <w:r w:rsidRPr="00E90A54">
              <w:rPr>
                <w:rFonts w:ascii="Times New Roman" w:eastAsia="Times New Roman" w:hAnsi="Times New Roman" w:cs="Times New Roman"/>
                <w:spacing w:val="32"/>
                <w:lang w:val="ru-RU"/>
              </w:rPr>
              <w:t xml:space="preserve"> </w:t>
            </w:r>
            <w:r w:rsidRPr="00E90A54">
              <w:rPr>
                <w:rFonts w:ascii="Times New Roman" w:eastAsia="Times New Roman" w:hAnsi="Times New Roman" w:cs="Times New Roman"/>
                <w:lang w:val="ru-RU"/>
              </w:rPr>
              <w:t>и</w:t>
            </w:r>
          </w:p>
        </w:tc>
        <w:tc>
          <w:tcPr>
            <w:tcW w:w="2835" w:type="dxa"/>
            <w:vMerge/>
            <w:tcBorders>
              <w:top w:val="nil"/>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right w:val="single" w:sz="4" w:space="0" w:color="000000"/>
            </w:tcBorders>
          </w:tcPr>
          <w:p w:rsidR="00E90A54" w:rsidRPr="00E90A54" w:rsidRDefault="00E90A54" w:rsidP="00E90A54">
            <w:pPr>
              <w:spacing w:line="223" w:lineRule="exact"/>
              <w:ind w:left="743"/>
              <w:rPr>
                <w:rFonts w:ascii="Times New Roman" w:eastAsia="Times New Roman" w:hAnsi="Times New Roman" w:cs="Times New Roman"/>
                <w:b/>
              </w:rPr>
            </w:pPr>
            <w:r w:rsidRPr="00E90A54">
              <w:rPr>
                <w:rFonts w:ascii="Times New Roman" w:eastAsia="Times New Roman" w:hAnsi="Times New Roman" w:cs="Times New Roman"/>
                <w:b/>
              </w:rPr>
              <w:t>40 ч.</w:t>
            </w:r>
          </w:p>
        </w:tc>
        <w:tc>
          <w:tcPr>
            <w:tcW w:w="4321" w:type="dxa"/>
            <w:tcBorders>
              <w:top w:val="nil"/>
              <w:left w:val="single" w:sz="4" w:space="0" w:color="000000"/>
              <w:bottom w:val="nil"/>
              <w:right w:val="single" w:sz="4" w:space="0" w:color="000000"/>
            </w:tcBorders>
          </w:tcPr>
          <w:p w:rsidR="00E90A54" w:rsidRPr="00E90A54" w:rsidRDefault="00E90A54" w:rsidP="00E90A54">
            <w:pPr>
              <w:spacing w:line="223" w:lineRule="exact"/>
              <w:ind w:left="109"/>
              <w:rPr>
                <w:rFonts w:ascii="Times New Roman" w:eastAsia="Times New Roman" w:hAnsi="Times New Roman" w:cs="Times New Roman"/>
              </w:rPr>
            </w:pPr>
            <w:r w:rsidRPr="00E90A54">
              <w:rPr>
                <w:rFonts w:ascii="Times New Roman" w:eastAsia="Times New Roman" w:hAnsi="Times New Roman" w:cs="Times New Roman"/>
              </w:rPr>
              <w:t>жидкости,</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газы,</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их</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свойства.</w:t>
            </w:r>
          </w:p>
        </w:tc>
        <w:tc>
          <w:tcPr>
            <w:tcW w:w="6030" w:type="dxa"/>
            <w:tcBorders>
              <w:top w:val="nil"/>
              <w:left w:val="single" w:sz="4" w:space="0" w:color="000000"/>
              <w:bottom w:val="nil"/>
              <w:right w:val="single" w:sz="4" w:space="0" w:color="000000"/>
            </w:tcBorders>
          </w:tcPr>
          <w:p w:rsidR="00E90A54" w:rsidRPr="00E90A54" w:rsidRDefault="00E90A54" w:rsidP="00E90A54">
            <w:pPr>
              <w:spacing w:line="223" w:lineRule="exact"/>
              <w:ind w:left="108"/>
              <w:rPr>
                <w:rFonts w:ascii="Times New Roman" w:eastAsia="Times New Roman" w:hAnsi="Times New Roman" w:cs="Times New Roman"/>
              </w:rPr>
            </w:pPr>
            <w:r w:rsidRPr="00E90A54">
              <w:rPr>
                <w:rFonts w:ascii="Times New Roman" w:eastAsia="Times New Roman" w:hAnsi="Times New Roman" w:cs="Times New Roman"/>
              </w:rPr>
              <w:t>др.</w:t>
            </w:r>
          </w:p>
        </w:tc>
        <w:tc>
          <w:tcPr>
            <w:tcW w:w="2835" w:type="dxa"/>
            <w:vMerge/>
            <w:tcBorders>
              <w:top w:val="nil"/>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rPr>
            </w:pPr>
          </w:p>
        </w:tc>
        <w:tc>
          <w:tcPr>
            <w:tcW w:w="2269" w:type="dxa"/>
            <w:tcBorders>
              <w:top w:val="nil"/>
              <w:bottom w:val="nil"/>
              <w:right w:val="single" w:sz="4" w:space="0" w:color="000000"/>
            </w:tcBorders>
          </w:tcPr>
          <w:p w:rsidR="00E90A54" w:rsidRPr="00E90A54" w:rsidRDefault="00E90A54" w:rsidP="00E90A54">
            <w:pPr>
              <w:rPr>
                <w:rFonts w:ascii="Times New Roman" w:eastAsia="Times New Roman" w:hAnsi="Times New Roman" w:cs="Times New Roman"/>
                <w:sz w:val="16"/>
              </w:rPr>
            </w:pPr>
          </w:p>
        </w:tc>
        <w:tc>
          <w:tcPr>
            <w:tcW w:w="4321" w:type="dxa"/>
            <w:tcBorders>
              <w:top w:val="nil"/>
              <w:left w:val="single" w:sz="4" w:space="0" w:color="000000"/>
              <w:bottom w:val="nil"/>
              <w:right w:val="single" w:sz="4" w:space="0" w:color="000000"/>
            </w:tcBorders>
          </w:tcPr>
          <w:p w:rsidR="00E90A54" w:rsidRPr="00E90A54" w:rsidRDefault="00E90A54" w:rsidP="00E90A54">
            <w:pPr>
              <w:tabs>
                <w:tab w:val="left" w:pos="1599"/>
                <w:tab w:val="left" w:pos="2348"/>
                <w:tab w:val="left" w:pos="3427"/>
              </w:tabs>
              <w:spacing w:line="223"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Воздух-смесь</w:t>
            </w:r>
            <w:r w:rsidRPr="00E90A54">
              <w:rPr>
                <w:rFonts w:ascii="Times New Roman" w:eastAsia="Times New Roman" w:hAnsi="Times New Roman" w:cs="Times New Roman"/>
                <w:lang w:val="ru-RU"/>
              </w:rPr>
              <w:tab/>
              <w:t>газов.</w:t>
            </w:r>
            <w:r w:rsidRPr="00E90A54">
              <w:rPr>
                <w:rFonts w:ascii="Times New Roman" w:eastAsia="Times New Roman" w:hAnsi="Times New Roman" w:cs="Times New Roman"/>
                <w:lang w:val="ru-RU"/>
              </w:rPr>
              <w:tab/>
              <w:t>Свойства</w:t>
            </w:r>
            <w:r w:rsidRPr="00E90A54">
              <w:rPr>
                <w:rFonts w:ascii="Times New Roman" w:eastAsia="Times New Roman" w:hAnsi="Times New Roman" w:cs="Times New Roman"/>
                <w:lang w:val="ru-RU"/>
              </w:rPr>
              <w:tab/>
              <w:t>воздуха.</w:t>
            </w:r>
          </w:p>
        </w:tc>
        <w:tc>
          <w:tcPr>
            <w:tcW w:w="6030" w:type="dxa"/>
            <w:tcBorders>
              <w:top w:val="nil"/>
              <w:left w:val="single" w:sz="4" w:space="0" w:color="000000"/>
              <w:bottom w:val="nil"/>
              <w:right w:val="single" w:sz="4" w:space="0" w:color="000000"/>
            </w:tcBorders>
          </w:tcPr>
          <w:p w:rsidR="00E90A54" w:rsidRPr="00E90A54" w:rsidRDefault="00E90A54" w:rsidP="00E90A54">
            <w:pPr>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Упражнения:</w:t>
            </w:r>
            <w:r w:rsidRPr="00E90A54">
              <w:rPr>
                <w:rFonts w:ascii="Times New Roman" w:eastAsia="Times New Roman" w:hAnsi="Times New Roman" w:cs="Times New Roman"/>
                <w:spacing w:val="76"/>
                <w:lang w:val="ru-RU"/>
              </w:rPr>
              <w:t xml:space="preserve"> </w:t>
            </w:r>
            <w:r w:rsidRPr="00E90A54">
              <w:rPr>
                <w:rFonts w:ascii="Times New Roman" w:eastAsia="Times New Roman" w:hAnsi="Times New Roman" w:cs="Times New Roman"/>
                <w:lang w:val="ru-RU"/>
              </w:rPr>
              <w:t xml:space="preserve">классификация  </w:t>
            </w:r>
            <w:r w:rsidRPr="00E90A54">
              <w:rPr>
                <w:rFonts w:ascii="Times New Roman" w:eastAsia="Times New Roman" w:hAnsi="Times New Roman" w:cs="Times New Roman"/>
                <w:spacing w:val="18"/>
                <w:lang w:val="ru-RU"/>
              </w:rPr>
              <w:t xml:space="preserve"> </w:t>
            </w:r>
            <w:r w:rsidRPr="00E90A54">
              <w:rPr>
                <w:rFonts w:ascii="Times New Roman" w:eastAsia="Times New Roman" w:hAnsi="Times New Roman" w:cs="Times New Roman"/>
                <w:lang w:val="ru-RU"/>
              </w:rPr>
              <w:t xml:space="preserve">тел  </w:t>
            </w:r>
            <w:r w:rsidRPr="00E90A54">
              <w:rPr>
                <w:rFonts w:ascii="Times New Roman" w:eastAsia="Times New Roman" w:hAnsi="Times New Roman" w:cs="Times New Roman"/>
                <w:spacing w:val="20"/>
                <w:lang w:val="ru-RU"/>
              </w:rPr>
              <w:t xml:space="preserve"> </w:t>
            </w:r>
            <w:r w:rsidRPr="00E90A54">
              <w:rPr>
                <w:rFonts w:ascii="Times New Roman" w:eastAsia="Times New Roman" w:hAnsi="Times New Roman" w:cs="Times New Roman"/>
                <w:lang w:val="ru-RU"/>
              </w:rPr>
              <w:t xml:space="preserve">и  </w:t>
            </w:r>
            <w:r w:rsidRPr="00E90A54">
              <w:rPr>
                <w:rFonts w:ascii="Times New Roman" w:eastAsia="Times New Roman" w:hAnsi="Times New Roman" w:cs="Times New Roman"/>
                <w:spacing w:val="19"/>
                <w:lang w:val="ru-RU"/>
              </w:rPr>
              <w:t xml:space="preserve"> </w:t>
            </w:r>
            <w:r w:rsidRPr="00E90A54">
              <w:rPr>
                <w:rFonts w:ascii="Times New Roman" w:eastAsia="Times New Roman" w:hAnsi="Times New Roman" w:cs="Times New Roman"/>
                <w:lang w:val="ru-RU"/>
              </w:rPr>
              <w:t xml:space="preserve">веществ,  </w:t>
            </w:r>
            <w:r w:rsidRPr="00E90A54">
              <w:rPr>
                <w:rFonts w:ascii="Times New Roman" w:eastAsia="Times New Roman" w:hAnsi="Times New Roman" w:cs="Times New Roman"/>
                <w:spacing w:val="16"/>
                <w:lang w:val="ru-RU"/>
              </w:rPr>
              <w:t xml:space="preserve"> </w:t>
            </w:r>
            <w:r w:rsidRPr="00E90A54">
              <w:rPr>
                <w:rFonts w:ascii="Times New Roman" w:eastAsia="Times New Roman" w:hAnsi="Times New Roman" w:cs="Times New Roman"/>
                <w:lang w:val="ru-RU"/>
              </w:rPr>
              <w:t>сравнение</w:t>
            </w:r>
          </w:p>
        </w:tc>
        <w:tc>
          <w:tcPr>
            <w:tcW w:w="2835" w:type="dxa"/>
            <w:vMerge/>
            <w:tcBorders>
              <w:top w:val="nil"/>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2"/>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right w:val="single" w:sz="4" w:space="0" w:color="000000"/>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left w:val="single" w:sz="4" w:space="0" w:color="000000"/>
              <w:bottom w:val="nil"/>
              <w:right w:val="single" w:sz="4" w:space="0" w:color="000000"/>
            </w:tcBorders>
          </w:tcPr>
          <w:p w:rsidR="00E90A54" w:rsidRPr="00E90A54" w:rsidRDefault="00E90A54" w:rsidP="00E90A54">
            <w:pPr>
              <w:spacing w:line="222"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Значение</w:t>
            </w:r>
            <w:r w:rsidRPr="00E90A54">
              <w:rPr>
                <w:rFonts w:ascii="Times New Roman" w:eastAsia="Times New Roman" w:hAnsi="Times New Roman" w:cs="Times New Roman"/>
                <w:spacing w:val="12"/>
                <w:lang w:val="ru-RU"/>
              </w:rPr>
              <w:t xml:space="preserve"> </w:t>
            </w:r>
            <w:r w:rsidRPr="00E90A54">
              <w:rPr>
                <w:rFonts w:ascii="Times New Roman" w:eastAsia="Times New Roman" w:hAnsi="Times New Roman" w:cs="Times New Roman"/>
                <w:lang w:val="ru-RU"/>
              </w:rPr>
              <w:t>для</w:t>
            </w:r>
            <w:r w:rsidRPr="00E90A54">
              <w:rPr>
                <w:rFonts w:ascii="Times New Roman" w:eastAsia="Times New Roman" w:hAnsi="Times New Roman" w:cs="Times New Roman"/>
                <w:spacing w:val="9"/>
                <w:lang w:val="ru-RU"/>
              </w:rPr>
              <w:t xml:space="preserve"> </w:t>
            </w:r>
            <w:r w:rsidRPr="00E90A54">
              <w:rPr>
                <w:rFonts w:ascii="Times New Roman" w:eastAsia="Times New Roman" w:hAnsi="Times New Roman" w:cs="Times New Roman"/>
                <w:lang w:val="ru-RU"/>
              </w:rPr>
              <w:t>жизни.</w:t>
            </w:r>
            <w:r w:rsidRPr="00E90A54">
              <w:rPr>
                <w:rFonts w:ascii="Times New Roman" w:eastAsia="Times New Roman" w:hAnsi="Times New Roman" w:cs="Times New Roman"/>
                <w:spacing w:val="13"/>
                <w:lang w:val="ru-RU"/>
              </w:rPr>
              <w:t xml:space="preserve"> </w:t>
            </w:r>
            <w:r w:rsidRPr="00E90A54">
              <w:rPr>
                <w:rFonts w:ascii="Times New Roman" w:eastAsia="Times New Roman" w:hAnsi="Times New Roman" w:cs="Times New Roman"/>
                <w:lang w:val="ru-RU"/>
              </w:rPr>
              <w:t>Вода.</w:t>
            </w:r>
            <w:r w:rsidRPr="00E90A54">
              <w:rPr>
                <w:rFonts w:ascii="Times New Roman" w:eastAsia="Times New Roman" w:hAnsi="Times New Roman" w:cs="Times New Roman"/>
                <w:spacing w:val="12"/>
                <w:lang w:val="ru-RU"/>
              </w:rPr>
              <w:t xml:space="preserve"> </w:t>
            </w:r>
            <w:r w:rsidRPr="00E90A54">
              <w:rPr>
                <w:rFonts w:ascii="Times New Roman" w:eastAsia="Times New Roman" w:hAnsi="Times New Roman" w:cs="Times New Roman"/>
                <w:lang w:val="ru-RU"/>
              </w:rPr>
              <w:t>Свойства</w:t>
            </w:r>
            <w:r w:rsidRPr="00E90A54">
              <w:rPr>
                <w:rFonts w:ascii="Times New Roman" w:eastAsia="Times New Roman" w:hAnsi="Times New Roman" w:cs="Times New Roman"/>
                <w:spacing w:val="13"/>
                <w:lang w:val="ru-RU"/>
              </w:rPr>
              <w:t xml:space="preserve"> </w:t>
            </w:r>
            <w:r w:rsidRPr="00E90A54">
              <w:rPr>
                <w:rFonts w:ascii="Times New Roman" w:eastAsia="Times New Roman" w:hAnsi="Times New Roman" w:cs="Times New Roman"/>
                <w:lang w:val="ru-RU"/>
              </w:rPr>
              <w:t>воды.</w:t>
            </w:r>
          </w:p>
        </w:tc>
        <w:tc>
          <w:tcPr>
            <w:tcW w:w="6030" w:type="dxa"/>
            <w:tcBorders>
              <w:top w:val="nil"/>
              <w:left w:val="single" w:sz="4" w:space="0" w:color="000000"/>
              <w:bottom w:val="nil"/>
              <w:right w:val="single" w:sz="4" w:space="0" w:color="000000"/>
            </w:tcBorders>
          </w:tcPr>
          <w:p w:rsidR="00E90A54" w:rsidRPr="00E90A54" w:rsidRDefault="00E90A54" w:rsidP="00E90A54">
            <w:pPr>
              <w:spacing w:line="222"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естественных</w:t>
            </w:r>
            <w:r w:rsidRPr="00E90A54">
              <w:rPr>
                <w:rFonts w:ascii="Times New Roman" w:eastAsia="Times New Roman" w:hAnsi="Times New Roman" w:cs="Times New Roman"/>
                <w:spacing w:val="16"/>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6"/>
                <w:lang w:val="ru-RU"/>
              </w:rPr>
              <w:t xml:space="preserve"> </w:t>
            </w:r>
            <w:r w:rsidRPr="00E90A54">
              <w:rPr>
                <w:rFonts w:ascii="Times New Roman" w:eastAsia="Times New Roman" w:hAnsi="Times New Roman" w:cs="Times New Roman"/>
                <w:lang w:val="ru-RU"/>
              </w:rPr>
              <w:t>искусственных</w:t>
            </w:r>
            <w:r w:rsidRPr="00E90A54">
              <w:rPr>
                <w:rFonts w:ascii="Times New Roman" w:eastAsia="Times New Roman" w:hAnsi="Times New Roman" w:cs="Times New Roman"/>
                <w:spacing w:val="16"/>
                <w:lang w:val="ru-RU"/>
              </w:rPr>
              <w:t xml:space="preserve"> </w:t>
            </w:r>
            <w:r w:rsidRPr="00E90A54">
              <w:rPr>
                <w:rFonts w:ascii="Times New Roman" w:eastAsia="Times New Roman" w:hAnsi="Times New Roman" w:cs="Times New Roman"/>
                <w:lang w:val="ru-RU"/>
              </w:rPr>
              <w:t>тел;</w:t>
            </w:r>
            <w:r w:rsidRPr="00E90A54">
              <w:rPr>
                <w:rFonts w:ascii="Times New Roman" w:eastAsia="Times New Roman" w:hAnsi="Times New Roman" w:cs="Times New Roman"/>
                <w:spacing w:val="18"/>
                <w:lang w:val="ru-RU"/>
              </w:rPr>
              <w:t xml:space="preserve"> </w:t>
            </w:r>
            <w:r w:rsidRPr="00E90A54">
              <w:rPr>
                <w:rFonts w:ascii="Times New Roman" w:eastAsia="Times New Roman" w:hAnsi="Times New Roman" w:cs="Times New Roman"/>
                <w:lang w:val="ru-RU"/>
              </w:rPr>
              <w:t>классификация</w:t>
            </w:r>
            <w:r w:rsidRPr="00E90A54">
              <w:rPr>
                <w:rFonts w:ascii="Times New Roman" w:eastAsia="Times New Roman" w:hAnsi="Times New Roman" w:cs="Times New Roman"/>
                <w:spacing w:val="16"/>
                <w:lang w:val="ru-RU"/>
              </w:rPr>
              <w:t xml:space="preserve"> </w:t>
            </w:r>
            <w:r w:rsidRPr="00E90A54">
              <w:rPr>
                <w:rFonts w:ascii="Times New Roman" w:eastAsia="Times New Roman" w:hAnsi="Times New Roman" w:cs="Times New Roman"/>
                <w:lang w:val="ru-RU"/>
              </w:rPr>
              <w:t>твёрдых,</w:t>
            </w:r>
          </w:p>
        </w:tc>
        <w:tc>
          <w:tcPr>
            <w:tcW w:w="2835" w:type="dxa"/>
            <w:vMerge/>
            <w:tcBorders>
              <w:top w:val="nil"/>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right w:val="single" w:sz="4" w:space="0" w:color="000000"/>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left w:val="single" w:sz="4" w:space="0" w:color="000000"/>
              <w:bottom w:val="nil"/>
              <w:right w:val="single" w:sz="4" w:space="0" w:color="000000"/>
            </w:tcBorders>
          </w:tcPr>
          <w:p w:rsidR="00E90A54" w:rsidRPr="00E90A54" w:rsidRDefault="00E90A54" w:rsidP="00E90A54">
            <w:pPr>
              <w:spacing w:line="223"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Состояния</w:t>
            </w:r>
            <w:r w:rsidRPr="00E90A54">
              <w:rPr>
                <w:rFonts w:ascii="Times New Roman" w:eastAsia="Times New Roman" w:hAnsi="Times New Roman" w:cs="Times New Roman"/>
                <w:spacing w:val="60"/>
                <w:lang w:val="ru-RU"/>
              </w:rPr>
              <w:t xml:space="preserve"> </w:t>
            </w:r>
            <w:r w:rsidRPr="00E90A54">
              <w:rPr>
                <w:rFonts w:ascii="Times New Roman" w:eastAsia="Times New Roman" w:hAnsi="Times New Roman" w:cs="Times New Roman"/>
                <w:lang w:val="ru-RU"/>
              </w:rPr>
              <w:t xml:space="preserve">воды,  </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 xml:space="preserve">её  </w:t>
            </w:r>
            <w:r w:rsidRPr="00E90A54">
              <w:rPr>
                <w:rFonts w:ascii="Times New Roman" w:eastAsia="Times New Roman" w:hAnsi="Times New Roman" w:cs="Times New Roman"/>
                <w:spacing w:val="5"/>
                <w:lang w:val="ru-RU"/>
              </w:rPr>
              <w:t xml:space="preserve"> </w:t>
            </w:r>
            <w:r w:rsidRPr="00E90A54">
              <w:rPr>
                <w:rFonts w:ascii="Times New Roman" w:eastAsia="Times New Roman" w:hAnsi="Times New Roman" w:cs="Times New Roman"/>
                <w:lang w:val="ru-RU"/>
              </w:rPr>
              <w:t xml:space="preserve">распространение  </w:t>
            </w:r>
            <w:r w:rsidRPr="00E90A54">
              <w:rPr>
                <w:rFonts w:ascii="Times New Roman" w:eastAsia="Times New Roman" w:hAnsi="Times New Roman" w:cs="Times New Roman"/>
                <w:spacing w:val="5"/>
                <w:lang w:val="ru-RU"/>
              </w:rPr>
              <w:t xml:space="preserve"> </w:t>
            </w:r>
            <w:r w:rsidRPr="00E90A54">
              <w:rPr>
                <w:rFonts w:ascii="Times New Roman" w:eastAsia="Times New Roman" w:hAnsi="Times New Roman" w:cs="Times New Roman"/>
                <w:lang w:val="ru-RU"/>
              </w:rPr>
              <w:t>в</w:t>
            </w:r>
          </w:p>
        </w:tc>
        <w:tc>
          <w:tcPr>
            <w:tcW w:w="6030" w:type="dxa"/>
            <w:tcBorders>
              <w:top w:val="nil"/>
              <w:left w:val="single" w:sz="4" w:space="0" w:color="000000"/>
              <w:bottom w:val="nil"/>
              <w:right w:val="single" w:sz="4" w:space="0" w:color="000000"/>
            </w:tcBorders>
          </w:tcPr>
          <w:p w:rsidR="00E90A54" w:rsidRPr="00E90A54" w:rsidRDefault="00E90A54" w:rsidP="00E90A54">
            <w:pPr>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жидких</w:t>
            </w:r>
            <w:r w:rsidRPr="00E90A54">
              <w:rPr>
                <w:rFonts w:ascii="Times New Roman" w:eastAsia="Times New Roman" w:hAnsi="Times New Roman" w:cs="Times New Roman"/>
                <w:spacing w:val="33"/>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86"/>
                <w:lang w:val="ru-RU"/>
              </w:rPr>
              <w:t xml:space="preserve"> </w:t>
            </w:r>
            <w:r w:rsidRPr="00E90A54">
              <w:rPr>
                <w:rFonts w:ascii="Times New Roman" w:eastAsia="Times New Roman" w:hAnsi="Times New Roman" w:cs="Times New Roman"/>
                <w:lang w:val="ru-RU"/>
              </w:rPr>
              <w:t>газообразных</w:t>
            </w:r>
            <w:r w:rsidRPr="00E90A54">
              <w:rPr>
                <w:rFonts w:ascii="Times New Roman" w:eastAsia="Times New Roman" w:hAnsi="Times New Roman" w:cs="Times New Roman"/>
                <w:spacing w:val="84"/>
                <w:lang w:val="ru-RU"/>
              </w:rPr>
              <w:t xml:space="preserve"> </w:t>
            </w:r>
            <w:r w:rsidRPr="00E90A54">
              <w:rPr>
                <w:rFonts w:ascii="Times New Roman" w:eastAsia="Times New Roman" w:hAnsi="Times New Roman" w:cs="Times New Roman"/>
                <w:lang w:val="ru-RU"/>
              </w:rPr>
              <w:t>веществ.</w:t>
            </w:r>
            <w:r w:rsidRPr="00E90A54">
              <w:rPr>
                <w:rFonts w:ascii="Times New Roman" w:eastAsia="Times New Roman" w:hAnsi="Times New Roman" w:cs="Times New Roman"/>
                <w:spacing w:val="87"/>
                <w:lang w:val="ru-RU"/>
              </w:rPr>
              <w:t xml:space="preserve"> </w:t>
            </w:r>
            <w:r w:rsidRPr="00E90A54">
              <w:rPr>
                <w:rFonts w:ascii="Times New Roman" w:eastAsia="Times New Roman" w:hAnsi="Times New Roman" w:cs="Times New Roman"/>
                <w:lang w:val="ru-RU"/>
              </w:rPr>
              <w:t>Демонстрация</w:t>
            </w:r>
            <w:r w:rsidRPr="00E90A54">
              <w:rPr>
                <w:rFonts w:ascii="Times New Roman" w:eastAsia="Times New Roman" w:hAnsi="Times New Roman" w:cs="Times New Roman"/>
                <w:spacing w:val="86"/>
                <w:lang w:val="ru-RU"/>
              </w:rPr>
              <w:t xml:space="preserve"> </w:t>
            </w:r>
            <w:r w:rsidRPr="00E90A54">
              <w:rPr>
                <w:rFonts w:ascii="Times New Roman" w:eastAsia="Times New Roman" w:hAnsi="Times New Roman" w:cs="Times New Roman"/>
                <w:lang w:val="ru-RU"/>
              </w:rPr>
              <w:t>учебных</w:t>
            </w:r>
          </w:p>
        </w:tc>
        <w:tc>
          <w:tcPr>
            <w:tcW w:w="2835" w:type="dxa"/>
            <w:vMerge/>
            <w:tcBorders>
              <w:top w:val="nil"/>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right w:val="single" w:sz="4" w:space="0" w:color="000000"/>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left w:val="single" w:sz="4" w:space="0" w:color="000000"/>
              <w:bottom w:val="nil"/>
              <w:right w:val="single" w:sz="4" w:space="0" w:color="000000"/>
            </w:tcBorders>
          </w:tcPr>
          <w:p w:rsidR="00E90A54" w:rsidRPr="00E90A54" w:rsidRDefault="00E90A54" w:rsidP="00E90A54">
            <w:pPr>
              <w:spacing w:line="223" w:lineRule="exact"/>
              <w:ind w:left="109"/>
              <w:rPr>
                <w:rFonts w:ascii="Times New Roman" w:eastAsia="Times New Roman" w:hAnsi="Times New Roman" w:cs="Times New Roman"/>
              </w:rPr>
            </w:pPr>
            <w:r w:rsidRPr="00E90A54">
              <w:rPr>
                <w:rFonts w:ascii="Times New Roman" w:eastAsia="Times New Roman" w:hAnsi="Times New Roman" w:cs="Times New Roman"/>
              </w:rPr>
              <w:t>природе,</w:t>
            </w:r>
            <w:r w:rsidRPr="00E90A54">
              <w:rPr>
                <w:rFonts w:ascii="Times New Roman" w:eastAsia="Times New Roman" w:hAnsi="Times New Roman" w:cs="Times New Roman"/>
                <w:spacing w:val="-3"/>
              </w:rPr>
              <w:t xml:space="preserve"> </w:t>
            </w:r>
            <w:r w:rsidRPr="00E90A54">
              <w:rPr>
                <w:rFonts w:ascii="Times New Roman" w:eastAsia="Times New Roman" w:hAnsi="Times New Roman" w:cs="Times New Roman"/>
              </w:rPr>
              <w:t>значение</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для</w:t>
            </w:r>
            <w:r w:rsidRPr="00E90A54">
              <w:rPr>
                <w:rFonts w:ascii="Times New Roman" w:eastAsia="Times New Roman" w:hAnsi="Times New Roman" w:cs="Times New Roman"/>
                <w:spacing w:val="-6"/>
              </w:rPr>
              <w:t xml:space="preserve"> </w:t>
            </w:r>
            <w:r w:rsidRPr="00E90A54">
              <w:rPr>
                <w:rFonts w:ascii="Times New Roman" w:eastAsia="Times New Roman" w:hAnsi="Times New Roman" w:cs="Times New Roman"/>
              </w:rPr>
              <w:t>жизни.</w:t>
            </w:r>
          </w:p>
        </w:tc>
        <w:tc>
          <w:tcPr>
            <w:tcW w:w="6030" w:type="dxa"/>
            <w:tcBorders>
              <w:top w:val="nil"/>
              <w:left w:val="single" w:sz="4" w:space="0" w:color="000000"/>
              <w:bottom w:val="nil"/>
              <w:right w:val="single" w:sz="4" w:space="0" w:color="000000"/>
            </w:tcBorders>
          </w:tcPr>
          <w:p w:rsidR="00E90A54" w:rsidRPr="00E90A54" w:rsidRDefault="00E90A54" w:rsidP="00E90A54">
            <w:pPr>
              <w:spacing w:line="223" w:lineRule="exact"/>
              <w:ind w:left="108"/>
              <w:rPr>
                <w:rFonts w:ascii="Times New Roman" w:eastAsia="Times New Roman" w:hAnsi="Times New Roman" w:cs="Times New Roman"/>
              </w:rPr>
            </w:pPr>
            <w:r w:rsidRPr="00E90A54">
              <w:rPr>
                <w:rFonts w:ascii="Times New Roman" w:eastAsia="Times New Roman" w:hAnsi="Times New Roman" w:cs="Times New Roman"/>
                <w:lang w:val="ru-RU"/>
              </w:rPr>
              <w:t>экспериментов:</w:t>
            </w:r>
            <w:r w:rsidRPr="00E90A54">
              <w:rPr>
                <w:rFonts w:ascii="Times New Roman" w:eastAsia="Times New Roman" w:hAnsi="Times New Roman" w:cs="Times New Roman"/>
                <w:spacing w:val="51"/>
                <w:lang w:val="ru-RU"/>
              </w:rPr>
              <w:t xml:space="preserve"> </w:t>
            </w:r>
            <w:r w:rsidRPr="00E90A54">
              <w:rPr>
                <w:rFonts w:ascii="Times New Roman" w:eastAsia="Times New Roman" w:hAnsi="Times New Roman" w:cs="Times New Roman"/>
                <w:lang w:val="ru-RU"/>
              </w:rPr>
              <w:t>состояния</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воды,</w:t>
            </w:r>
            <w:r w:rsidRPr="00E90A54">
              <w:rPr>
                <w:rFonts w:ascii="Times New Roman" w:eastAsia="Times New Roman" w:hAnsi="Times New Roman" w:cs="Times New Roman"/>
                <w:spacing w:val="54"/>
                <w:lang w:val="ru-RU"/>
              </w:rPr>
              <w:t xml:space="preserve"> </w:t>
            </w:r>
            <w:r w:rsidRPr="00E90A54">
              <w:rPr>
                <w:rFonts w:ascii="Times New Roman" w:eastAsia="Times New Roman" w:hAnsi="Times New Roman" w:cs="Times New Roman"/>
                <w:lang w:val="ru-RU"/>
              </w:rPr>
              <w:t>свойства</w:t>
            </w:r>
            <w:r w:rsidRPr="00E90A54">
              <w:rPr>
                <w:rFonts w:ascii="Times New Roman" w:eastAsia="Times New Roman" w:hAnsi="Times New Roman" w:cs="Times New Roman"/>
                <w:spacing w:val="51"/>
                <w:lang w:val="ru-RU"/>
              </w:rPr>
              <w:t xml:space="preserve"> </w:t>
            </w:r>
            <w:r w:rsidRPr="00E90A54">
              <w:rPr>
                <w:rFonts w:ascii="Times New Roman" w:eastAsia="Times New Roman" w:hAnsi="Times New Roman" w:cs="Times New Roman"/>
                <w:lang w:val="ru-RU"/>
              </w:rPr>
              <w:t>воздуха.</w:t>
            </w:r>
            <w:r w:rsidRPr="00E90A54">
              <w:rPr>
                <w:rFonts w:ascii="Times New Roman" w:eastAsia="Times New Roman" w:hAnsi="Times New Roman" w:cs="Times New Roman"/>
                <w:spacing w:val="54"/>
                <w:lang w:val="ru-RU"/>
              </w:rPr>
              <w:t xml:space="preserve"> </w:t>
            </w:r>
            <w:r w:rsidRPr="00E90A54">
              <w:rPr>
                <w:rFonts w:ascii="Times New Roman" w:eastAsia="Times New Roman" w:hAnsi="Times New Roman" w:cs="Times New Roman"/>
              </w:rPr>
              <w:t>Рассказ</w:t>
            </w:r>
          </w:p>
        </w:tc>
        <w:tc>
          <w:tcPr>
            <w:tcW w:w="2835" w:type="dxa"/>
            <w:vMerge/>
            <w:tcBorders>
              <w:top w:val="nil"/>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rPr>
            </w:pPr>
          </w:p>
        </w:tc>
        <w:tc>
          <w:tcPr>
            <w:tcW w:w="2269" w:type="dxa"/>
            <w:tcBorders>
              <w:top w:val="nil"/>
              <w:bottom w:val="nil"/>
              <w:right w:val="single" w:sz="4" w:space="0" w:color="000000"/>
            </w:tcBorders>
          </w:tcPr>
          <w:p w:rsidR="00E90A54" w:rsidRPr="00E90A54" w:rsidRDefault="00E90A54" w:rsidP="00E90A54">
            <w:pPr>
              <w:rPr>
                <w:rFonts w:ascii="Times New Roman" w:eastAsia="Times New Roman" w:hAnsi="Times New Roman" w:cs="Times New Roman"/>
                <w:sz w:val="16"/>
              </w:rPr>
            </w:pPr>
          </w:p>
        </w:tc>
        <w:tc>
          <w:tcPr>
            <w:tcW w:w="4321" w:type="dxa"/>
            <w:tcBorders>
              <w:top w:val="nil"/>
              <w:left w:val="single" w:sz="4" w:space="0" w:color="000000"/>
              <w:bottom w:val="nil"/>
              <w:right w:val="single" w:sz="4" w:space="0" w:color="000000"/>
            </w:tcBorders>
          </w:tcPr>
          <w:p w:rsidR="00E90A54" w:rsidRPr="00E90A54" w:rsidRDefault="00E90A54" w:rsidP="00E90A54">
            <w:pPr>
              <w:tabs>
                <w:tab w:val="left" w:pos="1435"/>
                <w:tab w:val="left" w:pos="2136"/>
                <w:tab w:val="left" w:pos="2462"/>
                <w:tab w:val="left" w:pos="3520"/>
              </w:tabs>
              <w:spacing w:line="223"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Круговорот</w:t>
            </w:r>
            <w:r w:rsidRPr="00E90A54">
              <w:rPr>
                <w:rFonts w:ascii="Times New Roman" w:eastAsia="Times New Roman" w:hAnsi="Times New Roman" w:cs="Times New Roman"/>
                <w:lang w:val="ru-RU"/>
              </w:rPr>
              <w:tab/>
              <w:t>воды</w:t>
            </w:r>
            <w:r w:rsidRPr="00E90A54">
              <w:rPr>
                <w:rFonts w:ascii="Times New Roman" w:eastAsia="Times New Roman" w:hAnsi="Times New Roman" w:cs="Times New Roman"/>
                <w:lang w:val="ru-RU"/>
              </w:rPr>
              <w:tab/>
              <w:t>в</w:t>
            </w:r>
            <w:r w:rsidRPr="00E90A54">
              <w:rPr>
                <w:rFonts w:ascii="Times New Roman" w:eastAsia="Times New Roman" w:hAnsi="Times New Roman" w:cs="Times New Roman"/>
                <w:lang w:val="ru-RU"/>
              </w:rPr>
              <w:tab/>
              <w:t>природе.</w:t>
            </w:r>
            <w:r w:rsidRPr="00E90A54">
              <w:rPr>
                <w:rFonts w:ascii="Times New Roman" w:eastAsia="Times New Roman" w:hAnsi="Times New Roman" w:cs="Times New Roman"/>
                <w:lang w:val="ru-RU"/>
              </w:rPr>
              <w:tab/>
              <w:t>Охрана</w:t>
            </w:r>
          </w:p>
        </w:tc>
        <w:tc>
          <w:tcPr>
            <w:tcW w:w="6030" w:type="dxa"/>
            <w:tcBorders>
              <w:top w:val="nil"/>
              <w:left w:val="single" w:sz="4" w:space="0" w:color="000000"/>
              <w:bottom w:val="nil"/>
              <w:right w:val="single" w:sz="4" w:space="0" w:color="000000"/>
            </w:tcBorders>
          </w:tcPr>
          <w:p w:rsidR="00E90A54" w:rsidRPr="00E90A54" w:rsidRDefault="00E90A54" w:rsidP="00E90A54">
            <w:pPr>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учителя,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анализ</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схемы</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круговорота воды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природе.</w:t>
            </w:r>
          </w:p>
        </w:tc>
        <w:tc>
          <w:tcPr>
            <w:tcW w:w="2835" w:type="dxa"/>
            <w:vMerge/>
            <w:tcBorders>
              <w:top w:val="nil"/>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right w:val="single" w:sz="4" w:space="0" w:color="000000"/>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left w:val="single" w:sz="4" w:space="0" w:color="000000"/>
              <w:bottom w:val="nil"/>
              <w:right w:val="single" w:sz="4" w:space="0" w:color="000000"/>
            </w:tcBorders>
          </w:tcPr>
          <w:p w:rsidR="00E90A54" w:rsidRPr="00E90A54" w:rsidRDefault="00E90A54" w:rsidP="00E90A54">
            <w:pPr>
              <w:tabs>
                <w:tab w:val="left" w:pos="1210"/>
                <w:tab w:val="left" w:pos="2052"/>
                <w:tab w:val="left" w:pos="3077"/>
                <w:tab w:val="left" w:pos="4096"/>
              </w:tabs>
              <w:spacing w:line="223"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воздуха,</w:t>
            </w:r>
            <w:r w:rsidRPr="00E90A54">
              <w:rPr>
                <w:rFonts w:ascii="Times New Roman" w:eastAsia="Times New Roman" w:hAnsi="Times New Roman" w:cs="Times New Roman"/>
                <w:lang w:val="ru-RU"/>
              </w:rPr>
              <w:tab/>
              <w:t>воды.</w:t>
            </w:r>
            <w:r w:rsidRPr="00E90A54">
              <w:rPr>
                <w:rFonts w:ascii="Times New Roman" w:eastAsia="Times New Roman" w:hAnsi="Times New Roman" w:cs="Times New Roman"/>
                <w:lang w:val="ru-RU"/>
              </w:rPr>
              <w:tab/>
              <w:t>Горные</w:t>
            </w:r>
            <w:r w:rsidRPr="00E90A54">
              <w:rPr>
                <w:rFonts w:ascii="Times New Roman" w:eastAsia="Times New Roman" w:hAnsi="Times New Roman" w:cs="Times New Roman"/>
                <w:lang w:val="ru-RU"/>
              </w:rPr>
              <w:tab/>
              <w:t>породы</w:t>
            </w:r>
            <w:r w:rsidRPr="00E90A54">
              <w:rPr>
                <w:rFonts w:ascii="Times New Roman" w:eastAsia="Times New Roman" w:hAnsi="Times New Roman" w:cs="Times New Roman"/>
                <w:lang w:val="ru-RU"/>
              </w:rPr>
              <w:tab/>
              <w:t>и</w:t>
            </w:r>
          </w:p>
        </w:tc>
        <w:tc>
          <w:tcPr>
            <w:tcW w:w="6030" w:type="dxa"/>
            <w:tcBorders>
              <w:top w:val="nil"/>
              <w:left w:val="single" w:sz="4" w:space="0" w:color="000000"/>
              <w:bottom w:val="nil"/>
              <w:right w:val="single" w:sz="4" w:space="0" w:color="000000"/>
            </w:tcBorders>
          </w:tcPr>
          <w:p w:rsidR="00E90A54" w:rsidRPr="00E90A54" w:rsidRDefault="00E90A54" w:rsidP="00E90A54">
            <w:pPr>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Практические</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работы:</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горные</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породы</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минералы-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название,</w:t>
            </w:r>
          </w:p>
        </w:tc>
        <w:tc>
          <w:tcPr>
            <w:tcW w:w="2835" w:type="dxa"/>
            <w:vMerge/>
            <w:tcBorders>
              <w:top w:val="nil"/>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right w:val="single" w:sz="4" w:space="0" w:color="000000"/>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left w:val="single" w:sz="4" w:space="0" w:color="000000"/>
              <w:bottom w:val="nil"/>
              <w:right w:val="single" w:sz="4" w:space="0" w:color="000000"/>
            </w:tcBorders>
          </w:tcPr>
          <w:p w:rsidR="00E90A54" w:rsidRPr="00E90A54" w:rsidRDefault="00E90A54" w:rsidP="00E90A54">
            <w:pPr>
              <w:tabs>
                <w:tab w:val="left" w:pos="1361"/>
                <w:tab w:val="left" w:pos="2542"/>
                <w:tab w:val="left" w:pos="3985"/>
              </w:tabs>
              <w:spacing w:line="223" w:lineRule="exact"/>
              <w:ind w:left="109"/>
              <w:rPr>
                <w:rFonts w:ascii="Times New Roman" w:eastAsia="Times New Roman" w:hAnsi="Times New Roman" w:cs="Times New Roman"/>
              </w:rPr>
            </w:pPr>
            <w:r w:rsidRPr="00E90A54">
              <w:rPr>
                <w:rFonts w:ascii="Times New Roman" w:eastAsia="Times New Roman" w:hAnsi="Times New Roman" w:cs="Times New Roman"/>
              </w:rPr>
              <w:t>минералы.</w:t>
            </w:r>
            <w:r w:rsidRPr="00E90A54">
              <w:rPr>
                <w:rFonts w:ascii="Times New Roman" w:eastAsia="Times New Roman" w:hAnsi="Times New Roman" w:cs="Times New Roman"/>
              </w:rPr>
              <w:tab/>
              <w:t>Полезные</w:t>
            </w:r>
            <w:r w:rsidRPr="00E90A54">
              <w:rPr>
                <w:rFonts w:ascii="Times New Roman" w:eastAsia="Times New Roman" w:hAnsi="Times New Roman" w:cs="Times New Roman"/>
              </w:rPr>
              <w:tab/>
              <w:t>ископаемые,</w:t>
            </w:r>
            <w:r w:rsidRPr="00E90A54">
              <w:rPr>
                <w:rFonts w:ascii="Times New Roman" w:eastAsia="Times New Roman" w:hAnsi="Times New Roman" w:cs="Times New Roman"/>
              </w:rPr>
              <w:tab/>
              <w:t>их</w:t>
            </w:r>
          </w:p>
        </w:tc>
        <w:tc>
          <w:tcPr>
            <w:tcW w:w="6030" w:type="dxa"/>
            <w:tcBorders>
              <w:top w:val="nil"/>
              <w:left w:val="single" w:sz="4" w:space="0" w:color="000000"/>
              <w:bottom w:val="nil"/>
              <w:right w:val="single" w:sz="4" w:space="0" w:color="000000"/>
            </w:tcBorders>
          </w:tcPr>
          <w:p w:rsidR="00E90A54" w:rsidRPr="00E90A54" w:rsidRDefault="00E90A54" w:rsidP="00E90A54">
            <w:pPr>
              <w:spacing w:line="223" w:lineRule="exact"/>
              <w:ind w:left="108"/>
              <w:rPr>
                <w:rFonts w:ascii="Times New Roman" w:eastAsia="Times New Roman" w:hAnsi="Times New Roman" w:cs="Times New Roman"/>
              </w:rPr>
            </w:pPr>
            <w:r w:rsidRPr="00E90A54">
              <w:rPr>
                <w:rFonts w:ascii="Times New Roman" w:eastAsia="Times New Roman" w:hAnsi="Times New Roman" w:cs="Times New Roman"/>
              </w:rPr>
              <w:t>сравнение,</w:t>
            </w:r>
            <w:r w:rsidRPr="00E90A54">
              <w:rPr>
                <w:rFonts w:ascii="Times New Roman" w:eastAsia="Times New Roman" w:hAnsi="Times New Roman" w:cs="Times New Roman"/>
                <w:spacing w:val="-3"/>
              </w:rPr>
              <w:t xml:space="preserve"> </w:t>
            </w:r>
            <w:r w:rsidRPr="00E90A54">
              <w:rPr>
                <w:rFonts w:ascii="Times New Roman" w:eastAsia="Times New Roman" w:hAnsi="Times New Roman" w:cs="Times New Roman"/>
              </w:rPr>
              <w:t>описание.</w:t>
            </w:r>
          </w:p>
        </w:tc>
        <w:tc>
          <w:tcPr>
            <w:tcW w:w="2835" w:type="dxa"/>
            <w:vMerge/>
            <w:tcBorders>
              <w:top w:val="nil"/>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rPr>
            </w:pPr>
          </w:p>
        </w:tc>
        <w:tc>
          <w:tcPr>
            <w:tcW w:w="2269" w:type="dxa"/>
            <w:tcBorders>
              <w:top w:val="nil"/>
              <w:bottom w:val="nil"/>
              <w:right w:val="single" w:sz="4" w:space="0" w:color="000000"/>
            </w:tcBorders>
          </w:tcPr>
          <w:p w:rsidR="00E90A54" w:rsidRPr="00E90A54" w:rsidRDefault="00E90A54" w:rsidP="00E90A54">
            <w:pPr>
              <w:rPr>
                <w:rFonts w:ascii="Times New Roman" w:eastAsia="Times New Roman" w:hAnsi="Times New Roman" w:cs="Times New Roman"/>
                <w:sz w:val="16"/>
              </w:rPr>
            </w:pPr>
          </w:p>
        </w:tc>
        <w:tc>
          <w:tcPr>
            <w:tcW w:w="4321" w:type="dxa"/>
            <w:tcBorders>
              <w:top w:val="nil"/>
              <w:left w:val="single" w:sz="4" w:space="0" w:color="000000"/>
              <w:bottom w:val="nil"/>
              <w:right w:val="single" w:sz="4" w:space="0" w:color="000000"/>
            </w:tcBorders>
          </w:tcPr>
          <w:p w:rsidR="00E90A54" w:rsidRPr="00E90A54" w:rsidRDefault="00E90A54" w:rsidP="00E90A54">
            <w:pPr>
              <w:spacing w:line="223"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значение</w:t>
            </w:r>
            <w:r w:rsidRPr="00E90A54">
              <w:rPr>
                <w:rFonts w:ascii="Times New Roman" w:eastAsia="Times New Roman" w:hAnsi="Times New Roman" w:cs="Times New Roman"/>
                <w:spacing w:val="48"/>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47"/>
                <w:lang w:val="ru-RU"/>
              </w:rPr>
              <w:t xml:space="preserve"> </w:t>
            </w:r>
            <w:r w:rsidRPr="00E90A54">
              <w:rPr>
                <w:rFonts w:ascii="Times New Roman" w:eastAsia="Times New Roman" w:hAnsi="Times New Roman" w:cs="Times New Roman"/>
                <w:lang w:val="ru-RU"/>
              </w:rPr>
              <w:t>хозяйстве</w:t>
            </w:r>
            <w:r w:rsidRPr="00E90A54">
              <w:rPr>
                <w:rFonts w:ascii="Times New Roman" w:eastAsia="Times New Roman" w:hAnsi="Times New Roman" w:cs="Times New Roman"/>
                <w:spacing w:val="49"/>
                <w:lang w:val="ru-RU"/>
              </w:rPr>
              <w:t xml:space="preserve"> </w:t>
            </w:r>
            <w:r w:rsidRPr="00E90A54">
              <w:rPr>
                <w:rFonts w:ascii="Times New Roman" w:eastAsia="Times New Roman" w:hAnsi="Times New Roman" w:cs="Times New Roman"/>
                <w:lang w:val="ru-RU"/>
              </w:rPr>
              <w:t>человека.</w:t>
            </w:r>
            <w:r w:rsidRPr="00E90A54">
              <w:rPr>
                <w:rFonts w:ascii="Times New Roman" w:eastAsia="Times New Roman" w:hAnsi="Times New Roman" w:cs="Times New Roman"/>
                <w:spacing w:val="46"/>
                <w:lang w:val="ru-RU"/>
              </w:rPr>
              <w:t xml:space="preserve"> </w:t>
            </w:r>
            <w:r w:rsidRPr="00E90A54">
              <w:rPr>
                <w:rFonts w:ascii="Times New Roman" w:eastAsia="Times New Roman" w:hAnsi="Times New Roman" w:cs="Times New Roman"/>
                <w:lang w:val="ru-RU"/>
              </w:rPr>
              <w:t>Полезные</w:t>
            </w:r>
          </w:p>
        </w:tc>
        <w:tc>
          <w:tcPr>
            <w:tcW w:w="6030" w:type="dxa"/>
            <w:tcBorders>
              <w:top w:val="nil"/>
              <w:left w:val="single" w:sz="4" w:space="0" w:color="000000"/>
              <w:bottom w:val="nil"/>
              <w:right w:val="single" w:sz="4" w:space="0" w:color="000000"/>
            </w:tcBorders>
          </w:tcPr>
          <w:p w:rsidR="00E90A54" w:rsidRPr="00E90A54" w:rsidRDefault="00E90A54" w:rsidP="00E90A54">
            <w:pPr>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Экскурсия:</w:t>
            </w:r>
            <w:r w:rsidRPr="00E90A54">
              <w:rPr>
                <w:rFonts w:ascii="Times New Roman" w:eastAsia="Times New Roman" w:hAnsi="Times New Roman" w:cs="Times New Roman"/>
                <w:spacing w:val="78"/>
                <w:lang w:val="ru-RU"/>
              </w:rPr>
              <w:t xml:space="preserve"> </w:t>
            </w:r>
            <w:r w:rsidRPr="00E90A54">
              <w:rPr>
                <w:rFonts w:ascii="Times New Roman" w:eastAsia="Times New Roman" w:hAnsi="Times New Roman" w:cs="Times New Roman"/>
                <w:lang w:val="ru-RU"/>
              </w:rPr>
              <w:t xml:space="preserve">почвы  </w:t>
            </w:r>
            <w:r w:rsidRPr="00E90A54">
              <w:rPr>
                <w:rFonts w:ascii="Times New Roman" w:eastAsia="Times New Roman" w:hAnsi="Times New Roman" w:cs="Times New Roman"/>
                <w:spacing w:val="21"/>
                <w:lang w:val="ru-RU"/>
              </w:rPr>
              <w:t xml:space="preserve"> </w:t>
            </w:r>
            <w:r w:rsidRPr="00E90A54">
              <w:rPr>
                <w:rFonts w:ascii="Times New Roman" w:eastAsia="Times New Roman" w:hAnsi="Times New Roman" w:cs="Times New Roman"/>
                <w:lang w:val="ru-RU"/>
              </w:rPr>
              <w:t xml:space="preserve">(виды,  </w:t>
            </w:r>
            <w:r w:rsidRPr="00E90A54">
              <w:rPr>
                <w:rFonts w:ascii="Times New Roman" w:eastAsia="Times New Roman" w:hAnsi="Times New Roman" w:cs="Times New Roman"/>
                <w:spacing w:val="22"/>
                <w:lang w:val="ru-RU"/>
              </w:rPr>
              <w:t xml:space="preserve"> </w:t>
            </w:r>
            <w:r w:rsidRPr="00E90A54">
              <w:rPr>
                <w:rFonts w:ascii="Times New Roman" w:eastAsia="Times New Roman" w:hAnsi="Times New Roman" w:cs="Times New Roman"/>
                <w:lang w:val="ru-RU"/>
              </w:rPr>
              <w:t xml:space="preserve">состав,  </w:t>
            </w:r>
            <w:r w:rsidRPr="00E90A54">
              <w:rPr>
                <w:rFonts w:ascii="Times New Roman" w:eastAsia="Times New Roman" w:hAnsi="Times New Roman" w:cs="Times New Roman"/>
                <w:spacing w:val="21"/>
                <w:lang w:val="ru-RU"/>
              </w:rPr>
              <w:t xml:space="preserve"> </w:t>
            </w:r>
            <w:r w:rsidRPr="00E90A54">
              <w:rPr>
                <w:rFonts w:ascii="Times New Roman" w:eastAsia="Times New Roman" w:hAnsi="Times New Roman" w:cs="Times New Roman"/>
                <w:lang w:val="ru-RU"/>
              </w:rPr>
              <w:t xml:space="preserve">значение  </w:t>
            </w:r>
            <w:r w:rsidRPr="00E90A54">
              <w:rPr>
                <w:rFonts w:ascii="Times New Roman" w:eastAsia="Times New Roman" w:hAnsi="Times New Roman" w:cs="Times New Roman"/>
                <w:spacing w:val="21"/>
                <w:lang w:val="ru-RU"/>
              </w:rPr>
              <w:t xml:space="preserve"> </w:t>
            </w:r>
            <w:r w:rsidRPr="00E90A54">
              <w:rPr>
                <w:rFonts w:ascii="Times New Roman" w:eastAsia="Times New Roman" w:hAnsi="Times New Roman" w:cs="Times New Roman"/>
                <w:lang w:val="ru-RU"/>
              </w:rPr>
              <w:t xml:space="preserve">для  </w:t>
            </w:r>
            <w:r w:rsidRPr="00E90A54">
              <w:rPr>
                <w:rFonts w:ascii="Times New Roman" w:eastAsia="Times New Roman" w:hAnsi="Times New Roman" w:cs="Times New Roman"/>
                <w:spacing w:val="21"/>
                <w:lang w:val="ru-RU"/>
              </w:rPr>
              <w:t xml:space="preserve"> </w:t>
            </w:r>
            <w:r w:rsidRPr="00E90A54">
              <w:rPr>
                <w:rFonts w:ascii="Times New Roman" w:eastAsia="Times New Roman" w:hAnsi="Times New Roman" w:cs="Times New Roman"/>
                <w:lang w:val="ru-RU"/>
              </w:rPr>
              <w:t>жизни</w:t>
            </w:r>
          </w:p>
        </w:tc>
        <w:tc>
          <w:tcPr>
            <w:tcW w:w="2835" w:type="dxa"/>
            <w:vMerge/>
            <w:tcBorders>
              <w:top w:val="nil"/>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1"/>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right w:val="single" w:sz="4" w:space="0" w:color="000000"/>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left w:val="single" w:sz="4" w:space="0" w:color="000000"/>
              <w:bottom w:val="nil"/>
              <w:right w:val="single" w:sz="4" w:space="0" w:color="000000"/>
            </w:tcBorders>
          </w:tcPr>
          <w:p w:rsidR="00E90A54" w:rsidRPr="00E90A54" w:rsidRDefault="00E90A54" w:rsidP="00E90A54">
            <w:pPr>
              <w:spacing w:line="222" w:lineRule="exact"/>
              <w:ind w:left="109"/>
              <w:rPr>
                <w:rFonts w:ascii="Times New Roman" w:eastAsia="Times New Roman" w:hAnsi="Times New Roman" w:cs="Times New Roman"/>
              </w:rPr>
            </w:pPr>
            <w:r w:rsidRPr="00E90A54">
              <w:rPr>
                <w:rFonts w:ascii="Times New Roman" w:eastAsia="Times New Roman" w:hAnsi="Times New Roman" w:cs="Times New Roman"/>
              </w:rPr>
              <w:t>ископаемые</w:t>
            </w:r>
            <w:r w:rsidRPr="00E90A54">
              <w:rPr>
                <w:rFonts w:ascii="Times New Roman" w:eastAsia="Times New Roman" w:hAnsi="Times New Roman" w:cs="Times New Roman"/>
                <w:spacing w:val="16"/>
              </w:rPr>
              <w:t xml:space="preserve"> </w:t>
            </w:r>
            <w:r w:rsidRPr="00E90A54">
              <w:rPr>
                <w:rFonts w:ascii="Times New Roman" w:eastAsia="Times New Roman" w:hAnsi="Times New Roman" w:cs="Times New Roman"/>
              </w:rPr>
              <w:t>родного</w:t>
            </w:r>
            <w:r w:rsidRPr="00E90A54">
              <w:rPr>
                <w:rFonts w:ascii="Times New Roman" w:eastAsia="Times New Roman" w:hAnsi="Times New Roman" w:cs="Times New Roman"/>
                <w:spacing w:val="68"/>
              </w:rPr>
              <w:t xml:space="preserve"> </w:t>
            </w:r>
            <w:r w:rsidRPr="00E90A54">
              <w:rPr>
                <w:rFonts w:ascii="Times New Roman" w:eastAsia="Times New Roman" w:hAnsi="Times New Roman" w:cs="Times New Roman"/>
              </w:rPr>
              <w:t>края</w:t>
            </w:r>
            <w:r w:rsidRPr="00E90A54">
              <w:rPr>
                <w:rFonts w:ascii="Times New Roman" w:eastAsia="Times New Roman" w:hAnsi="Times New Roman" w:cs="Times New Roman"/>
                <w:spacing w:val="74"/>
              </w:rPr>
              <w:t xml:space="preserve"> </w:t>
            </w:r>
            <w:r w:rsidRPr="00E90A54">
              <w:rPr>
                <w:rFonts w:ascii="Times New Roman" w:eastAsia="Times New Roman" w:hAnsi="Times New Roman" w:cs="Times New Roman"/>
              </w:rPr>
              <w:t>(2-3</w:t>
            </w:r>
            <w:r w:rsidRPr="00E90A54">
              <w:rPr>
                <w:rFonts w:ascii="Times New Roman" w:eastAsia="Times New Roman" w:hAnsi="Times New Roman" w:cs="Times New Roman"/>
                <w:spacing w:val="71"/>
              </w:rPr>
              <w:t xml:space="preserve"> </w:t>
            </w:r>
            <w:r w:rsidRPr="00E90A54">
              <w:rPr>
                <w:rFonts w:ascii="Times New Roman" w:eastAsia="Times New Roman" w:hAnsi="Times New Roman" w:cs="Times New Roman"/>
              </w:rPr>
              <w:t>примера).</w:t>
            </w:r>
          </w:p>
        </w:tc>
        <w:tc>
          <w:tcPr>
            <w:tcW w:w="6030" w:type="dxa"/>
            <w:tcBorders>
              <w:top w:val="nil"/>
              <w:left w:val="single" w:sz="4" w:space="0" w:color="000000"/>
              <w:bottom w:val="nil"/>
              <w:right w:val="single" w:sz="4" w:space="0" w:color="000000"/>
            </w:tcBorders>
          </w:tcPr>
          <w:p w:rsidR="00E90A54" w:rsidRPr="00E90A54" w:rsidRDefault="00E90A54" w:rsidP="00E90A54">
            <w:pPr>
              <w:spacing w:line="222"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природы</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хозяйственной</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деятельности</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людей)</w:t>
            </w:r>
          </w:p>
        </w:tc>
        <w:tc>
          <w:tcPr>
            <w:tcW w:w="2835" w:type="dxa"/>
            <w:vMerge/>
            <w:tcBorders>
              <w:top w:val="nil"/>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right w:val="single" w:sz="4" w:space="0" w:color="000000"/>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left w:val="single" w:sz="4" w:space="0" w:color="000000"/>
              <w:bottom w:val="nil"/>
              <w:right w:val="single" w:sz="4" w:space="0" w:color="000000"/>
            </w:tcBorders>
          </w:tcPr>
          <w:p w:rsidR="00E90A54" w:rsidRPr="00E90A54" w:rsidRDefault="00E90A54" w:rsidP="00E90A54">
            <w:pPr>
              <w:spacing w:line="223"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Почва,</w:t>
            </w:r>
            <w:r w:rsidRPr="00E90A54">
              <w:rPr>
                <w:rFonts w:ascii="Times New Roman" w:eastAsia="Times New Roman" w:hAnsi="Times New Roman" w:cs="Times New Roman"/>
                <w:spacing w:val="59"/>
                <w:lang w:val="ru-RU"/>
              </w:rPr>
              <w:t xml:space="preserve"> </w:t>
            </w:r>
            <w:r w:rsidRPr="00E90A54">
              <w:rPr>
                <w:rFonts w:ascii="Times New Roman" w:eastAsia="Times New Roman" w:hAnsi="Times New Roman" w:cs="Times New Roman"/>
                <w:lang w:val="ru-RU"/>
              </w:rPr>
              <w:t xml:space="preserve">её  </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 xml:space="preserve">состав,   значение  </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 xml:space="preserve">для  </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живой</w:t>
            </w:r>
          </w:p>
        </w:tc>
        <w:tc>
          <w:tcPr>
            <w:tcW w:w="6030" w:type="dxa"/>
            <w:tcBorders>
              <w:top w:val="nil"/>
              <w:left w:val="single" w:sz="4" w:space="0" w:color="000000"/>
              <w:bottom w:val="nil"/>
              <w:right w:val="single" w:sz="4" w:space="0" w:color="000000"/>
            </w:tcBorders>
          </w:tcPr>
          <w:p w:rsidR="00E90A54" w:rsidRPr="00E90A54" w:rsidRDefault="00E90A54" w:rsidP="00E90A54">
            <w:pPr>
              <w:rPr>
                <w:rFonts w:ascii="Times New Roman" w:eastAsia="Times New Roman" w:hAnsi="Times New Roman" w:cs="Times New Roman"/>
                <w:sz w:val="16"/>
                <w:lang w:val="ru-RU"/>
              </w:rPr>
            </w:pPr>
          </w:p>
        </w:tc>
        <w:tc>
          <w:tcPr>
            <w:tcW w:w="2835" w:type="dxa"/>
            <w:vMerge/>
            <w:tcBorders>
              <w:top w:val="nil"/>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right w:val="single" w:sz="4" w:space="0" w:color="000000"/>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left w:val="single" w:sz="4" w:space="0" w:color="000000"/>
              <w:bottom w:val="nil"/>
              <w:right w:val="single" w:sz="4" w:space="0" w:color="000000"/>
            </w:tcBorders>
          </w:tcPr>
          <w:p w:rsidR="00E90A54" w:rsidRPr="00E90A54" w:rsidRDefault="00E90A54" w:rsidP="00E90A54">
            <w:pPr>
              <w:spacing w:line="223" w:lineRule="exact"/>
              <w:ind w:left="109"/>
              <w:rPr>
                <w:rFonts w:ascii="Times New Roman" w:eastAsia="Times New Roman" w:hAnsi="Times New Roman" w:cs="Times New Roman"/>
              </w:rPr>
            </w:pPr>
            <w:r w:rsidRPr="00E90A54">
              <w:rPr>
                <w:rFonts w:ascii="Times New Roman" w:eastAsia="Times New Roman" w:hAnsi="Times New Roman" w:cs="Times New Roman"/>
              </w:rPr>
              <w:t>природы</w:t>
            </w:r>
          </w:p>
        </w:tc>
        <w:tc>
          <w:tcPr>
            <w:tcW w:w="6030" w:type="dxa"/>
            <w:tcBorders>
              <w:top w:val="nil"/>
              <w:left w:val="single" w:sz="4" w:space="0" w:color="000000"/>
              <w:bottom w:val="nil"/>
              <w:right w:val="single" w:sz="4" w:space="0" w:color="000000"/>
            </w:tcBorders>
          </w:tcPr>
          <w:p w:rsidR="00E90A54" w:rsidRPr="00E90A54" w:rsidRDefault="00E90A54" w:rsidP="00E90A54">
            <w:pPr>
              <w:rPr>
                <w:rFonts w:ascii="Times New Roman" w:eastAsia="Times New Roman" w:hAnsi="Times New Roman" w:cs="Times New Roman"/>
                <w:sz w:val="16"/>
              </w:rPr>
            </w:pPr>
          </w:p>
        </w:tc>
        <w:tc>
          <w:tcPr>
            <w:tcW w:w="2835" w:type="dxa"/>
            <w:vMerge/>
            <w:tcBorders>
              <w:top w:val="nil"/>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45"/>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rPr>
            </w:pPr>
          </w:p>
        </w:tc>
        <w:tc>
          <w:tcPr>
            <w:tcW w:w="2269" w:type="dxa"/>
            <w:tcBorders>
              <w:top w:val="nil"/>
              <w:bottom w:val="nil"/>
              <w:right w:val="single" w:sz="4" w:space="0" w:color="000000"/>
            </w:tcBorders>
          </w:tcPr>
          <w:p w:rsidR="00E90A54" w:rsidRPr="00E90A54" w:rsidRDefault="00E90A54" w:rsidP="00E90A54">
            <w:pPr>
              <w:rPr>
                <w:rFonts w:ascii="Times New Roman" w:eastAsia="Times New Roman" w:hAnsi="Times New Roman" w:cs="Times New Roman"/>
                <w:sz w:val="16"/>
              </w:rPr>
            </w:pPr>
          </w:p>
        </w:tc>
        <w:tc>
          <w:tcPr>
            <w:tcW w:w="4321" w:type="dxa"/>
            <w:tcBorders>
              <w:top w:val="nil"/>
              <w:left w:val="single" w:sz="4" w:space="0" w:color="000000"/>
              <w:right w:val="single" w:sz="4" w:space="0" w:color="000000"/>
            </w:tcBorders>
          </w:tcPr>
          <w:p w:rsidR="00E90A54" w:rsidRPr="00E90A54" w:rsidRDefault="00E90A54" w:rsidP="00E90A54">
            <w:pPr>
              <w:spacing w:line="226" w:lineRule="exact"/>
              <w:ind w:left="109"/>
              <w:rPr>
                <w:rFonts w:ascii="Times New Roman" w:eastAsia="Times New Roman" w:hAnsi="Times New Roman" w:cs="Times New Roman"/>
              </w:rPr>
            </w:pPr>
            <w:r w:rsidRPr="00E90A54">
              <w:rPr>
                <w:rFonts w:ascii="Times New Roman" w:eastAsia="Times New Roman" w:hAnsi="Times New Roman" w:cs="Times New Roman"/>
              </w:rPr>
              <w:t>и</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хозяйственной</w:t>
            </w:r>
            <w:r w:rsidRPr="00E90A54">
              <w:rPr>
                <w:rFonts w:ascii="Times New Roman" w:eastAsia="Times New Roman" w:hAnsi="Times New Roman" w:cs="Times New Roman"/>
                <w:spacing w:val="-1"/>
              </w:rPr>
              <w:t xml:space="preserve"> </w:t>
            </w:r>
            <w:r w:rsidRPr="00E90A54">
              <w:rPr>
                <w:rFonts w:ascii="Times New Roman" w:eastAsia="Times New Roman" w:hAnsi="Times New Roman" w:cs="Times New Roman"/>
              </w:rPr>
              <w:t>деятельности</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человека</w:t>
            </w:r>
          </w:p>
        </w:tc>
        <w:tc>
          <w:tcPr>
            <w:tcW w:w="6030" w:type="dxa"/>
            <w:tcBorders>
              <w:top w:val="nil"/>
              <w:left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16"/>
              </w:rPr>
            </w:pPr>
          </w:p>
        </w:tc>
        <w:tc>
          <w:tcPr>
            <w:tcW w:w="2835" w:type="dxa"/>
            <w:vMerge/>
            <w:tcBorders>
              <w:top w:val="nil"/>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50"/>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8"/>
              </w:rPr>
            </w:pPr>
          </w:p>
        </w:tc>
        <w:tc>
          <w:tcPr>
            <w:tcW w:w="2269" w:type="dxa"/>
            <w:tcBorders>
              <w:top w:val="nil"/>
              <w:bottom w:val="nil"/>
              <w:right w:val="single" w:sz="4" w:space="0" w:color="000000"/>
            </w:tcBorders>
          </w:tcPr>
          <w:p w:rsidR="00E90A54" w:rsidRPr="00E90A54" w:rsidRDefault="00E90A54" w:rsidP="00E90A54">
            <w:pPr>
              <w:rPr>
                <w:rFonts w:ascii="Times New Roman" w:eastAsia="Times New Roman" w:hAnsi="Times New Roman" w:cs="Times New Roman"/>
                <w:sz w:val="18"/>
              </w:rPr>
            </w:pPr>
          </w:p>
        </w:tc>
        <w:tc>
          <w:tcPr>
            <w:tcW w:w="4321" w:type="dxa"/>
            <w:tcBorders>
              <w:left w:val="single" w:sz="4" w:space="0" w:color="000000"/>
              <w:bottom w:val="nil"/>
              <w:right w:val="single" w:sz="4" w:space="0" w:color="000000"/>
            </w:tcBorders>
          </w:tcPr>
          <w:p w:rsidR="00E90A54" w:rsidRPr="00E90A54" w:rsidRDefault="00E90A54" w:rsidP="00E90A54">
            <w:pPr>
              <w:spacing w:line="231" w:lineRule="exact"/>
              <w:ind w:left="109"/>
              <w:rPr>
                <w:rFonts w:ascii="Times New Roman" w:eastAsia="Times New Roman" w:hAnsi="Times New Roman" w:cs="Times New Roman"/>
              </w:rPr>
            </w:pPr>
            <w:r w:rsidRPr="00E90A54">
              <w:rPr>
                <w:rFonts w:ascii="Times New Roman" w:eastAsia="Times New Roman" w:hAnsi="Times New Roman" w:cs="Times New Roman"/>
              </w:rPr>
              <w:t>Царства</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природы.</w:t>
            </w:r>
          </w:p>
        </w:tc>
        <w:tc>
          <w:tcPr>
            <w:tcW w:w="6030" w:type="dxa"/>
            <w:tcBorders>
              <w:left w:val="single" w:sz="4" w:space="0" w:color="000000"/>
              <w:bottom w:val="nil"/>
              <w:right w:val="single" w:sz="4" w:space="0" w:color="000000"/>
            </w:tcBorders>
          </w:tcPr>
          <w:p w:rsidR="00E90A54" w:rsidRPr="00E90A54" w:rsidRDefault="00E90A54" w:rsidP="00E90A54">
            <w:pPr>
              <w:spacing w:line="231"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Рассказ</w:t>
            </w:r>
            <w:r w:rsidRPr="00E90A54">
              <w:rPr>
                <w:rFonts w:ascii="Times New Roman" w:eastAsia="Times New Roman" w:hAnsi="Times New Roman" w:cs="Times New Roman"/>
                <w:spacing w:val="57"/>
                <w:lang w:val="ru-RU"/>
              </w:rPr>
              <w:t xml:space="preserve"> </w:t>
            </w:r>
            <w:r w:rsidRPr="00E90A54">
              <w:rPr>
                <w:rFonts w:ascii="Times New Roman" w:eastAsia="Times New Roman" w:hAnsi="Times New Roman" w:cs="Times New Roman"/>
                <w:lang w:val="ru-RU"/>
              </w:rPr>
              <w:t>учителя</w:t>
            </w:r>
            <w:r w:rsidRPr="00E90A54">
              <w:rPr>
                <w:rFonts w:ascii="Times New Roman" w:eastAsia="Times New Roman" w:hAnsi="Times New Roman" w:cs="Times New Roman"/>
                <w:spacing w:val="108"/>
                <w:lang w:val="ru-RU"/>
              </w:rPr>
              <w:t xml:space="preserve"> </w:t>
            </w:r>
            <w:r w:rsidRPr="00E90A54">
              <w:rPr>
                <w:rFonts w:ascii="Times New Roman" w:eastAsia="Times New Roman" w:hAnsi="Times New Roman" w:cs="Times New Roman"/>
                <w:lang w:val="ru-RU"/>
              </w:rPr>
              <w:t xml:space="preserve">(чтение  </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текста</w:t>
            </w:r>
            <w:r w:rsidRPr="00E90A54">
              <w:rPr>
                <w:rFonts w:ascii="Times New Roman" w:eastAsia="Times New Roman" w:hAnsi="Times New Roman" w:cs="Times New Roman"/>
                <w:spacing w:val="108"/>
                <w:lang w:val="ru-RU"/>
              </w:rPr>
              <w:t xml:space="preserve"> </w:t>
            </w:r>
            <w:r w:rsidRPr="00E90A54">
              <w:rPr>
                <w:rFonts w:ascii="Times New Roman" w:eastAsia="Times New Roman" w:hAnsi="Times New Roman" w:cs="Times New Roman"/>
                <w:lang w:val="ru-RU"/>
              </w:rPr>
              <w:t>учебника)</w:t>
            </w:r>
            <w:r w:rsidRPr="00E90A54">
              <w:rPr>
                <w:rFonts w:ascii="Times New Roman" w:eastAsia="Times New Roman" w:hAnsi="Times New Roman" w:cs="Times New Roman"/>
                <w:spacing w:val="110"/>
                <w:lang w:val="ru-RU"/>
              </w:rPr>
              <w:t xml:space="preserve"> </w:t>
            </w:r>
            <w:r w:rsidRPr="00E90A54">
              <w:rPr>
                <w:rFonts w:ascii="Times New Roman" w:eastAsia="Times New Roman" w:hAnsi="Times New Roman" w:cs="Times New Roman"/>
                <w:lang w:val="ru-RU"/>
              </w:rPr>
              <w:t>о</w:t>
            </w:r>
            <w:r w:rsidRPr="00E90A54">
              <w:rPr>
                <w:rFonts w:ascii="Times New Roman" w:eastAsia="Times New Roman" w:hAnsi="Times New Roman" w:cs="Times New Roman"/>
                <w:spacing w:val="108"/>
                <w:lang w:val="ru-RU"/>
              </w:rPr>
              <w:t xml:space="preserve"> </w:t>
            </w:r>
            <w:r w:rsidRPr="00E90A54">
              <w:rPr>
                <w:rFonts w:ascii="Times New Roman" w:eastAsia="Times New Roman" w:hAnsi="Times New Roman" w:cs="Times New Roman"/>
                <w:lang w:val="ru-RU"/>
              </w:rPr>
              <w:t>бактериях.</w:t>
            </w:r>
          </w:p>
        </w:tc>
        <w:tc>
          <w:tcPr>
            <w:tcW w:w="2835" w:type="dxa"/>
            <w:vMerge w:val="restart"/>
            <w:tcBorders>
              <w:top w:val="single" w:sz="4" w:space="0" w:color="000000"/>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right w:val="single" w:sz="4" w:space="0" w:color="000000"/>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left w:val="single" w:sz="4" w:space="0" w:color="000000"/>
              <w:bottom w:val="nil"/>
              <w:right w:val="single" w:sz="4" w:space="0" w:color="000000"/>
            </w:tcBorders>
          </w:tcPr>
          <w:p w:rsidR="00E90A54" w:rsidRPr="00E90A54" w:rsidRDefault="00E90A54" w:rsidP="00E90A54">
            <w:pPr>
              <w:spacing w:line="223" w:lineRule="exact"/>
              <w:ind w:left="109"/>
              <w:rPr>
                <w:rFonts w:ascii="Times New Roman" w:eastAsia="Times New Roman" w:hAnsi="Times New Roman" w:cs="Times New Roman"/>
              </w:rPr>
            </w:pPr>
            <w:r w:rsidRPr="00E90A54">
              <w:rPr>
                <w:rFonts w:ascii="Times New Roman" w:eastAsia="Times New Roman" w:hAnsi="Times New Roman" w:cs="Times New Roman"/>
              </w:rPr>
              <w:t>Бактерии,</w:t>
            </w:r>
            <w:r w:rsidRPr="00E90A54">
              <w:rPr>
                <w:rFonts w:ascii="Times New Roman" w:eastAsia="Times New Roman" w:hAnsi="Times New Roman" w:cs="Times New Roman"/>
                <w:spacing w:val="49"/>
              </w:rPr>
              <w:t xml:space="preserve"> </w:t>
            </w:r>
            <w:r w:rsidRPr="00E90A54">
              <w:rPr>
                <w:rFonts w:ascii="Times New Roman" w:eastAsia="Times New Roman" w:hAnsi="Times New Roman" w:cs="Times New Roman"/>
              </w:rPr>
              <w:t>общее</w:t>
            </w:r>
            <w:r w:rsidRPr="00E90A54">
              <w:rPr>
                <w:rFonts w:ascii="Times New Roman" w:eastAsia="Times New Roman" w:hAnsi="Times New Roman" w:cs="Times New Roman"/>
                <w:spacing w:val="103"/>
              </w:rPr>
              <w:t xml:space="preserve"> </w:t>
            </w:r>
            <w:r w:rsidRPr="00E90A54">
              <w:rPr>
                <w:rFonts w:ascii="Times New Roman" w:eastAsia="Times New Roman" w:hAnsi="Times New Roman" w:cs="Times New Roman"/>
              </w:rPr>
              <w:t>представление.</w:t>
            </w:r>
            <w:r w:rsidRPr="00E90A54">
              <w:rPr>
                <w:rFonts w:ascii="Times New Roman" w:eastAsia="Times New Roman" w:hAnsi="Times New Roman" w:cs="Times New Roman"/>
                <w:spacing w:val="103"/>
              </w:rPr>
              <w:t xml:space="preserve"> </w:t>
            </w:r>
            <w:r w:rsidRPr="00E90A54">
              <w:rPr>
                <w:rFonts w:ascii="Times New Roman" w:eastAsia="Times New Roman" w:hAnsi="Times New Roman" w:cs="Times New Roman"/>
              </w:rPr>
              <w:t>Грибы:</w:t>
            </w:r>
          </w:p>
        </w:tc>
        <w:tc>
          <w:tcPr>
            <w:tcW w:w="6030" w:type="dxa"/>
            <w:tcBorders>
              <w:top w:val="nil"/>
              <w:left w:val="single" w:sz="4" w:space="0" w:color="000000"/>
              <w:bottom w:val="nil"/>
              <w:right w:val="single" w:sz="4" w:space="0" w:color="000000"/>
            </w:tcBorders>
          </w:tcPr>
          <w:p w:rsidR="00E90A54" w:rsidRPr="00E90A54" w:rsidRDefault="00E90A54" w:rsidP="00E90A54">
            <w:pPr>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Рассматривание</w:t>
            </w:r>
            <w:r w:rsidRPr="00E90A54">
              <w:rPr>
                <w:rFonts w:ascii="Times New Roman" w:eastAsia="Times New Roman" w:hAnsi="Times New Roman" w:cs="Times New Roman"/>
                <w:spacing w:val="26"/>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79"/>
                <w:lang w:val="ru-RU"/>
              </w:rPr>
              <w:t xml:space="preserve"> </w:t>
            </w:r>
            <w:r w:rsidRPr="00E90A54">
              <w:rPr>
                <w:rFonts w:ascii="Times New Roman" w:eastAsia="Times New Roman" w:hAnsi="Times New Roman" w:cs="Times New Roman"/>
                <w:lang w:val="ru-RU"/>
              </w:rPr>
              <w:t>описание</w:t>
            </w:r>
            <w:r w:rsidRPr="00E90A54">
              <w:rPr>
                <w:rFonts w:ascii="Times New Roman" w:eastAsia="Times New Roman" w:hAnsi="Times New Roman" w:cs="Times New Roman"/>
                <w:spacing w:val="80"/>
                <w:lang w:val="ru-RU"/>
              </w:rPr>
              <w:t xml:space="preserve"> </w:t>
            </w:r>
            <w:r w:rsidRPr="00E90A54">
              <w:rPr>
                <w:rFonts w:ascii="Times New Roman" w:eastAsia="Times New Roman" w:hAnsi="Times New Roman" w:cs="Times New Roman"/>
                <w:lang w:val="ru-RU"/>
              </w:rPr>
              <w:t>особенностей</w:t>
            </w:r>
            <w:r w:rsidRPr="00E90A54">
              <w:rPr>
                <w:rFonts w:ascii="Times New Roman" w:eastAsia="Times New Roman" w:hAnsi="Times New Roman" w:cs="Times New Roman"/>
                <w:spacing w:val="78"/>
                <w:lang w:val="ru-RU"/>
              </w:rPr>
              <w:t xml:space="preserve"> </w:t>
            </w:r>
            <w:r w:rsidRPr="00E90A54">
              <w:rPr>
                <w:rFonts w:ascii="Times New Roman" w:eastAsia="Times New Roman" w:hAnsi="Times New Roman" w:cs="Times New Roman"/>
                <w:lang w:val="ru-RU"/>
              </w:rPr>
              <w:t>внешнего</w:t>
            </w:r>
            <w:r w:rsidRPr="00E90A54">
              <w:rPr>
                <w:rFonts w:ascii="Times New Roman" w:eastAsia="Times New Roman" w:hAnsi="Times New Roman" w:cs="Times New Roman"/>
                <w:spacing w:val="81"/>
                <w:lang w:val="ru-RU"/>
              </w:rPr>
              <w:t xml:space="preserve"> </w:t>
            </w:r>
            <w:r w:rsidRPr="00E90A54">
              <w:rPr>
                <w:rFonts w:ascii="Times New Roman" w:eastAsia="Times New Roman" w:hAnsi="Times New Roman" w:cs="Times New Roman"/>
                <w:lang w:val="ru-RU"/>
              </w:rPr>
              <w:t>вида</w:t>
            </w:r>
          </w:p>
        </w:tc>
        <w:tc>
          <w:tcPr>
            <w:tcW w:w="2835" w:type="dxa"/>
            <w:vMerge/>
            <w:tcBorders>
              <w:top w:val="nil"/>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right w:val="single" w:sz="4" w:space="0" w:color="000000"/>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left w:val="single" w:sz="4" w:space="0" w:color="000000"/>
              <w:bottom w:val="nil"/>
              <w:right w:val="single" w:sz="4" w:space="0" w:color="000000"/>
            </w:tcBorders>
          </w:tcPr>
          <w:p w:rsidR="00E90A54" w:rsidRPr="00E90A54" w:rsidRDefault="00E90A54" w:rsidP="00E90A54">
            <w:pPr>
              <w:spacing w:line="223"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строение</w:t>
            </w:r>
            <w:r w:rsidRPr="00E90A54">
              <w:rPr>
                <w:rFonts w:ascii="Times New Roman" w:eastAsia="Times New Roman" w:hAnsi="Times New Roman" w:cs="Times New Roman"/>
                <w:spacing w:val="42"/>
                <w:lang w:val="ru-RU"/>
              </w:rPr>
              <w:t xml:space="preserve"> </w:t>
            </w:r>
            <w:r w:rsidRPr="00E90A54">
              <w:rPr>
                <w:rFonts w:ascii="Times New Roman" w:eastAsia="Times New Roman" w:hAnsi="Times New Roman" w:cs="Times New Roman"/>
                <w:lang w:val="ru-RU"/>
              </w:rPr>
              <w:t>шляпочного</w:t>
            </w:r>
            <w:r w:rsidRPr="00E90A54">
              <w:rPr>
                <w:rFonts w:ascii="Times New Roman" w:eastAsia="Times New Roman" w:hAnsi="Times New Roman" w:cs="Times New Roman"/>
                <w:spacing w:val="44"/>
                <w:lang w:val="ru-RU"/>
              </w:rPr>
              <w:t xml:space="preserve"> </w:t>
            </w:r>
            <w:r w:rsidRPr="00E90A54">
              <w:rPr>
                <w:rFonts w:ascii="Times New Roman" w:eastAsia="Times New Roman" w:hAnsi="Times New Roman" w:cs="Times New Roman"/>
                <w:lang w:val="ru-RU"/>
              </w:rPr>
              <w:t>гриба;</w:t>
            </w:r>
            <w:r w:rsidRPr="00E90A54">
              <w:rPr>
                <w:rFonts w:ascii="Times New Roman" w:eastAsia="Times New Roman" w:hAnsi="Times New Roman" w:cs="Times New Roman"/>
                <w:spacing w:val="43"/>
                <w:lang w:val="ru-RU"/>
              </w:rPr>
              <w:t xml:space="preserve"> </w:t>
            </w:r>
            <w:r w:rsidRPr="00E90A54">
              <w:rPr>
                <w:rFonts w:ascii="Times New Roman" w:eastAsia="Times New Roman" w:hAnsi="Times New Roman" w:cs="Times New Roman"/>
                <w:lang w:val="ru-RU"/>
              </w:rPr>
              <w:t>съедобные</w:t>
            </w:r>
            <w:r w:rsidRPr="00E90A54">
              <w:rPr>
                <w:rFonts w:ascii="Times New Roman" w:eastAsia="Times New Roman" w:hAnsi="Times New Roman" w:cs="Times New Roman"/>
                <w:spacing w:val="42"/>
                <w:lang w:val="ru-RU"/>
              </w:rPr>
              <w:t xml:space="preserve"> </w:t>
            </w:r>
            <w:r w:rsidRPr="00E90A54">
              <w:rPr>
                <w:rFonts w:ascii="Times New Roman" w:eastAsia="Times New Roman" w:hAnsi="Times New Roman" w:cs="Times New Roman"/>
                <w:lang w:val="ru-RU"/>
              </w:rPr>
              <w:t>и</w:t>
            </w:r>
          </w:p>
        </w:tc>
        <w:tc>
          <w:tcPr>
            <w:tcW w:w="6030" w:type="dxa"/>
            <w:tcBorders>
              <w:top w:val="nil"/>
              <w:left w:val="single" w:sz="4" w:space="0" w:color="000000"/>
              <w:bottom w:val="nil"/>
              <w:right w:val="single" w:sz="4" w:space="0" w:color="000000"/>
            </w:tcBorders>
          </w:tcPr>
          <w:p w:rsidR="00E90A54" w:rsidRPr="00E90A54" w:rsidRDefault="00E90A54" w:rsidP="00E90A54">
            <w:pPr>
              <w:spacing w:line="223" w:lineRule="exact"/>
              <w:ind w:left="108"/>
              <w:rPr>
                <w:rFonts w:ascii="Times New Roman" w:eastAsia="Times New Roman" w:hAnsi="Times New Roman" w:cs="Times New Roman"/>
              </w:rPr>
            </w:pPr>
            <w:r w:rsidRPr="00E90A54">
              <w:rPr>
                <w:rFonts w:ascii="Times New Roman" w:eastAsia="Times New Roman" w:hAnsi="Times New Roman" w:cs="Times New Roman"/>
              </w:rPr>
              <w:t>бактерий.</w:t>
            </w:r>
          </w:p>
        </w:tc>
        <w:tc>
          <w:tcPr>
            <w:tcW w:w="2835" w:type="dxa"/>
            <w:vMerge/>
            <w:tcBorders>
              <w:top w:val="nil"/>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41"/>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rPr>
            </w:pPr>
          </w:p>
        </w:tc>
        <w:tc>
          <w:tcPr>
            <w:tcW w:w="2269" w:type="dxa"/>
            <w:tcBorders>
              <w:top w:val="nil"/>
              <w:bottom w:val="nil"/>
              <w:right w:val="single" w:sz="4" w:space="0" w:color="000000"/>
            </w:tcBorders>
          </w:tcPr>
          <w:p w:rsidR="00E90A54" w:rsidRPr="00E90A54" w:rsidRDefault="00E90A54" w:rsidP="00E90A54">
            <w:pPr>
              <w:rPr>
                <w:rFonts w:ascii="Times New Roman" w:eastAsia="Times New Roman" w:hAnsi="Times New Roman" w:cs="Times New Roman"/>
                <w:sz w:val="16"/>
              </w:rPr>
            </w:pPr>
          </w:p>
        </w:tc>
        <w:tc>
          <w:tcPr>
            <w:tcW w:w="4321" w:type="dxa"/>
            <w:tcBorders>
              <w:top w:val="nil"/>
              <w:left w:val="single" w:sz="4" w:space="0" w:color="000000"/>
              <w:bottom w:val="nil"/>
              <w:right w:val="single" w:sz="4" w:space="0" w:color="000000"/>
            </w:tcBorders>
          </w:tcPr>
          <w:p w:rsidR="00E90A54" w:rsidRPr="00E90A54" w:rsidRDefault="00E90A54" w:rsidP="00E90A54">
            <w:pPr>
              <w:spacing w:line="222" w:lineRule="exact"/>
              <w:ind w:left="109"/>
              <w:rPr>
                <w:rFonts w:ascii="Times New Roman" w:eastAsia="Times New Roman" w:hAnsi="Times New Roman" w:cs="Times New Roman"/>
              </w:rPr>
            </w:pPr>
            <w:r w:rsidRPr="00E90A54">
              <w:rPr>
                <w:rFonts w:ascii="Times New Roman" w:eastAsia="Times New Roman" w:hAnsi="Times New Roman" w:cs="Times New Roman"/>
              </w:rPr>
              <w:t>несъедобные</w:t>
            </w:r>
            <w:r w:rsidRPr="00E90A54">
              <w:rPr>
                <w:rFonts w:ascii="Times New Roman" w:eastAsia="Times New Roman" w:hAnsi="Times New Roman" w:cs="Times New Roman"/>
                <w:spacing w:val="-1"/>
              </w:rPr>
              <w:t xml:space="preserve"> </w:t>
            </w:r>
            <w:r w:rsidRPr="00E90A54">
              <w:rPr>
                <w:rFonts w:ascii="Times New Roman" w:eastAsia="Times New Roman" w:hAnsi="Times New Roman" w:cs="Times New Roman"/>
              </w:rPr>
              <w:t>грибы.</w:t>
            </w:r>
          </w:p>
        </w:tc>
        <w:tc>
          <w:tcPr>
            <w:tcW w:w="6030" w:type="dxa"/>
            <w:tcBorders>
              <w:top w:val="nil"/>
              <w:left w:val="single" w:sz="4" w:space="0" w:color="000000"/>
              <w:bottom w:val="nil"/>
              <w:right w:val="single" w:sz="4" w:space="0" w:color="000000"/>
            </w:tcBorders>
          </w:tcPr>
          <w:p w:rsidR="00E90A54" w:rsidRPr="00E90A54" w:rsidRDefault="00E90A54" w:rsidP="00E90A54">
            <w:pPr>
              <w:spacing w:line="222"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53"/>
                <w:lang w:val="ru-RU"/>
              </w:rPr>
              <w:t xml:space="preserve"> </w:t>
            </w:r>
            <w:r w:rsidRPr="00E90A54">
              <w:rPr>
                <w:rFonts w:ascii="Times New Roman" w:eastAsia="Times New Roman" w:hAnsi="Times New Roman" w:cs="Times New Roman"/>
                <w:lang w:val="ru-RU"/>
              </w:rPr>
              <w:t>с</w:t>
            </w:r>
            <w:r w:rsidRPr="00E90A54">
              <w:rPr>
                <w:rFonts w:ascii="Times New Roman" w:eastAsia="Times New Roman" w:hAnsi="Times New Roman" w:cs="Times New Roman"/>
                <w:spacing w:val="54"/>
                <w:lang w:val="ru-RU"/>
              </w:rPr>
              <w:t xml:space="preserve"> </w:t>
            </w:r>
            <w:r w:rsidRPr="00E90A54">
              <w:rPr>
                <w:rFonts w:ascii="Times New Roman" w:eastAsia="Times New Roman" w:hAnsi="Times New Roman" w:cs="Times New Roman"/>
                <w:lang w:val="ru-RU"/>
              </w:rPr>
              <w:t>иллюстративным</w:t>
            </w:r>
            <w:r w:rsidRPr="00E90A54">
              <w:rPr>
                <w:rFonts w:ascii="Times New Roman" w:eastAsia="Times New Roman" w:hAnsi="Times New Roman" w:cs="Times New Roman"/>
                <w:spacing w:val="53"/>
                <w:lang w:val="ru-RU"/>
              </w:rPr>
              <w:t xml:space="preserve"> </w:t>
            </w:r>
            <w:r w:rsidRPr="00E90A54">
              <w:rPr>
                <w:rFonts w:ascii="Times New Roman" w:eastAsia="Times New Roman" w:hAnsi="Times New Roman" w:cs="Times New Roman"/>
                <w:lang w:val="ru-RU"/>
              </w:rPr>
              <w:t>материалом</w:t>
            </w:r>
            <w:r w:rsidRPr="00E90A54">
              <w:rPr>
                <w:rFonts w:ascii="Times New Roman" w:eastAsia="Times New Roman" w:hAnsi="Times New Roman" w:cs="Times New Roman"/>
                <w:spacing w:val="54"/>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53"/>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например,</w:t>
            </w:r>
          </w:p>
        </w:tc>
        <w:tc>
          <w:tcPr>
            <w:tcW w:w="2835" w:type="dxa"/>
            <w:vMerge/>
            <w:tcBorders>
              <w:top w:val="nil"/>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right w:val="single" w:sz="4" w:space="0" w:color="000000"/>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left w:val="single" w:sz="4" w:space="0" w:color="000000"/>
              <w:bottom w:val="nil"/>
              <w:right w:val="single" w:sz="4" w:space="0" w:color="000000"/>
            </w:tcBorders>
          </w:tcPr>
          <w:p w:rsidR="00E90A54" w:rsidRPr="00E90A54" w:rsidRDefault="00E90A54" w:rsidP="00E90A54">
            <w:pPr>
              <w:tabs>
                <w:tab w:val="left" w:pos="1748"/>
                <w:tab w:val="left" w:pos="3024"/>
              </w:tabs>
              <w:spacing w:line="223" w:lineRule="exact"/>
              <w:ind w:left="109"/>
              <w:rPr>
                <w:rFonts w:ascii="Times New Roman" w:eastAsia="Times New Roman" w:hAnsi="Times New Roman" w:cs="Times New Roman"/>
              </w:rPr>
            </w:pPr>
            <w:r w:rsidRPr="00E90A54">
              <w:rPr>
                <w:rFonts w:ascii="Times New Roman" w:eastAsia="Times New Roman" w:hAnsi="Times New Roman" w:cs="Times New Roman"/>
              </w:rPr>
              <w:t>Разнообразие</w:t>
            </w:r>
            <w:r w:rsidRPr="00E90A54">
              <w:rPr>
                <w:rFonts w:ascii="Times New Roman" w:eastAsia="Times New Roman" w:hAnsi="Times New Roman" w:cs="Times New Roman"/>
              </w:rPr>
              <w:tab/>
              <w:t>растений.</w:t>
            </w:r>
            <w:r w:rsidRPr="00E90A54">
              <w:rPr>
                <w:rFonts w:ascii="Times New Roman" w:eastAsia="Times New Roman" w:hAnsi="Times New Roman" w:cs="Times New Roman"/>
              </w:rPr>
              <w:tab/>
              <w:t>Зависимость</w:t>
            </w:r>
          </w:p>
        </w:tc>
        <w:tc>
          <w:tcPr>
            <w:tcW w:w="6030" w:type="dxa"/>
            <w:tcBorders>
              <w:top w:val="nil"/>
              <w:left w:val="single" w:sz="4" w:space="0" w:color="000000"/>
              <w:bottom w:val="nil"/>
              <w:right w:val="single" w:sz="4" w:space="0" w:color="000000"/>
            </w:tcBorders>
          </w:tcPr>
          <w:p w:rsidR="00E90A54" w:rsidRPr="00E90A54" w:rsidRDefault="00E90A54" w:rsidP="00E90A54">
            <w:pPr>
              <w:spacing w:line="223" w:lineRule="exact"/>
              <w:ind w:left="108"/>
              <w:rPr>
                <w:rFonts w:ascii="Times New Roman" w:eastAsia="Times New Roman" w:hAnsi="Times New Roman" w:cs="Times New Roman"/>
              </w:rPr>
            </w:pPr>
            <w:r w:rsidRPr="00E90A54">
              <w:rPr>
                <w:rFonts w:ascii="Times New Roman" w:eastAsia="Times New Roman" w:hAnsi="Times New Roman" w:cs="Times New Roman"/>
                <w:lang w:val="ru-RU"/>
              </w:rPr>
              <w:t>«Какие</w:t>
            </w:r>
            <w:r w:rsidRPr="00E90A54">
              <w:rPr>
                <w:rFonts w:ascii="Times New Roman" w:eastAsia="Times New Roman" w:hAnsi="Times New Roman" w:cs="Times New Roman"/>
                <w:spacing w:val="44"/>
                <w:lang w:val="ru-RU"/>
              </w:rPr>
              <w:t xml:space="preserve"> </w:t>
            </w:r>
            <w:r w:rsidRPr="00E90A54">
              <w:rPr>
                <w:rFonts w:ascii="Times New Roman" w:eastAsia="Times New Roman" w:hAnsi="Times New Roman" w:cs="Times New Roman"/>
                <w:lang w:val="ru-RU"/>
              </w:rPr>
              <w:t>грибы</w:t>
            </w:r>
            <w:r w:rsidRPr="00E90A54">
              <w:rPr>
                <w:rFonts w:ascii="Times New Roman" w:eastAsia="Times New Roman" w:hAnsi="Times New Roman" w:cs="Times New Roman"/>
                <w:spacing w:val="98"/>
                <w:lang w:val="ru-RU"/>
              </w:rPr>
              <w:t xml:space="preserve"> </w:t>
            </w:r>
            <w:r w:rsidRPr="00E90A54">
              <w:rPr>
                <w:rFonts w:ascii="Times New Roman" w:eastAsia="Times New Roman" w:hAnsi="Times New Roman" w:cs="Times New Roman"/>
                <w:lang w:val="ru-RU"/>
              </w:rPr>
              <w:t>мы</w:t>
            </w:r>
            <w:r w:rsidRPr="00E90A54">
              <w:rPr>
                <w:rFonts w:ascii="Times New Roman" w:eastAsia="Times New Roman" w:hAnsi="Times New Roman" w:cs="Times New Roman"/>
                <w:spacing w:val="98"/>
                <w:lang w:val="ru-RU"/>
              </w:rPr>
              <w:t xml:space="preserve"> </w:t>
            </w:r>
            <w:r w:rsidRPr="00E90A54">
              <w:rPr>
                <w:rFonts w:ascii="Times New Roman" w:eastAsia="Times New Roman" w:hAnsi="Times New Roman" w:cs="Times New Roman"/>
                <w:lang w:val="ru-RU"/>
              </w:rPr>
              <w:t>не</w:t>
            </w:r>
            <w:r w:rsidRPr="00E90A54">
              <w:rPr>
                <w:rFonts w:ascii="Times New Roman" w:eastAsia="Times New Roman" w:hAnsi="Times New Roman" w:cs="Times New Roman"/>
                <w:spacing w:val="97"/>
                <w:lang w:val="ru-RU"/>
              </w:rPr>
              <w:t xml:space="preserve"> </w:t>
            </w:r>
            <w:r w:rsidRPr="00E90A54">
              <w:rPr>
                <w:rFonts w:ascii="Times New Roman" w:eastAsia="Times New Roman" w:hAnsi="Times New Roman" w:cs="Times New Roman"/>
                <w:lang w:val="ru-RU"/>
              </w:rPr>
              <w:t>положим</w:t>
            </w:r>
            <w:r w:rsidRPr="00E90A54">
              <w:rPr>
                <w:rFonts w:ascii="Times New Roman" w:eastAsia="Times New Roman" w:hAnsi="Times New Roman" w:cs="Times New Roman"/>
                <w:spacing w:val="97"/>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97"/>
                <w:lang w:val="ru-RU"/>
              </w:rPr>
              <w:t xml:space="preserve"> </w:t>
            </w:r>
            <w:r w:rsidRPr="00E90A54">
              <w:rPr>
                <w:rFonts w:ascii="Times New Roman" w:eastAsia="Times New Roman" w:hAnsi="Times New Roman" w:cs="Times New Roman"/>
                <w:lang w:val="ru-RU"/>
              </w:rPr>
              <w:t>корзинку».</w:t>
            </w:r>
            <w:r w:rsidRPr="00E90A54">
              <w:rPr>
                <w:rFonts w:ascii="Times New Roman" w:eastAsia="Times New Roman" w:hAnsi="Times New Roman" w:cs="Times New Roman"/>
                <w:spacing w:val="95"/>
                <w:lang w:val="ru-RU"/>
              </w:rPr>
              <w:t xml:space="preserve"> </w:t>
            </w:r>
            <w:r w:rsidRPr="00E90A54">
              <w:rPr>
                <w:rFonts w:ascii="Times New Roman" w:eastAsia="Times New Roman" w:hAnsi="Times New Roman" w:cs="Times New Roman"/>
              </w:rPr>
              <w:t>Рисование</w:t>
            </w:r>
          </w:p>
        </w:tc>
        <w:tc>
          <w:tcPr>
            <w:tcW w:w="2835" w:type="dxa"/>
            <w:vMerge/>
            <w:tcBorders>
              <w:top w:val="nil"/>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rPr>
            </w:pPr>
          </w:p>
        </w:tc>
        <w:tc>
          <w:tcPr>
            <w:tcW w:w="2269" w:type="dxa"/>
            <w:tcBorders>
              <w:top w:val="nil"/>
              <w:bottom w:val="nil"/>
              <w:right w:val="single" w:sz="4" w:space="0" w:color="000000"/>
            </w:tcBorders>
          </w:tcPr>
          <w:p w:rsidR="00E90A54" w:rsidRPr="00E90A54" w:rsidRDefault="00E90A54" w:rsidP="00E90A54">
            <w:pPr>
              <w:rPr>
                <w:rFonts w:ascii="Times New Roman" w:eastAsia="Times New Roman" w:hAnsi="Times New Roman" w:cs="Times New Roman"/>
                <w:sz w:val="16"/>
              </w:rPr>
            </w:pPr>
          </w:p>
        </w:tc>
        <w:tc>
          <w:tcPr>
            <w:tcW w:w="4321" w:type="dxa"/>
            <w:tcBorders>
              <w:top w:val="nil"/>
              <w:left w:val="single" w:sz="4" w:space="0" w:color="000000"/>
              <w:bottom w:val="nil"/>
              <w:right w:val="single" w:sz="4" w:space="0" w:color="000000"/>
            </w:tcBorders>
          </w:tcPr>
          <w:p w:rsidR="00E90A54" w:rsidRPr="00E90A54" w:rsidRDefault="00E90A54" w:rsidP="00E90A54">
            <w:pPr>
              <w:spacing w:line="223"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жизненного</w:t>
            </w:r>
            <w:r w:rsidRPr="00E90A54">
              <w:rPr>
                <w:rFonts w:ascii="Times New Roman" w:eastAsia="Times New Roman" w:hAnsi="Times New Roman" w:cs="Times New Roman"/>
                <w:spacing w:val="35"/>
                <w:lang w:val="ru-RU"/>
              </w:rPr>
              <w:t xml:space="preserve"> </w:t>
            </w:r>
            <w:r w:rsidRPr="00E90A54">
              <w:rPr>
                <w:rFonts w:ascii="Times New Roman" w:eastAsia="Times New Roman" w:hAnsi="Times New Roman" w:cs="Times New Roman"/>
                <w:lang w:val="ru-RU"/>
              </w:rPr>
              <w:t>цикла</w:t>
            </w:r>
            <w:r w:rsidRPr="00E90A54">
              <w:rPr>
                <w:rFonts w:ascii="Times New Roman" w:eastAsia="Times New Roman" w:hAnsi="Times New Roman" w:cs="Times New Roman"/>
                <w:spacing w:val="39"/>
                <w:lang w:val="ru-RU"/>
              </w:rPr>
              <w:t xml:space="preserve"> </w:t>
            </w:r>
            <w:r w:rsidRPr="00E90A54">
              <w:rPr>
                <w:rFonts w:ascii="Times New Roman" w:eastAsia="Times New Roman" w:hAnsi="Times New Roman" w:cs="Times New Roman"/>
                <w:lang w:val="ru-RU"/>
              </w:rPr>
              <w:t>организмов</w:t>
            </w:r>
            <w:r w:rsidRPr="00E90A54">
              <w:rPr>
                <w:rFonts w:ascii="Times New Roman" w:eastAsia="Times New Roman" w:hAnsi="Times New Roman" w:cs="Times New Roman"/>
                <w:spacing w:val="36"/>
                <w:lang w:val="ru-RU"/>
              </w:rPr>
              <w:t xml:space="preserve"> </w:t>
            </w:r>
            <w:r w:rsidRPr="00E90A54">
              <w:rPr>
                <w:rFonts w:ascii="Times New Roman" w:eastAsia="Times New Roman" w:hAnsi="Times New Roman" w:cs="Times New Roman"/>
                <w:lang w:val="ru-RU"/>
              </w:rPr>
              <w:t>от</w:t>
            </w:r>
            <w:r w:rsidRPr="00E90A54">
              <w:rPr>
                <w:rFonts w:ascii="Times New Roman" w:eastAsia="Times New Roman" w:hAnsi="Times New Roman" w:cs="Times New Roman"/>
                <w:spacing w:val="38"/>
                <w:lang w:val="ru-RU"/>
              </w:rPr>
              <w:t xml:space="preserve"> </w:t>
            </w:r>
            <w:r w:rsidRPr="00E90A54">
              <w:rPr>
                <w:rFonts w:ascii="Times New Roman" w:eastAsia="Times New Roman" w:hAnsi="Times New Roman" w:cs="Times New Roman"/>
                <w:lang w:val="ru-RU"/>
              </w:rPr>
              <w:t>условий</w:t>
            </w:r>
          </w:p>
        </w:tc>
        <w:tc>
          <w:tcPr>
            <w:tcW w:w="6030" w:type="dxa"/>
            <w:tcBorders>
              <w:top w:val="nil"/>
              <w:left w:val="single" w:sz="4" w:space="0" w:color="000000"/>
              <w:bottom w:val="nil"/>
              <w:right w:val="single" w:sz="4" w:space="0" w:color="000000"/>
            </w:tcBorders>
          </w:tcPr>
          <w:p w:rsidR="00E90A54" w:rsidRPr="00E90A54" w:rsidRDefault="00E90A54" w:rsidP="00E90A54">
            <w:pPr>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схемы:</w:t>
            </w:r>
            <w:r w:rsidRPr="00E90A54">
              <w:rPr>
                <w:rFonts w:ascii="Times New Roman" w:eastAsia="Times New Roman" w:hAnsi="Times New Roman" w:cs="Times New Roman"/>
                <w:spacing w:val="8"/>
                <w:lang w:val="ru-RU"/>
              </w:rPr>
              <w:t xml:space="preserve"> </w:t>
            </w:r>
            <w:r w:rsidRPr="00E90A54">
              <w:rPr>
                <w:rFonts w:ascii="Times New Roman" w:eastAsia="Times New Roman" w:hAnsi="Times New Roman" w:cs="Times New Roman"/>
                <w:lang w:val="ru-RU"/>
              </w:rPr>
              <w:t>«Шляпочный</w:t>
            </w:r>
            <w:r w:rsidRPr="00E90A54">
              <w:rPr>
                <w:rFonts w:ascii="Times New Roman" w:eastAsia="Times New Roman" w:hAnsi="Times New Roman" w:cs="Times New Roman"/>
                <w:spacing w:val="61"/>
                <w:lang w:val="ru-RU"/>
              </w:rPr>
              <w:t xml:space="preserve"> </w:t>
            </w:r>
            <w:r w:rsidRPr="00E90A54">
              <w:rPr>
                <w:rFonts w:ascii="Times New Roman" w:eastAsia="Times New Roman" w:hAnsi="Times New Roman" w:cs="Times New Roman"/>
                <w:lang w:val="ru-RU"/>
              </w:rPr>
              <w:t>гриб».</w:t>
            </w:r>
            <w:r w:rsidRPr="00E90A54">
              <w:rPr>
                <w:rFonts w:ascii="Times New Roman" w:eastAsia="Times New Roman" w:hAnsi="Times New Roman" w:cs="Times New Roman"/>
                <w:spacing w:val="62"/>
                <w:lang w:val="ru-RU"/>
              </w:rPr>
              <w:t xml:space="preserve"> </w:t>
            </w:r>
            <w:r w:rsidRPr="00E90A54">
              <w:rPr>
                <w:rFonts w:ascii="Times New Roman" w:eastAsia="Times New Roman" w:hAnsi="Times New Roman" w:cs="Times New Roman"/>
                <w:lang w:val="ru-RU"/>
              </w:rPr>
              <w:t>Рассказ</w:t>
            </w:r>
            <w:r w:rsidRPr="00E90A54">
              <w:rPr>
                <w:rFonts w:ascii="Times New Roman" w:eastAsia="Times New Roman" w:hAnsi="Times New Roman" w:cs="Times New Roman"/>
                <w:spacing w:val="62"/>
                <w:lang w:val="ru-RU"/>
              </w:rPr>
              <w:t xml:space="preserve"> </w:t>
            </w:r>
            <w:r w:rsidRPr="00E90A54">
              <w:rPr>
                <w:rFonts w:ascii="Times New Roman" w:eastAsia="Times New Roman" w:hAnsi="Times New Roman" w:cs="Times New Roman"/>
                <w:lang w:val="ru-RU"/>
              </w:rPr>
              <w:t>учителя:</w:t>
            </w:r>
            <w:r w:rsidRPr="00E90A54">
              <w:rPr>
                <w:rFonts w:ascii="Times New Roman" w:eastAsia="Times New Roman" w:hAnsi="Times New Roman" w:cs="Times New Roman"/>
                <w:spacing w:val="62"/>
                <w:lang w:val="ru-RU"/>
              </w:rPr>
              <w:t xml:space="preserve"> </w:t>
            </w:r>
            <w:r w:rsidRPr="00E90A54">
              <w:rPr>
                <w:rFonts w:ascii="Times New Roman" w:eastAsia="Times New Roman" w:hAnsi="Times New Roman" w:cs="Times New Roman"/>
                <w:lang w:val="ru-RU"/>
              </w:rPr>
              <w:t>«Чем</w:t>
            </w:r>
            <w:r w:rsidRPr="00E90A54">
              <w:rPr>
                <w:rFonts w:ascii="Times New Roman" w:eastAsia="Times New Roman" w:hAnsi="Times New Roman" w:cs="Times New Roman"/>
                <w:spacing w:val="62"/>
                <w:lang w:val="ru-RU"/>
              </w:rPr>
              <w:t xml:space="preserve"> </w:t>
            </w:r>
            <w:r w:rsidRPr="00E90A54">
              <w:rPr>
                <w:rFonts w:ascii="Times New Roman" w:eastAsia="Times New Roman" w:hAnsi="Times New Roman" w:cs="Times New Roman"/>
                <w:lang w:val="ru-RU"/>
              </w:rPr>
              <w:t>грибы</w:t>
            </w:r>
          </w:p>
        </w:tc>
        <w:tc>
          <w:tcPr>
            <w:tcW w:w="2835" w:type="dxa"/>
            <w:vMerge/>
            <w:tcBorders>
              <w:top w:val="nil"/>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5"/>
        </w:trPr>
        <w:tc>
          <w:tcPr>
            <w:tcW w:w="425" w:type="dxa"/>
            <w:tcBorders>
              <w:top w:val="nil"/>
              <w:bottom w:val="single" w:sz="4" w:space="0" w:color="000000"/>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left w:val="single" w:sz="4" w:space="0" w:color="000000"/>
              <w:right w:val="single" w:sz="4" w:space="0" w:color="000000"/>
            </w:tcBorders>
          </w:tcPr>
          <w:p w:rsidR="00E90A54" w:rsidRPr="00E90A54" w:rsidRDefault="00E90A54" w:rsidP="00E90A54">
            <w:pPr>
              <w:tabs>
                <w:tab w:val="left" w:pos="1637"/>
                <w:tab w:val="left" w:pos="2546"/>
                <w:tab w:val="left" w:pos="4096"/>
              </w:tabs>
              <w:spacing w:line="226" w:lineRule="exact"/>
              <w:ind w:left="109"/>
              <w:rPr>
                <w:rFonts w:ascii="Times New Roman" w:eastAsia="Times New Roman" w:hAnsi="Times New Roman" w:cs="Times New Roman"/>
              </w:rPr>
            </w:pPr>
            <w:r w:rsidRPr="00E90A54">
              <w:rPr>
                <w:rFonts w:ascii="Times New Roman" w:eastAsia="Times New Roman" w:hAnsi="Times New Roman" w:cs="Times New Roman"/>
              </w:rPr>
              <w:t>окружающей</w:t>
            </w:r>
            <w:r w:rsidRPr="00E90A54">
              <w:rPr>
                <w:rFonts w:ascii="Times New Roman" w:eastAsia="Times New Roman" w:hAnsi="Times New Roman" w:cs="Times New Roman"/>
              </w:rPr>
              <w:tab/>
              <w:t>среды.</w:t>
            </w:r>
            <w:r w:rsidRPr="00E90A54">
              <w:rPr>
                <w:rFonts w:ascii="Times New Roman" w:eastAsia="Times New Roman" w:hAnsi="Times New Roman" w:cs="Times New Roman"/>
              </w:rPr>
              <w:tab/>
              <w:t>Размножение</w:t>
            </w:r>
            <w:r w:rsidRPr="00E90A54">
              <w:rPr>
                <w:rFonts w:ascii="Times New Roman" w:eastAsia="Times New Roman" w:hAnsi="Times New Roman" w:cs="Times New Roman"/>
              </w:rPr>
              <w:tab/>
              <w:t>и</w:t>
            </w:r>
          </w:p>
        </w:tc>
        <w:tc>
          <w:tcPr>
            <w:tcW w:w="6030" w:type="dxa"/>
            <w:tcBorders>
              <w:top w:val="nil"/>
              <w:left w:val="single" w:sz="4" w:space="0" w:color="000000"/>
              <w:right w:val="single" w:sz="4" w:space="0" w:color="000000"/>
            </w:tcBorders>
          </w:tcPr>
          <w:p w:rsidR="00E90A54" w:rsidRPr="00E90A54" w:rsidRDefault="00E90A54" w:rsidP="00E90A54">
            <w:pPr>
              <w:spacing w:line="226" w:lineRule="exact"/>
              <w:ind w:left="108"/>
              <w:rPr>
                <w:rFonts w:ascii="Times New Roman" w:eastAsia="Times New Roman" w:hAnsi="Times New Roman" w:cs="Times New Roman"/>
              </w:rPr>
            </w:pPr>
            <w:r w:rsidRPr="00E90A54">
              <w:rPr>
                <w:rFonts w:ascii="Times New Roman" w:eastAsia="Times New Roman" w:hAnsi="Times New Roman" w:cs="Times New Roman"/>
              </w:rPr>
              <w:t>отличаются</w:t>
            </w:r>
            <w:r w:rsidRPr="00E90A54">
              <w:rPr>
                <w:rFonts w:ascii="Times New Roman" w:eastAsia="Times New Roman" w:hAnsi="Times New Roman" w:cs="Times New Roman"/>
                <w:spacing w:val="-1"/>
              </w:rPr>
              <w:t xml:space="preserve"> </w:t>
            </w:r>
            <w:r w:rsidRPr="00E90A54">
              <w:rPr>
                <w:rFonts w:ascii="Times New Roman" w:eastAsia="Times New Roman" w:hAnsi="Times New Roman" w:cs="Times New Roman"/>
              </w:rPr>
              <w:t>от</w:t>
            </w:r>
            <w:r w:rsidRPr="00E90A54">
              <w:rPr>
                <w:rFonts w:ascii="Times New Roman" w:eastAsia="Times New Roman" w:hAnsi="Times New Roman" w:cs="Times New Roman"/>
                <w:spacing w:val="-3"/>
              </w:rPr>
              <w:t xml:space="preserve"> </w:t>
            </w:r>
            <w:r w:rsidRPr="00E90A54">
              <w:rPr>
                <w:rFonts w:ascii="Times New Roman" w:eastAsia="Times New Roman" w:hAnsi="Times New Roman" w:cs="Times New Roman"/>
              </w:rPr>
              <w:t>растений».</w:t>
            </w:r>
          </w:p>
        </w:tc>
        <w:tc>
          <w:tcPr>
            <w:tcW w:w="2835" w:type="dxa"/>
            <w:vMerge/>
            <w:tcBorders>
              <w:top w:val="nil"/>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sz w:val="2"/>
                <w:szCs w:val="2"/>
              </w:rPr>
            </w:pPr>
          </w:p>
        </w:tc>
      </w:tr>
    </w:tbl>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
          <w:szCs w:val="2"/>
        </w:rPr>
        <w:sectPr w:rsidR="00E90A54" w:rsidRPr="00E90A54">
          <w:pgSz w:w="16840" w:h="11910" w:orient="landscape"/>
          <w:pgMar w:top="840" w:right="520" w:bottom="1120" w:left="200" w:header="0" w:footer="920"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2269"/>
        <w:gridCol w:w="982"/>
        <w:gridCol w:w="384"/>
        <w:gridCol w:w="918"/>
        <w:gridCol w:w="1194"/>
        <w:gridCol w:w="847"/>
        <w:gridCol w:w="1396"/>
        <w:gridCol w:w="933"/>
        <w:gridCol w:w="2457"/>
        <w:gridCol w:w="755"/>
        <w:gridCol w:w="494"/>
        <w:gridCol w:w="2835"/>
      </w:tblGrid>
      <w:tr w:rsidR="00E90A54" w:rsidRPr="00E90A54" w:rsidTr="00EF0B46">
        <w:trPr>
          <w:trHeight w:val="249"/>
        </w:trPr>
        <w:tc>
          <w:tcPr>
            <w:tcW w:w="425" w:type="dxa"/>
            <w:vMerge w:val="restart"/>
            <w:tcBorders>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rPr>
            </w:pPr>
          </w:p>
        </w:tc>
        <w:tc>
          <w:tcPr>
            <w:tcW w:w="2269" w:type="dxa"/>
            <w:vMerge w:val="restart"/>
            <w:tcBorders>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rPr>
            </w:pPr>
          </w:p>
        </w:tc>
        <w:tc>
          <w:tcPr>
            <w:tcW w:w="4325" w:type="dxa"/>
            <w:gridSpan w:val="5"/>
            <w:tcBorders>
              <w:top w:val="single" w:sz="6" w:space="0" w:color="221F1F"/>
              <w:bottom w:val="nil"/>
            </w:tcBorders>
          </w:tcPr>
          <w:p w:rsidR="00E90A54" w:rsidRPr="00E90A54" w:rsidRDefault="00E90A54" w:rsidP="00E90A54">
            <w:pPr>
              <w:spacing w:line="229" w:lineRule="exact"/>
              <w:ind w:left="109"/>
              <w:rPr>
                <w:rFonts w:ascii="Times New Roman" w:eastAsia="Times New Roman" w:hAnsi="Times New Roman" w:cs="Times New Roman"/>
              </w:rPr>
            </w:pPr>
            <w:r w:rsidRPr="00E90A54">
              <w:rPr>
                <w:rFonts w:ascii="Times New Roman" w:eastAsia="Times New Roman" w:hAnsi="Times New Roman" w:cs="Times New Roman"/>
              </w:rPr>
              <w:t>развитие</w:t>
            </w:r>
            <w:r w:rsidRPr="00E90A54">
              <w:rPr>
                <w:rFonts w:ascii="Times New Roman" w:eastAsia="Times New Roman" w:hAnsi="Times New Roman" w:cs="Times New Roman"/>
                <w:spacing w:val="35"/>
              </w:rPr>
              <w:t xml:space="preserve"> </w:t>
            </w:r>
            <w:r w:rsidRPr="00E90A54">
              <w:rPr>
                <w:rFonts w:ascii="Times New Roman" w:eastAsia="Times New Roman" w:hAnsi="Times New Roman" w:cs="Times New Roman"/>
              </w:rPr>
              <w:t>растений.</w:t>
            </w:r>
            <w:r w:rsidRPr="00E90A54">
              <w:rPr>
                <w:rFonts w:ascii="Times New Roman" w:eastAsia="Times New Roman" w:hAnsi="Times New Roman" w:cs="Times New Roman"/>
                <w:spacing w:val="35"/>
              </w:rPr>
              <w:t xml:space="preserve"> </w:t>
            </w:r>
            <w:r w:rsidRPr="00E90A54">
              <w:rPr>
                <w:rFonts w:ascii="Times New Roman" w:eastAsia="Times New Roman" w:hAnsi="Times New Roman" w:cs="Times New Roman"/>
              </w:rPr>
              <w:t>Особенности</w:t>
            </w:r>
            <w:r w:rsidRPr="00E90A54">
              <w:rPr>
                <w:rFonts w:ascii="Times New Roman" w:eastAsia="Times New Roman" w:hAnsi="Times New Roman" w:cs="Times New Roman"/>
                <w:spacing w:val="72"/>
              </w:rPr>
              <w:t xml:space="preserve"> </w:t>
            </w:r>
            <w:r w:rsidRPr="00E90A54">
              <w:rPr>
                <w:rFonts w:ascii="Times New Roman" w:eastAsia="Times New Roman" w:hAnsi="Times New Roman" w:cs="Times New Roman"/>
              </w:rPr>
              <w:t>питания</w:t>
            </w:r>
          </w:p>
        </w:tc>
        <w:tc>
          <w:tcPr>
            <w:tcW w:w="6035" w:type="dxa"/>
            <w:gridSpan w:val="5"/>
            <w:tcBorders>
              <w:top w:val="single" w:sz="6" w:space="0" w:color="221F1F"/>
              <w:bottom w:val="nil"/>
            </w:tcBorders>
          </w:tcPr>
          <w:p w:rsidR="00E90A54" w:rsidRPr="00E90A54" w:rsidRDefault="00E90A54" w:rsidP="00E90A54">
            <w:pPr>
              <w:spacing w:line="229"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группе: классификация</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растений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из</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списка,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который</w:t>
            </w:r>
          </w:p>
        </w:tc>
        <w:tc>
          <w:tcPr>
            <w:tcW w:w="2835" w:type="dxa"/>
            <w:vMerge w:val="restart"/>
          </w:tcPr>
          <w:p w:rsidR="00E90A54" w:rsidRPr="00E90A54" w:rsidRDefault="00E90A54" w:rsidP="00E90A54">
            <w:pPr>
              <w:rPr>
                <w:rFonts w:ascii="Times New Roman" w:eastAsia="Times New Roman" w:hAnsi="Times New Roman" w:cs="Times New Roman"/>
                <w:lang w:val="ru-RU"/>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spacing w:line="218" w:lineRule="exact"/>
              <w:ind w:left="109"/>
              <w:rPr>
                <w:rFonts w:ascii="Times New Roman" w:eastAsia="Times New Roman" w:hAnsi="Times New Roman" w:cs="Times New Roman"/>
              </w:rPr>
            </w:pPr>
            <w:r w:rsidRPr="00E90A54">
              <w:rPr>
                <w:rFonts w:ascii="Times New Roman" w:eastAsia="Times New Roman" w:hAnsi="Times New Roman" w:cs="Times New Roman"/>
              </w:rPr>
              <w:t>и</w:t>
            </w:r>
            <w:r w:rsidRPr="00E90A54">
              <w:rPr>
                <w:rFonts w:ascii="Times New Roman" w:eastAsia="Times New Roman" w:hAnsi="Times New Roman" w:cs="Times New Roman"/>
                <w:spacing w:val="-1"/>
              </w:rPr>
              <w:t xml:space="preserve"> </w:t>
            </w:r>
            <w:r w:rsidRPr="00E90A54">
              <w:rPr>
                <w:rFonts w:ascii="Times New Roman" w:eastAsia="Times New Roman" w:hAnsi="Times New Roman" w:cs="Times New Roman"/>
              </w:rPr>
              <w:t>дыхания</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растений.</w:t>
            </w:r>
          </w:p>
        </w:tc>
        <w:tc>
          <w:tcPr>
            <w:tcW w:w="6035" w:type="dxa"/>
            <w:gridSpan w:val="5"/>
            <w:tcBorders>
              <w:top w:val="nil"/>
              <w:bottom w:val="nil"/>
            </w:tcBorders>
          </w:tcPr>
          <w:p w:rsidR="00E90A54" w:rsidRPr="00E90A54" w:rsidRDefault="00E90A54" w:rsidP="00E90A54">
            <w:pPr>
              <w:spacing w:line="218"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предложили</w:t>
            </w:r>
            <w:r w:rsidRPr="00E90A54">
              <w:rPr>
                <w:rFonts w:ascii="Times New Roman" w:eastAsia="Times New Roman" w:hAnsi="Times New Roman" w:cs="Times New Roman"/>
                <w:spacing w:val="46"/>
                <w:lang w:val="ru-RU"/>
              </w:rPr>
              <w:t xml:space="preserve"> </w:t>
            </w:r>
            <w:r w:rsidRPr="00E90A54">
              <w:rPr>
                <w:rFonts w:ascii="Times New Roman" w:eastAsia="Times New Roman" w:hAnsi="Times New Roman" w:cs="Times New Roman"/>
                <w:lang w:val="ru-RU"/>
              </w:rPr>
              <w:t>одноклассники.</w:t>
            </w:r>
            <w:r w:rsidRPr="00E90A54">
              <w:rPr>
                <w:rFonts w:ascii="Times New Roman" w:eastAsia="Times New Roman" w:hAnsi="Times New Roman" w:cs="Times New Roman"/>
                <w:spacing w:val="47"/>
                <w:lang w:val="ru-RU"/>
              </w:rPr>
              <w:t xml:space="preserve"> </w:t>
            </w:r>
            <w:r w:rsidRPr="00E90A54">
              <w:rPr>
                <w:rFonts w:ascii="Times New Roman" w:eastAsia="Times New Roman" w:hAnsi="Times New Roman" w:cs="Times New Roman"/>
                <w:lang w:val="ru-RU"/>
              </w:rPr>
              <w:t>Коллективное</w:t>
            </w:r>
            <w:r w:rsidRPr="00E90A54">
              <w:rPr>
                <w:rFonts w:ascii="Times New Roman" w:eastAsia="Times New Roman" w:hAnsi="Times New Roman" w:cs="Times New Roman"/>
                <w:spacing w:val="48"/>
                <w:lang w:val="ru-RU"/>
              </w:rPr>
              <w:t xml:space="preserve"> </w:t>
            </w:r>
            <w:r w:rsidRPr="00E90A54">
              <w:rPr>
                <w:rFonts w:ascii="Times New Roman" w:eastAsia="Times New Roman" w:hAnsi="Times New Roman" w:cs="Times New Roman"/>
                <w:lang w:val="ru-RU"/>
              </w:rPr>
              <w:t>создание</w:t>
            </w:r>
            <w:r w:rsidRPr="00E90A54">
              <w:rPr>
                <w:rFonts w:ascii="Times New Roman" w:eastAsia="Times New Roman" w:hAnsi="Times New Roman" w:cs="Times New Roman"/>
                <w:spacing w:val="48"/>
                <w:lang w:val="ru-RU"/>
              </w:rPr>
              <w:t xml:space="preserve"> </w:t>
            </w:r>
            <w:r w:rsidRPr="00E90A54">
              <w:rPr>
                <w:rFonts w:ascii="Times New Roman" w:eastAsia="Times New Roman" w:hAnsi="Times New Roman" w:cs="Times New Roman"/>
                <w:lang w:val="ru-RU"/>
              </w:rPr>
              <w:t>схемы</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spacing w:line="218"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Роль</w:t>
            </w:r>
            <w:r w:rsidRPr="00E90A54">
              <w:rPr>
                <w:rFonts w:ascii="Times New Roman" w:eastAsia="Times New Roman" w:hAnsi="Times New Roman" w:cs="Times New Roman"/>
                <w:spacing w:val="13"/>
                <w:lang w:val="ru-RU"/>
              </w:rPr>
              <w:t xml:space="preserve"> </w:t>
            </w:r>
            <w:r w:rsidRPr="00E90A54">
              <w:rPr>
                <w:rFonts w:ascii="Times New Roman" w:eastAsia="Times New Roman" w:hAnsi="Times New Roman" w:cs="Times New Roman"/>
                <w:lang w:val="ru-RU"/>
              </w:rPr>
              <w:t>растений</w:t>
            </w:r>
            <w:r w:rsidRPr="00E90A54">
              <w:rPr>
                <w:rFonts w:ascii="Times New Roman" w:eastAsia="Times New Roman" w:hAnsi="Times New Roman" w:cs="Times New Roman"/>
                <w:spacing w:val="29"/>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82"/>
                <w:lang w:val="ru-RU"/>
              </w:rPr>
              <w:t xml:space="preserve"> </w:t>
            </w:r>
            <w:r w:rsidRPr="00E90A54">
              <w:rPr>
                <w:rFonts w:ascii="Times New Roman" w:eastAsia="Times New Roman" w:hAnsi="Times New Roman" w:cs="Times New Roman"/>
                <w:lang w:val="ru-RU"/>
              </w:rPr>
              <w:t>природе</w:t>
            </w:r>
            <w:r w:rsidRPr="00E90A54">
              <w:rPr>
                <w:rFonts w:ascii="Times New Roman" w:eastAsia="Times New Roman" w:hAnsi="Times New Roman" w:cs="Times New Roman"/>
                <w:spacing w:val="15"/>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2"/>
                <w:lang w:val="ru-RU"/>
              </w:rPr>
              <w:t xml:space="preserve"> </w:t>
            </w:r>
            <w:r w:rsidRPr="00E90A54">
              <w:rPr>
                <w:rFonts w:ascii="Times New Roman" w:eastAsia="Times New Roman" w:hAnsi="Times New Roman" w:cs="Times New Roman"/>
                <w:lang w:val="ru-RU"/>
              </w:rPr>
              <w:t>жизни</w:t>
            </w:r>
            <w:r w:rsidRPr="00E90A54">
              <w:rPr>
                <w:rFonts w:ascii="Times New Roman" w:eastAsia="Times New Roman" w:hAnsi="Times New Roman" w:cs="Times New Roman"/>
                <w:spacing w:val="13"/>
                <w:lang w:val="ru-RU"/>
              </w:rPr>
              <w:t xml:space="preserve"> </w:t>
            </w:r>
            <w:r w:rsidRPr="00E90A54">
              <w:rPr>
                <w:rFonts w:ascii="Times New Roman" w:eastAsia="Times New Roman" w:hAnsi="Times New Roman" w:cs="Times New Roman"/>
                <w:lang w:val="ru-RU"/>
              </w:rPr>
              <w:t>людей,</w:t>
            </w:r>
          </w:p>
        </w:tc>
        <w:tc>
          <w:tcPr>
            <w:tcW w:w="6035" w:type="dxa"/>
            <w:gridSpan w:val="5"/>
            <w:tcBorders>
              <w:top w:val="nil"/>
              <w:bottom w:val="nil"/>
            </w:tcBorders>
          </w:tcPr>
          <w:p w:rsidR="00E90A54" w:rsidRPr="00E90A54" w:rsidRDefault="00E90A54" w:rsidP="00E90A54">
            <w:pPr>
              <w:spacing w:line="218" w:lineRule="exact"/>
              <w:ind w:left="105"/>
              <w:rPr>
                <w:rFonts w:ascii="Times New Roman" w:eastAsia="Times New Roman" w:hAnsi="Times New Roman" w:cs="Times New Roman"/>
              </w:rPr>
            </w:pPr>
            <w:r w:rsidRPr="00E90A54">
              <w:rPr>
                <w:rFonts w:ascii="Times New Roman" w:eastAsia="Times New Roman" w:hAnsi="Times New Roman" w:cs="Times New Roman"/>
              </w:rPr>
              <w:t>по</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теме,</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например,</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4325" w:type="dxa"/>
            <w:gridSpan w:val="5"/>
            <w:tcBorders>
              <w:top w:val="nil"/>
              <w:bottom w:val="nil"/>
            </w:tcBorders>
          </w:tcPr>
          <w:p w:rsidR="00E90A54" w:rsidRPr="00E90A54" w:rsidRDefault="00E90A54" w:rsidP="00E90A54">
            <w:pPr>
              <w:spacing w:line="218" w:lineRule="exact"/>
              <w:ind w:left="109"/>
              <w:rPr>
                <w:rFonts w:ascii="Times New Roman" w:eastAsia="Times New Roman" w:hAnsi="Times New Roman" w:cs="Times New Roman"/>
              </w:rPr>
            </w:pPr>
            <w:r w:rsidRPr="00E90A54">
              <w:rPr>
                <w:rFonts w:ascii="Times New Roman" w:eastAsia="Times New Roman" w:hAnsi="Times New Roman" w:cs="Times New Roman"/>
              </w:rPr>
              <w:t>бережное</w:t>
            </w:r>
          </w:p>
        </w:tc>
        <w:tc>
          <w:tcPr>
            <w:tcW w:w="6035" w:type="dxa"/>
            <w:gridSpan w:val="5"/>
            <w:tcBorders>
              <w:top w:val="nil"/>
              <w:bottom w:val="nil"/>
            </w:tcBorders>
          </w:tcPr>
          <w:p w:rsidR="00E90A54" w:rsidRPr="00E90A54" w:rsidRDefault="00E90A54" w:rsidP="00E90A54">
            <w:pPr>
              <w:spacing w:line="218"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«Условия</w:t>
            </w:r>
            <w:r w:rsidRPr="00E90A54">
              <w:rPr>
                <w:rFonts w:ascii="Times New Roman" w:eastAsia="Times New Roman" w:hAnsi="Times New Roman" w:cs="Times New Roman"/>
                <w:spacing w:val="6"/>
                <w:lang w:val="ru-RU"/>
              </w:rPr>
              <w:t xml:space="preserve"> </w:t>
            </w:r>
            <w:r w:rsidRPr="00E90A54">
              <w:rPr>
                <w:rFonts w:ascii="Times New Roman" w:eastAsia="Times New Roman" w:hAnsi="Times New Roman" w:cs="Times New Roman"/>
                <w:lang w:val="ru-RU"/>
              </w:rPr>
              <w:t>жизни</w:t>
            </w:r>
            <w:r w:rsidRPr="00E90A54">
              <w:rPr>
                <w:rFonts w:ascii="Times New Roman" w:eastAsia="Times New Roman" w:hAnsi="Times New Roman" w:cs="Times New Roman"/>
                <w:spacing w:val="62"/>
                <w:lang w:val="ru-RU"/>
              </w:rPr>
              <w:t xml:space="preserve"> </w:t>
            </w:r>
            <w:r w:rsidRPr="00E90A54">
              <w:rPr>
                <w:rFonts w:ascii="Times New Roman" w:eastAsia="Times New Roman" w:hAnsi="Times New Roman" w:cs="Times New Roman"/>
                <w:lang w:val="ru-RU"/>
              </w:rPr>
              <w:t>растений».</w:t>
            </w:r>
            <w:r w:rsidRPr="00E90A54">
              <w:rPr>
                <w:rFonts w:ascii="Times New Roman" w:eastAsia="Times New Roman" w:hAnsi="Times New Roman" w:cs="Times New Roman"/>
                <w:spacing w:val="64"/>
                <w:lang w:val="ru-RU"/>
              </w:rPr>
              <w:t xml:space="preserve"> </w:t>
            </w:r>
            <w:r w:rsidRPr="00E90A54">
              <w:rPr>
                <w:rFonts w:ascii="Times New Roman" w:eastAsia="Times New Roman" w:hAnsi="Times New Roman" w:cs="Times New Roman"/>
                <w:lang w:val="ru-RU"/>
              </w:rPr>
              <w:t>Рассказ-рассуждение</w:t>
            </w:r>
            <w:r w:rsidRPr="00E90A54">
              <w:rPr>
                <w:rFonts w:ascii="Times New Roman" w:eastAsia="Times New Roman" w:hAnsi="Times New Roman" w:cs="Times New Roman"/>
                <w:spacing w:val="64"/>
                <w:lang w:val="ru-RU"/>
              </w:rPr>
              <w:t xml:space="preserve"> </w:t>
            </w:r>
            <w:r w:rsidRPr="00E90A54">
              <w:rPr>
                <w:rFonts w:ascii="Times New Roman" w:eastAsia="Times New Roman" w:hAnsi="Times New Roman" w:cs="Times New Roman"/>
                <w:lang w:val="ru-RU"/>
              </w:rPr>
              <w:t>о</w:t>
            </w:r>
            <w:r w:rsidRPr="00E90A54">
              <w:rPr>
                <w:rFonts w:ascii="Times New Roman" w:eastAsia="Times New Roman" w:hAnsi="Times New Roman" w:cs="Times New Roman"/>
                <w:spacing w:val="61"/>
                <w:lang w:val="ru-RU"/>
              </w:rPr>
              <w:t xml:space="preserve"> </w:t>
            </w:r>
            <w:r w:rsidRPr="00E90A54">
              <w:rPr>
                <w:rFonts w:ascii="Times New Roman" w:eastAsia="Times New Roman" w:hAnsi="Times New Roman" w:cs="Times New Roman"/>
                <w:lang w:val="ru-RU"/>
              </w:rPr>
              <w:t>жизни</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7"/>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spacing w:line="217"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отношение</w:t>
            </w:r>
            <w:r w:rsidRPr="00E90A54">
              <w:rPr>
                <w:rFonts w:ascii="Times New Roman" w:eastAsia="Times New Roman" w:hAnsi="Times New Roman" w:cs="Times New Roman"/>
                <w:spacing w:val="6"/>
                <w:lang w:val="ru-RU"/>
              </w:rPr>
              <w:t xml:space="preserve"> </w:t>
            </w:r>
            <w:r w:rsidRPr="00E90A54">
              <w:rPr>
                <w:rFonts w:ascii="Times New Roman" w:eastAsia="Times New Roman" w:hAnsi="Times New Roman" w:cs="Times New Roman"/>
                <w:lang w:val="ru-RU"/>
              </w:rPr>
              <w:t>человека</w:t>
            </w:r>
            <w:r w:rsidRPr="00E90A54">
              <w:rPr>
                <w:rFonts w:ascii="Times New Roman" w:eastAsia="Times New Roman" w:hAnsi="Times New Roman" w:cs="Times New Roman"/>
                <w:spacing w:val="6"/>
                <w:lang w:val="ru-RU"/>
              </w:rPr>
              <w:t xml:space="preserve"> </w:t>
            </w:r>
            <w:r w:rsidRPr="00E90A54">
              <w:rPr>
                <w:rFonts w:ascii="Times New Roman" w:eastAsia="Times New Roman" w:hAnsi="Times New Roman" w:cs="Times New Roman"/>
                <w:lang w:val="ru-RU"/>
              </w:rPr>
              <w:t>к</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растениям.</w:t>
            </w:r>
            <w:r w:rsidRPr="00E90A54">
              <w:rPr>
                <w:rFonts w:ascii="Times New Roman" w:eastAsia="Times New Roman" w:hAnsi="Times New Roman" w:cs="Times New Roman"/>
                <w:spacing w:val="7"/>
                <w:lang w:val="ru-RU"/>
              </w:rPr>
              <w:t xml:space="preserve"> </w:t>
            </w:r>
            <w:r w:rsidRPr="00E90A54">
              <w:rPr>
                <w:rFonts w:ascii="Times New Roman" w:eastAsia="Times New Roman" w:hAnsi="Times New Roman" w:cs="Times New Roman"/>
                <w:lang w:val="ru-RU"/>
              </w:rPr>
              <w:t>Условия,</w:t>
            </w:r>
          </w:p>
        </w:tc>
        <w:tc>
          <w:tcPr>
            <w:tcW w:w="6035" w:type="dxa"/>
            <w:gridSpan w:val="5"/>
            <w:tcBorders>
              <w:top w:val="nil"/>
              <w:bottom w:val="nil"/>
            </w:tcBorders>
          </w:tcPr>
          <w:p w:rsidR="00E90A54" w:rsidRPr="00E90A54" w:rsidRDefault="00E90A54" w:rsidP="00E90A54">
            <w:pPr>
              <w:spacing w:line="217" w:lineRule="exact"/>
              <w:ind w:left="105"/>
              <w:rPr>
                <w:rFonts w:ascii="Times New Roman" w:eastAsia="Times New Roman" w:hAnsi="Times New Roman" w:cs="Times New Roman"/>
              </w:rPr>
            </w:pPr>
            <w:r w:rsidRPr="00E90A54">
              <w:rPr>
                <w:rFonts w:ascii="Times New Roman" w:eastAsia="Times New Roman" w:hAnsi="Times New Roman" w:cs="Times New Roman"/>
              </w:rPr>
              <w:t>растений.</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4325" w:type="dxa"/>
            <w:gridSpan w:val="5"/>
            <w:tcBorders>
              <w:top w:val="nil"/>
              <w:bottom w:val="nil"/>
            </w:tcBorders>
          </w:tcPr>
          <w:p w:rsidR="00E90A54" w:rsidRPr="00E90A54" w:rsidRDefault="00E90A54" w:rsidP="00E90A54">
            <w:pPr>
              <w:spacing w:line="218"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необходимые</w:t>
            </w:r>
            <w:r w:rsidRPr="00E90A54">
              <w:rPr>
                <w:rFonts w:ascii="Times New Roman" w:eastAsia="Times New Roman" w:hAnsi="Times New Roman" w:cs="Times New Roman"/>
                <w:spacing w:val="28"/>
                <w:lang w:val="ru-RU"/>
              </w:rPr>
              <w:t xml:space="preserve"> </w:t>
            </w:r>
            <w:r w:rsidRPr="00E90A54">
              <w:rPr>
                <w:rFonts w:ascii="Times New Roman" w:eastAsia="Times New Roman" w:hAnsi="Times New Roman" w:cs="Times New Roman"/>
                <w:lang w:val="ru-RU"/>
              </w:rPr>
              <w:t>для</w:t>
            </w:r>
            <w:r w:rsidRPr="00E90A54">
              <w:rPr>
                <w:rFonts w:ascii="Times New Roman" w:eastAsia="Times New Roman" w:hAnsi="Times New Roman" w:cs="Times New Roman"/>
                <w:spacing w:val="80"/>
                <w:lang w:val="ru-RU"/>
              </w:rPr>
              <w:t xml:space="preserve"> </w:t>
            </w:r>
            <w:r w:rsidRPr="00E90A54">
              <w:rPr>
                <w:rFonts w:ascii="Times New Roman" w:eastAsia="Times New Roman" w:hAnsi="Times New Roman" w:cs="Times New Roman"/>
                <w:lang w:val="ru-RU"/>
              </w:rPr>
              <w:t>жизни</w:t>
            </w:r>
            <w:r w:rsidRPr="00E90A54">
              <w:rPr>
                <w:rFonts w:ascii="Times New Roman" w:eastAsia="Times New Roman" w:hAnsi="Times New Roman" w:cs="Times New Roman"/>
                <w:spacing w:val="81"/>
                <w:lang w:val="ru-RU"/>
              </w:rPr>
              <w:t xml:space="preserve"> </w:t>
            </w:r>
            <w:r w:rsidRPr="00E90A54">
              <w:rPr>
                <w:rFonts w:ascii="Times New Roman" w:eastAsia="Times New Roman" w:hAnsi="Times New Roman" w:cs="Times New Roman"/>
                <w:lang w:val="ru-RU"/>
              </w:rPr>
              <w:t>растения</w:t>
            </w:r>
            <w:r w:rsidRPr="00E90A54">
              <w:rPr>
                <w:rFonts w:ascii="Times New Roman" w:eastAsia="Times New Roman" w:hAnsi="Times New Roman" w:cs="Times New Roman"/>
                <w:spacing w:val="81"/>
                <w:lang w:val="ru-RU"/>
              </w:rPr>
              <w:t xml:space="preserve"> </w:t>
            </w:r>
            <w:r w:rsidRPr="00E90A54">
              <w:rPr>
                <w:rFonts w:ascii="Times New Roman" w:eastAsia="Times New Roman" w:hAnsi="Times New Roman" w:cs="Times New Roman"/>
                <w:lang w:val="ru-RU"/>
              </w:rPr>
              <w:t>(свет,</w:t>
            </w:r>
          </w:p>
        </w:tc>
        <w:tc>
          <w:tcPr>
            <w:tcW w:w="6035" w:type="dxa"/>
            <w:gridSpan w:val="5"/>
            <w:tcBorders>
              <w:top w:val="nil"/>
              <w:bottom w:val="nil"/>
            </w:tcBorders>
          </w:tcPr>
          <w:p w:rsidR="00E90A54" w:rsidRPr="00E90A54" w:rsidRDefault="00E90A54" w:rsidP="00E90A54">
            <w:pPr>
              <w:spacing w:line="218"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Практическая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паре 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spacing w:line="218"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тепло,</w:t>
            </w:r>
            <w:r w:rsidRPr="00E90A54">
              <w:rPr>
                <w:rFonts w:ascii="Times New Roman" w:eastAsia="Times New Roman" w:hAnsi="Times New Roman" w:cs="Times New Roman"/>
                <w:spacing w:val="34"/>
                <w:lang w:val="ru-RU"/>
              </w:rPr>
              <w:t xml:space="preserve"> </w:t>
            </w:r>
            <w:r w:rsidRPr="00E90A54">
              <w:rPr>
                <w:rFonts w:ascii="Times New Roman" w:eastAsia="Times New Roman" w:hAnsi="Times New Roman" w:cs="Times New Roman"/>
                <w:lang w:val="ru-RU"/>
              </w:rPr>
              <w:t>воздух,</w:t>
            </w:r>
            <w:r w:rsidRPr="00E90A54">
              <w:rPr>
                <w:rFonts w:ascii="Times New Roman" w:eastAsia="Times New Roman" w:hAnsi="Times New Roman" w:cs="Times New Roman"/>
                <w:spacing w:val="89"/>
                <w:lang w:val="ru-RU"/>
              </w:rPr>
              <w:t xml:space="preserve"> </w:t>
            </w:r>
            <w:r w:rsidRPr="00E90A54">
              <w:rPr>
                <w:rFonts w:ascii="Times New Roman" w:eastAsia="Times New Roman" w:hAnsi="Times New Roman" w:cs="Times New Roman"/>
                <w:lang w:val="ru-RU"/>
              </w:rPr>
              <w:t>вода).</w:t>
            </w:r>
            <w:r w:rsidRPr="00E90A54">
              <w:rPr>
                <w:rFonts w:ascii="Times New Roman" w:eastAsia="Times New Roman" w:hAnsi="Times New Roman" w:cs="Times New Roman"/>
                <w:spacing w:val="89"/>
                <w:lang w:val="ru-RU"/>
              </w:rPr>
              <w:t xml:space="preserve"> </w:t>
            </w:r>
            <w:r w:rsidRPr="00E90A54">
              <w:rPr>
                <w:rFonts w:ascii="Times New Roman" w:eastAsia="Times New Roman" w:hAnsi="Times New Roman" w:cs="Times New Roman"/>
                <w:lang w:val="ru-RU"/>
              </w:rPr>
              <w:t>Наблюдение</w:t>
            </w:r>
            <w:r w:rsidRPr="00E90A54">
              <w:rPr>
                <w:rFonts w:ascii="Times New Roman" w:eastAsia="Times New Roman" w:hAnsi="Times New Roman" w:cs="Times New Roman"/>
                <w:spacing w:val="87"/>
                <w:lang w:val="ru-RU"/>
              </w:rPr>
              <w:t xml:space="preserve"> </w:t>
            </w:r>
            <w:r w:rsidRPr="00E90A54">
              <w:rPr>
                <w:rFonts w:ascii="Times New Roman" w:eastAsia="Times New Roman" w:hAnsi="Times New Roman" w:cs="Times New Roman"/>
                <w:lang w:val="ru-RU"/>
              </w:rPr>
              <w:t>роста</w:t>
            </w:r>
          </w:p>
        </w:tc>
        <w:tc>
          <w:tcPr>
            <w:tcW w:w="6035" w:type="dxa"/>
            <w:gridSpan w:val="5"/>
            <w:tcBorders>
              <w:top w:val="nil"/>
              <w:bottom w:val="nil"/>
            </w:tcBorders>
          </w:tcPr>
          <w:p w:rsidR="00E90A54" w:rsidRPr="00E90A54" w:rsidRDefault="00E90A54" w:rsidP="00E90A54">
            <w:pPr>
              <w:tabs>
                <w:tab w:val="left" w:pos="1681"/>
                <w:tab w:val="left" w:pos="2735"/>
                <w:tab w:val="left" w:pos="3845"/>
                <w:tab w:val="left" w:pos="4775"/>
              </w:tabs>
              <w:spacing w:line="218"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«Размножения</w:t>
            </w:r>
            <w:r w:rsidRPr="00E90A54">
              <w:rPr>
                <w:rFonts w:ascii="Times New Roman" w:eastAsia="Times New Roman" w:hAnsi="Times New Roman" w:cs="Times New Roman"/>
                <w:lang w:val="ru-RU"/>
              </w:rPr>
              <w:tab/>
              <w:t>растений</w:t>
            </w:r>
            <w:r w:rsidRPr="00E90A54">
              <w:rPr>
                <w:rFonts w:ascii="Times New Roman" w:eastAsia="Times New Roman" w:hAnsi="Times New Roman" w:cs="Times New Roman"/>
                <w:lang w:val="ru-RU"/>
              </w:rPr>
              <w:tab/>
              <w:t>(побегом,</w:t>
            </w:r>
            <w:r w:rsidRPr="00E90A54">
              <w:rPr>
                <w:rFonts w:ascii="Times New Roman" w:eastAsia="Times New Roman" w:hAnsi="Times New Roman" w:cs="Times New Roman"/>
                <w:lang w:val="ru-RU"/>
              </w:rPr>
              <w:tab/>
              <w:t>листом,</w:t>
            </w:r>
            <w:r w:rsidRPr="00E90A54">
              <w:rPr>
                <w:rFonts w:ascii="Times New Roman" w:eastAsia="Times New Roman" w:hAnsi="Times New Roman" w:cs="Times New Roman"/>
                <w:lang w:val="ru-RU"/>
              </w:rPr>
              <w:tab/>
              <w:t>семенами)».</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spacing w:line="218" w:lineRule="exact"/>
              <w:ind w:left="109"/>
              <w:rPr>
                <w:rFonts w:ascii="Times New Roman" w:eastAsia="Times New Roman" w:hAnsi="Times New Roman" w:cs="Times New Roman"/>
              </w:rPr>
            </w:pPr>
            <w:r w:rsidRPr="00E90A54">
              <w:rPr>
                <w:rFonts w:ascii="Times New Roman" w:eastAsia="Times New Roman" w:hAnsi="Times New Roman" w:cs="Times New Roman"/>
              </w:rPr>
              <w:t>растений,</w:t>
            </w:r>
            <w:r w:rsidRPr="00E90A54">
              <w:rPr>
                <w:rFonts w:ascii="Times New Roman" w:eastAsia="Times New Roman" w:hAnsi="Times New Roman" w:cs="Times New Roman"/>
                <w:spacing w:val="14"/>
              </w:rPr>
              <w:t xml:space="preserve"> </w:t>
            </w:r>
            <w:r w:rsidRPr="00E90A54">
              <w:rPr>
                <w:rFonts w:ascii="Times New Roman" w:eastAsia="Times New Roman" w:hAnsi="Times New Roman" w:cs="Times New Roman"/>
              </w:rPr>
              <w:t>фиксация</w:t>
            </w:r>
            <w:r w:rsidRPr="00E90A54">
              <w:rPr>
                <w:rFonts w:ascii="Times New Roman" w:eastAsia="Times New Roman" w:hAnsi="Times New Roman" w:cs="Times New Roman"/>
                <w:spacing w:val="68"/>
              </w:rPr>
              <w:t xml:space="preserve"> </w:t>
            </w:r>
            <w:r w:rsidRPr="00E90A54">
              <w:rPr>
                <w:rFonts w:ascii="Times New Roman" w:eastAsia="Times New Roman" w:hAnsi="Times New Roman" w:cs="Times New Roman"/>
              </w:rPr>
              <w:t>изменений.</w:t>
            </w:r>
            <w:r w:rsidRPr="00E90A54">
              <w:rPr>
                <w:rFonts w:ascii="Times New Roman" w:eastAsia="Times New Roman" w:hAnsi="Times New Roman" w:cs="Times New Roman"/>
                <w:spacing w:val="69"/>
              </w:rPr>
              <w:t xml:space="preserve"> </w:t>
            </w:r>
            <w:r w:rsidRPr="00E90A54">
              <w:rPr>
                <w:rFonts w:ascii="Times New Roman" w:eastAsia="Times New Roman" w:hAnsi="Times New Roman" w:cs="Times New Roman"/>
              </w:rPr>
              <w:t>Растения</w:t>
            </w:r>
          </w:p>
        </w:tc>
        <w:tc>
          <w:tcPr>
            <w:tcW w:w="6035" w:type="dxa"/>
            <w:gridSpan w:val="5"/>
            <w:tcBorders>
              <w:top w:val="nil"/>
              <w:bottom w:val="nil"/>
            </w:tcBorders>
          </w:tcPr>
          <w:p w:rsidR="00E90A54" w:rsidRPr="00E90A54" w:rsidRDefault="00E90A54" w:rsidP="00E90A54">
            <w:pPr>
              <w:tabs>
                <w:tab w:val="left" w:pos="1621"/>
                <w:tab w:val="left" w:pos="2794"/>
                <w:tab w:val="left" w:pos="3893"/>
                <w:tab w:val="left" w:pos="4644"/>
              </w:tabs>
              <w:spacing w:line="218"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Охраняемые</w:t>
            </w:r>
            <w:r w:rsidRPr="00E90A54">
              <w:rPr>
                <w:rFonts w:ascii="Times New Roman" w:eastAsia="Times New Roman" w:hAnsi="Times New Roman" w:cs="Times New Roman"/>
                <w:lang w:val="ru-RU"/>
              </w:rPr>
              <w:tab/>
              <w:t>растения</w:t>
            </w:r>
            <w:r w:rsidRPr="00E90A54">
              <w:rPr>
                <w:rFonts w:ascii="Times New Roman" w:eastAsia="Times New Roman" w:hAnsi="Times New Roman" w:cs="Times New Roman"/>
                <w:lang w:val="ru-RU"/>
              </w:rPr>
              <w:tab/>
              <w:t>родного</w:t>
            </w:r>
            <w:r w:rsidRPr="00E90A54">
              <w:rPr>
                <w:rFonts w:ascii="Times New Roman" w:eastAsia="Times New Roman" w:hAnsi="Times New Roman" w:cs="Times New Roman"/>
                <w:lang w:val="ru-RU"/>
              </w:rPr>
              <w:tab/>
              <w:t>края</w:t>
            </w:r>
            <w:r w:rsidRPr="00E90A54">
              <w:rPr>
                <w:rFonts w:ascii="Times New Roman" w:eastAsia="Times New Roman" w:hAnsi="Times New Roman" w:cs="Times New Roman"/>
                <w:lang w:val="ru-RU"/>
              </w:rPr>
              <w:tab/>
              <w:t>(наблюдение,</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tabs>
                <w:tab w:val="left" w:pos="1169"/>
                <w:tab w:val="left" w:pos="1942"/>
                <w:tab w:val="left" w:pos="3079"/>
                <w:tab w:val="left" w:pos="3497"/>
              </w:tabs>
              <w:spacing w:line="218"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родного</w:t>
            </w:r>
            <w:r w:rsidRPr="00E90A54">
              <w:rPr>
                <w:rFonts w:ascii="Times New Roman" w:eastAsia="Times New Roman" w:hAnsi="Times New Roman" w:cs="Times New Roman"/>
                <w:lang w:val="ru-RU"/>
              </w:rPr>
              <w:tab/>
              <w:t>края,</w:t>
            </w:r>
            <w:r w:rsidRPr="00E90A54">
              <w:rPr>
                <w:rFonts w:ascii="Times New Roman" w:eastAsia="Times New Roman" w:hAnsi="Times New Roman" w:cs="Times New Roman"/>
                <w:lang w:val="ru-RU"/>
              </w:rPr>
              <w:tab/>
              <w:t>названия</w:t>
            </w:r>
            <w:r w:rsidRPr="00E90A54">
              <w:rPr>
                <w:rFonts w:ascii="Times New Roman" w:eastAsia="Times New Roman" w:hAnsi="Times New Roman" w:cs="Times New Roman"/>
                <w:lang w:val="ru-RU"/>
              </w:rPr>
              <w:tab/>
              <w:t>и</w:t>
            </w:r>
            <w:r w:rsidRPr="00E90A54">
              <w:rPr>
                <w:rFonts w:ascii="Times New Roman" w:eastAsia="Times New Roman" w:hAnsi="Times New Roman" w:cs="Times New Roman"/>
                <w:lang w:val="ru-RU"/>
              </w:rPr>
              <w:tab/>
              <w:t>краткая</w:t>
            </w:r>
          </w:p>
        </w:tc>
        <w:tc>
          <w:tcPr>
            <w:tcW w:w="6035" w:type="dxa"/>
            <w:gridSpan w:val="5"/>
            <w:tcBorders>
              <w:top w:val="nil"/>
              <w:bottom w:val="nil"/>
            </w:tcBorders>
          </w:tcPr>
          <w:p w:rsidR="00E90A54" w:rsidRPr="00E90A54" w:rsidRDefault="00E90A54" w:rsidP="00E90A54">
            <w:pPr>
              <w:spacing w:line="218" w:lineRule="exact"/>
              <w:ind w:left="105"/>
              <w:rPr>
                <w:rFonts w:ascii="Times New Roman" w:eastAsia="Times New Roman" w:hAnsi="Times New Roman" w:cs="Times New Roman"/>
              </w:rPr>
            </w:pPr>
            <w:r w:rsidRPr="00E90A54">
              <w:rPr>
                <w:rFonts w:ascii="Times New Roman" w:eastAsia="Times New Roman" w:hAnsi="Times New Roman" w:cs="Times New Roman"/>
              </w:rPr>
              <w:t>рассматривание</w:t>
            </w:r>
            <w:r w:rsidRPr="00E90A54">
              <w:rPr>
                <w:rFonts w:ascii="Times New Roman" w:eastAsia="Times New Roman" w:hAnsi="Times New Roman" w:cs="Times New Roman"/>
                <w:spacing w:val="-4"/>
              </w:rPr>
              <w:t xml:space="preserve"> </w:t>
            </w:r>
            <w:r w:rsidRPr="00E90A54">
              <w:rPr>
                <w:rFonts w:ascii="Times New Roman" w:eastAsia="Times New Roman" w:hAnsi="Times New Roman" w:cs="Times New Roman"/>
              </w:rPr>
              <w:t>иллюстраций)</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40"/>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4325" w:type="dxa"/>
            <w:gridSpan w:val="5"/>
            <w:tcBorders>
              <w:top w:val="nil"/>
              <w:bottom w:val="single" w:sz="6" w:space="0" w:color="221F1F"/>
            </w:tcBorders>
          </w:tcPr>
          <w:p w:rsidR="00E90A54" w:rsidRPr="00E90A54" w:rsidRDefault="00E90A54" w:rsidP="00E90A54">
            <w:pPr>
              <w:spacing w:line="221" w:lineRule="exact"/>
              <w:ind w:left="109"/>
              <w:rPr>
                <w:rFonts w:ascii="Times New Roman" w:eastAsia="Times New Roman" w:hAnsi="Times New Roman" w:cs="Times New Roman"/>
              </w:rPr>
            </w:pPr>
            <w:r w:rsidRPr="00E90A54">
              <w:rPr>
                <w:rFonts w:ascii="Times New Roman" w:eastAsia="Times New Roman" w:hAnsi="Times New Roman" w:cs="Times New Roman"/>
              </w:rPr>
              <w:t>характеристика.</w:t>
            </w:r>
            <w:r w:rsidRPr="00E90A54">
              <w:rPr>
                <w:rFonts w:ascii="Times New Roman" w:eastAsia="Times New Roman" w:hAnsi="Times New Roman" w:cs="Times New Roman"/>
                <w:spacing w:val="-3"/>
              </w:rPr>
              <w:t xml:space="preserve"> </w:t>
            </w:r>
            <w:r w:rsidRPr="00E90A54">
              <w:rPr>
                <w:rFonts w:ascii="Times New Roman" w:eastAsia="Times New Roman" w:hAnsi="Times New Roman" w:cs="Times New Roman"/>
              </w:rPr>
              <w:t>Охрана</w:t>
            </w:r>
            <w:r w:rsidRPr="00E90A54">
              <w:rPr>
                <w:rFonts w:ascii="Times New Roman" w:eastAsia="Times New Roman" w:hAnsi="Times New Roman" w:cs="Times New Roman"/>
                <w:spacing w:val="-3"/>
              </w:rPr>
              <w:t xml:space="preserve"> </w:t>
            </w:r>
            <w:r w:rsidRPr="00E90A54">
              <w:rPr>
                <w:rFonts w:ascii="Times New Roman" w:eastAsia="Times New Roman" w:hAnsi="Times New Roman" w:cs="Times New Roman"/>
              </w:rPr>
              <w:t>растений.</w:t>
            </w:r>
          </w:p>
        </w:tc>
        <w:tc>
          <w:tcPr>
            <w:tcW w:w="6035" w:type="dxa"/>
            <w:gridSpan w:val="5"/>
            <w:tcBorders>
              <w:top w:val="nil"/>
              <w:bottom w:val="single" w:sz="6" w:space="0" w:color="221F1F"/>
            </w:tcBorders>
          </w:tcPr>
          <w:p w:rsidR="00E90A54" w:rsidRPr="00E90A54" w:rsidRDefault="00E90A54" w:rsidP="00E90A54">
            <w:pPr>
              <w:rPr>
                <w:rFonts w:ascii="Times New Roman" w:eastAsia="Times New Roman" w:hAnsi="Times New Roman" w:cs="Times New Roman"/>
                <w:sz w:val="16"/>
              </w:rPr>
            </w:pP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50"/>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4325" w:type="dxa"/>
            <w:gridSpan w:val="5"/>
            <w:tcBorders>
              <w:top w:val="single" w:sz="6" w:space="0" w:color="221F1F"/>
              <w:bottom w:val="nil"/>
            </w:tcBorders>
          </w:tcPr>
          <w:p w:rsidR="00E90A54" w:rsidRPr="00E90A54" w:rsidRDefault="00E90A54" w:rsidP="00E90A54">
            <w:pPr>
              <w:tabs>
                <w:tab w:val="left" w:pos="1694"/>
                <w:tab w:val="left" w:pos="3024"/>
              </w:tabs>
              <w:spacing w:line="230" w:lineRule="exact"/>
              <w:ind w:left="109"/>
              <w:rPr>
                <w:rFonts w:ascii="Times New Roman" w:eastAsia="Times New Roman" w:hAnsi="Times New Roman" w:cs="Times New Roman"/>
              </w:rPr>
            </w:pPr>
            <w:r w:rsidRPr="00E90A54">
              <w:rPr>
                <w:rFonts w:ascii="Times New Roman" w:eastAsia="Times New Roman" w:hAnsi="Times New Roman" w:cs="Times New Roman"/>
              </w:rPr>
              <w:t>Разнообразие</w:t>
            </w:r>
            <w:r w:rsidRPr="00E90A54">
              <w:rPr>
                <w:rFonts w:ascii="Times New Roman" w:eastAsia="Times New Roman" w:hAnsi="Times New Roman" w:cs="Times New Roman"/>
              </w:rPr>
              <w:tab/>
              <w:t>животных.</w:t>
            </w:r>
            <w:r w:rsidRPr="00E90A54">
              <w:rPr>
                <w:rFonts w:ascii="Times New Roman" w:eastAsia="Times New Roman" w:hAnsi="Times New Roman" w:cs="Times New Roman"/>
              </w:rPr>
              <w:tab/>
              <w:t>Зависимость</w:t>
            </w:r>
          </w:p>
        </w:tc>
        <w:tc>
          <w:tcPr>
            <w:tcW w:w="6035" w:type="dxa"/>
            <w:gridSpan w:val="5"/>
            <w:tcBorders>
              <w:top w:val="single" w:sz="6" w:space="0" w:color="221F1F"/>
              <w:bottom w:val="nil"/>
            </w:tcBorders>
          </w:tcPr>
          <w:p w:rsidR="00E90A54" w:rsidRPr="00E90A54" w:rsidRDefault="00E90A54" w:rsidP="00E90A54">
            <w:pPr>
              <w:spacing w:line="230"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Дидактическая</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игра</w:t>
            </w:r>
            <w:r w:rsidRPr="00E90A54">
              <w:rPr>
                <w:rFonts w:ascii="Times New Roman" w:eastAsia="Times New Roman" w:hAnsi="Times New Roman" w:cs="Times New Roman"/>
                <w:spacing w:val="53"/>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5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53"/>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54"/>
                <w:lang w:val="ru-RU"/>
              </w:rPr>
              <w:t xml:space="preserve"> </w:t>
            </w:r>
            <w:r w:rsidRPr="00E90A54">
              <w:rPr>
                <w:rFonts w:ascii="Times New Roman" w:eastAsia="Times New Roman" w:hAnsi="Times New Roman" w:cs="Times New Roman"/>
                <w:lang w:val="ru-RU"/>
              </w:rPr>
              <w:t>«Каких</w:t>
            </w:r>
            <w:r w:rsidRPr="00E90A54">
              <w:rPr>
                <w:rFonts w:ascii="Times New Roman" w:eastAsia="Times New Roman" w:hAnsi="Times New Roman" w:cs="Times New Roman"/>
                <w:spacing w:val="50"/>
                <w:lang w:val="ru-RU"/>
              </w:rPr>
              <w:t xml:space="preserve"> </w:t>
            </w:r>
            <w:r w:rsidRPr="00E90A54">
              <w:rPr>
                <w:rFonts w:ascii="Times New Roman" w:eastAsia="Times New Roman" w:hAnsi="Times New Roman" w:cs="Times New Roman"/>
                <w:lang w:val="ru-RU"/>
              </w:rPr>
              <w:t>животных</w:t>
            </w:r>
          </w:p>
        </w:tc>
        <w:tc>
          <w:tcPr>
            <w:tcW w:w="2835" w:type="dxa"/>
            <w:vMerge w:val="restart"/>
          </w:tcPr>
          <w:p w:rsidR="00E90A54" w:rsidRPr="00E90A54" w:rsidRDefault="00E90A54" w:rsidP="00E90A54">
            <w:pPr>
              <w:rPr>
                <w:rFonts w:ascii="Times New Roman" w:eastAsia="Times New Roman" w:hAnsi="Times New Roman" w:cs="Times New Roman"/>
                <w:lang w:val="ru-RU"/>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spacing w:line="219"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жизненного</w:t>
            </w:r>
            <w:r w:rsidRPr="00E90A54">
              <w:rPr>
                <w:rFonts w:ascii="Times New Roman" w:eastAsia="Times New Roman" w:hAnsi="Times New Roman" w:cs="Times New Roman"/>
                <w:spacing w:val="35"/>
                <w:lang w:val="ru-RU"/>
              </w:rPr>
              <w:t xml:space="preserve"> </w:t>
            </w:r>
            <w:r w:rsidRPr="00E90A54">
              <w:rPr>
                <w:rFonts w:ascii="Times New Roman" w:eastAsia="Times New Roman" w:hAnsi="Times New Roman" w:cs="Times New Roman"/>
                <w:lang w:val="ru-RU"/>
              </w:rPr>
              <w:t>цикла</w:t>
            </w:r>
            <w:r w:rsidRPr="00E90A54">
              <w:rPr>
                <w:rFonts w:ascii="Times New Roman" w:eastAsia="Times New Roman" w:hAnsi="Times New Roman" w:cs="Times New Roman"/>
                <w:spacing w:val="39"/>
                <w:lang w:val="ru-RU"/>
              </w:rPr>
              <w:t xml:space="preserve"> </w:t>
            </w:r>
            <w:r w:rsidRPr="00E90A54">
              <w:rPr>
                <w:rFonts w:ascii="Times New Roman" w:eastAsia="Times New Roman" w:hAnsi="Times New Roman" w:cs="Times New Roman"/>
                <w:lang w:val="ru-RU"/>
              </w:rPr>
              <w:t>организмов</w:t>
            </w:r>
            <w:r w:rsidRPr="00E90A54">
              <w:rPr>
                <w:rFonts w:ascii="Times New Roman" w:eastAsia="Times New Roman" w:hAnsi="Times New Roman" w:cs="Times New Roman"/>
                <w:spacing w:val="36"/>
                <w:lang w:val="ru-RU"/>
              </w:rPr>
              <w:t xml:space="preserve"> </w:t>
            </w:r>
            <w:r w:rsidRPr="00E90A54">
              <w:rPr>
                <w:rFonts w:ascii="Times New Roman" w:eastAsia="Times New Roman" w:hAnsi="Times New Roman" w:cs="Times New Roman"/>
                <w:lang w:val="ru-RU"/>
              </w:rPr>
              <w:t>от</w:t>
            </w:r>
            <w:r w:rsidRPr="00E90A54">
              <w:rPr>
                <w:rFonts w:ascii="Times New Roman" w:eastAsia="Times New Roman" w:hAnsi="Times New Roman" w:cs="Times New Roman"/>
                <w:spacing w:val="38"/>
                <w:lang w:val="ru-RU"/>
              </w:rPr>
              <w:t xml:space="preserve"> </w:t>
            </w:r>
            <w:r w:rsidRPr="00E90A54">
              <w:rPr>
                <w:rFonts w:ascii="Times New Roman" w:eastAsia="Times New Roman" w:hAnsi="Times New Roman" w:cs="Times New Roman"/>
                <w:lang w:val="ru-RU"/>
              </w:rPr>
              <w:t>условий</w:t>
            </w:r>
          </w:p>
        </w:tc>
        <w:tc>
          <w:tcPr>
            <w:tcW w:w="6035" w:type="dxa"/>
            <w:gridSpan w:val="5"/>
            <w:tcBorders>
              <w:top w:val="nil"/>
              <w:bottom w:val="nil"/>
            </w:tcBorders>
          </w:tcPr>
          <w:p w:rsidR="00E90A54" w:rsidRPr="00E90A54" w:rsidRDefault="00E90A54" w:rsidP="00E90A54">
            <w:pPr>
              <w:spacing w:line="219"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мы</w:t>
            </w:r>
            <w:r w:rsidRPr="00E90A54">
              <w:rPr>
                <w:rFonts w:ascii="Times New Roman" w:eastAsia="Times New Roman" w:hAnsi="Times New Roman" w:cs="Times New Roman"/>
                <w:spacing w:val="64"/>
                <w:lang w:val="ru-RU"/>
              </w:rPr>
              <w:t xml:space="preserve"> </w:t>
            </w:r>
            <w:r w:rsidRPr="00E90A54">
              <w:rPr>
                <w:rFonts w:ascii="Times New Roman" w:eastAsia="Times New Roman" w:hAnsi="Times New Roman" w:cs="Times New Roman"/>
                <w:lang w:val="ru-RU"/>
              </w:rPr>
              <w:t xml:space="preserve">знаем».  </w:t>
            </w:r>
            <w:r w:rsidRPr="00E90A54">
              <w:rPr>
                <w:rFonts w:ascii="Times New Roman" w:eastAsia="Times New Roman" w:hAnsi="Times New Roman" w:cs="Times New Roman"/>
                <w:spacing w:val="7"/>
                <w:lang w:val="ru-RU"/>
              </w:rPr>
              <w:t xml:space="preserve"> </w:t>
            </w:r>
            <w:r w:rsidRPr="00E90A54">
              <w:rPr>
                <w:rFonts w:ascii="Times New Roman" w:eastAsia="Times New Roman" w:hAnsi="Times New Roman" w:cs="Times New Roman"/>
                <w:lang w:val="ru-RU"/>
              </w:rPr>
              <w:t xml:space="preserve">Коллективное  </w:t>
            </w:r>
            <w:r w:rsidRPr="00E90A54">
              <w:rPr>
                <w:rFonts w:ascii="Times New Roman" w:eastAsia="Times New Roman" w:hAnsi="Times New Roman" w:cs="Times New Roman"/>
                <w:spacing w:val="7"/>
                <w:lang w:val="ru-RU"/>
              </w:rPr>
              <w:t xml:space="preserve"> </w:t>
            </w:r>
            <w:r w:rsidRPr="00E90A54">
              <w:rPr>
                <w:rFonts w:ascii="Times New Roman" w:eastAsia="Times New Roman" w:hAnsi="Times New Roman" w:cs="Times New Roman"/>
                <w:lang w:val="ru-RU"/>
              </w:rPr>
              <w:t xml:space="preserve">составление  </w:t>
            </w:r>
            <w:r w:rsidRPr="00E90A54">
              <w:rPr>
                <w:rFonts w:ascii="Times New Roman" w:eastAsia="Times New Roman" w:hAnsi="Times New Roman" w:cs="Times New Roman"/>
                <w:spacing w:val="6"/>
                <w:lang w:val="ru-RU"/>
              </w:rPr>
              <w:t xml:space="preserve"> </w:t>
            </w:r>
            <w:r w:rsidRPr="00E90A54">
              <w:rPr>
                <w:rFonts w:ascii="Times New Roman" w:eastAsia="Times New Roman" w:hAnsi="Times New Roman" w:cs="Times New Roman"/>
                <w:lang w:val="ru-RU"/>
              </w:rPr>
              <w:t xml:space="preserve">схемы  </w:t>
            </w:r>
            <w:r w:rsidRPr="00E90A54">
              <w:rPr>
                <w:rFonts w:ascii="Times New Roman" w:eastAsia="Times New Roman" w:hAnsi="Times New Roman" w:cs="Times New Roman"/>
                <w:spacing w:val="5"/>
                <w:lang w:val="ru-RU"/>
              </w:rPr>
              <w:t xml:space="preserve"> </w:t>
            </w:r>
            <w:r w:rsidRPr="00E90A54">
              <w:rPr>
                <w:rFonts w:ascii="Times New Roman" w:eastAsia="Times New Roman" w:hAnsi="Times New Roman" w:cs="Times New Roman"/>
                <w:lang w:val="ru-RU"/>
              </w:rPr>
              <w:t xml:space="preserve">по  </w:t>
            </w:r>
            <w:r w:rsidRPr="00E90A54">
              <w:rPr>
                <w:rFonts w:ascii="Times New Roman" w:eastAsia="Times New Roman" w:hAnsi="Times New Roman" w:cs="Times New Roman"/>
                <w:spacing w:val="7"/>
                <w:lang w:val="ru-RU"/>
              </w:rPr>
              <w:t xml:space="preserve"> </w:t>
            </w:r>
            <w:r w:rsidRPr="00E90A54">
              <w:rPr>
                <w:rFonts w:ascii="Times New Roman" w:eastAsia="Times New Roman" w:hAnsi="Times New Roman" w:cs="Times New Roman"/>
                <w:lang w:val="ru-RU"/>
              </w:rPr>
              <w:t>теме,</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tabs>
                <w:tab w:val="left" w:pos="1178"/>
                <w:tab w:val="left" w:pos="1783"/>
                <w:tab w:val="left" w:pos="2618"/>
                <w:tab w:val="left" w:pos="4096"/>
              </w:tabs>
              <w:spacing w:line="218"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окружаю</w:t>
            </w:r>
            <w:r w:rsidRPr="00E90A54">
              <w:rPr>
                <w:rFonts w:ascii="Times New Roman" w:eastAsia="Times New Roman" w:hAnsi="Times New Roman" w:cs="Times New Roman"/>
                <w:lang w:val="ru-RU"/>
              </w:rPr>
              <w:tab/>
              <w:t>щей</w:t>
            </w:r>
            <w:r w:rsidRPr="00E90A54">
              <w:rPr>
                <w:rFonts w:ascii="Times New Roman" w:eastAsia="Times New Roman" w:hAnsi="Times New Roman" w:cs="Times New Roman"/>
                <w:lang w:val="ru-RU"/>
              </w:rPr>
              <w:tab/>
              <w:t>среды.</w:t>
            </w:r>
            <w:r w:rsidRPr="00E90A54">
              <w:rPr>
                <w:rFonts w:ascii="Times New Roman" w:eastAsia="Times New Roman" w:hAnsi="Times New Roman" w:cs="Times New Roman"/>
                <w:lang w:val="ru-RU"/>
              </w:rPr>
              <w:tab/>
              <w:t>Размножение</w:t>
            </w:r>
            <w:r w:rsidRPr="00E90A54">
              <w:rPr>
                <w:rFonts w:ascii="Times New Roman" w:eastAsia="Times New Roman" w:hAnsi="Times New Roman" w:cs="Times New Roman"/>
                <w:lang w:val="ru-RU"/>
              </w:rPr>
              <w:tab/>
              <w:t>и</w:t>
            </w:r>
          </w:p>
        </w:tc>
        <w:tc>
          <w:tcPr>
            <w:tcW w:w="6035" w:type="dxa"/>
            <w:gridSpan w:val="5"/>
            <w:tcBorders>
              <w:top w:val="nil"/>
              <w:bottom w:val="nil"/>
            </w:tcBorders>
          </w:tcPr>
          <w:p w:rsidR="00E90A54" w:rsidRPr="00E90A54" w:rsidRDefault="00E90A54" w:rsidP="00E90A54">
            <w:pPr>
              <w:spacing w:line="218" w:lineRule="exact"/>
              <w:ind w:left="105"/>
              <w:rPr>
                <w:rFonts w:ascii="Times New Roman" w:eastAsia="Times New Roman" w:hAnsi="Times New Roman" w:cs="Times New Roman"/>
              </w:rPr>
            </w:pPr>
            <w:r w:rsidRPr="00E90A54">
              <w:rPr>
                <w:rFonts w:ascii="Times New Roman" w:eastAsia="Times New Roman" w:hAnsi="Times New Roman" w:cs="Times New Roman"/>
              </w:rPr>
              <w:t>например,</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«Разнообразие</w:t>
            </w:r>
            <w:r w:rsidRPr="00E90A54">
              <w:rPr>
                <w:rFonts w:ascii="Times New Roman" w:eastAsia="Times New Roman" w:hAnsi="Times New Roman" w:cs="Times New Roman"/>
                <w:spacing w:val="-4"/>
              </w:rPr>
              <w:t xml:space="preserve"> </w:t>
            </w:r>
            <w:r w:rsidRPr="00E90A54">
              <w:rPr>
                <w:rFonts w:ascii="Times New Roman" w:eastAsia="Times New Roman" w:hAnsi="Times New Roman" w:cs="Times New Roman"/>
              </w:rPr>
              <w:t>животных».</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37"/>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4325" w:type="dxa"/>
            <w:gridSpan w:val="5"/>
            <w:tcBorders>
              <w:top w:val="nil"/>
              <w:bottom w:val="nil"/>
            </w:tcBorders>
          </w:tcPr>
          <w:p w:rsidR="00E90A54" w:rsidRPr="00E90A54" w:rsidRDefault="00E90A54" w:rsidP="00E90A54">
            <w:pPr>
              <w:spacing w:line="217"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развитие</w:t>
            </w:r>
            <w:r w:rsidRPr="00E90A54">
              <w:rPr>
                <w:rFonts w:ascii="Times New Roman" w:eastAsia="Times New Roman" w:hAnsi="Times New Roman" w:cs="Times New Roman"/>
                <w:spacing w:val="54"/>
                <w:lang w:val="ru-RU"/>
              </w:rPr>
              <w:t xml:space="preserve"> </w:t>
            </w:r>
            <w:r w:rsidRPr="00E90A54">
              <w:rPr>
                <w:rFonts w:ascii="Times New Roman" w:eastAsia="Times New Roman" w:hAnsi="Times New Roman" w:cs="Times New Roman"/>
                <w:lang w:val="ru-RU"/>
              </w:rPr>
              <w:t>животных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(рыбы,</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птицы,</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звери,</w:t>
            </w:r>
          </w:p>
        </w:tc>
        <w:tc>
          <w:tcPr>
            <w:tcW w:w="6035" w:type="dxa"/>
            <w:gridSpan w:val="5"/>
            <w:tcBorders>
              <w:top w:val="nil"/>
              <w:bottom w:val="nil"/>
            </w:tcBorders>
          </w:tcPr>
          <w:p w:rsidR="00E90A54" w:rsidRPr="00E90A54" w:rsidRDefault="00E90A54" w:rsidP="00E90A54">
            <w:pPr>
              <w:spacing w:line="217"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Упражнения:</w:t>
            </w:r>
            <w:r w:rsidRPr="00E90A54">
              <w:rPr>
                <w:rFonts w:ascii="Times New Roman" w:eastAsia="Times New Roman" w:hAnsi="Times New Roman" w:cs="Times New Roman"/>
                <w:spacing w:val="74"/>
                <w:lang w:val="ru-RU"/>
              </w:rPr>
              <w:t xml:space="preserve"> </w:t>
            </w:r>
            <w:r w:rsidRPr="00E90A54">
              <w:rPr>
                <w:rFonts w:ascii="Times New Roman" w:eastAsia="Times New Roman" w:hAnsi="Times New Roman" w:cs="Times New Roman"/>
                <w:lang w:val="ru-RU"/>
              </w:rPr>
              <w:t xml:space="preserve">опиши  </w:t>
            </w:r>
            <w:r w:rsidRPr="00E90A54">
              <w:rPr>
                <w:rFonts w:ascii="Times New Roman" w:eastAsia="Times New Roman" w:hAnsi="Times New Roman" w:cs="Times New Roman"/>
                <w:spacing w:val="13"/>
                <w:lang w:val="ru-RU"/>
              </w:rPr>
              <w:t xml:space="preserve"> </w:t>
            </w:r>
            <w:r w:rsidRPr="00E90A54">
              <w:rPr>
                <w:rFonts w:ascii="Times New Roman" w:eastAsia="Times New Roman" w:hAnsi="Times New Roman" w:cs="Times New Roman"/>
                <w:lang w:val="ru-RU"/>
              </w:rPr>
              <w:t xml:space="preserve">животное,  </w:t>
            </w:r>
            <w:r w:rsidRPr="00E90A54">
              <w:rPr>
                <w:rFonts w:ascii="Times New Roman" w:eastAsia="Times New Roman" w:hAnsi="Times New Roman" w:cs="Times New Roman"/>
                <w:spacing w:val="18"/>
                <w:lang w:val="ru-RU"/>
              </w:rPr>
              <w:t xml:space="preserve"> </w:t>
            </w:r>
            <w:r w:rsidRPr="00E90A54">
              <w:rPr>
                <w:rFonts w:ascii="Times New Roman" w:eastAsia="Times New Roman" w:hAnsi="Times New Roman" w:cs="Times New Roman"/>
                <w:lang w:val="ru-RU"/>
              </w:rPr>
              <w:t xml:space="preserve">узнай  </w:t>
            </w:r>
            <w:r w:rsidRPr="00E90A54">
              <w:rPr>
                <w:rFonts w:ascii="Times New Roman" w:eastAsia="Times New Roman" w:hAnsi="Times New Roman" w:cs="Times New Roman"/>
                <w:spacing w:val="14"/>
                <w:lang w:val="ru-RU"/>
              </w:rPr>
              <w:t xml:space="preserve"> </w:t>
            </w:r>
            <w:r w:rsidRPr="00E90A54">
              <w:rPr>
                <w:rFonts w:ascii="Times New Roman" w:eastAsia="Times New Roman" w:hAnsi="Times New Roman" w:cs="Times New Roman"/>
                <w:lang w:val="ru-RU"/>
              </w:rPr>
              <w:t xml:space="preserve">животное,  </w:t>
            </w:r>
            <w:r w:rsidRPr="00E90A54">
              <w:rPr>
                <w:rFonts w:ascii="Times New Roman" w:eastAsia="Times New Roman" w:hAnsi="Times New Roman" w:cs="Times New Roman"/>
                <w:spacing w:val="17"/>
                <w:lang w:val="ru-RU"/>
              </w:rPr>
              <w:t xml:space="preserve"> </w:t>
            </w:r>
            <w:r w:rsidRPr="00E90A54">
              <w:rPr>
                <w:rFonts w:ascii="Times New Roman" w:eastAsia="Times New Roman" w:hAnsi="Times New Roman" w:cs="Times New Roman"/>
                <w:lang w:val="ru-RU"/>
              </w:rPr>
              <w:t>найди</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tabs>
                <w:tab w:val="left" w:pos="2845"/>
              </w:tabs>
              <w:spacing w:line="218" w:lineRule="exact"/>
              <w:ind w:left="109"/>
              <w:rPr>
                <w:rFonts w:ascii="Times New Roman" w:eastAsia="Times New Roman" w:hAnsi="Times New Roman" w:cs="Times New Roman"/>
              </w:rPr>
            </w:pPr>
            <w:r w:rsidRPr="00E90A54">
              <w:rPr>
                <w:rFonts w:ascii="Times New Roman" w:eastAsia="Times New Roman" w:hAnsi="Times New Roman" w:cs="Times New Roman"/>
              </w:rPr>
              <w:t>пресмыкающиеся,</w:t>
            </w:r>
            <w:r w:rsidRPr="00E90A54">
              <w:rPr>
                <w:rFonts w:ascii="Times New Roman" w:eastAsia="Times New Roman" w:hAnsi="Times New Roman" w:cs="Times New Roman"/>
              </w:rPr>
              <w:tab/>
              <w:t>земноводные).</w:t>
            </w:r>
          </w:p>
        </w:tc>
        <w:tc>
          <w:tcPr>
            <w:tcW w:w="6035" w:type="dxa"/>
            <w:gridSpan w:val="5"/>
            <w:tcBorders>
              <w:top w:val="nil"/>
              <w:bottom w:val="nil"/>
            </w:tcBorders>
          </w:tcPr>
          <w:p w:rsidR="00E90A54" w:rsidRPr="00E90A54" w:rsidRDefault="00E90A54" w:rsidP="00E90A54">
            <w:pPr>
              <w:spacing w:line="218" w:lineRule="exact"/>
              <w:ind w:left="105"/>
              <w:rPr>
                <w:rFonts w:ascii="Times New Roman" w:eastAsia="Times New Roman" w:hAnsi="Times New Roman" w:cs="Times New Roman"/>
              </w:rPr>
            </w:pPr>
            <w:r w:rsidRPr="00E90A54">
              <w:rPr>
                <w:rFonts w:ascii="Times New Roman" w:eastAsia="Times New Roman" w:hAnsi="Times New Roman" w:cs="Times New Roman"/>
              </w:rPr>
              <w:t>ошибку</w:t>
            </w:r>
            <w:r w:rsidRPr="00E90A54">
              <w:rPr>
                <w:rFonts w:ascii="Times New Roman" w:eastAsia="Times New Roman" w:hAnsi="Times New Roman" w:cs="Times New Roman"/>
                <w:spacing w:val="-4"/>
              </w:rPr>
              <w:t xml:space="preserve"> </w:t>
            </w:r>
            <w:r w:rsidRPr="00E90A54">
              <w:rPr>
                <w:rFonts w:ascii="Times New Roman" w:eastAsia="Times New Roman" w:hAnsi="Times New Roman" w:cs="Times New Roman"/>
              </w:rPr>
              <w:t>в</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классификации</w:t>
            </w:r>
            <w:r w:rsidRPr="00E90A54">
              <w:rPr>
                <w:rFonts w:ascii="Times New Roman" w:eastAsia="Times New Roman" w:hAnsi="Times New Roman" w:cs="Times New Roman"/>
                <w:spacing w:val="-5"/>
              </w:rPr>
              <w:t xml:space="preserve"> </w:t>
            </w:r>
            <w:r w:rsidRPr="00E90A54">
              <w:rPr>
                <w:rFonts w:ascii="Times New Roman" w:eastAsia="Times New Roman" w:hAnsi="Times New Roman" w:cs="Times New Roman"/>
              </w:rPr>
              <w:t>животных.</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4325" w:type="dxa"/>
            <w:gridSpan w:val="5"/>
            <w:tcBorders>
              <w:top w:val="nil"/>
              <w:bottom w:val="nil"/>
            </w:tcBorders>
          </w:tcPr>
          <w:p w:rsidR="00E90A54" w:rsidRPr="00E90A54" w:rsidRDefault="00E90A54" w:rsidP="00E90A54">
            <w:pPr>
              <w:tabs>
                <w:tab w:val="left" w:pos="1546"/>
                <w:tab w:val="left" w:pos="3723"/>
              </w:tabs>
              <w:spacing w:line="218" w:lineRule="exact"/>
              <w:ind w:left="109"/>
              <w:rPr>
                <w:rFonts w:ascii="Times New Roman" w:eastAsia="Times New Roman" w:hAnsi="Times New Roman" w:cs="Times New Roman"/>
              </w:rPr>
            </w:pPr>
            <w:r w:rsidRPr="00E90A54">
              <w:rPr>
                <w:rFonts w:ascii="Times New Roman" w:eastAsia="Times New Roman" w:hAnsi="Times New Roman" w:cs="Times New Roman"/>
              </w:rPr>
              <w:t>Особенности</w:t>
            </w:r>
            <w:r w:rsidRPr="00E90A54">
              <w:rPr>
                <w:rFonts w:ascii="Times New Roman" w:eastAsia="Times New Roman" w:hAnsi="Times New Roman" w:cs="Times New Roman"/>
              </w:rPr>
              <w:tab/>
              <w:t xml:space="preserve">питания  </w:t>
            </w:r>
            <w:r w:rsidRPr="00E90A54">
              <w:rPr>
                <w:rFonts w:ascii="Times New Roman" w:eastAsia="Times New Roman" w:hAnsi="Times New Roman" w:cs="Times New Roman"/>
                <w:spacing w:val="29"/>
              </w:rPr>
              <w:t xml:space="preserve"> </w:t>
            </w:r>
            <w:r w:rsidRPr="00E90A54">
              <w:rPr>
                <w:rFonts w:ascii="Times New Roman" w:eastAsia="Times New Roman" w:hAnsi="Times New Roman" w:cs="Times New Roman"/>
              </w:rPr>
              <w:t>животных.</w:t>
            </w:r>
            <w:r w:rsidRPr="00E90A54">
              <w:rPr>
                <w:rFonts w:ascii="Times New Roman" w:eastAsia="Times New Roman" w:hAnsi="Times New Roman" w:cs="Times New Roman"/>
              </w:rPr>
              <w:tab/>
              <w:t>Цепи</w:t>
            </w:r>
          </w:p>
        </w:tc>
        <w:tc>
          <w:tcPr>
            <w:tcW w:w="6035" w:type="dxa"/>
            <w:gridSpan w:val="5"/>
            <w:tcBorders>
              <w:top w:val="nil"/>
              <w:bottom w:val="nil"/>
            </w:tcBorders>
          </w:tcPr>
          <w:p w:rsidR="00E90A54" w:rsidRPr="00E90A54" w:rsidRDefault="00E90A54" w:rsidP="00E90A54">
            <w:pPr>
              <w:tabs>
                <w:tab w:val="left" w:pos="1170"/>
                <w:tab w:val="left" w:pos="2014"/>
                <w:tab w:val="left" w:pos="2448"/>
                <w:tab w:val="left" w:pos="3141"/>
                <w:tab w:val="left" w:pos="4309"/>
                <w:tab w:val="left" w:pos="4974"/>
              </w:tabs>
              <w:spacing w:line="218"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Учебный</w:t>
            </w:r>
            <w:r w:rsidRPr="00E90A54">
              <w:rPr>
                <w:rFonts w:ascii="Times New Roman" w:eastAsia="Times New Roman" w:hAnsi="Times New Roman" w:cs="Times New Roman"/>
                <w:lang w:val="ru-RU"/>
              </w:rPr>
              <w:tab/>
              <w:t>диалог</w:t>
            </w:r>
            <w:r w:rsidRPr="00E90A54">
              <w:rPr>
                <w:rFonts w:ascii="Times New Roman" w:eastAsia="Times New Roman" w:hAnsi="Times New Roman" w:cs="Times New Roman"/>
                <w:lang w:val="ru-RU"/>
              </w:rPr>
              <w:tab/>
              <w:t>по</w:t>
            </w:r>
            <w:r w:rsidRPr="00E90A54">
              <w:rPr>
                <w:rFonts w:ascii="Times New Roman" w:eastAsia="Times New Roman" w:hAnsi="Times New Roman" w:cs="Times New Roman"/>
                <w:lang w:val="ru-RU"/>
              </w:rPr>
              <w:tab/>
              <w:t>теме,</w:t>
            </w:r>
            <w:r w:rsidRPr="00E90A54">
              <w:rPr>
                <w:rFonts w:ascii="Times New Roman" w:eastAsia="Times New Roman" w:hAnsi="Times New Roman" w:cs="Times New Roman"/>
                <w:lang w:val="ru-RU"/>
              </w:rPr>
              <w:tab/>
              <w:t>например,</w:t>
            </w:r>
            <w:r w:rsidRPr="00E90A54">
              <w:rPr>
                <w:rFonts w:ascii="Times New Roman" w:eastAsia="Times New Roman" w:hAnsi="Times New Roman" w:cs="Times New Roman"/>
                <w:lang w:val="ru-RU"/>
              </w:rPr>
              <w:tab/>
              <w:t>«Как</w:t>
            </w:r>
            <w:r w:rsidRPr="00E90A54">
              <w:rPr>
                <w:rFonts w:ascii="Times New Roman" w:eastAsia="Times New Roman" w:hAnsi="Times New Roman" w:cs="Times New Roman"/>
                <w:lang w:val="ru-RU"/>
              </w:rPr>
              <w:tab/>
              <w:t>животные</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spacing w:line="218" w:lineRule="exact"/>
              <w:ind w:left="109"/>
              <w:rPr>
                <w:rFonts w:ascii="Times New Roman" w:eastAsia="Times New Roman" w:hAnsi="Times New Roman" w:cs="Times New Roman"/>
              </w:rPr>
            </w:pPr>
            <w:r w:rsidRPr="00E90A54">
              <w:rPr>
                <w:rFonts w:ascii="Times New Roman" w:eastAsia="Times New Roman" w:hAnsi="Times New Roman" w:cs="Times New Roman"/>
              </w:rPr>
              <w:t>питания.</w:t>
            </w:r>
          </w:p>
        </w:tc>
        <w:tc>
          <w:tcPr>
            <w:tcW w:w="6035" w:type="dxa"/>
            <w:gridSpan w:val="5"/>
            <w:tcBorders>
              <w:top w:val="nil"/>
              <w:bottom w:val="nil"/>
            </w:tcBorders>
          </w:tcPr>
          <w:p w:rsidR="00E90A54" w:rsidRPr="00E90A54" w:rsidRDefault="00E90A54" w:rsidP="00E90A54">
            <w:pPr>
              <w:spacing w:line="218"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питаются».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Составление</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и анализ</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цепей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питания.</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tabs>
                <w:tab w:val="left" w:pos="1316"/>
                <w:tab w:val="left" w:pos="2943"/>
                <w:tab w:val="left" w:pos="3622"/>
              </w:tabs>
              <w:spacing w:line="218" w:lineRule="exact"/>
              <w:ind w:left="109"/>
              <w:rPr>
                <w:rFonts w:ascii="Times New Roman" w:eastAsia="Times New Roman" w:hAnsi="Times New Roman" w:cs="Times New Roman"/>
              </w:rPr>
            </w:pPr>
            <w:r w:rsidRPr="00E90A54">
              <w:rPr>
                <w:rFonts w:ascii="Times New Roman" w:eastAsia="Times New Roman" w:hAnsi="Times New Roman" w:cs="Times New Roman"/>
              </w:rPr>
              <w:t>Условия,</w:t>
            </w:r>
            <w:r w:rsidRPr="00E90A54">
              <w:rPr>
                <w:rFonts w:ascii="Times New Roman" w:eastAsia="Times New Roman" w:hAnsi="Times New Roman" w:cs="Times New Roman"/>
              </w:rPr>
              <w:tab/>
              <w:t>необходимые</w:t>
            </w:r>
            <w:r w:rsidRPr="00E90A54">
              <w:rPr>
                <w:rFonts w:ascii="Times New Roman" w:eastAsia="Times New Roman" w:hAnsi="Times New Roman" w:cs="Times New Roman"/>
              </w:rPr>
              <w:tab/>
              <w:t>для</w:t>
            </w:r>
            <w:r w:rsidRPr="00E90A54">
              <w:rPr>
                <w:rFonts w:ascii="Times New Roman" w:eastAsia="Times New Roman" w:hAnsi="Times New Roman" w:cs="Times New Roman"/>
              </w:rPr>
              <w:tab/>
              <w:t>жизни</w:t>
            </w:r>
          </w:p>
        </w:tc>
        <w:tc>
          <w:tcPr>
            <w:tcW w:w="6035" w:type="dxa"/>
            <w:gridSpan w:val="5"/>
            <w:tcBorders>
              <w:top w:val="nil"/>
              <w:bottom w:val="nil"/>
            </w:tcBorders>
          </w:tcPr>
          <w:p w:rsidR="00E90A54" w:rsidRPr="00E90A54" w:rsidRDefault="00E90A54" w:rsidP="00E90A54">
            <w:pPr>
              <w:spacing w:line="218"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69"/>
                <w:lang w:val="ru-RU"/>
              </w:rPr>
              <w:t xml:space="preserve"> </w:t>
            </w:r>
            <w:r w:rsidRPr="00E90A54">
              <w:rPr>
                <w:rFonts w:ascii="Times New Roman" w:eastAsia="Times New Roman" w:hAnsi="Times New Roman" w:cs="Times New Roman"/>
                <w:lang w:val="ru-RU"/>
              </w:rPr>
              <w:t xml:space="preserve">в  </w:t>
            </w:r>
            <w:r w:rsidRPr="00E90A54">
              <w:rPr>
                <w:rFonts w:ascii="Times New Roman" w:eastAsia="Times New Roman" w:hAnsi="Times New Roman" w:cs="Times New Roman"/>
                <w:spacing w:val="10"/>
                <w:lang w:val="ru-RU"/>
              </w:rPr>
              <w:t xml:space="preserve"> </w:t>
            </w:r>
            <w:r w:rsidRPr="00E90A54">
              <w:rPr>
                <w:rFonts w:ascii="Times New Roman" w:eastAsia="Times New Roman" w:hAnsi="Times New Roman" w:cs="Times New Roman"/>
                <w:lang w:val="ru-RU"/>
              </w:rPr>
              <w:t xml:space="preserve">парах:  </w:t>
            </w:r>
            <w:r w:rsidRPr="00E90A54">
              <w:rPr>
                <w:rFonts w:ascii="Times New Roman" w:eastAsia="Times New Roman" w:hAnsi="Times New Roman" w:cs="Times New Roman"/>
                <w:spacing w:val="13"/>
                <w:lang w:val="ru-RU"/>
              </w:rPr>
              <w:t xml:space="preserve"> </w:t>
            </w:r>
            <w:r w:rsidRPr="00E90A54">
              <w:rPr>
                <w:rFonts w:ascii="Times New Roman" w:eastAsia="Times New Roman" w:hAnsi="Times New Roman" w:cs="Times New Roman"/>
                <w:lang w:val="ru-RU"/>
              </w:rPr>
              <w:t xml:space="preserve">характеристика  </w:t>
            </w:r>
            <w:r w:rsidRPr="00E90A54">
              <w:rPr>
                <w:rFonts w:ascii="Times New Roman" w:eastAsia="Times New Roman" w:hAnsi="Times New Roman" w:cs="Times New Roman"/>
                <w:spacing w:val="10"/>
                <w:lang w:val="ru-RU"/>
              </w:rPr>
              <w:t xml:space="preserve"> </w:t>
            </w:r>
            <w:r w:rsidRPr="00E90A54">
              <w:rPr>
                <w:rFonts w:ascii="Times New Roman" w:eastAsia="Times New Roman" w:hAnsi="Times New Roman" w:cs="Times New Roman"/>
                <w:lang w:val="ru-RU"/>
              </w:rPr>
              <w:t xml:space="preserve">животных  </w:t>
            </w:r>
            <w:r w:rsidRPr="00E90A54">
              <w:rPr>
                <w:rFonts w:ascii="Times New Roman" w:eastAsia="Times New Roman" w:hAnsi="Times New Roman" w:cs="Times New Roman"/>
                <w:spacing w:val="13"/>
                <w:lang w:val="ru-RU"/>
              </w:rPr>
              <w:t xml:space="preserve"> </w:t>
            </w:r>
            <w:r w:rsidRPr="00E90A54">
              <w:rPr>
                <w:rFonts w:ascii="Times New Roman" w:eastAsia="Times New Roman" w:hAnsi="Times New Roman" w:cs="Times New Roman"/>
                <w:lang w:val="ru-RU"/>
              </w:rPr>
              <w:t xml:space="preserve">по  </w:t>
            </w:r>
            <w:r w:rsidRPr="00E90A54">
              <w:rPr>
                <w:rFonts w:ascii="Times New Roman" w:eastAsia="Times New Roman" w:hAnsi="Times New Roman" w:cs="Times New Roman"/>
                <w:spacing w:val="12"/>
                <w:lang w:val="ru-RU"/>
              </w:rPr>
              <w:t xml:space="preserve"> </w:t>
            </w:r>
            <w:r w:rsidRPr="00E90A54">
              <w:rPr>
                <w:rFonts w:ascii="Times New Roman" w:eastAsia="Times New Roman" w:hAnsi="Times New Roman" w:cs="Times New Roman"/>
                <w:lang w:val="ru-RU"/>
              </w:rPr>
              <w:t>способу</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7"/>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spacing w:line="217"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животных</w:t>
            </w:r>
            <w:r w:rsidRPr="00E90A54">
              <w:rPr>
                <w:rFonts w:ascii="Times New Roman" w:eastAsia="Times New Roman" w:hAnsi="Times New Roman" w:cs="Times New Roman"/>
                <w:spacing w:val="63"/>
                <w:lang w:val="ru-RU"/>
              </w:rPr>
              <w:t xml:space="preserve"> </w:t>
            </w:r>
            <w:r w:rsidRPr="00E90A54">
              <w:rPr>
                <w:rFonts w:ascii="Times New Roman" w:eastAsia="Times New Roman" w:hAnsi="Times New Roman" w:cs="Times New Roman"/>
                <w:lang w:val="ru-RU"/>
              </w:rPr>
              <w:t xml:space="preserve">(воздух,  </w:t>
            </w:r>
            <w:r w:rsidRPr="00E90A54">
              <w:rPr>
                <w:rFonts w:ascii="Times New Roman" w:eastAsia="Times New Roman" w:hAnsi="Times New Roman" w:cs="Times New Roman"/>
                <w:spacing w:val="5"/>
                <w:lang w:val="ru-RU"/>
              </w:rPr>
              <w:t xml:space="preserve"> </w:t>
            </w:r>
            <w:r w:rsidRPr="00E90A54">
              <w:rPr>
                <w:rFonts w:ascii="Times New Roman" w:eastAsia="Times New Roman" w:hAnsi="Times New Roman" w:cs="Times New Roman"/>
                <w:lang w:val="ru-RU"/>
              </w:rPr>
              <w:t xml:space="preserve">вода,  </w:t>
            </w:r>
            <w:r w:rsidRPr="00E90A54">
              <w:rPr>
                <w:rFonts w:ascii="Times New Roman" w:eastAsia="Times New Roman" w:hAnsi="Times New Roman" w:cs="Times New Roman"/>
                <w:spacing w:val="6"/>
                <w:lang w:val="ru-RU"/>
              </w:rPr>
              <w:t xml:space="preserve"> </w:t>
            </w:r>
            <w:r w:rsidRPr="00E90A54">
              <w:rPr>
                <w:rFonts w:ascii="Times New Roman" w:eastAsia="Times New Roman" w:hAnsi="Times New Roman" w:cs="Times New Roman"/>
                <w:lang w:val="ru-RU"/>
              </w:rPr>
              <w:t xml:space="preserve">тепло,  </w:t>
            </w:r>
            <w:r w:rsidRPr="00E90A54">
              <w:rPr>
                <w:rFonts w:ascii="Times New Roman" w:eastAsia="Times New Roman" w:hAnsi="Times New Roman" w:cs="Times New Roman"/>
                <w:spacing w:val="5"/>
                <w:lang w:val="ru-RU"/>
              </w:rPr>
              <w:t xml:space="preserve"> </w:t>
            </w:r>
            <w:r w:rsidRPr="00E90A54">
              <w:rPr>
                <w:rFonts w:ascii="Times New Roman" w:eastAsia="Times New Roman" w:hAnsi="Times New Roman" w:cs="Times New Roman"/>
                <w:lang w:val="ru-RU"/>
              </w:rPr>
              <w:t>пища).</w:t>
            </w:r>
          </w:p>
        </w:tc>
        <w:tc>
          <w:tcPr>
            <w:tcW w:w="6035" w:type="dxa"/>
            <w:gridSpan w:val="5"/>
            <w:tcBorders>
              <w:top w:val="nil"/>
              <w:bottom w:val="nil"/>
            </w:tcBorders>
          </w:tcPr>
          <w:p w:rsidR="00E90A54" w:rsidRPr="00E90A54" w:rsidRDefault="00E90A54" w:rsidP="00E90A54">
            <w:pPr>
              <w:tabs>
                <w:tab w:val="left" w:pos="1683"/>
                <w:tab w:val="left" w:pos="2304"/>
                <w:tab w:val="left" w:pos="3271"/>
                <w:tab w:val="left" w:pos="4696"/>
              </w:tabs>
              <w:spacing w:line="217"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размножения</w:t>
            </w:r>
            <w:r w:rsidRPr="00E90A54">
              <w:rPr>
                <w:rFonts w:ascii="Times New Roman" w:eastAsia="Times New Roman" w:hAnsi="Times New Roman" w:cs="Times New Roman"/>
                <w:lang w:val="ru-RU"/>
              </w:rPr>
              <w:tab/>
              <w:t>(на</w:t>
            </w:r>
            <w:r w:rsidRPr="00E90A54">
              <w:rPr>
                <w:rFonts w:ascii="Times New Roman" w:eastAsia="Times New Roman" w:hAnsi="Times New Roman" w:cs="Times New Roman"/>
                <w:lang w:val="ru-RU"/>
              </w:rPr>
              <w:tab/>
              <w:t>основе</w:t>
            </w:r>
            <w:r w:rsidRPr="00E90A54">
              <w:rPr>
                <w:rFonts w:ascii="Times New Roman" w:eastAsia="Times New Roman" w:hAnsi="Times New Roman" w:cs="Times New Roman"/>
                <w:lang w:val="ru-RU"/>
              </w:rPr>
              <w:tab/>
              <w:t>справочной</w:t>
            </w:r>
            <w:r w:rsidRPr="00E90A54">
              <w:rPr>
                <w:rFonts w:ascii="Times New Roman" w:eastAsia="Times New Roman" w:hAnsi="Times New Roman" w:cs="Times New Roman"/>
                <w:lang w:val="ru-RU"/>
              </w:rPr>
              <w:tab/>
              <w:t>литературы),</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spacing w:line="218"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Роль</w:t>
            </w:r>
            <w:r w:rsidRPr="00E90A54">
              <w:rPr>
                <w:rFonts w:ascii="Times New Roman" w:eastAsia="Times New Roman" w:hAnsi="Times New Roman" w:cs="Times New Roman"/>
                <w:spacing w:val="19"/>
                <w:lang w:val="ru-RU"/>
              </w:rPr>
              <w:t xml:space="preserve"> </w:t>
            </w:r>
            <w:r w:rsidRPr="00E90A54">
              <w:rPr>
                <w:rFonts w:ascii="Times New Roman" w:eastAsia="Times New Roman" w:hAnsi="Times New Roman" w:cs="Times New Roman"/>
                <w:lang w:val="ru-RU"/>
              </w:rPr>
              <w:t>животных</w:t>
            </w:r>
            <w:r w:rsidRPr="00E90A54">
              <w:rPr>
                <w:rFonts w:ascii="Times New Roman" w:eastAsia="Times New Roman" w:hAnsi="Times New Roman" w:cs="Times New Roman"/>
                <w:spacing w:val="19"/>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9"/>
                <w:lang w:val="ru-RU"/>
              </w:rPr>
              <w:t xml:space="preserve"> </w:t>
            </w:r>
            <w:r w:rsidRPr="00E90A54">
              <w:rPr>
                <w:rFonts w:ascii="Times New Roman" w:eastAsia="Times New Roman" w:hAnsi="Times New Roman" w:cs="Times New Roman"/>
                <w:lang w:val="ru-RU"/>
              </w:rPr>
              <w:t>природе</w:t>
            </w:r>
            <w:r w:rsidRPr="00E90A54">
              <w:rPr>
                <w:rFonts w:ascii="Times New Roman" w:eastAsia="Times New Roman" w:hAnsi="Times New Roman" w:cs="Times New Roman"/>
                <w:spacing w:val="19"/>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9"/>
                <w:lang w:val="ru-RU"/>
              </w:rPr>
              <w:t xml:space="preserve"> </w:t>
            </w:r>
            <w:r w:rsidRPr="00E90A54">
              <w:rPr>
                <w:rFonts w:ascii="Times New Roman" w:eastAsia="Times New Roman" w:hAnsi="Times New Roman" w:cs="Times New Roman"/>
                <w:lang w:val="ru-RU"/>
              </w:rPr>
              <w:t>жизни</w:t>
            </w:r>
            <w:r w:rsidRPr="00E90A54">
              <w:rPr>
                <w:rFonts w:ascii="Times New Roman" w:eastAsia="Times New Roman" w:hAnsi="Times New Roman" w:cs="Times New Roman"/>
                <w:spacing w:val="18"/>
                <w:lang w:val="ru-RU"/>
              </w:rPr>
              <w:t xml:space="preserve"> </w:t>
            </w:r>
            <w:r w:rsidRPr="00E90A54">
              <w:rPr>
                <w:rFonts w:ascii="Times New Roman" w:eastAsia="Times New Roman" w:hAnsi="Times New Roman" w:cs="Times New Roman"/>
                <w:lang w:val="ru-RU"/>
              </w:rPr>
              <w:t>людей,</w:t>
            </w:r>
          </w:p>
        </w:tc>
        <w:tc>
          <w:tcPr>
            <w:tcW w:w="6035" w:type="dxa"/>
            <w:gridSpan w:val="5"/>
            <w:tcBorders>
              <w:top w:val="nil"/>
              <w:bottom w:val="nil"/>
            </w:tcBorders>
          </w:tcPr>
          <w:p w:rsidR="00E90A54" w:rsidRPr="00E90A54" w:rsidRDefault="00E90A54" w:rsidP="00E90A54">
            <w:pPr>
              <w:spacing w:line="218" w:lineRule="exact"/>
              <w:ind w:left="105"/>
              <w:rPr>
                <w:rFonts w:ascii="Times New Roman" w:eastAsia="Times New Roman" w:hAnsi="Times New Roman" w:cs="Times New Roman"/>
              </w:rPr>
            </w:pPr>
            <w:r w:rsidRPr="00E90A54">
              <w:rPr>
                <w:rFonts w:ascii="Times New Roman" w:eastAsia="Times New Roman" w:hAnsi="Times New Roman" w:cs="Times New Roman"/>
              </w:rPr>
              <w:t>подготовка</w:t>
            </w:r>
            <w:r w:rsidRPr="00E90A54">
              <w:rPr>
                <w:rFonts w:ascii="Times New Roman" w:eastAsia="Times New Roman" w:hAnsi="Times New Roman" w:cs="Times New Roman"/>
                <w:spacing w:val="-5"/>
              </w:rPr>
              <w:t xml:space="preserve"> </w:t>
            </w:r>
            <w:r w:rsidRPr="00E90A54">
              <w:rPr>
                <w:rFonts w:ascii="Times New Roman" w:eastAsia="Times New Roman" w:hAnsi="Times New Roman" w:cs="Times New Roman"/>
              </w:rPr>
              <w:t>презентации.</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4325" w:type="dxa"/>
            <w:gridSpan w:val="5"/>
            <w:tcBorders>
              <w:top w:val="nil"/>
              <w:bottom w:val="nil"/>
            </w:tcBorders>
          </w:tcPr>
          <w:p w:rsidR="00E90A54" w:rsidRPr="00E90A54" w:rsidRDefault="00E90A54" w:rsidP="00E90A54">
            <w:pPr>
              <w:tabs>
                <w:tab w:val="left" w:pos="1416"/>
                <w:tab w:val="left" w:pos="2861"/>
                <w:tab w:val="left" w:pos="4107"/>
              </w:tabs>
              <w:spacing w:line="218" w:lineRule="exact"/>
              <w:ind w:left="109"/>
              <w:rPr>
                <w:rFonts w:ascii="Times New Roman" w:eastAsia="Times New Roman" w:hAnsi="Times New Roman" w:cs="Times New Roman"/>
              </w:rPr>
            </w:pPr>
            <w:r w:rsidRPr="00E90A54">
              <w:rPr>
                <w:rFonts w:ascii="Times New Roman" w:eastAsia="Times New Roman" w:hAnsi="Times New Roman" w:cs="Times New Roman"/>
              </w:rPr>
              <w:t>бережное</w:t>
            </w:r>
            <w:r w:rsidRPr="00E90A54">
              <w:rPr>
                <w:rFonts w:ascii="Times New Roman" w:eastAsia="Times New Roman" w:hAnsi="Times New Roman" w:cs="Times New Roman"/>
              </w:rPr>
              <w:tab/>
              <w:t>отношение</w:t>
            </w:r>
            <w:r w:rsidRPr="00E90A54">
              <w:rPr>
                <w:rFonts w:ascii="Times New Roman" w:eastAsia="Times New Roman" w:hAnsi="Times New Roman" w:cs="Times New Roman"/>
              </w:rPr>
              <w:tab/>
              <w:t>человека</w:t>
            </w:r>
            <w:r w:rsidRPr="00E90A54">
              <w:rPr>
                <w:rFonts w:ascii="Times New Roman" w:eastAsia="Times New Roman" w:hAnsi="Times New Roman" w:cs="Times New Roman"/>
              </w:rPr>
              <w:tab/>
              <w:t>к</w:t>
            </w:r>
          </w:p>
        </w:tc>
        <w:tc>
          <w:tcPr>
            <w:tcW w:w="6035" w:type="dxa"/>
            <w:gridSpan w:val="5"/>
            <w:tcBorders>
              <w:top w:val="nil"/>
              <w:bottom w:val="nil"/>
            </w:tcBorders>
          </w:tcPr>
          <w:p w:rsidR="00E90A54" w:rsidRPr="00E90A54" w:rsidRDefault="00E90A54" w:rsidP="00E90A54">
            <w:pPr>
              <w:spacing w:line="218"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Моделирование</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стадий</w:t>
            </w:r>
            <w:r w:rsidRPr="00E90A54">
              <w:rPr>
                <w:rFonts w:ascii="Times New Roman" w:eastAsia="Times New Roman" w:hAnsi="Times New Roman" w:cs="Times New Roman"/>
                <w:spacing w:val="53"/>
                <w:lang w:val="ru-RU"/>
              </w:rPr>
              <w:t xml:space="preserve"> </w:t>
            </w:r>
            <w:r w:rsidRPr="00E90A54">
              <w:rPr>
                <w:rFonts w:ascii="Times New Roman" w:eastAsia="Times New Roman" w:hAnsi="Times New Roman" w:cs="Times New Roman"/>
                <w:lang w:val="ru-RU"/>
              </w:rPr>
              <w:t>размножения</w:t>
            </w:r>
            <w:r w:rsidRPr="00E90A54">
              <w:rPr>
                <w:rFonts w:ascii="Times New Roman" w:eastAsia="Times New Roman" w:hAnsi="Times New Roman" w:cs="Times New Roman"/>
                <w:spacing w:val="50"/>
                <w:lang w:val="ru-RU"/>
              </w:rPr>
              <w:t xml:space="preserve"> </w:t>
            </w:r>
            <w:r w:rsidRPr="00E90A54">
              <w:rPr>
                <w:rFonts w:ascii="Times New Roman" w:eastAsia="Times New Roman" w:hAnsi="Times New Roman" w:cs="Times New Roman"/>
                <w:lang w:val="ru-RU"/>
              </w:rPr>
              <w:t>животных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 примере</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spacing w:line="218" w:lineRule="exact"/>
              <w:ind w:left="109"/>
              <w:rPr>
                <w:rFonts w:ascii="Times New Roman" w:eastAsia="Times New Roman" w:hAnsi="Times New Roman" w:cs="Times New Roman"/>
              </w:rPr>
            </w:pPr>
            <w:r w:rsidRPr="00E90A54">
              <w:rPr>
                <w:rFonts w:ascii="Times New Roman" w:eastAsia="Times New Roman" w:hAnsi="Times New Roman" w:cs="Times New Roman"/>
              </w:rPr>
              <w:t>животным.</w:t>
            </w:r>
            <w:r w:rsidRPr="00E90A54">
              <w:rPr>
                <w:rFonts w:ascii="Times New Roman" w:eastAsia="Times New Roman" w:hAnsi="Times New Roman" w:cs="Times New Roman"/>
                <w:spacing w:val="-3"/>
              </w:rPr>
              <w:t xml:space="preserve"> </w:t>
            </w:r>
            <w:r w:rsidRPr="00E90A54">
              <w:rPr>
                <w:rFonts w:ascii="Times New Roman" w:eastAsia="Times New Roman" w:hAnsi="Times New Roman" w:cs="Times New Roman"/>
              </w:rPr>
              <w:t>Охрана</w:t>
            </w:r>
            <w:r w:rsidRPr="00E90A54">
              <w:rPr>
                <w:rFonts w:ascii="Times New Roman" w:eastAsia="Times New Roman" w:hAnsi="Times New Roman" w:cs="Times New Roman"/>
                <w:spacing w:val="-3"/>
              </w:rPr>
              <w:t xml:space="preserve"> </w:t>
            </w:r>
            <w:r w:rsidRPr="00E90A54">
              <w:rPr>
                <w:rFonts w:ascii="Times New Roman" w:eastAsia="Times New Roman" w:hAnsi="Times New Roman" w:cs="Times New Roman"/>
              </w:rPr>
              <w:t>животных.</w:t>
            </w:r>
          </w:p>
        </w:tc>
        <w:tc>
          <w:tcPr>
            <w:tcW w:w="6035" w:type="dxa"/>
            <w:gridSpan w:val="5"/>
            <w:tcBorders>
              <w:top w:val="nil"/>
              <w:bottom w:val="nil"/>
            </w:tcBorders>
          </w:tcPr>
          <w:p w:rsidR="00E90A54" w:rsidRPr="00E90A54" w:rsidRDefault="00E90A54" w:rsidP="00E90A54">
            <w:pPr>
              <w:tabs>
                <w:tab w:val="left" w:pos="3120"/>
              </w:tabs>
              <w:spacing w:line="218"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земноводных,</w:t>
            </w:r>
            <w:r w:rsidRPr="00E90A54">
              <w:rPr>
                <w:rFonts w:ascii="Times New Roman" w:eastAsia="Times New Roman" w:hAnsi="Times New Roman" w:cs="Times New Roman"/>
                <w:spacing w:val="68"/>
                <w:lang w:val="ru-RU"/>
              </w:rPr>
              <w:t xml:space="preserve"> </w:t>
            </w:r>
            <w:r w:rsidRPr="00E90A54">
              <w:rPr>
                <w:rFonts w:ascii="Times New Roman" w:eastAsia="Times New Roman" w:hAnsi="Times New Roman" w:cs="Times New Roman"/>
                <w:lang w:val="ru-RU"/>
              </w:rPr>
              <w:t>рыб).</w:t>
            </w:r>
            <w:r w:rsidRPr="00E90A54">
              <w:rPr>
                <w:rFonts w:ascii="Times New Roman" w:eastAsia="Times New Roman" w:hAnsi="Times New Roman" w:cs="Times New Roman"/>
                <w:spacing w:val="69"/>
                <w:lang w:val="ru-RU"/>
              </w:rPr>
              <w:t xml:space="preserve"> </w:t>
            </w:r>
            <w:r w:rsidRPr="00E90A54">
              <w:rPr>
                <w:rFonts w:ascii="Times New Roman" w:eastAsia="Times New Roman" w:hAnsi="Times New Roman" w:cs="Times New Roman"/>
                <w:lang w:val="ru-RU"/>
              </w:rPr>
              <w:t>Рассказ</w:t>
            </w:r>
            <w:r w:rsidRPr="00E90A54">
              <w:rPr>
                <w:rFonts w:ascii="Times New Roman" w:eastAsia="Times New Roman" w:hAnsi="Times New Roman" w:cs="Times New Roman"/>
                <w:lang w:val="ru-RU"/>
              </w:rPr>
              <w:tab/>
              <w:t>учителя</w:t>
            </w:r>
            <w:r w:rsidRPr="00E90A54">
              <w:rPr>
                <w:rFonts w:ascii="Times New Roman" w:eastAsia="Times New Roman" w:hAnsi="Times New Roman" w:cs="Times New Roman"/>
                <w:spacing w:val="14"/>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68"/>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70"/>
                <w:lang w:val="ru-RU"/>
              </w:rPr>
              <w:t xml:space="preserve"> </w:t>
            </w:r>
            <w:r w:rsidRPr="00E90A54">
              <w:rPr>
                <w:rFonts w:ascii="Times New Roman" w:eastAsia="Times New Roman" w:hAnsi="Times New Roman" w:cs="Times New Roman"/>
                <w:lang w:val="ru-RU"/>
              </w:rPr>
              <w:t>например,</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spacing w:line="218"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Животные</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родного</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края,</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их</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названия.</w:t>
            </w:r>
          </w:p>
        </w:tc>
        <w:tc>
          <w:tcPr>
            <w:tcW w:w="6035" w:type="dxa"/>
            <w:gridSpan w:val="5"/>
            <w:tcBorders>
              <w:top w:val="nil"/>
              <w:bottom w:val="nil"/>
            </w:tcBorders>
          </w:tcPr>
          <w:p w:rsidR="00E90A54" w:rsidRPr="00E90A54" w:rsidRDefault="00E90A54" w:rsidP="00E90A54">
            <w:pPr>
              <w:spacing w:line="218"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«Как</w:t>
            </w:r>
            <w:r w:rsidRPr="00E90A54">
              <w:rPr>
                <w:rFonts w:ascii="Times New Roman" w:eastAsia="Times New Roman" w:hAnsi="Times New Roman" w:cs="Times New Roman"/>
                <w:spacing w:val="25"/>
                <w:lang w:val="ru-RU"/>
              </w:rPr>
              <w:t xml:space="preserve"> </w:t>
            </w:r>
            <w:r w:rsidRPr="00E90A54">
              <w:rPr>
                <w:rFonts w:ascii="Times New Roman" w:eastAsia="Times New Roman" w:hAnsi="Times New Roman" w:cs="Times New Roman"/>
                <w:lang w:val="ru-RU"/>
              </w:rPr>
              <w:t>человек</w:t>
            </w:r>
            <w:r w:rsidRPr="00E90A54">
              <w:rPr>
                <w:rFonts w:ascii="Times New Roman" w:eastAsia="Times New Roman" w:hAnsi="Times New Roman" w:cs="Times New Roman"/>
                <w:spacing w:val="77"/>
                <w:lang w:val="ru-RU"/>
              </w:rPr>
              <w:t xml:space="preserve"> </w:t>
            </w:r>
            <w:r w:rsidRPr="00E90A54">
              <w:rPr>
                <w:rFonts w:ascii="Times New Roman" w:eastAsia="Times New Roman" w:hAnsi="Times New Roman" w:cs="Times New Roman"/>
                <w:lang w:val="ru-RU"/>
              </w:rPr>
              <w:t>одомашнил</w:t>
            </w:r>
            <w:r w:rsidRPr="00E90A54">
              <w:rPr>
                <w:rFonts w:ascii="Times New Roman" w:eastAsia="Times New Roman" w:hAnsi="Times New Roman" w:cs="Times New Roman"/>
                <w:spacing w:val="78"/>
                <w:lang w:val="ru-RU"/>
              </w:rPr>
              <w:t xml:space="preserve"> </w:t>
            </w:r>
            <w:r w:rsidRPr="00E90A54">
              <w:rPr>
                <w:rFonts w:ascii="Times New Roman" w:eastAsia="Times New Roman" w:hAnsi="Times New Roman" w:cs="Times New Roman"/>
                <w:lang w:val="ru-RU"/>
              </w:rPr>
              <w:t>животных».</w:t>
            </w:r>
            <w:r w:rsidRPr="00E90A54">
              <w:rPr>
                <w:rFonts w:ascii="Times New Roman" w:eastAsia="Times New Roman" w:hAnsi="Times New Roman" w:cs="Times New Roman"/>
                <w:spacing w:val="78"/>
                <w:lang w:val="ru-RU"/>
              </w:rPr>
              <w:t xml:space="preserve"> </w:t>
            </w:r>
            <w:r w:rsidRPr="00E90A54">
              <w:rPr>
                <w:rFonts w:ascii="Times New Roman" w:eastAsia="Times New Roman" w:hAnsi="Times New Roman" w:cs="Times New Roman"/>
                <w:lang w:val="ru-RU"/>
              </w:rPr>
              <w:t>Рассказы</w:t>
            </w:r>
            <w:r w:rsidRPr="00E90A54">
              <w:rPr>
                <w:rFonts w:ascii="Times New Roman" w:eastAsia="Times New Roman" w:hAnsi="Times New Roman" w:cs="Times New Roman"/>
                <w:spacing w:val="75"/>
                <w:lang w:val="ru-RU"/>
              </w:rPr>
              <w:t xml:space="preserve"> </w:t>
            </w:r>
            <w:r w:rsidRPr="00E90A54">
              <w:rPr>
                <w:rFonts w:ascii="Times New Roman" w:eastAsia="Times New Roman" w:hAnsi="Times New Roman" w:cs="Times New Roman"/>
                <w:lang w:val="ru-RU"/>
              </w:rPr>
              <w:t>детей</w:t>
            </w:r>
            <w:r w:rsidRPr="00E90A54">
              <w:rPr>
                <w:rFonts w:ascii="Times New Roman" w:eastAsia="Times New Roman" w:hAnsi="Times New Roman" w:cs="Times New Roman"/>
                <w:spacing w:val="77"/>
                <w:lang w:val="ru-RU"/>
              </w:rPr>
              <w:t xml:space="preserve"> </w:t>
            </w:r>
            <w:r w:rsidRPr="00E90A54">
              <w:rPr>
                <w:rFonts w:ascii="Times New Roman" w:eastAsia="Times New Roman" w:hAnsi="Times New Roman" w:cs="Times New Roman"/>
                <w:lang w:val="ru-RU"/>
              </w:rPr>
              <w:t>по</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7"/>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6035" w:type="dxa"/>
            <w:gridSpan w:val="5"/>
            <w:tcBorders>
              <w:top w:val="nil"/>
              <w:bottom w:val="nil"/>
            </w:tcBorders>
          </w:tcPr>
          <w:p w:rsidR="00E90A54" w:rsidRPr="00E90A54" w:rsidRDefault="00E90A54" w:rsidP="00E90A54">
            <w:pPr>
              <w:spacing w:line="217" w:lineRule="exact"/>
              <w:ind w:left="105"/>
              <w:rPr>
                <w:rFonts w:ascii="Times New Roman" w:eastAsia="Times New Roman" w:hAnsi="Times New Roman" w:cs="Times New Roman"/>
              </w:rPr>
            </w:pPr>
            <w:r w:rsidRPr="00E90A54">
              <w:rPr>
                <w:rFonts w:ascii="Times New Roman" w:eastAsia="Times New Roman" w:hAnsi="Times New Roman" w:cs="Times New Roman"/>
              </w:rPr>
              <w:t>теме,</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например,</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4325" w:type="dxa"/>
            <w:gridSpan w:val="5"/>
            <w:tcBorders>
              <w:top w:val="nil"/>
              <w:bottom w:val="nil"/>
            </w:tcBorders>
          </w:tcPr>
          <w:p w:rsidR="00E90A54" w:rsidRPr="00E90A54" w:rsidRDefault="00E90A54" w:rsidP="00E90A54">
            <w:pPr>
              <w:rPr>
                <w:rFonts w:ascii="Times New Roman" w:eastAsia="Times New Roman" w:hAnsi="Times New Roman" w:cs="Times New Roman"/>
                <w:sz w:val="16"/>
              </w:rPr>
            </w:pPr>
          </w:p>
        </w:tc>
        <w:tc>
          <w:tcPr>
            <w:tcW w:w="6035" w:type="dxa"/>
            <w:gridSpan w:val="5"/>
            <w:tcBorders>
              <w:top w:val="nil"/>
              <w:bottom w:val="nil"/>
            </w:tcBorders>
          </w:tcPr>
          <w:p w:rsidR="00E90A54" w:rsidRPr="00E90A54" w:rsidRDefault="00E90A54" w:rsidP="00E90A54">
            <w:pPr>
              <w:tabs>
                <w:tab w:val="left" w:pos="872"/>
                <w:tab w:val="left" w:pos="2086"/>
                <w:tab w:val="left" w:pos="3279"/>
                <w:tab w:val="left" w:pos="4445"/>
                <w:tab w:val="left" w:pos="4792"/>
              </w:tabs>
              <w:spacing w:line="218"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«Мой</w:t>
            </w:r>
            <w:r w:rsidRPr="00E90A54">
              <w:rPr>
                <w:rFonts w:ascii="Times New Roman" w:eastAsia="Times New Roman" w:hAnsi="Times New Roman" w:cs="Times New Roman"/>
                <w:lang w:val="ru-RU"/>
              </w:rPr>
              <w:tab/>
              <w:t>домашний</w:t>
            </w:r>
            <w:r w:rsidRPr="00E90A54">
              <w:rPr>
                <w:rFonts w:ascii="Times New Roman" w:eastAsia="Times New Roman" w:hAnsi="Times New Roman" w:cs="Times New Roman"/>
                <w:lang w:val="ru-RU"/>
              </w:rPr>
              <w:tab/>
              <w:t>питомец».</w:t>
            </w:r>
            <w:r w:rsidRPr="00E90A54">
              <w:rPr>
                <w:rFonts w:ascii="Times New Roman" w:eastAsia="Times New Roman" w:hAnsi="Times New Roman" w:cs="Times New Roman"/>
                <w:lang w:val="ru-RU"/>
              </w:rPr>
              <w:tab/>
              <w:t>Просмотр</w:t>
            </w:r>
            <w:r w:rsidRPr="00E90A54">
              <w:rPr>
                <w:rFonts w:ascii="Times New Roman" w:eastAsia="Times New Roman" w:hAnsi="Times New Roman" w:cs="Times New Roman"/>
                <w:lang w:val="ru-RU"/>
              </w:rPr>
              <w:tab/>
              <w:t>и</w:t>
            </w:r>
            <w:r w:rsidRPr="00E90A54">
              <w:rPr>
                <w:rFonts w:ascii="Times New Roman" w:eastAsia="Times New Roman" w:hAnsi="Times New Roman" w:cs="Times New Roman"/>
                <w:lang w:val="ru-RU"/>
              </w:rPr>
              <w:tab/>
              <w:t>обсуждение</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6035" w:type="dxa"/>
            <w:gridSpan w:val="5"/>
            <w:tcBorders>
              <w:top w:val="nil"/>
              <w:bottom w:val="nil"/>
            </w:tcBorders>
          </w:tcPr>
          <w:p w:rsidR="00E90A54" w:rsidRPr="00E90A54" w:rsidRDefault="00E90A54" w:rsidP="00E90A54">
            <w:pPr>
              <w:spacing w:line="218"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иллюстраций,</w:t>
            </w:r>
            <w:r w:rsidRPr="00E90A54">
              <w:rPr>
                <w:rFonts w:ascii="Times New Roman" w:eastAsia="Times New Roman" w:hAnsi="Times New Roman" w:cs="Times New Roman"/>
                <w:spacing w:val="28"/>
                <w:lang w:val="ru-RU"/>
              </w:rPr>
              <w:t xml:space="preserve"> </w:t>
            </w:r>
            <w:r w:rsidRPr="00E90A54">
              <w:rPr>
                <w:rFonts w:ascii="Times New Roman" w:eastAsia="Times New Roman" w:hAnsi="Times New Roman" w:cs="Times New Roman"/>
                <w:lang w:val="ru-RU"/>
              </w:rPr>
              <w:t>видеофрагментов</w:t>
            </w:r>
            <w:r w:rsidRPr="00E90A54">
              <w:rPr>
                <w:rFonts w:ascii="Times New Roman" w:eastAsia="Times New Roman" w:hAnsi="Times New Roman" w:cs="Times New Roman"/>
                <w:spacing w:val="8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83"/>
                <w:lang w:val="ru-RU"/>
              </w:rPr>
              <w:t xml:space="preserve"> </w:t>
            </w:r>
            <w:r w:rsidRPr="00E90A54">
              <w:rPr>
                <w:rFonts w:ascii="Times New Roman" w:eastAsia="Times New Roman" w:hAnsi="Times New Roman" w:cs="Times New Roman"/>
                <w:lang w:val="ru-RU"/>
              </w:rPr>
              <w:t>других</w:t>
            </w:r>
            <w:r w:rsidRPr="00E90A54">
              <w:rPr>
                <w:rFonts w:ascii="Times New Roman" w:eastAsia="Times New Roman" w:hAnsi="Times New Roman" w:cs="Times New Roman"/>
                <w:spacing w:val="80"/>
                <w:lang w:val="ru-RU"/>
              </w:rPr>
              <w:t xml:space="preserve"> </w:t>
            </w:r>
            <w:r w:rsidRPr="00E90A54">
              <w:rPr>
                <w:rFonts w:ascii="Times New Roman" w:eastAsia="Times New Roman" w:hAnsi="Times New Roman" w:cs="Times New Roman"/>
                <w:lang w:val="ru-RU"/>
              </w:rPr>
              <w:t>материалов</w:t>
            </w:r>
            <w:r w:rsidRPr="00E90A54">
              <w:rPr>
                <w:rFonts w:ascii="Times New Roman" w:eastAsia="Times New Roman" w:hAnsi="Times New Roman" w:cs="Times New Roman"/>
                <w:spacing w:val="83"/>
                <w:lang w:val="ru-RU"/>
              </w:rPr>
              <w:t xml:space="preserve"> </w:t>
            </w:r>
            <w:r w:rsidRPr="00E90A54">
              <w:rPr>
                <w:rFonts w:ascii="Times New Roman" w:eastAsia="Times New Roman" w:hAnsi="Times New Roman" w:cs="Times New Roman"/>
                <w:lang w:val="ru-RU"/>
              </w:rPr>
              <w:t>(по</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single" w:sz="6" w:space="0" w:color="221F1F"/>
            </w:tcBorders>
          </w:tcPr>
          <w:p w:rsidR="00E90A54" w:rsidRPr="00E90A54" w:rsidRDefault="00E90A54" w:rsidP="00E90A54">
            <w:pPr>
              <w:rPr>
                <w:rFonts w:ascii="Times New Roman" w:eastAsia="Times New Roman" w:hAnsi="Times New Roman" w:cs="Times New Roman"/>
                <w:sz w:val="16"/>
                <w:lang w:val="ru-RU"/>
              </w:rPr>
            </w:pPr>
          </w:p>
        </w:tc>
        <w:tc>
          <w:tcPr>
            <w:tcW w:w="6035" w:type="dxa"/>
            <w:gridSpan w:val="5"/>
            <w:tcBorders>
              <w:top w:val="nil"/>
              <w:bottom w:val="single" w:sz="6" w:space="0" w:color="221F1F"/>
            </w:tcBorders>
          </w:tcPr>
          <w:p w:rsidR="00E90A54" w:rsidRPr="00E90A54" w:rsidRDefault="00E90A54" w:rsidP="00E90A54">
            <w:pPr>
              <w:spacing w:line="223"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выбору)</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на тему</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«Охрана</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животных»</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7"/>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single" w:sz="6" w:space="0" w:color="221F1F"/>
              <w:bottom w:val="nil"/>
            </w:tcBorders>
          </w:tcPr>
          <w:p w:rsidR="00E90A54" w:rsidRPr="00E90A54" w:rsidRDefault="00E90A54" w:rsidP="00E90A54">
            <w:pPr>
              <w:spacing w:line="228"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Природные</w:t>
            </w:r>
            <w:r w:rsidRPr="00E90A54">
              <w:rPr>
                <w:rFonts w:ascii="Times New Roman" w:eastAsia="Times New Roman" w:hAnsi="Times New Roman" w:cs="Times New Roman"/>
                <w:spacing w:val="48"/>
                <w:lang w:val="ru-RU"/>
              </w:rPr>
              <w:t xml:space="preserve"> </w:t>
            </w:r>
            <w:r w:rsidRPr="00E90A54">
              <w:rPr>
                <w:rFonts w:ascii="Times New Roman" w:eastAsia="Times New Roman" w:hAnsi="Times New Roman" w:cs="Times New Roman"/>
                <w:lang w:val="ru-RU"/>
              </w:rPr>
              <w:t>сообщества:</w:t>
            </w:r>
            <w:r w:rsidRPr="00E90A54">
              <w:rPr>
                <w:rFonts w:ascii="Times New Roman" w:eastAsia="Times New Roman" w:hAnsi="Times New Roman" w:cs="Times New Roman"/>
                <w:spacing w:val="103"/>
                <w:lang w:val="ru-RU"/>
              </w:rPr>
              <w:t xml:space="preserve"> </w:t>
            </w:r>
            <w:r w:rsidRPr="00E90A54">
              <w:rPr>
                <w:rFonts w:ascii="Times New Roman" w:eastAsia="Times New Roman" w:hAnsi="Times New Roman" w:cs="Times New Roman"/>
                <w:lang w:val="ru-RU"/>
              </w:rPr>
              <w:t>лес,</w:t>
            </w:r>
            <w:r w:rsidRPr="00E90A54">
              <w:rPr>
                <w:rFonts w:ascii="Times New Roman" w:eastAsia="Times New Roman" w:hAnsi="Times New Roman" w:cs="Times New Roman"/>
                <w:spacing w:val="102"/>
                <w:lang w:val="ru-RU"/>
              </w:rPr>
              <w:t xml:space="preserve"> </w:t>
            </w:r>
            <w:r w:rsidRPr="00E90A54">
              <w:rPr>
                <w:rFonts w:ascii="Times New Roman" w:eastAsia="Times New Roman" w:hAnsi="Times New Roman" w:cs="Times New Roman"/>
                <w:lang w:val="ru-RU"/>
              </w:rPr>
              <w:t>луг,</w:t>
            </w:r>
            <w:r w:rsidRPr="00E90A54">
              <w:rPr>
                <w:rFonts w:ascii="Times New Roman" w:eastAsia="Times New Roman" w:hAnsi="Times New Roman" w:cs="Times New Roman"/>
                <w:spacing w:val="104"/>
                <w:lang w:val="ru-RU"/>
              </w:rPr>
              <w:t xml:space="preserve"> </w:t>
            </w:r>
            <w:r w:rsidRPr="00E90A54">
              <w:rPr>
                <w:rFonts w:ascii="Times New Roman" w:eastAsia="Times New Roman" w:hAnsi="Times New Roman" w:cs="Times New Roman"/>
                <w:lang w:val="ru-RU"/>
              </w:rPr>
              <w:t>пруд.</w:t>
            </w:r>
          </w:p>
        </w:tc>
        <w:tc>
          <w:tcPr>
            <w:tcW w:w="6035" w:type="dxa"/>
            <w:gridSpan w:val="5"/>
            <w:tcBorders>
              <w:top w:val="single" w:sz="6" w:space="0" w:color="221F1F"/>
              <w:bottom w:val="nil"/>
            </w:tcBorders>
          </w:tcPr>
          <w:p w:rsidR="00E90A54" w:rsidRPr="00E90A54" w:rsidRDefault="00E90A54" w:rsidP="00E90A54">
            <w:pPr>
              <w:spacing w:line="228"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со словарём:</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определение</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значения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слова</w:t>
            </w:r>
          </w:p>
        </w:tc>
        <w:tc>
          <w:tcPr>
            <w:tcW w:w="2835" w:type="dxa"/>
            <w:vMerge w:val="restart"/>
          </w:tcPr>
          <w:p w:rsidR="00E90A54" w:rsidRPr="00E90A54" w:rsidRDefault="00E90A54" w:rsidP="00E90A54">
            <w:pPr>
              <w:rPr>
                <w:rFonts w:ascii="Times New Roman" w:eastAsia="Times New Roman" w:hAnsi="Times New Roman" w:cs="Times New Roman"/>
                <w:lang w:val="ru-RU"/>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tabs>
                <w:tab w:val="left" w:pos="1515"/>
                <w:tab w:val="left" w:pos="1820"/>
                <w:tab w:val="left" w:pos="3067"/>
              </w:tabs>
              <w:spacing w:line="218" w:lineRule="exact"/>
              <w:ind w:left="109"/>
              <w:rPr>
                <w:rFonts w:ascii="Times New Roman" w:eastAsia="Times New Roman" w:hAnsi="Times New Roman" w:cs="Times New Roman"/>
              </w:rPr>
            </w:pPr>
            <w:r w:rsidRPr="00E90A54">
              <w:rPr>
                <w:rFonts w:ascii="Times New Roman" w:eastAsia="Times New Roman" w:hAnsi="Times New Roman" w:cs="Times New Roman"/>
              </w:rPr>
              <w:t>Взаимосвязи</w:t>
            </w:r>
            <w:r w:rsidRPr="00E90A54">
              <w:rPr>
                <w:rFonts w:ascii="Times New Roman" w:eastAsia="Times New Roman" w:hAnsi="Times New Roman" w:cs="Times New Roman"/>
              </w:rPr>
              <w:tab/>
              <w:t>в</w:t>
            </w:r>
            <w:r w:rsidRPr="00E90A54">
              <w:rPr>
                <w:rFonts w:ascii="Times New Roman" w:eastAsia="Times New Roman" w:hAnsi="Times New Roman" w:cs="Times New Roman"/>
              </w:rPr>
              <w:tab/>
              <w:t>природном</w:t>
            </w:r>
            <w:r w:rsidRPr="00E90A54">
              <w:rPr>
                <w:rFonts w:ascii="Times New Roman" w:eastAsia="Times New Roman" w:hAnsi="Times New Roman" w:cs="Times New Roman"/>
              </w:rPr>
              <w:tab/>
              <w:t>сообществе.</w:t>
            </w:r>
          </w:p>
        </w:tc>
        <w:tc>
          <w:tcPr>
            <w:tcW w:w="6035" w:type="dxa"/>
            <w:gridSpan w:val="5"/>
            <w:tcBorders>
              <w:top w:val="nil"/>
              <w:bottom w:val="nil"/>
            </w:tcBorders>
          </w:tcPr>
          <w:p w:rsidR="00E90A54" w:rsidRPr="00E90A54" w:rsidRDefault="00E90A54" w:rsidP="00E90A54">
            <w:pPr>
              <w:spacing w:line="218"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«сообщество».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Рассказ</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учителя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spacing w:line="218" w:lineRule="exact"/>
              <w:ind w:left="109"/>
              <w:rPr>
                <w:rFonts w:ascii="Times New Roman" w:eastAsia="Times New Roman" w:hAnsi="Times New Roman" w:cs="Times New Roman"/>
              </w:rPr>
            </w:pPr>
            <w:r w:rsidRPr="00E90A54">
              <w:rPr>
                <w:rFonts w:ascii="Times New Roman" w:eastAsia="Times New Roman" w:hAnsi="Times New Roman" w:cs="Times New Roman"/>
              </w:rPr>
              <w:t>Создание</w:t>
            </w:r>
            <w:r w:rsidRPr="00E90A54">
              <w:rPr>
                <w:rFonts w:ascii="Times New Roman" w:eastAsia="Times New Roman" w:hAnsi="Times New Roman" w:cs="Times New Roman"/>
                <w:spacing w:val="5"/>
              </w:rPr>
              <w:t xml:space="preserve"> </w:t>
            </w:r>
            <w:r w:rsidRPr="00E90A54">
              <w:rPr>
                <w:rFonts w:ascii="Times New Roman" w:eastAsia="Times New Roman" w:hAnsi="Times New Roman" w:cs="Times New Roman"/>
              </w:rPr>
              <w:t>человеком</w:t>
            </w:r>
            <w:r w:rsidRPr="00E90A54">
              <w:rPr>
                <w:rFonts w:ascii="Times New Roman" w:eastAsia="Times New Roman" w:hAnsi="Times New Roman" w:cs="Times New Roman"/>
                <w:spacing w:val="3"/>
              </w:rPr>
              <w:t xml:space="preserve"> </w:t>
            </w:r>
            <w:r w:rsidRPr="00E90A54">
              <w:rPr>
                <w:rFonts w:ascii="Times New Roman" w:eastAsia="Times New Roman" w:hAnsi="Times New Roman" w:cs="Times New Roman"/>
              </w:rPr>
              <w:t>природных</w:t>
            </w:r>
            <w:r w:rsidRPr="00E90A54">
              <w:rPr>
                <w:rFonts w:ascii="Times New Roman" w:eastAsia="Times New Roman" w:hAnsi="Times New Roman" w:cs="Times New Roman"/>
                <w:spacing w:val="4"/>
              </w:rPr>
              <w:t xml:space="preserve"> </w:t>
            </w:r>
            <w:r w:rsidRPr="00E90A54">
              <w:rPr>
                <w:rFonts w:ascii="Times New Roman" w:eastAsia="Times New Roman" w:hAnsi="Times New Roman" w:cs="Times New Roman"/>
              </w:rPr>
              <w:t>сообществ</w:t>
            </w:r>
          </w:p>
        </w:tc>
        <w:tc>
          <w:tcPr>
            <w:tcW w:w="6035" w:type="dxa"/>
            <w:gridSpan w:val="5"/>
            <w:tcBorders>
              <w:top w:val="nil"/>
              <w:bottom w:val="nil"/>
            </w:tcBorders>
          </w:tcPr>
          <w:p w:rsidR="00E90A54" w:rsidRPr="00E90A54" w:rsidRDefault="00E90A54" w:rsidP="00E90A54">
            <w:pPr>
              <w:tabs>
                <w:tab w:val="left" w:pos="2499"/>
                <w:tab w:val="left" w:pos="3981"/>
              </w:tabs>
              <w:spacing w:line="218"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«Что</w:t>
            </w:r>
            <w:r w:rsidRPr="00E90A54">
              <w:rPr>
                <w:rFonts w:ascii="Times New Roman" w:eastAsia="Times New Roman" w:hAnsi="Times New Roman" w:cs="Times New Roman"/>
                <w:spacing w:val="49"/>
                <w:lang w:val="ru-RU"/>
              </w:rPr>
              <w:t xml:space="preserve"> </w:t>
            </w:r>
            <w:r w:rsidRPr="00E90A54">
              <w:rPr>
                <w:rFonts w:ascii="Times New Roman" w:eastAsia="Times New Roman" w:hAnsi="Times New Roman" w:cs="Times New Roman"/>
                <w:lang w:val="ru-RU"/>
              </w:rPr>
              <w:t>такое</w:t>
            </w:r>
            <w:r w:rsidRPr="00E90A54">
              <w:rPr>
                <w:rFonts w:ascii="Times New Roman" w:eastAsia="Times New Roman" w:hAnsi="Times New Roman" w:cs="Times New Roman"/>
                <w:spacing w:val="49"/>
                <w:lang w:val="ru-RU"/>
              </w:rPr>
              <w:t xml:space="preserve"> </w:t>
            </w:r>
            <w:r w:rsidRPr="00E90A54">
              <w:rPr>
                <w:rFonts w:ascii="Times New Roman" w:eastAsia="Times New Roman" w:hAnsi="Times New Roman" w:cs="Times New Roman"/>
                <w:lang w:val="ru-RU"/>
              </w:rPr>
              <w:t>природное</w:t>
            </w:r>
            <w:r w:rsidRPr="00E90A54">
              <w:rPr>
                <w:rFonts w:ascii="Times New Roman" w:eastAsia="Times New Roman" w:hAnsi="Times New Roman" w:cs="Times New Roman"/>
                <w:lang w:val="ru-RU"/>
              </w:rPr>
              <w:tab/>
              <w:t>сообщество».</w:t>
            </w:r>
            <w:r w:rsidRPr="00E90A54">
              <w:rPr>
                <w:rFonts w:ascii="Times New Roman" w:eastAsia="Times New Roman" w:hAnsi="Times New Roman" w:cs="Times New Roman"/>
                <w:lang w:val="ru-RU"/>
              </w:rPr>
              <w:tab/>
              <w:t>Учебный</w:t>
            </w:r>
            <w:r w:rsidRPr="00E90A54">
              <w:rPr>
                <w:rFonts w:ascii="Times New Roman" w:eastAsia="Times New Roman" w:hAnsi="Times New Roman" w:cs="Times New Roman"/>
                <w:spacing w:val="50"/>
                <w:lang w:val="ru-RU"/>
              </w:rPr>
              <w:t xml:space="preserve"> </w:t>
            </w:r>
            <w:r w:rsidRPr="00E90A54">
              <w:rPr>
                <w:rFonts w:ascii="Times New Roman" w:eastAsia="Times New Roman" w:hAnsi="Times New Roman" w:cs="Times New Roman"/>
                <w:lang w:val="ru-RU"/>
              </w:rPr>
              <w:t>диалог</w:t>
            </w:r>
            <w:r w:rsidRPr="00E90A54">
              <w:rPr>
                <w:rFonts w:ascii="Times New Roman" w:eastAsia="Times New Roman" w:hAnsi="Times New Roman" w:cs="Times New Roman"/>
                <w:spacing w:val="51"/>
                <w:lang w:val="ru-RU"/>
              </w:rPr>
              <w:t xml:space="preserve"> </w:t>
            </w:r>
            <w:r w:rsidRPr="00E90A54">
              <w:rPr>
                <w:rFonts w:ascii="Times New Roman" w:eastAsia="Times New Roman" w:hAnsi="Times New Roman" w:cs="Times New Roman"/>
                <w:lang w:val="ru-RU"/>
              </w:rPr>
              <w:t>по</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tabs>
                <w:tab w:val="left" w:pos="978"/>
                <w:tab w:val="left" w:pos="2905"/>
              </w:tabs>
              <w:spacing w:line="218" w:lineRule="exact"/>
              <w:ind w:left="109"/>
              <w:rPr>
                <w:rFonts w:ascii="Times New Roman" w:eastAsia="Times New Roman" w:hAnsi="Times New Roman" w:cs="Times New Roman"/>
              </w:rPr>
            </w:pPr>
            <w:r w:rsidRPr="00E90A54">
              <w:rPr>
                <w:rFonts w:ascii="Times New Roman" w:eastAsia="Times New Roman" w:hAnsi="Times New Roman" w:cs="Times New Roman"/>
              </w:rPr>
              <w:t>для</w:t>
            </w:r>
            <w:r w:rsidRPr="00E90A54">
              <w:rPr>
                <w:rFonts w:ascii="Times New Roman" w:eastAsia="Times New Roman" w:hAnsi="Times New Roman" w:cs="Times New Roman"/>
              </w:rPr>
              <w:tab/>
              <w:t>хозяйственной</w:t>
            </w:r>
            <w:r w:rsidRPr="00E90A54">
              <w:rPr>
                <w:rFonts w:ascii="Times New Roman" w:eastAsia="Times New Roman" w:hAnsi="Times New Roman" w:cs="Times New Roman"/>
              </w:rPr>
              <w:tab/>
              <w:t>деятельности,</w:t>
            </w:r>
          </w:p>
        </w:tc>
        <w:tc>
          <w:tcPr>
            <w:tcW w:w="6035" w:type="dxa"/>
            <w:gridSpan w:val="5"/>
            <w:tcBorders>
              <w:top w:val="nil"/>
              <w:bottom w:val="nil"/>
            </w:tcBorders>
          </w:tcPr>
          <w:p w:rsidR="00E90A54" w:rsidRPr="00E90A54" w:rsidRDefault="00E90A54" w:rsidP="00E90A54">
            <w:pPr>
              <w:spacing w:line="218"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43"/>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97"/>
                <w:lang w:val="ru-RU"/>
              </w:rPr>
              <w:t xml:space="preserve"> </w:t>
            </w:r>
            <w:r w:rsidRPr="00E90A54">
              <w:rPr>
                <w:rFonts w:ascii="Times New Roman" w:eastAsia="Times New Roman" w:hAnsi="Times New Roman" w:cs="Times New Roman"/>
                <w:lang w:val="ru-RU"/>
              </w:rPr>
              <w:t>«Особенности</w:t>
            </w:r>
            <w:r w:rsidRPr="00E90A54">
              <w:rPr>
                <w:rFonts w:ascii="Times New Roman" w:eastAsia="Times New Roman" w:hAnsi="Times New Roman" w:cs="Times New Roman"/>
                <w:spacing w:val="96"/>
                <w:lang w:val="ru-RU"/>
              </w:rPr>
              <w:t xml:space="preserve"> </w:t>
            </w:r>
            <w:r w:rsidRPr="00E90A54">
              <w:rPr>
                <w:rFonts w:ascii="Times New Roman" w:eastAsia="Times New Roman" w:hAnsi="Times New Roman" w:cs="Times New Roman"/>
                <w:lang w:val="ru-RU"/>
              </w:rPr>
              <w:t>леса</w:t>
            </w:r>
            <w:r w:rsidRPr="00E90A54">
              <w:rPr>
                <w:rFonts w:ascii="Times New Roman" w:eastAsia="Times New Roman" w:hAnsi="Times New Roman" w:cs="Times New Roman"/>
                <w:spacing w:val="97"/>
                <w:lang w:val="ru-RU"/>
              </w:rPr>
              <w:t xml:space="preserve"> </w:t>
            </w:r>
            <w:r w:rsidRPr="00E90A54">
              <w:rPr>
                <w:rFonts w:ascii="Times New Roman" w:eastAsia="Times New Roman" w:hAnsi="Times New Roman" w:cs="Times New Roman"/>
                <w:lang w:val="ru-RU"/>
              </w:rPr>
              <w:t>(луга,</w:t>
            </w:r>
            <w:r w:rsidRPr="00E90A54">
              <w:rPr>
                <w:rFonts w:ascii="Times New Roman" w:eastAsia="Times New Roman" w:hAnsi="Times New Roman" w:cs="Times New Roman"/>
                <w:spacing w:val="97"/>
                <w:lang w:val="ru-RU"/>
              </w:rPr>
              <w:t xml:space="preserve"> </w:t>
            </w:r>
            <w:r w:rsidRPr="00E90A54">
              <w:rPr>
                <w:rFonts w:ascii="Times New Roman" w:eastAsia="Times New Roman" w:hAnsi="Times New Roman" w:cs="Times New Roman"/>
                <w:lang w:val="ru-RU"/>
              </w:rPr>
              <w:t>водоёма)</w:t>
            </w:r>
            <w:r w:rsidRPr="00E90A54">
              <w:rPr>
                <w:rFonts w:ascii="Times New Roman" w:eastAsia="Times New Roman" w:hAnsi="Times New Roman" w:cs="Times New Roman"/>
                <w:spacing w:val="98"/>
                <w:lang w:val="ru-RU"/>
              </w:rPr>
              <w:t xml:space="preserve"> </w:t>
            </w:r>
            <w:r w:rsidRPr="00E90A54">
              <w:rPr>
                <w:rFonts w:ascii="Times New Roman" w:eastAsia="Times New Roman" w:hAnsi="Times New Roman" w:cs="Times New Roman"/>
                <w:lang w:val="ru-RU"/>
              </w:rPr>
              <w:t>как</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spacing w:line="218"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получения</w:t>
            </w:r>
            <w:r w:rsidRPr="00E90A54">
              <w:rPr>
                <w:rFonts w:ascii="Times New Roman" w:eastAsia="Times New Roman" w:hAnsi="Times New Roman" w:cs="Times New Roman"/>
                <w:spacing w:val="51"/>
                <w:lang w:val="ru-RU"/>
              </w:rPr>
              <w:t xml:space="preserve"> </w:t>
            </w:r>
            <w:r w:rsidRPr="00E90A54">
              <w:rPr>
                <w:rFonts w:ascii="Times New Roman" w:eastAsia="Times New Roman" w:hAnsi="Times New Roman" w:cs="Times New Roman"/>
                <w:lang w:val="ru-RU"/>
              </w:rPr>
              <w:t>продуктов</w:t>
            </w:r>
            <w:r w:rsidRPr="00E90A54">
              <w:rPr>
                <w:rFonts w:ascii="Times New Roman" w:eastAsia="Times New Roman" w:hAnsi="Times New Roman" w:cs="Times New Roman"/>
                <w:spacing w:val="51"/>
                <w:lang w:val="ru-RU"/>
              </w:rPr>
              <w:t xml:space="preserve"> </w:t>
            </w:r>
            <w:r w:rsidRPr="00E90A54">
              <w:rPr>
                <w:rFonts w:ascii="Times New Roman" w:eastAsia="Times New Roman" w:hAnsi="Times New Roman" w:cs="Times New Roman"/>
                <w:lang w:val="ru-RU"/>
              </w:rPr>
              <w:t>питания</w:t>
            </w:r>
            <w:r w:rsidRPr="00E90A54">
              <w:rPr>
                <w:rFonts w:ascii="Times New Roman" w:eastAsia="Times New Roman" w:hAnsi="Times New Roman" w:cs="Times New Roman"/>
                <w:spacing w:val="51"/>
                <w:lang w:val="ru-RU"/>
              </w:rPr>
              <w:t xml:space="preserve"> </w:t>
            </w:r>
            <w:r w:rsidRPr="00E90A54">
              <w:rPr>
                <w:rFonts w:ascii="Times New Roman" w:eastAsia="Times New Roman" w:hAnsi="Times New Roman" w:cs="Times New Roman"/>
                <w:lang w:val="ru-RU"/>
              </w:rPr>
              <w:t>(поле,</w:t>
            </w:r>
            <w:r w:rsidRPr="00E90A54">
              <w:rPr>
                <w:rFonts w:ascii="Times New Roman" w:eastAsia="Times New Roman" w:hAnsi="Times New Roman" w:cs="Times New Roman"/>
                <w:spacing w:val="53"/>
                <w:lang w:val="ru-RU"/>
              </w:rPr>
              <w:t xml:space="preserve"> </w:t>
            </w:r>
            <w:r w:rsidRPr="00E90A54">
              <w:rPr>
                <w:rFonts w:ascii="Times New Roman" w:eastAsia="Times New Roman" w:hAnsi="Times New Roman" w:cs="Times New Roman"/>
                <w:lang w:val="ru-RU"/>
              </w:rPr>
              <w:t>сад,</w:t>
            </w:r>
          </w:p>
        </w:tc>
        <w:tc>
          <w:tcPr>
            <w:tcW w:w="6035" w:type="dxa"/>
            <w:gridSpan w:val="5"/>
            <w:tcBorders>
              <w:top w:val="nil"/>
              <w:bottom w:val="nil"/>
            </w:tcBorders>
          </w:tcPr>
          <w:p w:rsidR="00E90A54" w:rsidRPr="00E90A54" w:rsidRDefault="00E90A54" w:rsidP="00E90A54">
            <w:pPr>
              <w:spacing w:line="218"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сообщества».</w:t>
            </w:r>
            <w:r w:rsidRPr="00E90A54">
              <w:rPr>
                <w:rFonts w:ascii="Times New Roman" w:eastAsia="Times New Roman" w:hAnsi="Times New Roman" w:cs="Times New Roman"/>
                <w:spacing w:val="16"/>
                <w:lang w:val="ru-RU"/>
              </w:rPr>
              <w:t xml:space="preserve"> </w:t>
            </w:r>
            <w:r w:rsidRPr="00E90A54">
              <w:rPr>
                <w:rFonts w:ascii="Times New Roman" w:eastAsia="Times New Roman" w:hAnsi="Times New Roman" w:cs="Times New Roman"/>
                <w:lang w:val="ru-RU"/>
              </w:rPr>
              <w:t>Сравнение</w:t>
            </w:r>
            <w:r w:rsidRPr="00E90A54">
              <w:rPr>
                <w:rFonts w:ascii="Times New Roman" w:eastAsia="Times New Roman" w:hAnsi="Times New Roman" w:cs="Times New Roman"/>
                <w:spacing w:val="15"/>
                <w:lang w:val="ru-RU"/>
              </w:rPr>
              <w:t xml:space="preserve"> </w:t>
            </w:r>
            <w:r w:rsidRPr="00E90A54">
              <w:rPr>
                <w:rFonts w:ascii="Times New Roman" w:eastAsia="Times New Roman" w:hAnsi="Times New Roman" w:cs="Times New Roman"/>
                <w:lang w:val="ru-RU"/>
              </w:rPr>
              <w:t>понятий:</w:t>
            </w:r>
            <w:r w:rsidRPr="00E90A54">
              <w:rPr>
                <w:rFonts w:ascii="Times New Roman" w:eastAsia="Times New Roman" w:hAnsi="Times New Roman" w:cs="Times New Roman"/>
                <w:spacing w:val="17"/>
                <w:lang w:val="ru-RU"/>
              </w:rPr>
              <w:t xml:space="preserve"> </w:t>
            </w:r>
            <w:r w:rsidRPr="00E90A54">
              <w:rPr>
                <w:rFonts w:ascii="Times New Roman" w:eastAsia="Times New Roman" w:hAnsi="Times New Roman" w:cs="Times New Roman"/>
                <w:lang w:val="ru-RU"/>
              </w:rPr>
              <w:t>естественные</w:t>
            </w:r>
            <w:r w:rsidRPr="00E90A54">
              <w:rPr>
                <w:rFonts w:ascii="Times New Roman" w:eastAsia="Times New Roman" w:hAnsi="Times New Roman" w:cs="Times New Roman"/>
                <w:spacing w:val="17"/>
                <w:lang w:val="ru-RU"/>
              </w:rPr>
              <w:t xml:space="preserve"> </w:t>
            </w:r>
            <w:r w:rsidRPr="00E90A54">
              <w:rPr>
                <w:rFonts w:ascii="Times New Roman" w:eastAsia="Times New Roman" w:hAnsi="Times New Roman" w:cs="Times New Roman"/>
                <w:lang w:val="ru-RU"/>
              </w:rPr>
              <w:t>сообщества,</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7"/>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spacing w:line="217" w:lineRule="exact"/>
              <w:ind w:left="109"/>
              <w:rPr>
                <w:rFonts w:ascii="Times New Roman" w:eastAsia="Times New Roman" w:hAnsi="Times New Roman" w:cs="Times New Roman"/>
              </w:rPr>
            </w:pPr>
            <w:r w:rsidRPr="00E90A54">
              <w:rPr>
                <w:rFonts w:ascii="Times New Roman" w:eastAsia="Times New Roman" w:hAnsi="Times New Roman" w:cs="Times New Roman"/>
              </w:rPr>
              <w:t>огород).</w:t>
            </w:r>
          </w:p>
        </w:tc>
        <w:tc>
          <w:tcPr>
            <w:tcW w:w="6035" w:type="dxa"/>
            <w:gridSpan w:val="5"/>
            <w:tcBorders>
              <w:top w:val="nil"/>
              <w:bottom w:val="nil"/>
            </w:tcBorders>
          </w:tcPr>
          <w:p w:rsidR="00E90A54" w:rsidRPr="00E90A54" w:rsidRDefault="00E90A54" w:rsidP="00E90A54">
            <w:pPr>
              <w:spacing w:line="217"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искусственные</w:t>
            </w:r>
            <w:r w:rsidRPr="00E90A54">
              <w:rPr>
                <w:rFonts w:ascii="Times New Roman" w:eastAsia="Times New Roman" w:hAnsi="Times New Roman" w:cs="Times New Roman"/>
                <w:spacing w:val="21"/>
                <w:lang w:val="ru-RU"/>
              </w:rPr>
              <w:t xml:space="preserve"> </w:t>
            </w:r>
            <w:r w:rsidRPr="00E90A54">
              <w:rPr>
                <w:rFonts w:ascii="Times New Roman" w:eastAsia="Times New Roman" w:hAnsi="Times New Roman" w:cs="Times New Roman"/>
                <w:lang w:val="ru-RU"/>
              </w:rPr>
              <w:t>сообщества.</w:t>
            </w:r>
            <w:r w:rsidRPr="00E90A54">
              <w:rPr>
                <w:rFonts w:ascii="Times New Roman" w:eastAsia="Times New Roman" w:hAnsi="Times New Roman" w:cs="Times New Roman"/>
                <w:spacing w:val="24"/>
                <w:lang w:val="ru-RU"/>
              </w:rPr>
              <w:t xml:space="preserve"> </w:t>
            </w:r>
            <w:r w:rsidRPr="00E90A54">
              <w:rPr>
                <w:rFonts w:ascii="Times New Roman" w:eastAsia="Times New Roman" w:hAnsi="Times New Roman" w:cs="Times New Roman"/>
                <w:lang w:val="ru-RU"/>
              </w:rPr>
              <w:t>Беседа</w:t>
            </w:r>
            <w:r w:rsidRPr="00E90A54">
              <w:rPr>
                <w:rFonts w:ascii="Times New Roman" w:eastAsia="Times New Roman" w:hAnsi="Times New Roman" w:cs="Times New Roman"/>
                <w:spacing w:val="23"/>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2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22"/>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23"/>
                <w:lang w:val="ru-RU"/>
              </w:rPr>
              <w:t xml:space="preserve"> </w:t>
            </w:r>
            <w:r w:rsidRPr="00E90A54">
              <w:rPr>
                <w:rFonts w:ascii="Times New Roman" w:eastAsia="Times New Roman" w:hAnsi="Times New Roman" w:cs="Times New Roman"/>
                <w:lang w:val="ru-RU"/>
              </w:rPr>
              <w:t>«Для</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tabs>
                <w:tab w:val="left" w:pos="1443"/>
                <w:tab w:val="left" w:pos="2787"/>
                <w:tab w:val="left" w:pos="3799"/>
              </w:tabs>
              <w:spacing w:line="218" w:lineRule="exact"/>
              <w:ind w:left="109"/>
              <w:rPr>
                <w:rFonts w:ascii="Times New Roman" w:eastAsia="Times New Roman" w:hAnsi="Times New Roman" w:cs="Times New Roman"/>
              </w:rPr>
            </w:pPr>
            <w:r w:rsidRPr="00E90A54">
              <w:rPr>
                <w:rFonts w:ascii="Times New Roman" w:eastAsia="Times New Roman" w:hAnsi="Times New Roman" w:cs="Times New Roman"/>
              </w:rPr>
              <w:t>Природные</w:t>
            </w:r>
            <w:r w:rsidRPr="00E90A54">
              <w:rPr>
                <w:rFonts w:ascii="Times New Roman" w:eastAsia="Times New Roman" w:hAnsi="Times New Roman" w:cs="Times New Roman"/>
              </w:rPr>
              <w:tab/>
              <w:t>сообщества</w:t>
            </w:r>
            <w:r w:rsidRPr="00E90A54">
              <w:rPr>
                <w:rFonts w:ascii="Times New Roman" w:eastAsia="Times New Roman" w:hAnsi="Times New Roman" w:cs="Times New Roman"/>
              </w:rPr>
              <w:tab/>
              <w:t>родного</w:t>
            </w:r>
            <w:r w:rsidRPr="00E90A54">
              <w:rPr>
                <w:rFonts w:ascii="Times New Roman" w:eastAsia="Times New Roman" w:hAnsi="Times New Roman" w:cs="Times New Roman"/>
              </w:rPr>
              <w:tab/>
              <w:t>края</w:t>
            </w:r>
          </w:p>
        </w:tc>
        <w:tc>
          <w:tcPr>
            <w:tcW w:w="6035" w:type="dxa"/>
            <w:gridSpan w:val="5"/>
            <w:tcBorders>
              <w:top w:val="nil"/>
              <w:bottom w:val="nil"/>
            </w:tcBorders>
          </w:tcPr>
          <w:p w:rsidR="00E90A54" w:rsidRPr="00E90A54" w:rsidRDefault="00E90A54" w:rsidP="00E90A54">
            <w:pPr>
              <w:spacing w:line="218" w:lineRule="exact"/>
              <w:ind w:left="105"/>
              <w:rPr>
                <w:rFonts w:ascii="Times New Roman" w:eastAsia="Times New Roman" w:hAnsi="Times New Roman" w:cs="Times New Roman"/>
              </w:rPr>
            </w:pPr>
            <w:r w:rsidRPr="00E90A54">
              <w:rPr>
                <w:rFonts w:ascii="Times New Roman" w:eastAsia="Times New Roman" w:hAnsi="Times New Roman" w:cs="Times New Roman"/>
                <w:lang w:val="ru-RU"/>
              </w:rPr>
              <w:t>чего</w:t>
            </w:r>
            <w:r w:rsidRPr="00E90A54">
              <w:rPr>
                <w:rFonts w:ascii="Times New Roman" w:eastAsia="Times New Roman" w:hAnsi="Times New Roman" w:cs="Times New Roman"/>
                <w:spacing w:val="61"/>
                <w:lang w:val="ru-RU"/>
              </w:rPr>
              <w:t xml:space="preserve"> </w:t>
            </w:r>
            <w:r w:rsidRPr="00E90A54">
              <w:rPr>
                <w:rFonts w:ascii="Times New Roman" w:eastAsia="Times New Roman" w:hAnsi="Times New Roman" w:cs="Times New Roman"/>
                <w:lang w:val="ru-RU"/>
              </w:rPr>
              <w:t xml:space="preserve">человек  </w:t>
            </w:r>
            <w:r w:rsidRPr="00E90A54">
              <w:rPr>
                <w:rFonts w:ascii="Times New Roman" w:eastAsia="Times New Roman" w:hAnsi="Times New Roman" w:cs="Times New Roman"/>
                <w:spacing w:val="6"/>
                <w:lang w:val="ru-RU"/>
              </w:rPr>
              <w:t xml:space="preserve"> </w:t>
            </w:r>
            <w:r w:rsidRPr="00E90A54">
              <w:rPr>
                <w:rFonts w:ascii="Times New Roman" w:eastAsia="Times New Roman" w:hAnsi="Times New Roman" w:cs="Times New Roman"/>
                <w:lang w:val="ru-RU"/>
              </w:rPr>
              <w:t xml:space="preserve">создает  </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 xml:space="preserve">новые  </w:t>
            </w:r>
            <w:r w:rsidRPr="00E90A54">
              <w:rPr>
                <w:rFonts w:ascii="Times New Roman" w:eastAsia="Times New Roman" w:hAnsi="Times New Roman" w:cs="Times New Roman"/>
                <w:spacing w:val="7"/>
                <w:lang w:val="ru-RU"/>
              </w:rPr>
              <w:t xml:space="preserve"> </w:t>
            </w:r>
            <w:r w:rsidRPr="00E90A54">
              <w:rPr>
                <w:rFonts w:ascii="Times New Roman" w:eastAsia="Times New Roman" w:hAnsi="Times New Roman" w:cs="Times New Roman"/>
                <w:lang w:val="ru-RU"/>
              </w:rPr>
              <w:t xml:space="preserve">сообщества?».  </w:t>
            </w:r>
            <w:r w:rsidRPr="00E90A54">
              <w:rPr>
                <w:rFonts w:ascii="Times New Roman" w:eastAsia="Times New Roman" w:hAnsi="Times New Roman" w:cs="Times New Roman"/>
                <w:spacing w:val="5"/>
                <w:lang w:val="ru-RU"/>
              </w:rPr>
              <w:t xml:space="preserve"> </w:t>
            </w:r>
            <w:r w:rsidRPr="00E90A54">
              <w:rPr>
                <w:rFonts w:ascii="Times New Roman" w:eastAsia="Times New Roman" w:hAnsi="Times New Roman" w:cs="Times New Roman"/>
              </w:rPr>
              <w:t>Обсуждение</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4325" w:type="dxa"/>
            <w:gridSpan w:val="5"/>
            <w:tcBorders>
              <w:top w:val="nil"/>
              <w:bottom w:val="nil"/>
            </w:tcBorders>
          </w:tcPr>
          <w:p w:rsidR="00E90A54" w:rsidRPr="00E90A54" w:rsidRDefault="00E90A54" w:rsidP="00E90A54">
            <w:pPr>
              <w:spacing w:line="218" w:lineRule="exact"/>
              <w:ind w:left="109"/>
              <w:rPr>
                <w:rFonts w:ascii="Times New Roman" w:eastAsia="Times New Roman" w:hAnsi="Times New Roman" w:cs="Times New Roman"/>
              </w:rPr>
            </w:pPr>
            <w:r w:rsidRPr="00E90A54">
              <w:rPr>
                <w:rFonts w:ascii="Times New Roman" w:eastAsia="Times New Roman" w:hAnsi="Times New Roman" w:cs="Times New Roman"/>
              </w:rPr>
              <w:t>(примеры).</w:t>
            </w:r>
          </w:p>
        </w:tc>
        <w:tc>
          <w:tcPr>
            <w:tcW w:w="6035" w:type="dxa"/>
            <w:gridSpan w:val="5"/>
            <w:tcBorders>
              <w:top w:val="nil"/>
              <w:bottom w:val="nil"/>
            </w:tcBorders>
          </w:tcPr>
          <w:p w:rsidR="00E90A54" w:rsidRPr="00E90A54" w:rsidRDefault="00E90A54" w:rsidP="00E90A54">
            <w:pPr>
              <w:tabs>
                <w:tab w:val="left" w:pos="1290"/>
                <w:tab w:val="left" w:pos="2979"/>
                <w:tab w:val="left" w:pos="3991"/>
                <w:tab w:val="left" w:pos="5800"/>
              </w:tabs>
              <w:spacing w:line="218" w:lineRule="exact"/>
              <w:ind w:left="105"/>
              <w:rPr>
                <w:rFonts w:ascii="Times New Roman" w:eastAsia="Times New Roman" w:hAnsi="Times New Roman" w:cs="Times New Roman"/>
                <w:lang w:val="ru-RU"/>
              </w:rPr>
            </w:pPr>
            <w:r w:rsidRPr="00E90A54">
              <w:rPr>
                <w:rFonts w:ascii="Times New Roman" w:eastAsia="Times New Roman" w:hAnsi="Times New Roman" w:cs="Times New Roman"/>
                <w:lang w:val="ru-RU"/>
              </w:rPr>
              <w:t>ситуаций,</w:t>
            </w:r>
            <w:r w:rsidRPr="00E90A54">
              <w:rPr>
                <w:rFonts w:ascii="Times New Roman" w:eastAsia="Times New Roman" w:hAnsi="Times New Roman" w:cs="Times New Roman"/>
                <w:lang w:val="ru-RU"/>
              </w:rPr>
              <w:tab/>
              <w:t>раскрывающих</w:t>
            </w:r>
            <w:r w:rsidRPr="00E90A54">
              <w:rPr>
                <w:rFonts w:ascii="Times New Roman" w:eastAsia="Times New Roman" w:hAnsi="Times New Roman" w:cs="Times New Roman"/>
                <w:lang w:val="ru-RU"/>
              </w:rPr>
              <w:tab/>
              <w:t>правила</w:t>
            </w:r>
            <w:r w:rsidRPr="00E90A54">
              <w:rPr>
                <w:rFonts w:ascii="Times New Roman" w:eastAsia="Times New Roman" w:hAnsi="Times New Roman" w:cs="Times New Roman"/>
                <w:lang w:val="ru-RU"/>
              </w:rPr>
              <w:tab/>
              <w:t>положительного</w:t>
            </w:r>
            <w:r w:rsidRPr="00E90A54">
              <w:rPr>
                <w:rFonts w:ascii="Times New Roman" w:eastAsia="Times New Roman" w:hAnsi="Times New Roman" w:cs="Times New Roman"/>
                <w:lang w:val="ru-RU"/>
              </w:rPr>
              <w:tab/>
              <w:t>и</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38"/>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325" w:type="dxa"/>
            <w:gridSpan w:val="5"/>
            <w:tcBorders>
              <w:top w:val="nil"/>
              <w:bottom w:val="nil"/>
            </w:tcBorders>
          </w:tcPr>
          <w:p w:rsidR="00E90A54" w:rsidRPr="00E90A54" w:rsidRDefault="00E90A54" w:rsidP="00E90A54">
            <w:pPr>
              <w:spacing w:line="218"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Правила</w:t>
            </w:r>
            <w:r w:rsidRPr="00E90A54">
              <w:rPr>
                <w:rFonts w:ascii="Times New Roman" w:eastAsia="Times New Roman" w:hAnsi="Times New Roman" w:cs="Times New Roman"/>
                <w:spacing w:val="27"/>
                <w:lang w:val="ru-RU"/>
              </w:rPr>
              <w:t xml:space="preserve"> </w:t>
            </w:r>
            <w:r w:rsidRPr="00E90A54">
              <w:rPr>
                <w:rFonts w:ascii="Times New Roman" w:eastAsia="Times New Roman" w:hAnsi="Times New Roman" w:cs="Times New Roman"/>
                <w:lang w:val="ru-RU"/>
              </w:rPr>
              <w:t>поведения</w:t>
            </w:r>
            <w:r w:rsidRPr="00E90A54">
              <w:rPr>
                <w:rFonts w:ascii="Times New Roman" w:eastAsia="Times New Roman" w:hAnsi="Times New Roman" w:cs="Times New Roman"/>
                <w:spacing w:val="27"/>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26"/>
                <w:lang w:val="ru-RU"/>
              </w:rPr>
              <w:t xml:space="preserve"> </w:t>
            </w:r>
            <w:r w:rsidRPr="00E90A54">
              <w:rPr>
                <w:rFonts w:ascii="Times New Roman" w:eastAsia="Times New Roman" w:hAnsi="Times New Roman" w:cs="Times New Roman"/>
                <w:lang w:val="ru-RU"/>
              </w:rPr>
              <w:t>лесу,</w:t>
            </w:r>
            <w:r w:rsidRPr="00E90A54">
              <w:rPr>
                <w:rFonts w:ascii="Times New Roman" w:eastAsia="Times New Roman" w:hAnsi="Times New Roman" w:cs="Times New Roman"/>
                <w:spacing w:val="26"/>
                <w:lang w:val="ru-RU"/>
              </w:rPr>
              <w:t xml:space="preserve"> </w:t>
            </w:r>
            <w:r w:rsidRPr="00E90A54">
              <w:rPr>
                <w:rFonts w:ascii="Times New Roman" w:eastAsia="Times New Roman" w:hAnsi="Times New Roman" w:cs="Times New Roman"/>
                <w:lang w:val="ru-RU"/>
              </w:rPr>
              <w:t>на</w:t>
            </w:r>
            <w:r w:rsidRPr="00E90A54">
              <w:rPr>
                <w:rFonts w:ascii="Times New Roman" w:eastAsia="Times New Roman" w:hAnsi="Times New Roman" w:cs="Times New Roman"/>
                <w:spacing w:val="27"/>
                <w:lang w:val="ru-RU"/>
              </w:rPr>
              <w:t xml:space="preserve"> </w:t>
            </w:r>
            <w:r w:rsidRPr="00E90A54">
              <w:rPr>
                <w:rFonts w:ascii="Times New Roman" w:eastAsia="Times New Roman" w:hAnsi="Times New Roman" w:cs="Times New Roman"/>
                <w:lang w:val="ru-RU"/>
              </w:rPr>
              <w:t>водоёме,</w:t>
            </w:r>
            <w:r w:rsidRPr="00E90A54">
              <w:rPr>
                <w:rFonts w:ascii="Times New Roman" w:eastAsia="Times New Roman" w:hAnsi="Times New Roman" w:cs="Times New Roman"/>
                <w:spacing w:val="28"/>
                <w:lang w:val="ru-RU"/>
              </w:rPr>
              <w:t xml:space="preserve"> </w:t>
            </w:r>
            <w:r w:rsidRPr="00E90A54">
              <w:rPr>
                <w:rFonts w:ascii="Times New Roman" w:eastAsia="Times New Roman" w:hAnsi="Times New Roman" w:cs="Times New Roman"/>
                <w:lang w:val="ru-RU"/>
              </w:rPr>
              <w:t>на</w:t>
            </w:r>
          </w:p>
        </w:tc>
        <w:tc>
          <w:tcPr>
            <w:tcW w:w="6035" w:type="dxa"/>
            <w:gridSpan w:val="5"/>
            <w:tcBorders>
              <w:top w:val="nil"/>
              <w:bottom w:val="nil"/>
            </w:tcBorders>
          </w:tcPr>
          <w:p w:rsidR="00E90A54" w:rsidRPr="00E90A54" w:rsidRDefault="00E90A54" w:rsidP="00E90A54">
            <w:pPr>
              <w:spacing w:line="218" w:lineRule="exact"/>
              <w:ind w:left="105"/>
              <w:rPr>
                <w:rFonts w:ascii="Times New Roman" w:eastAsia="Times New Roman" w:hAnsi="Times New Roman" w:cs="Times New Roman"/>
              </w:rPr>
            </w:pPr>
            <w:r w:rsidRPr="00E90A54">
              <w:rPr>
                <w:rFonts w:ascii="Times New Roman" w:eastAsia="Times New Roman" w:hAnsi="Times New Roman" w:cs="Times New Roman"/>
              </w:rPr>
              <w:t>отрицательного</w:t>
            </w:r>
            <w:r w:rsidRPr="00E90A54">
              <w:rPr>
                <w:rFonts w:ascii="Times New Roman" w:eastAsia="Times New Roman" w:hAnsi="Times New Roman" w:cs="Times New Roman"/>
                <w:spacing w:val="-3"/>
              </w:rPr>
              <w:t xml:space="preserve"> </w:t>
            </w:r>
            <w:r w:rsidRPr="00E90A54">
              <w:rPr>
                <w:rFonts w:ascii="Times New Roman" w:eastAsia="Times New Roman" w:hAnsi="Times New Roman" w:cs="Times New Roman"/>
              </w:rPr>
              <w:t>отношения</w:t>
            </w:r>
            <w:r w:rsidRPr="00E90A54">
              <w:rPr>
                <w:rFonts w:ascii="Times New Roman" w:eastAsia="Times New Roman" w:hAnsi="Times New Roman" w:cs="Times New Roman"/>
                <w:spacing w:val="-5"/>
              </w:rPr>
              <w:t xml:space="preserve"> </w:t>
            </w:r>
            <w:r w:rsidRPr="00E90A54">
              <w:rPr>
                <w:rFonts w:ascii="Times New Roman" w:eastAsia="Times New Roman" w:hAnsi="Times New Roman" w:cs="Times New Roman"/>
              </w:rPr>
              <w:t>к</w:t>
            </w:r>
            <w:r w:rsidRPr="00E90A54">
              <w:rPr>
                <w:rFonts w:ascii="Times New Roman" w:eastAsia="Times New Roman" w:hAnsi="Times New Roman" w:cs="Times New Roman"/>
                <w:spacing w:val="-3"/>
              </w:rPr>
              <w:t xml:space="preserve"> </w:t>
            </w:r>
            <w:r w:rsidRPr="00E90A54">
              <w:rPr>
                <w:rFonts w:ascii="Times New Roman" w:eastAsia="Times New Roman" w:hAnsi="Times New Roman" w:cs="Times New Roman"/>
              </w:rPr>
              <w:t>природе</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41"/>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2269" w:type="dxa"/>
            <w:vMerge/>
            <w:tcBorders>
              <w:top w:val="nil"/>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4325" w:type="dxa"/>
            <w:gridSpan w:val="5"/>
            <w:tcBorders>
              <w:top w:val="nil"/>
              <w:bottom w:val="single" w:sz="6" w:space="0" w:color="221F1F"/>
            </w:tcBorders>
          </w:tcPr>
          <w:p w:rsidR="00E90A54" w:rsidRPr="00E90A54" w:rsidRDefault="00E90A54" w:rsidP="00E90A54">
            <w:pPr>
              <w:spacing w:line="222" w:lineRule="exact"/>
              <w:ind w:left="109"/>
              <w:rPr>
                <w:rFonts w:ascii="Times New Roman" w:eastAsia="Times New Roman" w:hAnsi="Times New Roman" w:cs="Times New Roman"/>
              </w:rPr>
            </w:pPr>
            <w:r w:rsidRPr="00E90A54">
              <w:rPr>
                <w:rFonts w:ascii="Times New Roman" w:eastAsia="Times New Roman" w:hAnsi="Times New Roman" w:cs="Times New Roman"/>
              </w:rPr>
              <w:t>лугу</w:t>
            </w:r>
          </w:p>
        </w:tc>
        <w:tc>
          <w:tcPr>
            <w:tcW w:w="6035" w:type="dxa"/>
            <w:gridSpan w:val="5"/>
            <w:tcBorders>
              <w:top w:val="nil"/>
              <w:bottom w:val="single" w:sz="6" w:space="0" w:color="221F1F"/>
            </w:tcBorders>
          </w:tcPr>
          <w:p w:rsidR="00E90A54" w:rsidRPr="00E90A54" w:rsidRDefault="00E90A54" w:rsidP="00E90A54">
            <w:pPr>
              <w:rPr>
                <w:rFonts w:ascii="Times New Roman" w:eastAsia="Times New Roman" w:hAnsi="Times New Roman" w:cs="Times New Roman"/>
                <w:sz w:val="16"/>
              </w:rPr>
            </w:pP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53"/>
        </w:trPr>
        <w:tc>
          <w:tcPr>
            <w:tcW w:w="425" w:type="dxa"/>
            <w:vMerge/>
            <w:tcBorders>
              <w:top w:val="nil"/>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rPr>
            </w:pPr>
          </w:p>
        </w:tc>
        <w:tc>
          <w:tcPr>
            <w:tcW w:w="2269" w:type="dxa"/>
            <w:tcBorders>
              <w:top w:val="single" w:sz="6" w:space="0" w:color="221F1F"/>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18"/>
              </w:rPr>
            </w:pPr>
          </w:p>
        </w:tc>
        <w:tc>
          <w:tcPr>
            <w:tcW w:w="982" w:type="dxa"/>
            <w:tcBorders>
              <w:top w:val="single" w:sz="6" w:space="0" w:color="221F1F"/>
              <w:bottom w:val="single" w:sz="6" w:space="0" w:color="221F1F"/>
              <w:right w:val="nil"/>
            </w:tcBorders>
          </w:tcPr>
          <w:p w:rsidR="00E90A54" w:rsidRPr="00E90A54" w:rsidRDefault="00E90A54" w:rsidP="00E90A54">
            <w:pPr>
              <w:spacing w:line="234" w:lineRule="exact"/>
              <w:ind w:left="109"/>
              <w:rPr>
                <w:rFonts w:ascii="Times New Roman" w:eastAsia="Times New Roman" w:hAnsi="Times New Roman" w:cs="Times New Roman"/>
              </w:rPr>
            </w:pPr>
            <w:r w:rsidRPr="00E90A54">
              <w:rPr>
                <w:rFonts w:ascii="Times New Roman" w:eastAsia="Times New Roman" w:hAnsi="Times New Roman" w:cs="Times New Roman"/>
              </w:rPr>
              <w:t>Человек</w:t>
            </w:r>
          </w:p>
        </w:tc>
        <w:tc>
          <w:tcPr>
            <w:tcW w:w="384" w:type="dxa"/>
            <w:tcBorders>
              <w:top w:val="single" w:sz="6" w:space="0" w:color="221F1F"/>
              <w:left w:val="nil"/>
              <w:bottom w:val="single" w:sz="6" w:space="0" w:color="221F1F"/>
              <w:right w:val="nil"/>
            </w:tcBorders>
          </w:tcPr>
          <w:p w:rsidR="00E90A54" w:rsidRPr="00E90A54" w:rsidRDefault="00E90A54" w:rsidP="00E90A54">
            <w:pPr>
              <w:spacing w:line="234" w:lineRule="exact"/>
              <w:ind w:left="109"/>
              <w:rPr>
                <w:rFonts w:ascii="Times New Roman" w:eastAsia="Times New Roman" w:hAnsi="Times New Roman" w:cs="Times New Roman"/>
              </w:rPr>
            </w:pPr>
            <w:r w:rsidRPr="00E90A54">
              <w:rPr>
                <w:rFonts w:ascii="Times New Roman" w:eastAsia="Times New Roman" w:hAnsi="Times New Roman" w:cs="Times New Roman"/>
              </w:rPr>
              <w:t>-</w:t>
            </w:r>
          </w:p>
        </w:tc>
        <w:tc>
          <w:tcPr>
            <w:tcW w:w="918" w:type="dxa"/>
            <w:tcBorders>
              <w:top w:val="single" w:sz="6" w:space="0" w:color="221F1F"/>
              <w:left w:val="nil"/>
              <w:bottom w:val="single" w:sz="6" w:space="0" w:color="221F1F"/>
              <w:right w:val="nil"/>
            </w:tcBorders>
          </w:tcPr>
          <w:p w:rsidR="00E90A54" w:rsidRPr="00E90A54" w:rsidRDefault="00E90A54" w:rsidP="00E90A54">
            <w:pPr>
              <w:spacing w:line="234" w:lineRule="exact"/>
              <w:ind w:left="210"/>
              <w:rPr>
                <w:rFonts w:ascii="Times New Roman" w:eastAsia="Times New Roman" w:hAnsi="Times New Roman" w:cs="Times New Roman"/>
              </w:rPr>
            </w:pPr>
            <w:r w:rsidRPr="00E90A54">
              <w:rPr>
                <w:rFonts w:ascii="Times New Roman" w:eastAsia="Times New Roman" w:hAnsi="Times New Roman" w:cs="Times New Roman"/>
              </w:rPr>
              <w:t>часть</w:t>
            </w:r>
          </w:p>
        </w:tc>
        <w:tc>
          <w:tcPr>
            <w:tcW w:w="1194" w:type="dxa"/>
            <w:tcBorders>
              <w:top w:val="single" w:sz="6" w:space="0" w:color="221F1F"/>
              <w:left w:val="nil"/>
              <w:bottom w:val="single" w:sz="6" w:space="0" w:color="221F1F"/>
              <w:right w:val="nil"/>
            </w:tcBorders>
          </w:tcPr>
          <w:p w:rsidR="00E90A54" w:rsidRPr="00E90A54" w:rsidRDefault="00E90A54" w:rsidP="00E90A54">
            <w:pPr>
              <w:spacing w:line="234" w:lineRule="exact"/>
              <w:ind w:left="210"/>
              <w:rPr>
                <w:rFonts w:ascii="Times New Roman" w:eastAsia="Times New Roman" w:hAnsi="Times New Roman" w:cs="Times New Roman"/>
              </w:rPr>
            </w:pPr>
            <w:r w:rsidRPr="00E90A54">
              <w:rPr>
                <w:rFonts w:ascii="Times New Roman" w:eastAsia="Times New Roman" w:hAnsi="Times New Roman" w:cs="Times New Roman"/>
              </w:rPr>
              <w:t>природы.</w:t>
            </w:r>
          </w:p>
        </w:tc>
        <w:tc>
          <w:tcPr>
            <w:tcW w:w="847" w:type="dxa"/>
            <w:tcBorders>
              <w:top w:val="single" w:sz="6" w:space="0" w:color="221F1F"/>
              <w:left w:val="nil"/>
              <w:bottom w:val="single" w:sz="6" w:space="0" w:color="221F1F"/>
            </w:tcBorders>
          </w:tcPr>
          <w:p w:rsidR="00E90A54" w:rsidRPr="00E90A54" w:rsidRDefault="00E90A54" w:rsidP="00E90A54">
            <w:pPr>
              <w:spacing w:line="234" w:lineRule="exact"/>
              <w:ind w:left="105"/>
              <w:rPr>
                <w:rFonts w:ascii="Times New Roman" w:eastAsia="Times New Roman" w:hAnsi="Times New Roman" w:cs="Times New Roman"/>
              </w:rPr>
            </w:pPr>
            <w:r w:rsidRPr="00E90A54">
              <w:rPr>
                <w:rFonts w:ascii="Times New Roman" w:eastAsia="Times New Roman" w:hAnsi="Times New Roman" w:cs="Times New Roman"/>
              </w:rPr>
              <w:t>Общее</w:t>
            </w:r>
          </w:p>
        </w:tc>
        <w:tc>
          <w:tcPr>
            <w:tcW w:w="1396" w:type="dxa"/>
            <w:tcBorders>
              <w:top w:val="single" w:sz="6" w:space="0" w:color="221F1F"/>
              <w:bottom w:val="single" w:sz="6" w:space="0" w:color="221F1F"/>
              <w:right w:val="nil"/>
            </w:tcBorders>
          </w:tcPr>
          <w:p w:rsidR="00E90A54" w:rsidRPr="00E90A54" w:rsidRDefault="00E90A54" w:rsidP="00E90A54">
            <w:pPr>
              <w:spacing w:line="234" w:lineRule="exact"/>
              <w:ind w:left="105"/>
              <w:rPr>
                <w:rFonts w:ascii="Times New Roman" w:eastAsia="Times New Roman" w:hAnsi="Times New Roman" w:cs="Times New Roman"/>
              </w:rPr>
            </w:pPr>
            <w:r w:rsidRPr="00E90A54">
              <w:rPr>
                <w:rFonts w:ascii="Times New Roman" w:eastAsia="Times New Roman" w:hAnsi="Times New Roman" w:cs="Times New Roman"/>
              </w:rPr>
              <w:t>Обсуждение</w:t>
            </w:r>
          </w:p>
        </w:tc>
        <w:tc>
          <w:tcPr>
            <w:tcW w:w="933" w:type="dxa"/>
            <w:tcBorders>
              <w:top w:val="single" w:sz="6" w:space="0" w:color="221F1F"/>
              <w:left w:val="nil"/>
              <w:bottom w:val="single" w:sz="6" w:space="0" w:color="221F1F"/>
              <w:right w:val="nil"/>
            </w:tcBorders>
          </w:tcPr>
          <w:p w:rsidR="00E90A54" w:rsidRPr="00E90A54" w:rsidRDefault="00E90A54" w:rsidP="00E90A54">
            <w:pPr>
              <w:spacing w:line="234" w:lineRule="exact"/>
              <w:ind w:left="112"/>
              <w:rPr>
                <w:rFonts w:ascii="Times New Roman" w:eastAsia="Times New Roman" w:hAnsi="Times New Roman" w:cs="Times New Roman"/>
              </w:rPr>
            </w:pPr>
            <w:r w:rsidRPr="00E90A54">
              <w:rPr>
                <w:rFonts w:ascii="Times New Roman" w:eastAsia="Times New Roman" w:hAnsi="Times New Roman" w:cs="Times New Roman"/>
              </w:rPr>
              <w:t>текстов</w:t>
            </w:r>
          </w:p>
        </w:tc>
        <w:tc>
          <w:tcPr>
            <w:tcW w:w="2457" w:type="dxa"/>
            <w:tcBorders>
              <w:top w:val="single" w:sz="6" w:space="0" w:color="221F1F"/>
              <w:left w:val="nil"/>
              <w:bottom w:val="single" w:sz="6" w:space="0" w:color="221F1F"/>
              <w:right w:val="nil"/>
            </w:tcBorders>
          </w:tcPr>
          <w:p w:rsidR="00E90A54" w:rsidRPr="00E90A54" w:rsidRDefault="00E90A54" w:rsidP="00E90A54">
            <w:pPr>
              <w:tabs>
                <w:tab w:val="left" w:pos="1257"/>
              </w:tabs>
              <w:spacing w:line="234" w:lineRule="exact"/>
              <w:ind w:left="110"/>
              <w:rPr>
                <w:rFonts w:ascii="Times New Roman" w:eastAsia="Times New Roman" w:hAnsi="Times New Roman" w:cs="Times New Roman"/>
              </w:rPr>
            </w:pPr>
            <w:r w:rsidRPr="00E90A54">
              <w:rPr>
                <w:rFonts w:ascii="Times New Roman" w:eastAsia="Times New Roman" w:hAnsi="Times New Roman" w:cs="Times New Roman"/>
              </w:rPr>
              <w:t>учебника,</w:t>
            </w:r>
            <w:r w:rsidRPr="00E90A54">
              <w:rPr>
                <w:rFonts w:ascii="Times New Roman" w:eastAsia="Times New Roman" w:hAnsi="Times New Roman" w:cs="Times New Roman"/>
              </w:rPr>
              <w:tab/>
              <w:t>объяснения</w:t>
            </w:r>
          </w:p>
        </w:tc>
        <w:tc>
          <w:tcPr>
            <w:tcW w:w="755" w:type="dxa"/>
            <w:tcBorders>
              <w:top w:val="single" w:sz="6" w:space="0" w:color="221F1F"/>
              <w:left w:val="nil"/>
              <w:bottom w:val="single" w:sz="6" w:space="0" w:color="221F1F"/>
              <w:right w:val="nil"/>
            </w:tcBorders>
          </w:tcPr>
          <w:p w:rsidR="00E90A54" w:rsidRPr="00E90A54" w:rsidRDefault="00E90A54" w:rsidP="00E90A54">
            <w:pPr>
              <w:spacing w:line="234" w:lineRule="exact"/>
              <w:ind w:left="108"/>
              <w:rPr>
                <w:rFonts w:ascii="Times New Roman" w:eastAsia="Times New Roman" w:hAnsi="Times New Roman" w:cs="Times New Roman"/>
              </w:rPr>
            </w:pPr>
            <w:r w:rsidRPr="00E90A54">
              <w:rPr>
                <w:rFonts w:ascii="Times New Roman" w:eastAsia="Times New Roman" w:hAnsi="Times New Roman" w:cs="Times New Roman"/>
              </w:rPr>
              <w:t>учите</w:t>
            </w:r>
          </w:p>
        </w:tc>
        <w:tc>
          <w:tcPr>
            <w:tcW w:w="494" w:type="dxa"/>
            <w:tcBorders>
              <w:top w:val="single" w:sz="6" w:space="0" w:color="221F1F"/>
              <w:left w:val="nil"/>
              <w:bottom w:val="single" w:sz="6" w:space="0" w:color="221F1F"/>
            </w:tcBorders>
          </w:tcPr>
          <w:p w:rsidR="00E90A54" w:rsidRPr="00E90A54" w:rsidRDefault="00E90A54" w:rsidP="00E90A54">
            <w:pPr>
              <w:spacing w:line="234" w:lineRule="exact"/>
              <w:ind w:left="109"/>
              <w:rPr>
                <w:rFonts w:ascii="Times New Roman" w:eastAsia="Times New Roman" w:hAnsi="Times New Roman" w:cs="Times New Roman"/>
              </w:rPr>
            </w:pPr>
            <w:r w:rsidRPr="00E90A54">
              <w:rPr>
                <w:rFonts w:ascii="Times New Roman" w:eastAsia="Times New Roman" w:hAnsi="Times New Roman" w:cs="Times New Roman"/>
              </w:rPr>
              <w:t>ля:</w:t>
            </w:r>
          </w:p>
        </w:tc>
        <w:tc>
          <w:tcPr>
            <w:tcW w:w="2835" w:type="dxa"/>
          </w:tcPr>
          <w:p w:rsidR="00E90A54" w:rsidRPr="00E90A54" w:rsidRDefault="00E90A54" w:rsidP="00E90A54">
            <w:pPr>
              <w:rPr>
                <w:rFonts w:ascii="Times New Roman" w:eastAsia="Times New Roman" w:hAnsi="Times New Roman" w:cs="Times New Roman"/>
                <w:sz w:val="18"/>
              </w:rPr>
            </w:pPr>
          </w:p>
        </w:tc>
      </w:tr>
    </w:tbl>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18"/>
        </w:rPr>
        <w:sectPr w:rsidR="00E90A54" w:rsidRPr="00E90A54">
          <w:pgSz w:w="16840" w:h="11910" w:orient="landscape"/>
          <w:pgMar w:top="840" w:right="520" w:bottom="1120" w:left="200" w:header="0" w:footer="920"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2269"/>
        <w:gridCol w:w="4321"/>
        <w:gridCol w:w="6030"/>
        <w:gridCol w:w="2835"/>
      </w:tblGrid>
      <w:tr w:rsidR="00E90A54" w:rsidRPr="00E90A54" w:rsidTr="00EF0B46">
        <w:trPr>
          <w:trHeight w:val="2277"/>
        </w:trPr>
        <w:tc>
          <w:tcPr>
            <w:tcW w:w="425" w:type="dxa"/>
            <w:tcBorders>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rPr>
            </w:pPr>
          </w:p>
        </w:tc>
        <w:tc>
          <w:tcPr>
            <w:tcW w:w="2269" w:type="dxa"/>
            <w:tcBorders>
              <w:left w:val="single" w:sz="6" w:space="0" w:color="221F1F"/>
              <w:bottom w:val="single" w:sz="6" w:space="0" w:color="221F1F"/>
            </w:tcBorders>
          </w:tcPr>
          <w:p w:rsidR="00E90A54" w:rsidRPr="00E90A54" w:rsidRDefault="00E90A54" w:rsidP="00E90A54">
            <w:pPr>
              <w:rPr>
                <w:rFonts w:ascii="Times New Roman" w:eastAsia="Times New Roman" w:hAnsi="Times New Roman" w:cs="Times New Roman"/>
              </w:rPr>
            </w:pPr>
          </w:p>
        </w:tc>
        <w:tc>
          <w:tcPr>
            <w:tcW w:w="4321" w:type="dxa"/>
            <w:tcBorders>
              <w:top w:val="single" w:sz="6" w:space="0" w:color="221F1F"/>
              <w:bottom w:val="single" w:sz="6" w:space="0" w:color="221F1F"/>
            </w:tcBorders>
          </w:tcPr>
          <w:p w:rsidR="00E90A54" w:rsidRPr="00E90A54" w:rsidRDefault="00E90A54" w:rsidP="00E90A54">
            <w:pPr>
              <w:tabs>
                <w:tab w:val="left" w:pos="2969"/>
              </w:tabs>
              <w:ind w:left="109" w:right="92"/>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представление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строении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тела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человека.</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Системы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органов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(опорно-двигательная,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пищеварительная,</w:t>
            </w:r>
            <w:r w:rsidRPr="00E90A54">
              <w:rPr>
                <w:rFonts w:ascii="Times New Roman" w:eastAsia="Times New Roman" w:hAnsi="Times New Roman" w:cs="Times New Roman"/>
                <w:lang w:val="ru-RU"/>
              </w:rPr>
              <w:tab/>
              <w:t>дыхательная,</w:t>
            </w:r>
            <w:r w:rsidRPr="00E90A54">
              <w:rPr>
                <w:rFonts w:ascii="Times New Roman" w:eastAsia="Times New Roman" w:hAnsi="Times New Roman" w:cs="Times New Roman"/>
                <w:spacing w:val="-53"/>
                <w:lang w:val="ru-RU"/>
              </w:rPr>
              <w:t xml:space="preserve"> </w:t>
            </w:r>
            <w:r w:rsidRPr="00E90A54">
              <w:rPr>
                <w:rFonts w:ascii="Times New Roman" w:eastAsia="Times New Roman" w:hAnsi="Times New Roman" w:cs="Times New Roman"/>
                <w:lang w:val="ru-RU"/>
              </w:rPr>
              <w:t>кровеносная, нервная, органы чувств), их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роль</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жизнедеятельности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организма.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Гигиена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отдельных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органов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систем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органов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человека.</w:t>
            </w:r>
          </w:p>
          <w:p w:rsidR="00E90A54" w:rsidRPr="00E90A54" w:rsidRDefault="00E90A54" w:rsidP="00E90A54">
            <w:pPr>
              <w:spacing w:line="254" w:lineRule="exact"/>
              <w:ind w:left="109" w:right="94"/>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Измерение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температуры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тела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человека,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частоты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пульса</w:t>
            </w:r>
          </w:p>
        </w:tc>
        <w:tc>
          <w:tcPr>
            <w:tcW w:w="6030" w:type="dxa"/>
            <w:tcBorders>
              <w:top w:val="single" w:sz="6" w:space="0" w:color="221F1F"/>
              <w:bottom w:val="single" w:sz="6" w:space="0" w:color="221F1F"/>
            </w:tcBorders>
          </w:tcPr>
          <w:p w:rsidR="00E90A54" w:rsidRPr="00E90A54" w:rsidRDefault="00E90A54" w:rsidP="00E90A54">
            <w:pPr>
              <w:ind w:left="108" w:right="95"/>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«Строение тела человека». Рассматривание схемы строения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тела человека: называние, описание функций разных систем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органов.</w:t>
            </w:r>
          </w:p>
          <w:p w:rsidR="00E90A54" w:rsidRPr="00E90A54" w:rsidRDefault="00E90A54" w:rsidP="00E90A54">
            <w:pPr>
              <w:ind w:left="108" w:right="97"/>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Практическая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«Измерение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температуры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тела и частоты пульса»</w:t>
            </w:r>
          </w:p>
        </w:tc>
        <w:tc>
          <w:tcPr>
            <w:tcW w:w="2835" w:type="dxa"/>
          </w:tcPr>
          <w:p w:rsidR="00E90A54" w:rsidRPr="00E90A54" w:rsidRDefault="00E90A54" w:rsidP="00E90A54">
            <w:pPr>
              <w:rPr>
                <w:rFonts w:ascii="Times New Roman" w:eastAsia="Times New Roman" w:hAnsi="Times New Roman" w:cs="Times New Roman"/>
                <w:lang w:val="ru-RU"/>
              </w:rPr>
            </w:pPr>
          </w:p>
        </w:tc>
      </w:tr>
      <w:tr w:rsidR="00E90A54" w:rsidRPr="00E90A54" w:rsidTr="00EF0B46">
        <w:trPr>
          <w:trHeight w:val="250"/>
        </w:trPr>
        <w:tc>
          <w:tcPr>
            <w:tcW w:w="425" w:type="dxa"/>
            <w:tcBorders>
              <w:top w:val="single" w:sz="6" w:space="0" w:color="221F1F"/>
              <w:bottom w:val="nil"/>
            </w:tcBorders>
          </w:tcPr>
          <w:p w:rsidR="00E90A54" w:rsidRPr="00E90A54" w:rsidRDefault="00E90A54" w:rsidP="00E90A54">
            <w:pPr>
              <w:spacing w:line="230" w:lineRule="exact"/>
              <w:ind w:left="107"/>
              <w:rPr>
                <w:rFonts w:ascii="Times New Roman" w:eastAsia="Times New Roman" w:hAnsi="Times New Roman" w:cs="Times New Roman"/>
              </w:rPr>
            </w:pPr>
            <w:r w:rsidRPr="00E90A54">
              <w:rPr>
                <w:rFonts w:ascii="Times New Roman" w:eastAsia="Times New Roman" w:hAnsi="Times New Roman" w:cs="Times New Roman"/>
              </w:rPr>
              <w:t>3</w:t>
            </w:r>
          </w:p>
        </w:tc>
        <w:tc>
          <w:tcPr>
            <w:tcW w:w="2269" w:type="dxa"/>
            <w:tcBorders>
              <w:top w:val="single" w:sz="6" w:space="0" w:color="221F1F"/>
              <w:bottom w:val="nil"/>
            </w:tcBorders>
          </w:tcPr>
          <w:p w:rsidR="00E90A54" w:rsidRPr="00E90A54" w:rsidRDefault="00E90A54" w:rsidP="00E90A54">
            <w:pPr>
              <w:spacing w:line="230" w:lineRule="exact"/>
              <w:ind w:left="387" w:right="698"/>
              <w:jc w:val="center"/>
              <w:rPr>
                <w:rFonts w:ascii="Times New Roman" w:eastAsia="Times New Roman" w:hAnsi="Times New Roman" w:cs="Times New Roman"/>
                <w:b/>
              </w:rPr>
            </w:pPr>
            <w:r w:rsidRPr="00E90A54">
              <w:rPr>
                <w:rFonts w:ascii="Times New Roman" w:eastAsia="Times New Roman" w:hAnsi="Times New Roman" w:cs="Times New Roman"/>
                <w:b/>
              </w:rPr>
              <w:t>Правила</w:t>
            </w:r>
          </w:p>
        </w:tc>
        <w:tc>
          <w:tcPr>
            <w:tcW w:w="4321" w:type="dxa"/>
            <w:tcBorders>
              <w:top w:val="single" w:sz="6" w:space="0" w:color="221F1F"/>
              <w:bottom w:val="nil"/>
            </w:tcBorders>
          </w:tcPr>
          <w:p w:rsidR="00E90A54" w:rsidRPr="00E90A54" w:rsidRDefault="00E90A54" w:rsidP="00E90A54">
            <w:pPr>
              <w:tabs>
                <w:tab w:val="left" w:pos="1311"/>
                <w:tab w:val="left" w:pos="2104"/>
                <w:tab w:val="left" w:pos="3035"/>
              </w:tabs>
              <w:spacing w:line="230"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Здоровый</w:t>
            </w:r>
            <w:r w:rsidRPr="00E90A54">
              <w:rPr>
                <w:rFonts w:ascii="Times New Roman" w:eastAsia="Times New Roman" w:hAnsi="Times New Roman" w:cs="Times New Roman"/>
                <w:lang w:val="ru-RU"/>
              </w:rPr>
              <w:tab/>
              <w:t>образ</w:t>
            </w:r>
            <w:r w:rsidRPr="00E90A54">
              <w:rPr>
                <w:rFonts w:ascii="Times New Roman" w:eastAsia="Times New Roman" w:hAnsi="Times New Roman" w:cs="Times New Roman"/>
                <w:lang w:val="ru-RU"/>
              </w:rPr>
              <w:tab/>
              <w:t>жизни;</w:t>
            </w:r>
            <w:r w:rsidRPr="00E90A54">
              <w:rPr>
                <w:rFonts w:ascii="Times New Roman" w:eastAsia="Times New Roman" w:hAnsi="Times New Roman" w:cs="Times New Roman"/>
                <w:lang w:val="ru-RU"/>
              </w:rPr>
              <w:tab/>
              <w:t>забота</w:t>
            </w:r>
            <w:r w:rsidRPr="00E90A54">
              <w:rPr>
                <w:rFonts w:ascii="Times New Roman" w:eastAsia="Times New Roman" w:hAnsi="Times New Roman" w:cs="Times New Roman"/>
                <w:spacing w:val="30"/>
                <w:lang w:val="ru-RU"/>
              </w:rPr>
              <w:t xml:space="preserve"> </w:t>
            </w:r>
            <w:r w:rsidRPr="00E90A54">
              <w:rPr>
                <w:rFonts w:ascii="Times New Roman" w:eastAsia="Times New Roman" w:hAnsi="Times New Roman" w:cs="Times New Roman"/>
                <w:lang w:val="ru-RU"/>
              </w:rPr>
              <w:t>о</w:t>
            </w:r>
          </w:p>
        </w:tc>
        <w:tc>
          <w:tcPr>
            <w:tcW w:w="6030" w:type="dxa"/>
            <w:tcBorders>
              <w:top w:val="single" w:sz="6" w:space="0" w:color="221F1F"/>
              <w:bottom w:val="nil"/>
            </w:tcBorders>
          </w:tcPr>
          <w:p w:rsidR="00E90A54" w:rsidRPr="00E90A54" w:rsidRDefault="00E90A54" w:rsidP="00E90A54">
            <w:pPr>
              <w:spacing w:line="230"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Практическая</w:t>
            </w:r>
            <w:r w:rsidRPr="00E90A54">
              <w:rPr>
                <w:rFonts w:ascii="Times New Roman" w:eastAsia="Times New Roman" w:hAnsi="Times New Roman" w:cs="Times New Roman"/>
                <w:spacing w:val="7"/>
                <w:lang w:val="ru-RU"/>
              </w:rPr>
              <w:t xml:space="preserve"> </w:t>
            </w: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6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60"/>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6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62"/>
                <w:lang w:val="ru-RU"/>
              </w:rPr>
              <w:t xml:space="preserve"> </w:t>
            </w:r>
            <w:r w:rsidRPr="00E90A54">
              <w:rPr>
                <w:rFonts w:ascii="Times New Roman" w:eastAsia="Times New Roman" w:hAnsi="Times New Roman" w:cs="Times New Roman"/>
                <w:lang w:val="ru-RU"/>
              </w:rPr>
              <w:t>«Рассматривание</w:t>
            </w:r>
          </w:p>
        </w:tc>
        <w:tc>
          <w:tcPr>
            <w:tcW w:w="2835" w:type="dxa"/>
            <w:vMerge w:val="restart"/>
          </w:tcPr>
          <w:p w:rsidR="00E90A54" w:rsidRPr="00E90A54" w:rsidRDefault="00E90A54" w:rsidP="00E90A54">
            <w:pPr>
              <w:rPr>
                <w:rFonts w:ascii="Times New Roman" w:eastAsia="Times New Roman" w:hAnsi="Times New Roman" w:cs="Times New Roman"/>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tcBorders>
          </w:tcPr>
          <w:p w:rsidR="00E90A54" w:rsidRPr="00E90A54" w:rsidRDefault="00E90A54" w:rsidP="00E90A54">
            <w:pPr>
              <w:spacing w:line="224" w:lineRule="exact"/>
              <w:ind w:left="387" w:right="698"/>
              <w:jc w:val="center"/>
              <w:rPr>
                <w:rFonts w:ascii="Times New Roman" w:eastAsia="Times New Roman" w:hAnsi="Times New Roman" w:cs="Times New Roman"/>
                <w:b/>
              </w:rPr>
            </w:pPr>
            <w:r w:rsidRPr="00E90A54">
              <w:rPr>
                <w:rFonts w:ascii="Times New Roman" w:eastAsia="Times New Roman" w:hAnsi="Times New Roman" w:cs="Times New Roman"/>
                <w:b/>
              </w:rPr>
              <w:t>безопасной</w:t>
            </w:r>
          </w:p>
        </w:tc>
        <w:tc>
          <w:tcPr>
            <w:tcW w:w="4321" w:type="dxa"/>
            <w:tcBorders>
              <w:top w:val="nil"/>
              <w:bottom w:val="nil"/>
            </w:tcBorders>
          </w:tcPr>
          <w:p w:rsidR="00E90A54" w:rsidRPr="00E90A54" w:rsidRDefault="00E90A54" w:rsidP="00E90A54">
            <w:pPr>
              <w:spacing w:line="224" w:lineRule="exact"/>
              <w:ind w:left="109"/>
              <w:rPr>
                <w:rFonts w:ascii="Times New Roman" w:eastAsia="Times New Roman" w:hAnsi="Times New Roman" w:cs="Times New Roman"/>
              </w:rPr>
            </w:pPr>
            <w:r w:rsidRPr="00E90A54">
              <w:rPr>
                <w:rFonts w:ascii="Times New Roman" w:eastAsia="Times New Roman" w:hAnsi="Times New Roman" w:cs="Times New Roman"/>
              </w:rPr>
              <w:t>здоровье</w:t>
            </w:r>
            <w:r w:rsidRPr="00E90A54">
              <w:rPr>
                <w:rFonts w:ascii="Times New Roman" w:eastAsia="Times New Roman" w:hAnsi="Times New Roman" w:cs="Times New Roman"/>
                <w:spacing w:val="52"/>
              </w:rPr>
              <w:t xml:space="preserve"> </w:t>
            </w:r>
            <w:r w:rsidRPr="00E90A54">
              <w:rPr>
                <w:rFonts w:ascii="Times New Roman" w:eastAsia="Times New Roman" w:hAnsi="Times New Roman" w:cs="Times New Roman"/>
              </w:rPr>
              <w:t>и</w:t>
            </w:r>
            <w:r w:rsidRPr="00E90A54">
              <w:rPr>
                <w:rFonts w:ascii="Times New Roman" w:eastAsia="Times New Roman" w:hAnsi="Times New Roman" w:cs="Times New Roman"/>
                <w:spacing w:val="50"/>
              </w:rPr>
              <w:t xml:space="preserve"> </w:t>
            </w:r>
            <w:r w:rsidRPr="00E90A54">
              <w:rPr>
                <w:rFonts w:ascii="Times New Roman" w:eastAsia="Times New Roman" w:hAnsi="Times New Roman" w:cs="Times New Roman"/>
              </w:rPr>
              <w:t>безопасности</w:t>
            </w:r>
            <w:r w:rsidRPr="00E90A54">
              <w:rPr>
                <w:rFonts w:ascii="Times New Roman" w:eastAsia="Times New Roman" w:hAnsi="Times New Roman" w:cs="Times New Roman"/>
                <w:spacing w:val="50"/>
              </w:rPr>
              <w:t xml:space="preserve"> </w:t>
            </w:r>
            <w:r w:rsidRPr="00E90A54">
              <w:rPr>
                <w:rFonts w:ascii="Times New Roman" w:eastAsia="Times New Roman" w:hAnsi="Times New Roman" w:cs="Times New Roman"/>
              </w:rPr>
              <w:t>окружающих</w:t>
            </w:r>
          </w:p>
        </w:tc>
        <w:tc>
          <w:tcPr>
            <w:tcW w:w="6030" w:type="dxa"/>
            <w:tcBorders>
              <w:top w:val="nil"/>
              <w:bottom w:val="nil"/>
            </w:tcBorders>
          </w:tcPr>
          <w:p w:rsidR="00E90A54" w:rsidRPr="00E90A54" w:rsidRDefault="00E90A54" w:rsidP="00E90A54">
            <w:pPr>
              <w:spacing w:line="224"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знаков</w:t>
            </w:r>
            <w:r w:rsidRPr="00E90A54">
              <w:rPr>
                <w:rFonts w:ascii="Times New Roman" w:eastAsia="Times New Roman" w:hAnsi="Times New Roman" w:cs="Times New Roman"/>
                <w:spacing w:val="41"/>
                <w:lang w:val="ru-RU"/>
              </w:rPr>
              <w:t xml:space="preserve"> </w:t>
            </w:r>
            <w:r w:rsidRPr="00E90A54">
              <w:rPr>
                <w:rFonts w:ascii="Times New Roman" w:eastAsia="Times New Roman" w:hAnsi="Times New Roman" w:cs="Times New Roman"/>
                <w:lang w:val="ru-RU"/>
              </w:rPr>
              <w:t>(опасно,</w:t>
            </w:r>
            <w:r w:rsidRPr="00E90A54">
              <w:rPr>
                <w:rFonts w:ascii="Times New Roman" w:eastAsia="Times New Roman" w:hAnsi="Times New Roman" w:cs="Times New Roman"/>
                <w:spacing w:val="42"/>
                <w:lang w:val="ru-RU"/>
              </w:rPr>
              <w:t xml:space="preserve"> </w:t>
            </w:r>
            <w:r w:rsidRPr="00E90A54">
              <w:rPr>
                <w:rFonts w:ascii="Times New Roman" w:eastAsia="Times New Roman" w:hAnsi="Times New Roman" w:cs="Times New Roman"/>
                <w:lang w:val="ru-RU"/>
              </w:rPr>
              <w:t>пожароопасно,</w:t>
            </w:r>
            <w:r w:rsidRPr="00E90A54">
              <w:rPr>
                <w:rFonts w:ascii="Times New Roman" w:eastAsia="Times New Roman" w:hAnsi="Times New Roman" w:cs="Times New Roman"/>
                <w:spacing w:val="42"/>
                <w:lang w:val="ru-RU"/>
              </w:rPr>
              <w:t xml:space="preserve"> </w:t>
            </w:r>
            <w:r w:rsidRPr="00E90A54">
              <w:rPr>
                <w:rFonts w:ascii="Times New Roman" w:eastAsia="Times New Roman" w:hAnsi="Times New Roman" w:cs="Times New Roman"/>
                <w:lang w:val="ru-RU"/>
              </w:rPr>
              <w:t>взрывоопасно;</w:t>
            </w:r>
            <w:r w:rsidRPr="00E90A54">
              <w:rPr>
                <w:rFonts w:ascii="Times New Roman" w:eastAsia="Times New Roman" w:hAnsi="Times New Roman" w:cs="Times New Roman"/>
                <w:spacing w:val="43"/>
                <w:lang w:val="ru-RU"/>
              </w:rPr>
              <w:t xml:space="preserve"> </w:t>
            </w:r>
            <w:r w:rsidRPr="00E90A54">
              <w:rPr>
                <w:rFonts w:ascii="Times New Roman" w:eastAsia="Times New Roman" w:hAnsi="Times New Roman" w:cs="Times New Roman"/>
                <w:lang w:val="ru-RU"/>
              </w:rPr>
              <w:t>внимание</w:t>
            </w:r>
            <w:r w:rsidRPr="00E90A54">
              <w:rPr>
                <w:rFonts w:ascii="Times New Roman" w:eastAsia="Times New Roman" w:hAnsi="Times New Roman" w:cs="Times New Roman"/>
                <w:spacing w:val="45"/>
                <w:lang w:val="ru-RU"/>
              </w:rPr>
              <w:t xml:space="preserve"> </w:t>
            </w:r>
            <w:r w:rsidRPr="00E90A54">
              <w:rPr>
                <w:rFonts w:ascii="Times New Roman" w:eastAsia="Times New Roman" w:hAnsi="Times New Roman" w:cs="Times New Roman"/>
                <w:lang w:val="ru-RU"/>
              </w:rPr>
              <w:t>—</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tcBorders>
          </w:tcPr>
          <w:p w:rsidR="00E90A54" w:rsidRPr="00E90A54" w:rsidRDefault="00E90A54" w:rsidP="00E90A54">
            <w:pPr>
              <w:spacing w:line="224" w:lineRule="exact"/>
              <w:ind w:left="387" w:right="696"/>
              <w:jc w:val="center"/>
              <w:rPr>
                <w:rFonts w:ascii="Times New Roman" w:eastAsia="Times New Roman" w:hAnsi="Times New Roman" w:cs="Times New Roman"/>
                <w:b/>
              </w:rPr>
            </w:pPr>
            <w:r w:rsidRPr="00E90A54">
              <w:rPr>
                <w:rFonts w:ascii="Times New Roman" w:eastAsia="Times New Roman" w:hAnsi="Times New Roman" w:cs="Times New Roman"/>
                <w:b/>
              </w:rPr>
              <w:t>жизни.</w:t>
            </w:r>
          </w:p>
        </w:tc>
        <w:tc>
          <w:tcPr>
            <w:tcW w:w="4321" w:type="dxa"/>
            <w:tcBorders>
              <w:top w:val="nil"/>
              <w:bottom w:val="nil"/>
            </w:tcBorders>
          </w:tcPr>
          <w:p w:rsidR="00E90A54" w:rsidRPr="00E90A54" w:rsidRDefault="00E90A54" w:rsidP="00E90A54">
            <w:pPr>
              <w:spacing w:line="224" w:lineRule="exact"/>
              <w:ind w:left="109"/>
              <w:rPr>
                <w:rFonts w:ascii="Times New Roman" w:eastAsia="Times New Roman" w:hAnsi="Times New Roman" w:cs="Times New Roman"/>
              </w:rPr>
            </w:pPr>
            <w:r w:rsidRPr="00E90A54">
              <w:rPr>
                <w:rFonts w:ascii="Times New Roman" w:eastAsia="Times New Roman" w:hAnsi="Times New Roman" w:cs="Times New Roman"/>
              </w:rPr>
              <w:t>людей.</w:t>
            </w:r>
            <w:r w:rsidRPr="00E90A54">
              <w:rPr>
                <w:rFonts w:ascii="Times New Roman" w:eastAsia="Times New Roman" w:hAnsi="Times New Roman" w:cs="Times New Roman"/>
                <w:spacing w:val="-3"/>
              </w:rPr>
              <w:t xml:space="preserve"> </w:t>
            </w:r>
            <w:r w:rsidRPr="00E90A54">
              <w:rPr>
                <w:rFonts w:ascii="Times New Roman" w:eastAsia="Times New Roman" w:hAnsi="Times New Roman" w:cs="Times New Roman"/>
              </w:rPr>
              <w:t>Безопасность</w:t>
            </w:r>
          </w:p>
        </w:tc>
        <w:tc>
          <w:tcPr>
            <w:tcW w:w="6030" w:type="dxa"/>
            <w:tcBorders>
              <w:top w:val="nil"/>
              <w:bottom w:val="nil"/>
            </w:tcBorders>
          </w:tcPr>
          <w:p w:rsidR="00E90A54" w:rsidRPr="00E90A54" w:rsidRDefault="00E90A54" w:rsidP="00E90A54">
            <w:pPr>
              <w:tabs>
                <w:tab w:val="left" w:pos="1980"/>
                <w:tab w:val="left" w:pos="3805"/>
                <w:tab w:val="left" w:pos="4621"/>
              </w:tabs>
              <w:spacing w:line="224" w:lineRule="exact"/>
              <w:ind w:left="108"/>
              <w:rPr>
                <w:rFonts w:ascii="Times New Roman" w:eastAsia="Times New Roman" w:hAnsi="Times New Roman" w:cs="Times New Roman"/>
              </w:rPr>
            </w:pPr>
            <w:r w:rsidRPr="00E90A54">
              <w:rPr>
                <w:rFonts w:ascii="Times New Roman" w:eastAsia="Times New Roman" w:hAnsi="Times New Roman" w:cs="Times New Roman"/>
              </w:rPr>
              <w:t>автопогрузчик;</w:t>
            </w:r>
            <w:r w:rsidRPr="00E90A54">
              <w:rPr>
                <w:rFonts w:ascii="Times New Roman" w:eastAsia="Times New Roman" w:hAnsi="Times New Roman" w:cs="Times New Roman"/>
              </w:rPr>
              <w:tab/>
              <w:t>электрический</w:t>
            </w:r>
            <w:r w:rsidRPr="00E90A54">
              <w:rPr>
                <w:rFonts w:ascii="Times New Roman" w:eastAsia="Times New Roman" w:hAnsi="Times New Roman" w:cs="Times New Roman"/>
              </w:rPr>
              <w:tab/>
              <w:t>ток;</w:t>
            </w:r>
            <w:r w:rsidRPr="00E90A54">
              <w:rPr>
                <w:rFonts w:ascii="Times New Roman" w:eastAsia="Times New Roman" w:hAnsi="Times New Roman" w:cs="Times New Roman"/>
              </w:rPr>
              <w:tab/>
              <w:t>малозаметное</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rPr>
            </w:pPr>
          </w:p>
        </w:tc>
        <w:tc>
          <w:tcPr>
            <w:tcW w:w="2269" w:type="dxa"/>
            <w:tcBorders>
              <w:top w:val="nil"/>
              <w:bottom w:val="nil"/>
            </w:tcBorders>
          </w:tcPr>
          <w:p w:rsidR="00E90A54" w:rsidRPr="00E90A54" w:rsidRDefault="00E90A54" w:rsidP="00E90A54">
            <w:pPr>
              <w:spacing w:line="223" w:lineRule="exact"/>
              <w:ind w:left="387" w:right="696"/>
              <w:jc w:val="center"/>
              <w:rPr>
                <w:rFonts w:ascii="Times New Roman" w:eastAsia="Times New Roman" w:hAnsi="Times New Roman" w:cs="Times New Roman"/>
                <w:b/>
              </w:rPr>
            </w:pPr>
            <w:r w:rsidRPr="00E90A54">
              <w:rPr>
                <w:rFonts w:ascii="Times New Roman" w:eastAsia="Times New Roman" w:hAnsi="Times New Roman" w:cs="Times New Roman"/>
                <w:b/>
              </w:rPr>
              <w:t>6 ч.</w:t>
            </w:r>
          </w:p>
        </w:tc>
        <w:tc>
          <w:tcPr>
            <w:tcW w:w="4321" w:type="dxa"/>
            <w:tcBorders>
              <w:top w:val="nil"/>
              <w:bottom w:val="nil"/>
            </w:tcBorders>
          </w:tcPr>
          <w:p w:rsidR="00E90A54" w:rsidRPr="00E90A54" w:rsidRDefault="00E90A54" w:rsidP="00E90A54">
            <w:pPr>
              <w:spacing w:line="223"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во</w:t>
            </w:r>
            <w:r w:rsidRPr="00E90A54">
              <w:rPr>
                <w:rFonts w:ascii="Times New Roman" w:eastAsia="Times New Roman" w:hAnsi="Times New Roman" w:cs="Times New Roman"/>
                <w:spacing w:val="49"/>
                <w:lang w:val="ru-RU"/>
              </w:rPr>
              <w:t xml:space="preserve"> </w:t>
            </w:r>
            <w:r w:rsidRPr="00E90A54">
              <w:rPr>
                <w:rFonts w:ascii="Times New Roman" w:eastAsia="Times New Roman" w:hAnsi="Times New Roman" w:cs="Times New Roman"/>
                <w:lang w:val="ru-RU"/>
              </w:rPr>
              <w:t>дворе</w:t>
            </w:r>
            <w:r w:rsidRPr="00E90A54">
              <w:rPr>
                <w:rFonts w:ascii="Times New Roman" w:eastAsia="Times New Roman" w:hAnsi="Times New Roman" w:cs="Times New Roman"/>
                <w:spacing w:val="101"/>
                <w:lang w:val="ru-RU"/>
              </w:rPr>
              <w:t xml:space="preserve"> </w:t>
            </w:r>
            <w:r w:rsidRPr="00E90A54">
              <w:rPr>
                <w:rFonts w:ascii="Times New Roman" w:eastAsia="Times New Roman" w:hAnsi="Times New Roman" w:cs="Times New Roman"/>
                <w:lang w:val="ru-RU"/>
              </w:rPr>
              <w:t>жилого</w:t>
            </w:r>
            <w:r w:rsidRPr="00E90A54">
              <w:rPr>
                <w:rFonts w:ascii="Times New Roman" w:eastAsia="Times New Roman" w:hAnsi="Times New Roman" w:cs="Times New Roman"/>
                <w:spacing w:val="100"/>
                <w:lang w:val="ru-RU"/>
              </w:rPr>
              <w:t xml:space="preserve"> </w:t>
            </w:r>
            <w:r w:rsidRPr="00E90A54">
              <w:rPr>
                <w:rFonts w:ascii="Times New Roman" w:eastAsia="Times New Roman" w:hAnsi="Times New Roman" w:cs="Times New Roman"/>
                <w:lang w:val="ru-RU"/>
              </w:rPr>
              <w:t>дома</w:t>
            </w:r>
            <w:r w:rsidRPr="00E90A54">
              <w:rPr>
                <w:rFonts w:ascii="Times New Roman" w:eastAsia="Times New Roman" w:hAnsi="Times New Roman" w:cs="Times New Roman"/>
                <w:spacing w:val="99"/>
                <w:lang w:val="ru-RU"/>
              </w:rPr>
              <w:t xml:space="preserve"> </w:t>
            </w:r>
            <w:r w:rsidRPr="00E90A54">
              <w:rPr>
                <w:rFonts w:ascii="Times New Roman" w:eastAsia="Times New Roman" w:hAnsi="Times New Roman" w:cs="Times New Roman"/>
                <w:lang w:val="ru-RU"/>
              </w:rPr>
              <w:t>(внимание</w:t>
            </w:r>
            <w:r w:rsidRPr="00E90A54">
              <w:rPr>
                <w:rFonts w:ascii="Times New Roman" w:eastAsia="Times New Roman" w:hAnsi="Times New Roman" w:cs="Times New Roman"/>
                <w:spacing w:val="103"/>
                <w:lang w:val="ru-RU"/>
              </w:rPr>
              <w:t xml:space="preserve"> </w:t>
            </w:r>
            <w:r w:rsidRPr="00E90A54">
              <w:rPr>
                <w:rFonts w:ascii="Times New Roman" w:eastAsia="Times New Roman" w:hAnsi="Times New Roman" w:cs="Times New Roman"/>
                <w:lang w:val="ru-RU"/>
              </w:rPr>
              <w:t>к</w:t>
            </w:r>
          </w:p>
        </w:tc>
        <w:tc>
          <w:tcPr>
            <w:tcW w:w="6030" w:type="dxa"/>
            <w:tcBorders>
              <w:top w:val="nil"/>
              <w:bottom w:val="nil"/>
            </w:tcBorders>
          </w:tcPr>
          <w:p w:rsidR="00E90A54" w:rsidRPr="00E90A54" w:rsidRDefault="00E90A54" w:rsidP="00E90A54">
            <w:pPr>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препятствие;</w:t>
            </w:r>
            <w:r w:rsidRPr="00E90A54">
              <w:rPr>
                <w:rFonts w:ascii="Times New Roman" w:eastAsia="Times New Roman" w:hAnsi="Times New Roman" w:cs="Times New Roman"/>
                <w:spacing w:val="50"/>
                <w:lang w:val="ru-RU"/>
              </w:rPr>
              <w:t xml:space="preserve"> </w:t>
            </w:r>
            <w:r w:rsidRPr="00E90A54">
              <w:rPr>
                <w:rFonts w:ascii="Times New Roman" w:eastAsia="Times New Roman" w:hAnsi="Times New Roman" w:cs="Times New Roman"/>
                <w:lang w:val="ru-RU"/>
              </w:rPr>
              <w:t>падение</w:t>
            </w:r>
            <w:r w:rsidRPr="00E90A54">
              <w:rPr>
                <w:rFonts w:ascii="Times New Roman" w:eastAsia="Times New Roman" w:hAnsi="Times New Roman" w:cs="Times New Roman"/>
                <w:spacing w:val="51"/>
                <w:lang w:val="ru-RU"/>
              </w:rPr>
              <w:t xml:space="preserve"> </w:t>
            </w:r>
            <w:r w:rsidRPr="00E90A54">
              <w:rPr>
                <w:rFonts w:ascii="Times New Roman" w:eastAsia="Times New Roman" w:hAnsi="Times New Roman" w:cs="Times New Roman"/>
                <w:lang w:val="ru-RU"/>
              </w:rPr>
              <w:t>с</w:t>
            </w:r>
            <w:r w:rsidRPr="00E90A54">
              <w:rPr>
                <w:rFonts w:ascii="Times New Roman" w:eastAsia="Times New Roman" w:hAnsi="Times New Roman" w:cs="Times New Roman"/>
                <w:spacing w:val="48"/>
                <w:lang w:val="ru-RU"/>
              </w:rPr>
              <w:t xml:space="preserve"> </w:t>
            </w:r>
            <w:r w:rsidRPr="00E90A54">
              <w:rPr>
                <w:rFonts w:ascii="Times New Roman" w:eastAsia="Times New Roman" w:hAnsi="Times New Roman" w:cs="Times New Roman"/>
                <w:lang w:val="ru-RU"/>
              </w:rPr>
              <w:t>высоты),</w:t>
            </w:r>
            <w:r w:rsidRPr="00E90A54">
              <w:rPr>
                <w:rFonts w:ascii="Times New Roman" w:eastAsia="Times New Roman" w:hAnsi="Times New Roman" w:cs="Times New Roman"/>
                <w:spacing w:val="48"/>
                <w:lang w:val="ru-RU"/>
              </w:rPr>
              <w:t xml:space="preserve"> </w:t>
            </w:r>
            <w:r w:rsidRPr="00E90A54">
              <w:rPr>
                <w:rFonts w:ascii="Times New Roman" w:eastAsia="Times New Roman" w:hAnsi="Times New Roman" w:cs="Times New Roman"/>
                <w:lang w:val="ru-RU"/>
              </w:rPr>
              <w:t>коллективное</w:t>
            </w:r>
            <w:r w:rsidRPr="00E90A54">
              <w:rPr>
                <w:rFonts w:ascii="Times New Roman" w:eastAsia="Times New Roman" w:hAnsi="Times New Roman" w:cs="Times New Roman"/>
                <w:spacing w:val="49"/>
                <w:lang w:val="ru-RU"/>
              </w:rPr>
              <w:t xml:space="preserve"> </w:t>
            </w:r>
            <w:r w:rsidRPr="00E90A54">
              <w:rPr>
                <w:rFonts w:ascii="Times New Roman" w:eastAsia="Times New Roman" w:hAnsi="Times New Roman" w:cs="Times New Roman"/>
                <w:lang w:val="ru-RU"/>
              </w:rPr>
              <w:t>объяснение</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2"/>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bottom w:val="nil"/>
            </w:tcBorders>
          </w:tcPr>
          <w:p w:rsidR="00E90A54" w:rsidRPr="00E90A54" w:rsidRDefault="00E90A54" w:rsidP="00E90A54">
            <w:pPr>
              <w:tabs>
                <w:tab w:val="left" w:pos="1160"/>
                <w:tab w:val="left" w:pos="3084"/>
              </w:tabs>
              <w:spacing w:line="222" w:lineRule="exact"/>
              <w:ind w:left="109"/>
              <w:rPr>
                <w:rFonts w:ascii="Times New Roman" w:eastAsia="Times New Roman" w:hAnsi="Times New Roman" w:cs="Times New Roman"/>
              </w:rPr>
            </w:pPr>
            <w:r w:rsidRPr="00E90A54">
              <w:rPr>
                <w:rFonts w:ascii="Times New Roman" w:eastAsia="Times New Roman" w:hAnsi="Times New Roman" w:cs="Times New Roman"/>
              </w:rPr>
              <w:t>зонам</w:t>
            </w:r>
            <w:r w:rsidRPr="00E90A54">
              <w:rPr>
                <w:rFonts w:ascii="Times New Roman" w:eastAsia="Times New Roman" w:hAnsi="Times New Roman" w:cs="Times New Roman"/>
              </w:rPr>
              <w:tab/>
              <w:t>электрических,</w:t>
            </w:r>
            <w:r w:rsidRPr="00E90A54">
              <w:rPr>
                <w:rFonts w:ascii="Times New Roman" w:eastAsia="Times New Roman" w:hAnsi="Times New Roman" w:cs="Times New Roman"/>
              </w:rPr>
              <w:tab/>
              <w:t>газовых,</w:t>
            </w:r>
          </w:p>
        </w:tc>
        <w:tc>
          <w:tcPr>
            <w:tcW w:w="6030" w:type="dxa"/>
            <w:tcBorders>
              <w:top w:val="nil"/>
              <w:bottom w:val="nil"/>
            </w:tcBorders>
          </w:tcPr>
          <w:p w:rsidR="00E90A54" w:rsidRPr="00E90A54" w:rsidRDefault="00E90A54" w:rsidP="00E90A54">
            <w:pPr>
              <w:spacing w:line="222"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их</w:t>
            </w:r>
            <w:r w:rsidRPr="00E90A54">
              <w:rPr>
                <w:rFonts w:ascii="Times New Roman" w:eastAsia="Times New Roman" w:hAnsi="Times New Roman" w:cs="Times New Roman"/>
                <w:spacing w:val="14"/>
                <w:lang w:val="ru-RU"/>
              </w:rPr>
              <w:t xml:space="preserve"> </w:t>
            </w:r>
            <w:r w:rsidRPr="00E90A54">
              <w:rPr>
                <w:rFonts w:ascii="Times New Roman" w:eastAsia="Times New Roman" w:hAnsi="Times New Roman" w:cs="Times New Roman"/>
                <w:lang w:val="ru-RU"/>
              </w:rPr>
              <w:t>значения».</w:t>
            </w:r>
            <w:r w:rsidRPr="00E90A54">
              <w:rPr>
                <w:rFonts w:ascii="Times New Roman" w:eastAsia="Times New Roman" w:hAnsi="Times New Roman" w:cs="Times New Roman"/>
                <w:spacing w:val="68"/>
                <w:lang w:val="ru-RU"/>
              </w:rPr>
              <w:t xml:space="preserve"> </w:t>
            </w:r>
            <w:r w:rsidRPr="00E90A54">
              <w:rPr>
                <w:rFonts w:ascii="Times New Roman" w:eastAsia="Times New Roman" w:hAnsi="Times New Roman" w:cs="Times New Roman"/>
                <w:lang w:val="ru-RU"/>
              </w:rPr>
              <w:t>Анализ</w:t>
            </w:r>
            <w:r w:rsidRPr="00E90A54">
              <w:rPr>
                <w:rFonts w:ascii="Times New Roman" w:eastAsia="Times New Roman" w:hAnsi="Times New Roman" w:cs="Times New Roman"/>
                <w:spacing w:val="67"/>
                <w:lang w:val="ru-RU"/>
              </w:rPr>
              <w:t xml:space="preserve"> </w:t>
            </w:r>
            <w:r w:rsidRPr="00E90A54">
              <w:rPr>
                <w:rFonts w:ascii="Times New Roman" w:eastAsia="Times New Roman" w:hAnsi="Times New Roman" w:cs="Times New Roman"/>
                <w:lang w:val="ru-RU"/>
              </w:rPr>
              <w:t>ситуаций</w:t>
            </w:r>
            <w:r w:rsidRPr="00E90A54">
              <w:rPr>
                <w:rFonts w:ascii="Times New Roman" w:eastAsia="Times New Roman" w:hAnsi="Times New Roman" w:cs="Times New Roman"/>
                <w:spacing w:val="68"/>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68"/>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69"/>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69"/>
                <w:lang w:val="ru-RU"/>
              </w:rPr>
              <w:t xml:space="preserve"> </w:t>
            </w:r>
            <w:r w:rsidRPr="00E90A54">
              <w:rPr>
                <w:rFonts w:ascii="Times New Roman" w:eastAsia="Times New Roman" w:hAnsi="Times New Roman" w:cs="Times New Roman"/>
                <w:lang w:val="ru-RU"/>
              </w:rPr>
              <w:t>«Что</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bottom w:val="nil"/>
            </w:tcBorders>
          </w:tcPr>
          <w:p w:rsidR="00E90A54" w:rsidRPr="00E90A54" w:rsidRDefault="00E90A54" w:rsidP="00E90A54">
            <w:pPr>
              <w:tabs>
                <w:tab w:val="left" w:pos="1342"/>
                <w:tab w:val="left" w:pos="2780"/>
                <w:tab w:val="left" w:pos="3235"/>
              </w:tabs>
              <w:spacing w:line="223" w:lineRule="exact"/>
              <w:ind w:left="109"/>
              <w:rPr>
                <w:rFonts w:ascii="Times New Roman" w:eastAsia="Times New Roman" w:hAnsi="Times New Roman" w:cs="Times New Roman"/>
              </w:rPr>
            </w:pPr>
            <w:r w:rsidRPr="00E90A54">
              <w:rPr>
                <w:rFonts w:ascii="Times New Roman" w:eastAsia="Times New Roman" w:hAnsi="Times New Roman" w:cs="Times New Roman"/>
              </w:rPr>
              <w:t>тепловых</w:t>
            </w:r>
            <w:r w:rsidRPr="00E90A54">
              <w:rPr>
                <w:rFonts w:ascii="Times New Roman" w:eastAsia="Times New Roman" w:hAnsi="Times New Roman" w:cs="Times New Roman"/>
              </w:rPr>
              <w:tab/>
              <w:t>подстанций</w:t>
            </w:r>
            <w:r w:rsidRPr="00E90A54">
              <w:rPr>
                <w:rFonts w:ascii="Times New Roman" w:eastAsia="Times New Roman" w:hAnsi="Times New Roman" w:cs="Times New Roman"/>
              </w:rPr>
              <w:tab/>
              <w:t>и</w:t>
            </w:r>
            <w:r w:rsidRPr="00E90A54">
              <w:rPr>
                <w:rFonts w:ascii="Times New Roman" w:eastAsia="Times New Roman" w:hAnsi="Times New Roman" w:cs="Times New Roman"/>
              </w:rPr>
              <w:tab/>
              <w:t>других</w:t>
            </w:r>
          </w:p>
        </w:tc>
        <w:tc>
          <w:tcPr>
            <w:tcW w:w="6030" w:type="dxa"/>
            <w:tcBorders>
              <w:top w:val="nil"/>
              <w:bottom w:val="nil"/>
            </w:tcBorders>
          </w:tcPr>
          <w:p w:rsidR="00E90A54" w:rsidRPr="00E90A54" w:rsidRDefault="00E90A54" w:rsidP="00E90A54">
            <w:pPr>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может</w:t>
            </w:r>
            <w:r w:rsidRPr="00E90A54">
              <w:rPr>
                <w:rFonts w:ascii="Times New Roman" w:eastAsia="Times New Roman" w:hAnsi="Times New Roman" w:cs="Times New Roman"/>
                <w:spacing w:val="19"/>
                <w:lang w:val="ru-RU"/>
              </w:rPr>
              <w:t xml:space="preserve"> </w:t>
            </w:r>
            <w:r w:rsidRPr="00E90A54">
              <w:rPr>
                <w:rFonts w:ascii="Times New Roman" w:eastAsia="Times New Roman" w:hAnsi="Times New Roman" w:cs="Times New Roman"/>
                <w:lang w:val="ru-RU"/>
              </w:rPr>
              <w:t>произойти,</w:t>
            </w:r>
            <w:r w:rsidRPr="00E90A54">
              <w:rPr>
                <w:rFonts w:ascii="Times New Roman" w:eastAsia="Times New Roman" w:hAnsi="Times New Roman" w:cs="Times New Roman"/>
                <w:spacing w:val="17"/>
                <w:lang w:val="ru-RU"/>
              </w:rPr>
              <w:t xml:space="preserve"> </w:t>
            </w:r>
            <w:r w:rsidRPr="00E90A54">
              <w:rPr>
                <w:rFonts w:ascii="Times New Roman" w:eastAsia="Times New Roman" w:hAnsi="Times New Roman" w:cs="Times New Roman"/>
                <w:lang w:val="ru-RU"/>
              </w:rPr>
              <w:t>если…»,</w:t>
            </w:r>
            <w:r w:rsidRPr="00E90A54">
              <w:rPr>
                <w:rFonts w:ascii="Times New Roman" w:eastAsia="Times New Roman" w:hAnsi="Times New Roman" w:cs="Times New Roman"/>
                <w:spacing w:val="19"/>
                <w:lang w:val="ru-RU"/>
              </w:rPr>
              <w:t xml:space="preserve"> </w:t>
            </w:r>
            <w:r w:rsidRPr="00E90A54">
              <w:rPr>
                <w:rFonts w:ascii="Times New Roman" w:eastAsia="Times New Roman" w:hAnsi="Times New Roman" w:cs="Times New Roman"/>
                <w:lang w:val="ru-RU"/>
              </w:rPr>
              <w:t>Ролевая</w:t>
            </w:r>
            <w:r w:rsidRPr="00E90A54">
              <w:rPr>
                <w:rFonts w:ascii="Times New Roman" w:eastAsia="Times New Roman" w:hAnsi="Times New Roman" w:cs="Times New Roman"/>
                <w:spacing w:val="20"/>
                <w:lang w:val="ru-RU"/>
              </w:rPr>
              <w:t xml:space="preserve"> </w:t>
            </w:r>
            <w:r w:rsidRPr="00E90A54">
              <w:rPr>
                <w:rFonts w:ascii="Times New Roman" w:eastAsia="Times New Roman" w:hAnsi="Times New Roman" w:cs="Times New Roman"/>
                <w:lang w:val="ru-RU"/>
              </w:rPr>
              <w:t>игра</w:t>
            </w:r>
            <w:r w:rsidRPr="00E90A54">
              <w:rPr>
                <w:rFonts w:ascii="Times New Roman" w:eastAsia="Times New Roman" w:hAnsi="Times New Roman" w:cs="Times New Roman"/>
                <w:spacing w:val="19"/>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9"/>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7"/>
                <w:lang w:val="ru-RU"/>
              </w:rPr>
              <w:t xml:space="preserve"> </w:t>
            </w:r>
            <w:r w:rsidRPr="00E90A54">
              <w:rPr>
                <w:rFonts w:ascii="Times New Roman" w:eastAsia="Times New Roman" w:hAnsi="Times New Roman" w:cs="Times New Roman"/>
                <w:lang w:val="ru-RU"/>
              </w:rPr>
              <w:t>например,</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bottom w:val="nil"/>
            </w:tcBorders>
          </w:tcPr>
          <w:p w:rsidR="00E90A54" w:rsidRPr="00E90A54" w:rsidRDefault="00E90A54" w:rsidP="00E90A54">
            <w:pPr>
              <w:spacing w:line="223" w:lineRule="exact"/>
              <w:ind w:left="109"/>
              <w:rPr>
                <w:rFonts w:ascii="Times New Roman" w:eastAsia="Times New Roman" w:hAnsi="Times New Roman" w:cs="Times New Roman"/>
              </w:rPr>
            </w:pPr>
            <w:r w:rsidRPr="00E90A54">
              <w:rPr>
                <w:rFonts w:ascii="Times New Roman" w:eastAsia="Times New Roman" w:hAnsi="Times New Roman" w:cs="Times New Roman"/>
              </w:rPr>
              <w:t>опасных</w:t>
            </w:r>
            <w:r w:rsidRPr="00E90A54">
              <w:rPr>
                <w:rFonts w:ascii="Times New Roman" w:eastAsia="Times New Roman" w:hAnsi="Times New Roman" w:cs="Times New Roman"/>
                <w:spacing w:val="31"/>
              </w:rPr>
              <w:t xml:space="preserve"> </w:t>
            </w:r>
            <w:r w:rsidRPr="00E90A54">
              <w:rPr>
                <w:rFonts w:ascii="Times New Roman" w:eastAsia="Times New Roman" w:hAnsi="Times New Roman" w:cs="Times New Roman"/>
              </w:rPr>
              <w:t>объектов;</w:t>
            </w:r>
            <w:r w:rsidRPr="00E90A54">
              <w:rPr>
                <w:rFonts w:ascii="Times New Roman" w:eastAsia="Times New Roman" w:hAnsi="Times New Roman" w:cs="Times New Roman"/>
                <w:spacing w:val="85"/>
              </w:rPr>
              <w:t xml:space="preserve"> </w:t>
            </w:r>
            <w:r w:rsidRPr="00E90A54">
              <w:rPr>
                <w:rFonts w:ascii="Times New Roman" w:eastAsia="Times New Roman" w:hAnsi="Times New Roman" w:cs="Times New Roman"/>
              </w:rPr>
              <w:t>предупреждающие</w:t>
            </w:r>
          </w:p>
        </w:tc>
        <w:tc>
          <w:tcPr>
            <w:tcW w:w="6030" w:type="dxa"/>
            <w:tcBorders>
              <w:top w:val="nil"/>
              <w:bottom w:val="nil"/>
            </w:tcBorders>
          </w:tcPr>
          <w:p w:rsidR="00E90A54" w:rsidRPr="00E90A54" w:rsidRDefault="00E90A54" w:rsidP="00E90A54">
            <w:pPr>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«Расскажи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малышу,</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как</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нужно вести</w:t>
            </w:r>
            <w:r w:rsidRPr="00E90A54">
              <w:rPr>
                <w:rFonts w:ascii="Times New Roman" w:eastAsia="Times New Roman" w:hAnsi="Times New Roman" w:cs="Times New Roman"/>
                <w:spacing w:val="-5"/>
                <w:lang w:val="ru-RU"/>
              </w:rPr>
              <w:t xml:space="preserve"> </w:t>
            </w:r>
            <w:r w:rsidRPr="00E90A54">
              <w:rPr>
                <w:rFonts w:ascii="Times New Roman" w:eastAsia="Times New Roman" w:hAnsi="Times New Roman" w:cs="Times New Roman"/>
                <w:lang w:val="ru-RU"/>
              </w:rPr>
              <w:t>себя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игровой</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bottom w:val="nil"/>
            </w:tcBorders>
          </w:tcPr>
          <w:p w:rsidR="00E90A54" w:rsidRPr="00E90A54" w:rsidRDefault="00E90A54" w:rsidP="00E90A54">
            <w:pPr>
              <w:spacing w:line="223" w:lineRule="exact"/>
              <w:ind w:left="109"/>
              <w:rPr>
                <w:rFonts w:ascii="Times New Roman" w:eastAsia="Times New Roman" w:hAnsi="Times New Roman" w:cs="Times New Roman"/>
              </w:rPr>
            </w:pPr>
            <w:r w:rsidRPr="00E90A54">
              <w:rPr>
                <w:rFonts w:ascii="Times New Roman" w:eastAsia="Times New Roman" w:hAnsi="Times New Roman" w:cs="Times New Roman"/>
              </w:rPr>
              <w:t>знаки</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безопасности).</w:t>
            </w:r>
          </w:p>
        </w:tc>
        <w:tc>
          <w:tcPr>
            <w:tcW w:w="6030" w:type="dxa"/>
            <w:tcBorders>
              <w:top w:val="nil"/>
              <w:bottom w:val="nil"/>
            </w:tcBorders>
          </w:tcPr>
          <w:p w:rsidR="00E90A54" w:rsidRPr="00E90A54" w:rsidRDefault="00E90A54" w:rsidP="00E90A54">
            <w:pPr>
              <w:tabs>
                <w:tab w:val="left" w:pos="451"/>
                <w:tab w:val="left" w:pos="1776"/>
                <w:tab w:val="left" w:pos="3084"/>
                <w:tab w:val="left" w:pos="4014"/>
                <w:tab w:val="left" w:pos="4981"/>
                <w:tab w:val="left" w:pos="5434"/>
              </w:tabs>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и</w:t>
            </w:r>
            <w:r w:rsidRPr="00E90A54">
              <w:rPr>
                <w:rFonts w:ascii="Times New Roman" w:eastAsia="Times New Roman" w:hAnsi="Times New Roman" w:cs="Times New Roman"/>
                <w:lang w:val="ru-RU"/>
              </w:rPr>
              <w:tab/>
              <w:t>спортивной</w:t>
            </w:r>
            <w:r w:rsidRPr="00E90A54">
              <w:rPr>
                <w:rFonts w:ascii="Times New Roman" w:eastAsia="Times New Roman" w:hAnsi="Times New Roman" w:cs="Times New Roman"/>
                <w:lang w:val="ru-RU"/>
              </w:rPr>
              <w:tab/>
              <w:t>площадке».</w:t>
            </w:r>
            <w:r w:rsidRPr="00E90A54">
              <w:rPr>
                <w:rFonts w:ascii="Times New Roman" w:eastAsia="Times New Roman" w:hAnsi="Times New Roman" w:cs="Times New Roman"/>
                <w:lang w:val="ru-RU"/>
              </w:rPr>
              <w:tab/>
              <w:t>Рассказ</w:t>
            </w:r>
            <w:r w:rsidRPr="00E90A54">
              <w:rPr>
                <w:rFonts w:ascii="Times New Roman" w:eastAsia="Times New Roman" w:hAnsi="Times New Roman" w:cs="Times New Roman"/>
                <w:lang w:val="ru-RU"/>
              </w:rPr>
              <w:tab/>
              <w:t>учителя</w:t>
            </w:r>
            <w:r w:rsidRPr="00E90A54">
              <w:rPr>
                <w:rFonts w:ascii="Times New Roman" w:eastAsia="Times New Roman" w:hAnsi="Times New Roman" w:cs="Times New Roman"/>
                <w:lang w:val="ru-RU"/>
              </w:rPr>
              <w:tab/>
              <w:t>по</w:t>
            </w:r>
            <w:r w:rsidRPr="00E90A54">
              <w:rPr>
                <w:rFonts w:ascii="Times New Roman" w:eastAsia="Times New Roman" w:hAnsi="Times New Roman" w:cs="Times New Roman"/>
                <w:lang w:val="ru-RU"/>
              </w:rPr>
              <w:tab/>
              <w:t>теме,</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bottom w:val="nil"/>
            </w:tcBorders>
          </w:tcPr>
          <w:p w:rsidR="00E90A54" w:rsidRPr="00E90A54" w:rsidRDefault="00E90A54" w:rsidP="00E90A54">
            <w:pPr>
              <w:spacing w:line="223" w:lineRule="exact"/>
              <w:ind w:left="109"/>
              <w:rPr>
                <w:rFonts w:ascii="Times New Roman" w:eastAsia="Times New Roman" w:hAnsi="Times New Roman" w:cs="Times New Roman"/>
              </w:rPr>
            </w:pPr>
            <w:r w:rsidRPr="00E90A54">
              <w:rPr>
                <w:rFonts w:ascii="Times New Roman" w:eastAsia="Times New Roman" w:hAnsi="Times New Roman" w:cs="Times New Roman"/>
              </w:rPr>
              <w:t>Транспортная</w:t>
            </w:r>
            <w:r w:rsidRPr="00E90A54">
              <w:rPr>
                <w:rFonts w:ascii="Times New Roman" w:eastAsia="Times New Roman" w:hAnsi="Times New Roman" w:cs="Times New Roman"/>
                <w:spacing w:val="8"/>
              </w:rPr>
              <w:t xml:space="preserve"> </w:t>
            </w:r>
            <w:r w:rsidRPr="00E90A54">
              <w:rPr>
                <w:rFonts w:ascii="Times New Roman" w:eastAsia="Times New Roman" w:hAnsi="Times New Roman" w:cs="Times New Roman"/>
              </w:rPr>
              <w:t>безопасность</w:t>
            </w:r>
            <w:r w:rsidRPr="00E90A54">
              <w:rPr>
                <w:rFonts w:ascii="Times New Roman" w:eastAsia="Times New Roman" w:hAnsi="Times New Roman" w:cs="Times New Roman"/>
                <w:spacing w:val="64"/>
              </w:rPr>
              <w:t xml:space="preserve"> </w:t>
            </w:r>
            <w:r w:rsidRPr="00E90A54">
              <w:rPr>
                <w:rFonts w:ascii="Times New Roman" w:eastAsia="Times New Roman" w:hAnsi="Times New Roman" w:cs="Times New Roman"/>
              </w:rPr>
              <w:t>пассажира</w:t>
            </w:r>
          </w:p>
        </w:tc>
        <w:tc>
          <w:tcPr>
            <w:tcW w:w="6030" w:type="dxa"/>
            <w:tcBorders>
              <w:top w:val="nil"/>
              <w:bottom w:val="nil"/>
            </w:tcBorders>
          </w:tcPr>
          <w:p w:rsidR="00E90A54" w:rsidRPr="00E90A54" w:rsidRDefault="00E90A54" w:rsidP="00E90A54">
            <w:pPr>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23"/>
                <w:lang w:val="ru-RU"/>
              </w:rPr>
              <w:t xml:space="preserve"> </w:t>
            </w:r>
            <w:r w:rsidRPr="00E90A54">
              <w:rPr>
                <w:rFonts w:ascii="Times New Roman" w:eastAsia="Times New Roman" w:hAnsi="Times New Roman" w:cs="Times New Roman"/>
                <w:lang w:val="ru-RU"/>
              </w:rPr>
              <w:t>«Правила</w:t>
            </w:r>
            <w:r w:rsidRPr="00E90A54">
              <w:rPr>
                <w:rFonts w:ascii="Times New Roman" w:eastAsia="Times New Roman" w:hAnsi="Times New Roman" w:cs="Times New Roman"/>
                <w:spacing w:val="23"/>
                <w:lang w:val="ru-RU"/>
              </w:rPr>
              <w:t xml:space="preserve"> </w:t>
            </w:r>
            <w:r w:rsidRPr="00E90A54">
              <w:rPr>
                <w:rFonts w:ascii="Times New Roman" w:eastAsia="Times New Roman" w:hAnsi="Times New Roman" w:cs="Times New Roman"/>
                <w:lang w:val="ru-RU"/>
              </w:rPr>
              <w:t>поведения</w:t>
            </w:r>
            <w:r w:rsidRPr="00E90A54">
              <w:rPr>
                <w:rFonts w:ascii="Times New Roman" w:eastAsia="Times New Roman" w:hAnsi="Times New Roman" w:cs="Times New Roman"/>
                <w:spacing w:val="25"/>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22"/>
                <w:lang w:val="ru-RU"/>
              </w:rPr>
              <w:t xml:space="preserve"> </w:t>
            </w:r>
            <w:r w:rsidRPr="00E90A54">
              <w:rPr>
                <w:rFonts w:ascii="Times New Roman" w:eastAsia="Times New Roman" w:hAnsi="Times New Roman" w:cs="Times New Roman"/>
                <w:lang w:val="ru-RU"/>
              </w:rPr>
              <w:t>транспорте,</w:t>
            </w:r>
            <w:r w:rsidRPr="00E90A54">
              <w:rPr>
                <w:rFonts w:ascii="Times New Roman" w:eastAsia="Times New Roman" w:hAnsi="Times New Roman" w:cs="Times New Roman"/>
                <w:spacing w:val="25"/>
                <w:lang w:val="ru-RU"/>
              </w:rPr>
              <w:t xml:space="preserve"> </w:t>
            </w:r>
            <w:r w:rsidRPr="00E90A54">
              <w:rPr>
                <w:rFonts w:ascii="Times New Roman" w:eastAsia="Times New Roman" w:hAnsi="Times New Roman" w:cs="Times New Roman"/>
                <w:lang w:val="ru-RU"/>
              </w:rPr>
              <w:t>на</w:t>
            </w:r>
            <w:r w:rsidRPr="00E90A54">
              <w:rPr>
                <w:rFonts w:ascii="Times New Roman" w:eastAsia="Times New Roman" w:hAnsi="Times New Roman" w:cs="Times New Roman"/>
                <w:spacing w:val="24"/>
                <w:lang w:val="ru-RU"/>
              </w:rPr>
              <w:t xml:space="preserve"> </w:t>
            </w:r>
            <w:r w:rsidRPr="00E90A54">
              <w:rPr>
                <w:rFonts w:ascii="Times New Roman" w:eastAsia="Times New Roman" w:hAnsi="Times New Roman" w:cs="Times New Roman"/>
                <w:lang w:val="ru-RU"/>
              </w:rPr>
              <w:t>вокзалах,</w:t>
            </w:r>
            <w:r w:rsidRPr="00E90A54">
              <w:rPr>
                <w:rFonts w:ascii="Times New Roman" w:eastAsia="Times New Roman" w:hAnsi="Times New Roman" w:cs="Times New Roman"/>
                <w:spacing w:val="23"/>
                <w:lang w:val="ru-RU"/>
              </w:rPr>
              <w:t xml:space="preserve"> </w:t>
            </w:r>
            <w:r w:rsidRPr="00E90A54">
              <w:rPr>
                <w:rFonts w:ascii="Times New Roman" w:eastAsia="Times New Roman" w:hAnsi="Times New Roman" w:cs="Times New Roman"/>
                <w:lang w:val="ru-RU"/>
              </w:rPr>
              <w:t>в</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2"/>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bottom w:val="nil"/>
            </w:tcBorders>
          </w:tcPr>
          <w:p w:rsidR="00E90A54" w:rsidRPr="00E90A54" w:rsidRDefault="00E90A54" w:rsidP="00E90A54">
            <w:pPr>
              <w:tabs>
                <w:tab w:val="left" w:pos="1014"/>
                <w:tab w:val="left" w:pos="1793"/>
                <w:tab w:val="left" w:pos="3132"/>
              </w:tabs>
              <w:spacing w:line="222" w:lineRule="exact"/>
              <w:ind w:left="109"/>
              <w:rPr>
                <w:rFonts w:ascii="Times New Roman" w:eastAsia="Times New Roman" w:hAnsi="Times New Roman" w:cs="Times New Roman"/>
              </w:rPr>
            </w:pPr>
            <w:r w:rsidRPr="00E90A54">
              <w:rPr>
                <w:rFonts w:ascii="Times New Roman" w:eastAsia="Times New Roman" w:hAnsi="Times New Roman" w:cs="Times New Roman"/>
              </w:rPr>
              <w:t>разных</w:t>
            </w:r>
            <w:r w:rsidRPr="00E90A54">
              <w:rPr>
                <w:rFonts w:ascii="Times New Roman" w:eastAsia="Times New Roman" w:hAnsi="Times New Roman" w:cs="Times New Roman"/>
              </w:rPr>
              <w:tab/>
              <w:t>видов</w:t>
            </w:r>
            <w:r w:rsidRPr="00E90A54">
              <w:rPr>
                <w:rFonts w:ascii="Times New Roman" w:eastAsia="Times New Roman" w:hAnsi="Times New Roman" w:cs="Times New Roman"/>
              </w:rPr>
              <w:tab/>
              <w:t>транспорта,</w:t>
            </w:r>
            <w:r w:rsidRPr="00E90A54">
              <w:rPr>
                <w:rFonts w:ascii="Times New Roman" w:eastAsia="Times New Roman" w:hAnsi="Times New Roman" w:cs="Times New Roman"/>
              </w:rPr>
              <w:tab/>
              <w:t>правила</w:t>
            </w:r>
          </w:p>
        </w:tc>
        <w:tc>
          <w:tcPr>
            <w:tcW w:w="6030" w:type="dxa"/>
            <w:tcBorders>
              <w:top w:val="nil"/>
              <w:bottom w:val="nil"/>
            </w:tcBorders>
          </w:tcPr>
          <w:p w:rsidR="00E90A54" w:rsidRPr="00E90A54" w:rsidRDefault="00E90A54" w:rsidP="00E90A54">
            <w:pPr>
              <w:spacing w:line="222" w:lineRule="exact"/>
              <w:ind w:left="108"/>
              <w:rPr>
                <w:rFonts w:ascii="Times New Roman" w:eastAsia="Times New Roman" w:hAnsi="Times New Roman" w:cs="Times New Roman"/>
              </w:rPr>
            </w:pPr>
            <w:r w:rsidRPr="00E90A54">
              <w:rPr>
                <w:rFonts w:ascii="Times New Roman" w:eastAsia="Times New Roman" w:hAnsi="Times New Roman" w:cs="Times New Roman"/>
                <w:lang w:val="ru-RU"/>
              </w:rPr>
              <w:t>аэропортах,</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на</w:t>
            </w:r>
            <w:r w:rsidRPr="00E90A54">
              <w:rPr>
                <w:rFonts w:ascii="Times New Roman" w:eastAsia="Times New Roman" w:hAnsi="Times New Roman" w:cs="Times New Roman"/>
                <w:spacing w:val="57"/>
                <w:lang w:val="ru-RU"/>
              </w:rPr>
              <w:t xml:space="preserve"> </w:t>
            </w:r>
            <w:r w:rsidRPr="00E90A54">
              <w:rPr>
                <w:rFonts w:ascii="Times New Roman" w:eastAsia="Times New Roman" w:hAnsi="Times New Roman" w:cs="Times New Roman"/>
                <w:lang w:val="ru-RU"/>
              </w:rPr>
              <w:t>борту</w:t>
            </w:r>
            <w:r w:rsidRPr="00E90A54">
              <w:rPr>
                <w:rFonts w:ascii="Times New Roman" w:eastAsia="Times New Roman" w:hAnsi="Times New Roman" w:cs="Times New Roman"/>
                <w:spacing w:val="57"/>
                <w:lang w:val="ru-RU"/>
              </w:rPr>
              <w:t xml:space="preserve"> </w:t>
            </w:r>
            <w:r w:rsidRPr="00E90A54">
              <w:rPr>
                <w:rFonts w:ascii="Times New Roman" w:eastAsia="Times New Roman" w:hAnsi="Times New Roman" w:cs="Times New Roman"/>
                <w:lang w:val="ru-RU"/>
              </w:rPr>
              <w:t>самолета,</w:t>
            </w:r>
            <w:r w:rsidRPr="00E90A54">
              <w:rPr>
                <w:rFonts w:ascii="Times New Roman" w:eastAsia="Times New Roman" w:hAnsi="Times New Roman" w:cs="Times New Roman"/>
                <w:spacing w:val="57"/>
                <w:lang w:val="ru-RU"/>
              </w:rPr>
              <w:t xml:space="preserve"> </w:t>
            </w:r>
            <w:r w:rsidRPr="00E90A54">
              <w:rPr>
                <w:rFonts w:ascii="Times New Roman" w:eastAsia="Times New Roman" w:hAnsi="Times New Roman" w:cs="Times New Roman"/>
                <w:lang w:val="ru-RU"/>
              </w:rPr>
              <w:t>судна».</w:t>
            </w:r>
            <w:r w:rsidRPr="00E90A54">
              <w:rPr>
                <w:rFonts w:ascii="Times New Roman" w:eastAsia="Times New Roman" w:hAnsi="Times New Roman" w:cs="Times New Roman"/>
                <w:spacing w:val="58"/>
                <w:lang w:val="ru-RU"/>
              </w:rPr>
              <w:t xml:space="preserve"> </w:t>
            </w:r>
            <w:r w:rsidRPr="00E90A54">
              <w:rPr>
                <w:rFonts w:ascii="Times New Roman" w:eastAsia="Times New Roman" w:hAnsi="Times New Roman" w:cs="Times New Roman"/>
              </w:rPr>
              <w:t>Работа</w:t>
            </w:r>
            <w:r w:rsidRPr="00E90A54">
              <w:rPr>
                <w:rFonts w:ascii="Times New Roman" w:eastAsia="Times New Roman" w:hAnsi="Times New Roman" w:cs="Times New Roman"/>
                <w:spacing w:val="57"/>
              </w:rPr>
              <w:t xml:space="preserve"> </w:t>
            </w:r>
            <w:r w:rsidRPr="00E90A54">
              <w:rPr>
                <w:rFonts w:ascii="Times New Roman" w:eastAsia="Times New Roman" w:hAnsi="Times New Roman" w:cs="Times New Roman"/>
              </w:rPr>
              <w:t>в</w:t>
            </w:r>
            <w:r w:rsidRPr="00E90A54">
              <w:rPr>
                <w:rFonts w:ascii="Times New Roman" w:eastAsia="Times New Roman" w:hAnsi="Times New Roman" w:cs="Times New Roman"/>
                <w:spacing w:val="56"/>
              </w:rPr>
              <w:t xml:space="preserve"> </w:t>
            </w:r>
            <w:r w:rsidRPr="00E90A54">
              <w:rPr>
                <w:rFonts w:ascii="Times New Roman" w:eastAsia="Times New Roman" w:hAnsi="Times New Roman" w:cs="Times New Roman"/>
              </w:rPr>
              <w:t>группах:</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rPr>
            </w:pPr>
          </w:p>
        </w:tc>
        <w:tc>
          <w:tcPr>
            <w:tcW w:w="2269" w:type="dxa"/>
            <w:tcBorders>
              <w:top w:val="nil"/>
              <w:bottom w:val="nil"/>
            </w:tcBorders>
          </w:tcPr>
          <w:p w:rsidR="00E90A54" w:rsidRPr="00E90A54" w:rsidRDefault="00E90A54" w:rsidP="00E90A54">
            <w:pPr>
              <w:rPr>
                <w:rFonts w:ascii="Times New Roman" w:eastAsia="Times New Roman" w:hAnsi="Times New Roman" w:cs="Times New Roman"/>
                <w:sz w:val="16"/>
              </w:rPr>
            </w:pPr>
          </w:p>
        </w:tc>
        <w:tc>
          <w:tcPr>
            <w:tcW w:w="4321" w:type="dxa"/>
            <w:tcBorders>
              <w:top w:val="nil"/>
              <w:bottom w:val="nil"/>
            </w:tcBorders>
          </w:tcPr>
          <w:p w:rsidR="00E90A54" w:rsidRPr="00E90A54" w:rsidRDefault="00E90A54" w:rsidP="00E90A54">
            <w:pPr>
              <w:spacing w:line="223"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поведения</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на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вокзалах,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аэропортах,</w:t>
            </w:r>
          </w:p>
        </w:tc>
        <w:tc>
          <w:tcPr>
            <w:tcW w:w="6030" w:type="dxa"/>
            <w:tcBorders>
              <w:top w:val="nil"/>
              <w:bottom w:val="nil"/>
            </w:tcBorders>
          </w:tcPr>
          <w:p w:rsidR="00E90A54" w:rsidRPr="00E90A54" w:rsidRDefault="00E90A54" w:rsidP="00E90A54">
            <w:pPr>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составление</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памятки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«Правила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поведения</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bottom w:val="nil"/>
            </w:tcBorders>
          </w:tcPr>
          <w:p w:rsidR="00E90A54" w:rsidRPr="00E90A54" w:rsidRDefault="00E90A54" w:rsidP="00E90A54">
            <w:pPr>
              <w:spacing w:line="223"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на</w:t>
            </w:r>
            <w:r w:rsidRPr="00E90A54">
              <w:rPr>
                <w:rFonts w:ascii="Times New Roman" w:eastAsia="Times New Roman" w:hAnsi="Times New Roman" w:cs="Times New Roman"/>
                <w:spacing w:val="14"/>
                <w:lang w:val="ru-RU"/>
              </w:rPr>
              <w:t xml:space="preserve"> </w:t>
            </w:r>
            <w:r w:rsidRPr="00E90A54">
              <w:rPr>
                <w:rFonts w:ascii="Times New Roman" w:eastAsia="Times New Roman" w:hAnsi="Times New Roman" w:cs="Times New Roman"/>
                <w:lang w:val="ru-RU"/>
              </w:rPr>
              <w:t>борту</w:t>
            </w:r>
            <w:r w:rsidRPr="00E90A54">
              <w:rPr>
                <w:rFonts w:ascii="Times New Roman" w:eastAsia="Times New Roman" w:hAnsi="Times New Roman" w:cs="Times New Roman"/>
                <w:spacing w:val="12"/>
                <w:lang w:val="ru-RU"/>
              </w:rPr>
              <w:t xml:space="preserve"> </w:t>
            </w:r>
            <w:r w:rsidRPr="00E90A54">
              <w:rPr>
                <w:rFonts w:ascii="Times New Roman" w:eastAsia="Times New Roman" w:hAnsi="Times New Roman" w:cs="Times New Roman"/>
                <w:lang w:val="ru-RU"/>
              </w:rPr>
              <w:t>самолёта,</w:t>
            </w:r>
            <w:r w:rsidRPr="00E90A54">
              <w:rPr>
                <w:rFonts w:ascii="Times New Roman" w:eastAsia="Times New Roman" w:hAnsi="Times New Roman" w:cs="Times New Roman"/>
                <w:spacing w:val="15"/>
                <w:lang w:val="ru-RU"/>
              </w:rPr>
              <w:t xml:space="preserve"> </w:t>
            </w:r>
            <w:r w:rsidRPr="00E90A54">
              <w:rPr>
                <w:rFonts w:ascii="Times New Roman" w:eastAsia="Times New Roman" w:hAnsi="Times New Roman" w:cs="Times New Roman"/>
                <w:lang w:val="ru-RU"/>
              </w:rPr>
              <w:t>судна.</w:t>
            </w:r>
            <w:r w:rsidRPr="00E90A54">
              <w:rPr>
                <w:rFonts w:ascii="Times New Roman" w:eastAsia="Times New Roman" w:hAnsi="Times New Roman" w:cs="Times New Roman"/>
                <w:spacing w:val="12"/>
                <w:lang w:val="ru-RU"/>
              </w:rPr>
              <w:t xml:space="preserve"> </w:t>
            </w:r>
            <w:r w:rsidRPr="00E90A54">
              <w:rPr>
                <w:rFonts w:ascii="Times New Roman" w:eastAsia="Times New Roman" w:hAnsi="Times New Roman" w:cs="Times New Roman"/>
                <w:lang w:val="ru-RU"/>
              </w:rPr>
              <w:t>Безопасность</w:t>
            </w:r>
          </w:p>
        </w:tc>
        <w:tc>
          <w:tcPr>
            <w:tcW w:w="6030" w:type="dxa"/>
            <w:tcBorders>
              <w:top w:val="nil"/>
              <w:bottom w:val="nil"/>
            </w:tcBorders>
          </w:tcPr>
          <w:p w:rsidR="00E90A54" w:rsidRPr="00E90A54" w:rsidRDefault="00E90A54" w:rsidP="00E90A54">
            <w:pPr>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аэропортах, на</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борту</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самолета, судна</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(по выбору</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группы)».</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bottom w:val="nil"/>
            </w:tcBorders>
          </w:tcPr>
          <w:p w:rsidR="00E90A54" w:rsidRPr="00E90A54" w:rsidRDefault="00E90A54" w:rsidP="00E90A54">
            <w:pPr>
              <w:spacing w:line="223" w:lineRule="exact"/>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Интернете</w:t>
            </w:r>
            <w:r w:rsidRPr="00E90A54">
              <w:rPr>
                <w:rFonts w:ascii="Times New Roman" w:eastAsia="Times New Roman" w:hAnsi="Times New Roman" w:cs="Times New Roman"/>
                <w:spacing w:val="6"/>
                <w:lang w:val="ru-RU"/>
              </w:rPr>
              <w:t xml:space="preserve"> </w:t>
            </w:r>
            <w:r w:rsidRPr="00E90A54">
              <w:rPr>
                <w:rFonts w:ascii="Times New Roman" w:eastAsia="Times New Roman" w:hAnsi="Times New Roman" w:cs="Times New Roman"/>
                <w:lang w:val="ru-RU"/>
              </w:rPr>
              <w:t>(ориентировка</w:t>
            </w:r>
            <w:r w:rsidRPr="00E90A54">
              <w:rPr>
                <w:rFonts w:ascii="Times New Roman" w:eastAsia="Times New Roman" w:hAnsi="Times New Roman" w:cs="Times New Roman"/>
                <w:spacing w:val="5"/>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5"/>
                <w:lang w:val="ru-RU"/>
              </w:rPr>
              <w:t xml:space="preserve"> </w:t>
            </w:r>
            <w:r w:rsidRPr="00E90A54">
              <w:rPr>
                <w:rFonts w:ascii="Times New Roman" w:eastAsia="Times New Roman" w:hAnsi="Times New Roman" w:cs="Times New Roman"/>
                <w:lang w:val="ru-RU"/>
              </w:rPr>
              <w:t>признаках</w:t>
            </w:r>
          </w:p>
        </w:tc>
        <w:tc>
          <w:tcPr>
            <w:tcW w:w="6030" w:type="dxa"/>
            <w:tcBorders>
              <w:top w:val="nil"/>
              <w:bottom w:val="nil"/>
            </w:tcBorders>
          </w:tcPr>
          <w:p w:rsidR="00E90A54" w:rsidRPr="00E90A54" w:rsidRDefault="00E90A54" w:rsidP="00E90A54">
            <w:pPr>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Учебный</w:t>
            </w:r>
            <w:r w:rsidRPr="00E90A54">
              <w:rPr>
                <w:rFonts w:ascii="Times New Roman" w:eastAsia="Times New Roman" w:hAnsi="Times New Roman" w:cs="Times New Roman"/>
                <w:spacing w:val="76"/>
                <w:lang w:val="ru-RU"/>
              </w:rPr>
              <w:t xml:space="preserve"> </w:t>
            </w:r>
            <w:r w:rsidRPr="00E90A54">
              <w:rPr>
                <w:rFonts w:ascii="Times New Roman" w:eastAsia="Times New Roman" w:hAnsi="Times New Roman" w:cs="Times New Roman"/>
                <w:lang w:val="ru-RU"/>
              </w:rPr>
              <w:t xml:space="preserve">диалог  </w:t>
            </w:r>
            <w:r w:rsidRPr="00E90A54">
              <w:rPr>
                <w:rFonts w:ascii="Times New Roman" w:eastAsia="Times New Roman" w:hAnsi="Times New Roman" w:cs="Times New Roman"/>
                <w:spacing w:val="21"/>
                <w:lang w:val="ru-RU"/>
              </w:rPr>
              <w:t xml:space="preserve"> </w:t>
            </w:r>
            <w:r w:rsidRPr="00E90A54">
              <w:rPr>
                <w:rFonts w:ascii="Times New Roman" w:eastAsia="Times New Roman" w:hAnsi="Times New Roman" w:cs="Times New Roman"/>
                <w:lang w:val="ru-RU"/>
              </w:rPr>
              <w:t xml:space="preserve">по  </w:t>
            </w:r>
            <w:r w:rsidRPr="00E90A54">
              <w:rPr>
                <w:rFonts w:ascii="Times New Roman" w:eastAsia="Times New Roman" w:hAnsi="Times New Roman" w:cs="Times New Roman"/>
                <w:spacing w:val="20"/>
                <w:lang w:val="ru-RU"/>
              </w:rPr>
              <w:t xml:space="preserve"> </w:t>
            </w:r>
            <w:r w:rsidRPr="00E90A54">
              <w:rPr>
                <w:rFonts w:ascii="Times New Roman" w:eastAsia="Times New Roman" w:hAnsi="Times New Roman" w:cs="Times New Roman"/>
                <w:lang w:val="ru-RU"/>
              </w:rPr>
              <w:t xml:space="preserve">теме,  </w:t>
            </w:r>
            <w:r w:rsidRPr="00E90A54">
              <w:rPr>
                <w:rFonts w:ascii="Times New Roman" w:eastAsia="Times New Roman" w:hAnsi="Times New Roman" w:cs="Times New Roman"/>
                <w:spacing w:val="21"/>
                <w:lang w:val="ru-RU"/>
              </w:rPr>
              <w:t xml:space="preserve"> </w:t>
            </w:r>
            <w:r w:rsidRPr="00E90A54">
              <w:rPr>
                <w:rFonts w:ascii="Times New Roman" w:eastAsia="Times New Roman" w:hAnsi="Times New Roman" w:cs="Times New Roman"/>
                <w:lang w:val="ru-RU"/>
              </w:rPr>
              <w:t xml:space="preserve">например,  </w:t>
            </w:r>
            <w:r w:rsidRPr="00E90A54">
              <w:rPr>
                <w:rFonts w:ascii="Times New Roman" w:eastAsia="Times New Roman" w:hAnsi="Times New Roman" w:cs="Times New Roman"/>
                <w:spacing w:val="21"/>
                <w:lang w:val="ru-RU"/>
              </w:rPr>
              <w:t xml:space="preserve"> </w:t>
            </w:r>
            <w:r w:rsidRPr="00E90A54">
              <w:rPr>
                <w:rFonts w:ascii="Times New Roman" w:eastAsia="Times New Roman" w:hAnsi="Times New Roman" w:cs="Times New Roman"/>
                <w:lang w:val="ru-RU"/>
              </w:rPr>
              <w:t xml:space="preserve">«Как  </w:t>
            </w:r>
            <w:r w:rsidRPr="00E90A54">
              <w:rPr>
                <w:rFonts w:ascii="Times New Roman" w:eastAsia="Times New Roman" w:hAnsi="Times New Roman" w:cs="Times New Roman"/>
                <w:spacing w:val="19"/>
                <w:lang w:val="ru-RU"/>
              </w:rPr>
              <w:t xml:space="preserve"> </w:t>
            </w:r>
            <w:r w:rsidRPr="00E90A54">
              <w:rPr>
                <w:rFonts w:ascii="Times New Roman" w:eastAsia="Times New Roman" w:hAnsi="Times New Roman" w:cs="Times New Roman"/>
                <w:lang w:val="ru-RU"/>
              </w:rPr>
              <w:t>обеспечить</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bottom w:val="nil"/>
            </w:tcBorders>
          </w:tcPr>
          <w:p w:rsidR="00E90A54" w:rsidRPr="00E90A54" w:rsidRDefault="00E90A54" w:rsidP="00E90A54">
            <w:pPr>
              <w:tabs>
                <w:tab w:val="left" w:pos="1940"/>
                <w:tab w:val="left" w:pos="2395"/>
                <w:tab w:val="left" w:pos="3221"/>
              </w:tabs>
              <w:spacing w:line="223" w:lineRule="exact"/>
              <w:ind w:left="109"/>
              <w:rPr>
                <w:rFonts w:ascii="Times New Roman" w:eastAsia="Times New Roman" w:hAnsi="Times New Roman" w:cs="Times New Roman"/>
              </w:rPr>
            </w:pPr>
            <w:r w:rsidRPr="00E90A54">
              <w:rPr>
                <w:rFonts w:ascii="Times New Roman" w:eastAsia="Times New Roman" w:hAnsi="Times New Roman" w:cs="Times New Roman"/>
              </w:rPr>
              <w:t>мошенничества</w:t>
            </w:r>
            <w:r w:rsidRPr="00E90A54">
              <w:rPr>
                <w:rFonts w:ascii="Times New Roman" w:eastAsia="Times New Roman" w:hAnsi="Times New Roman" w:cs="Times New Roman"/>
              </w:rPr>
              <w:tab/>
              <w:t>в</w:t>
            </w:r>
            <w:r w:rsidRPr="00E90A54">
              <w:rPr>
                <w:rFonts w:ascii="Times New Roman" w:eastAsia="Times New Roman" w:hAnsi="Times New Roman" w:cs="Times New Roman"/>
              </w:rPr>
              <w:tab/>
              <w:t>сети;</w:t>
            </w:r>
            <w:r w:rsidRPr="00E90A54">
              <w:rPr>
                <w:rFonts w:ascii="Times New Roman" w:eastAsia="Times New Roman" w:hAnsi="Times New Roman" w:cs="Times New Roman"/>
              </w:rPr>
              <w:tab/>
              <w:t>защита</w:t>
            </w:r>
          </w:p>
        </w:tc>
        <w:tc>
          <w:tcPr>
            <w:tcW w:w="6030" w:type="dxa"/>
            <w:tcBorders>
              <w:top w:val="nil"/>
              <w:bottom w:val="nil"/>
            </w:tcBorders>
          </w:tcPr>
          <w:p w:rsidR="00E90A54" w:rsidRPr="00E90A54" w:rsidRDefault="00E90A54" w:rsidP="00E90A54">
            <w:pPr>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безопасность</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работе</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Интернете».</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2"/>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bottom w:val="nil"/>
            </w:tcBorders>
          </w:tcPr>
          <w:p w:rsidR="00E90A54" w:rsidRPr="00E90A54" w:rsidRDefault="00E90A54" w:rsidP="00E90A54">
            <w:pPr>
              <w:spacing w:line="222" w:lineRule="exact"/>
              <w:ind w:left="109"/>
              <w:rPr>
                <w:rFonts w:ascii="Times New Roman" w:eastAsia="Times New Roman" w:hAnsi="Times New Roman" w:cs="Times New Roman"/>
              </w:rPr>
            </w:pPr>
            <w:r w:rsidRPr="00E90A54">
              <w:rPr>
                <w:rFonts w:ascii="Times New Roman" w:eastAsia="Times New Roman" w:hAnsi="Times New Roman" w:cs="Times New Roman"/>
              </w:rPr>
              <w:t>персональной</w:t>
            </w:r>
            <w:r w:rsidRPr="00E90A54">
              <w:rPr>
                <w:rFonts w:ascii="Times New Roman" w:eastAsia="Times New Roman" w:hAnsi="Times New Roman" w:cs="Times New Roman"/>
                <w:spacing w:val="21"/>
              </w:rPr>
              <w:t xml:space="preserve"> </w:t>
            </w:r>
            <w:r w:rsidRPr="00E90A54">
              <w:rPr>
                <w:rFonts w:ascii="Times New Roman" w:eastAsia="Times New Roman" w:hAnsi="Times New Roman" w:cs="Times New Roman"/>
              </w:rPr>
              <w:t>информации)</w:t>
            </w:r>
            <w:r w:rsidRPr="00E90A54">
              <w:rPr>
                <w:rFonts w:ascii="Times New Roman" w:eastAsia="Times New Roman" w:hAnsi="Times New Roman" w:cs="Times New Roman"/>
                <w:spacing w:val="25"/>
              </w:rPr>
              <w:t xml:space="preserve"> </w:t>
            </w:r>
            <w:r w:rsidRPr="00E90A54">
              <w:rPr>
                <w:rFonts w:ascii="Times New Roman" w:eastAsia="Times New Roman" w:hAnsi="Times New Roman" w:cs="Times New Roman"/>
              </w:rPr>
              <w:t>в</w:t>
            </w:r>
            <w:r w:rsidRPr="00E90A54">
              <w:rPr>
                <w:rFonts w:ascii="Times New Roman" w:eastAsia="Times New Roman" w:hAnsi="Times New Roman" w:cs="Times New Roman"/>
                <w:spacing w:val="22"/>
              </w:rPr>
              <w:t xml:space="preserve"> </w:t>
            </w:r>
            <w:r w:rsidRPr="00E90A54">
              <w:rPr>
                <w:rFonts w:ascii="Times New Roman" w:eastAsia="Times New Roman" w:hAnsi="Times New Roman" w:cs="Times New Roman"/>
              </w:rPr>
              <w:t>условиях</w:t>
            </w:r>
          </w:p>
        </w:tc>
        <w:tc>
          <w:tcPr>
            <w:tcW w:w="6030" w:type="dxa"/>
            <w:tcBorders>
              <w:top w:val="nil"/>
              <w:bottom w:val="nil"/>
            </w:tcBorders>
          </w:tcPr>
          <w:p w:rsidR="00E90A54" w:rsidRPr="00E90A54" w:rsidRDefault="00E90A54" w:rsidP="00E90A54">
            <w:pPr>
              <w:spacing w:line="222"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Обсуждение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результатов</w:t>
            </w:r>
            <w:r w:rsidRPr="00E90A54">
              <w:rPr>
                <w:rFonts w:ascii="Times New Roman" w:eastAsia="Times New Roman" w:hAnsi="Times New Roman" w:cs="Times New Roman"/>
                <w:spacing w:val="53"/>
                <w:lang w:val="ru-RU"/>
              </w:rPr>
              <w:t xml:space="preserve"> </w:t>
            </w:r>
            <w:r w:rsidRPr="00E90A54">
              <w:rPr>
                <w:rFonts w:ascii="Times New Roman" w:eastAsia="Times New Roman" w:hAnsi="Times New Roman" w:cs="Times New Roman"/>
                <w:lang w:val="ru-RU"/>
              </w:rPr>
              <w:t>проектной</w:t>
            </w:r>
            <w:r w:rsidRPr="00E90A54">
              <w:rPr>
                <w:rFonts w:ascii="Times New Roman" w:eastAsia="Times New Roman" w:hAnsi="Times New Roman" w:cs="Times New Roman"/>
                <w:spacing w:val="53"/>
                <w:lang w:val="ru-RU"/>
              </w:rPr>
              <w:t xml:space="preserve"> </w:t>
            </w:r>
            <w:r w:rsidRPr="00E90A54">
              <w:rPr>
                <w:rFonts w:ascii="Times New Roman" w:eastAsia="Times New Roman" w:hAnsi="Times New Roman" w:cs="Times New Roman"/>
                <w:lang w:val="ru-RU"/>
              </w:rPr>
              <w:t>деятельности</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теме,</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3"/>
        </w:trPr>
        <w:tc>
          <w:tcPr>
            <w:tcW w:w="425"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nil"/>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bottom w:val="nil"/>
            </w:tcBorders>
          </w:tcPr>
          <w:p w:rsidR="00E90A54" w:rsidRPr="00E90A54" w:rsidRDefault="00E90A54" w:rsidP="00E90A54">
            <w:pPr>
              <w:spacing w:line="223" w:lineRule="exact"/>
              <w:ind w:left="109"/>
              <w:rPr>
                <w:rFonts w:ascii="Times New Roman" w:eastAsia="Times New Roman" w:hAnsi="Times New Roman" w:cs="Times New Roman"/>
              </w:rPr>
            </w:pPr>
            <w:r w:rsidRPr="00E90A54">
              <w:rPr>
                <w:rFonts w:ascii="Times New Roman" w:eastAsia="Times New Roman" w:hAnsi="Times New Roman" w:cs="Times New Roman"/>
              </w:rPr>
              <w:t>контролируемого</w:t>
            </w:r>
            <w:r w:rsidRPr="00E90A54">
              <w:rPr>
                <w:rFonts w:ascii="Times New Roman" w:eastAsia="Times New Roman" w:hAnsi="Times New Roman" w:cs="Times New Roman"/>
                <w:spacing w:val="-3"/>
              </w:rPr>
              <w:t xml:space="preserve"> </w:t>
            </w:r>
            <w:r w:rsidRPr="00E90A54">
              <w:rPr>
                <w:rFonts w:ascii="Times New Roman" w:eastAsia="Times New Roman" w:hAnsi="Times New Roman" w:cs="Times New Roman"/>
              </w:rPr>
              <w:t>доступа</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в</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Интернет</w:t>
            </w:r>
          </w:p>
        </w:tc>
        <w:tc>
          <w:tcPr>
            <w:tcW w:w="6030" w:type="dxa"/>
            <w:tcBorders>
              <w:top w:val="nil"/>
              <w:bottom w:val="nil"/>
            </w:tcBorders>
          </w:tcPr>
          <w:p w:rsidR="00E90A54" w:rsidRPr="00E90A54" w:rsidRDefault="00E90A54" w:rsidP="00E90A54">
            <w:pPr>
              <w:spacing w:line="22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35"/>
                <w:lang w:val="ru-RU"/>
              </w:rPr>
              <w:t xml:space="preserve"> </w:t>
            </w:r>
            <w:r w:rsidRPr="00E90A54">
              <w:rPr>
                <w:rFonts w:ascii="Times New Roman" w:eastAsia="Times New Roman" w:hAnsi="Times New Roman" w:cs="Times New Roman"/>
                <w:lang w:val="ru-RU"/>
              </w:rPr>
              <w:t>«Что</w:t>
            </w:r>
            <w:r w:rsidRPr="00E90A54">
              <w:rPr>
                <w:rFonts w:ascii="Times New Roman" w:eastAsia="Times New Roman" w:hAnsi="Times New Roman" w:cs="Times New Roman"/>
                <w:spacing w:val="87"/>
                <w:lang w:val="ru-RU"/>
              </w:rPr>
              <w:t xml:space="preserve"> </w:t>
            </w:r>
            <w:r w:rsidRPr="00E90A54">
              <w:rPr>
                <w:rFonts w:ascii="Times New Roman" w:eastAsia="Times New Roman" w:hAnsi="Times New Roman" w:cs="Times New Roman"/>
                <w:lang w:val="ru-RU"/>
              </w:rPr>
              <w:t>такое</w:t>
            </w:r>
            <w:r w:rsidRPr="00E90A54">
              <w:rPr>
                <w:rFonts w:ascii="Times New Roman" w:eastAsia="Times New Roman" w:hAnsi="Times New Roman" w:cs="Times New Roman"/>
                <w:spacing w:val="88"/>
                <w:lang w:val="ru-RU"/>
              </w:rPr>
              <w:t xml:space="preserve"> </w:t>
            </w:r>
            <w:r w:rsidRPr="00E90A54">
              <w:rPr>
                <w:rFonts w:ascii="Times New Roman" w:eastAsia="Times New Roman" w:hAnsi="Times New Roman" w:cs="Times New Roman"/>
                <w:lang w:val="ru-RU"/>
              </w:rPr>
              <w:t>здоровый</w:t>
            </w:r>
            <w:r w:rsidRPr="00E90A54">
              <w:rPr>
                <w:rFonts w:ascii="Times New Roman" w:eastAsia="Times New Roman" w:hAnsi="Times New Roman" w:cs="Times New Roman"/>
                <w:spacing w:val="88"/>
                <w:lang w:val="ru-RU"/>
              </w:rPr>
              <w:t xml:space="preserve"> </w:t>
            </w:r>
            <w:r w:rsidRPr="00E90A54">
              <w:rPr>
                <w:rFonts w:ascii="Times New Roman" w:eastAsia="Times New Roman" w:hAnsi="Times New Roman" w:cs="Times New Roman"/>
                <w:lang w:val="ru-RU"/>
              </w:rPr>
              <w:t>образ</w:t>
            </w:r>
            <w:r w:rsidRPr="00E90A54">
              <w:rPr>
                <w:rFonts w:ascii="Times New Roman" w:eastAsia="Times New Roman" w:hAnsi="Times New Roman" w:cs="Times New Roman"/>
                <w:spacing w:val="84"/>
                <w:lang w:val="ru-RU"/>
              </w:rPr>
              <w:t xml:space="preserve"> </w:t>
            </w:r>
            <w:r w:rsidRPr="00E90A54">
              <w:rPr>
                <w:rFonts w:ascii="Times New Roman" w:eastAsia="Times New Roman" w:hAnsi="Times New Roman" w:cs="Times New Roman"/>
                <w:lang w:val="ru-RU"/>
              </w:rPr>
              <w:t>жизни</w:t>
            </w:r>
            <w:r w:rsidRPr="00E90A54">
              <w:rPr>
                <w:rFonts w:ascii="Times New Roman" w:eastAsia="Times New Roman" w:hAnsi="Times New Roman" w:cs="Times New Roman"/>
                <w:spacing w:val="85"/>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87"/>
                <w:lang w:val="ru-RU"/>
              </w:rPr>
              <w:t xml:space="preserve"> </w:t>
            </w:r>
            <w:r w:rsidRPr="00E90A54">
              <w:rPr>
                <w:rFonts w:ascii="Times New Roman" w:eastAsia="Times New Roman" w:hAnsi="Times New Roman" w:cs="Times New Roman"/>
                <w:lang w:val="ru-RU"/>
              </w:rPr>
              <w:t>как</w:t>
            </w:r>
            <w:r w:rsidRPr="00E90A54">
              <w:rPr>
                <w:rFonts w:ascii="Times New Roman" w:eastAsia="Times New Roman" w:hAnsi="Times New Roman" w:cs="Times New Roman"/>
                <w:spacing w:val="86"/>
                <w:lang w:val="ru-RU"/>
              </w:rPr>
              <w:t xml:space="preserve"> </w:t>
            </w:r>
            <w:r w:rsidRPr="00E90A54">
              <w:rPr>
                <w:rFonts w:ascii="Times New Roman" w:eastAsia="Times New Roman" w:hAnsi="Times New Roman" w:cs="Times New Roman"/>
                <w:lang w:val="ru-RU"/>
              </w:rPr>
              <w:t>его</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lang w:val="ru-RU"/>
              </w:rPr>
            </w:pPr>
          </w:p>
        </w:tc>
      </w:tr>
      <w:tr w:rsidR="00E90A54" w:rsidRPr="00E90A54" w:rsidTr="00EF0B46">
        <w:trPr>
          <w:trHeight w:val="244"/>
        </w:trPr>
        <w:tc>
          <w:tcPr>
            <w:tcW w:w="425" w:type="dxa"/>
            <w:tcBorders>
              <w:top w:val="nil"/>
              <w:bottom w:val="single" w:sz="6" w:space="0" w:color="221F1F"/>
            </w:tcBorders>
          </w:tcPr>
          <w:p w:rsidR="00E90A54" w:rsidRPr="00E90A54" w:rsidRDefault="00E90A54" w:rsidP="00E90A54">
            <w:pPr>
              <w:rPr>
                <w:rFonts w:ascii="Times New Roman" w:eastAsia="Times New Roman" w:hAnsi="Times New Roman" w:cs="Times New Roman"/>
                <w:sz w:val="16"/>
                <w:lang w:val="ru-RU"/>
              </w:rPr>
            </w:pPr>
          </w:p>
        </w:tc>
        <w:tc>
          <w:tcPr>
            <w:tcW w:w="2269" w:type="dxa"/>
            <w:tcBorders>
              <w:top w:val="nil"/>
              <w:bottom w:val="single" w:sz="6" w:space="0" w:color="221F1F"/>
            </w:tcBorders>
          </w:tcPr>
          <w:p w:rsidR="00E90A54" w:rsidRPr="00E90A54" w:rsidRDefault="00E90A54" w:rsidP="00E90A54">
            <w:pPr>
              <w:rPr>
                <w:rFonts w:ascii="Times New Roman" w:eastAsia="Times New Roman" w:hAnsi="Times New Roman" w:cs="Times New Roman"/>
                <w:sz w:val="16"/>
                <w:lang w:val="ru-RU"/>
              </w:rPr>
            </w:pPr>
          </w:p>
        </w:tc>
        <w:tc>
          <w:tcPr>
            <w:tcW w:w="4321" w:type="dxa"/>
            <w:tcBorders>
              <w:top w:val="nil"/>
              <w:bottom w:val="single" w:sz="6" w:space="0" w:color="221F1F"/>
            </w:tcBorders>
          </w:tcPr>
          <w:p w:rsidR="00E90A54" w:rsidRPr="00E90A54" w:rsidRDefault="00E90A54" w:rsidP="00E90A54">
            <w:pPr>
              <w:rPr>
                <w:rFonts w:ascii="Times New Roman" w:eastAsia="Times New Roman" w:hAnsi="Times New Roman" w:cs="Times New Roman"/>
                <w:sz w:val="16"/>
                <w:lang w:val="ru-RU"/>
              </w:rPr>
            </w:pPr>
          </w:p>
        </w:tc>
        <w:tc>
          <w:tcPr>
            <w:tcW w:w="6030" w:type="dxa"/>
            <w:tcBorders>
              <w:top w:val="nil"/>
              <w:bottom w:val="single" w:sz="6" w:space="0" w:color="221F1F"/>
            </w:tcBorders>
          </w:tcPr>
          <w:p w:rsidR="00E90A54" w:rsidRPr="00E90A54" w:rsidRDefault="00E90A54" w:rsidP="00E90A54">
            <w:pPr>
              <w:spacing w:line="224" w:lineRule="exact"/>
              <w:ind w:left="108"/>
              <w:rPr>
                <w:rFonts w:ascii="Times New Roman" w:eastAsia="Times New Roman" w:hAnsi="Times New Roman" w:cs="Times New Roman"/>
              </w:rPr>
            </w:pPr>
            <w:r w:rsidRPr="00E90A54">
              <w:rPr>
                <w:rFonts w:ascii="Times New Roman" w:eastAsia="Times New Roman" w:hAnsi="Times New Roman" w:cs="Times New Roman"/>
              </w:rPr>
              <w:t>обеспечить»</w:t>
            </w:r>
          </w:p>
        </w:tc>
        <w:tc>
          <w:tcPr>
            <w:tcW w:w="2835" w:type="dxa"/>
            <w:vMerge/>
            <w:tcBorders>
              <w:top w:val="nil"/>
            </w:tcBorders>
          </w:tcPr>
          <w:p w:rsidR="00E90A54" w:rsidRPr="00E90A54" w:rsidRDefault="00E90A54" w:rsidP="00E90A54">
            <w:pPr>
              <w:rPr>
                <w:rFonts w:ascii="Times New Roman" w:eastAsia="Times New Roman" w:hAnsi="Times New Roman" w:cs="Times New Roman"/>
                <w:sz w:val="2"/>
                <w:szCs w:val="2"/>
              </w:rPr>
            </w:pPr>
          </w:p>
        </w:tc>
      </w:tr>
      <w:tr w:rsidR="00E90A54" w:rsidRPr="00E90A54" w:rsidTr="00EF0B46">
        <w:trPr>
          <w:trHeight w:val="253"/>
        </w:trPr>
        <w:tc>
          <w:tcPr>
            <w:tcW w:w="425" w:type="dxa"/>
            <w:tcBorders>
              <w:top w:val="single" w:sz="6" w:space="0" w:color="221F1F"/>
            </w:tcBorders>
          </w:tcPr>
          <w:p w:rsidR="00E90A54" w:rsidRPr="00E90A54" w:rsidRDefault="00E90A54" w:rsidP="00E90A54">
            <w:pPr>
              <w:rPr>
                <w:rFonts w:ascii="Times New Roman" w:eastAsia="Times New Roman" w:hAnsi="Times New Roman" w:cs="Times New Roman"/>
                <w:sz w:val="18"/>
              </w:rPr>
            </w:pPr>
          </w:p>
        </w:tc>
        <w:tc>
          <w:tcPr>
            <w:tcW w:w="2269" w:type="dxa"/>
            <w:tcBorders>
              <w:top w:val="single" w:sz="6" w:space="0" w:color="221F1F"/>
            </w:tcBorders>
          </w:tcPr>
          <w:p w:rsidR="00E90A54" w:rsidRPr="00E90A54" w:rsidRDefault="00E90A54" w:rsidP="00E90A54">
            <w:pPr>
              <w:spacing w:line="233" w:lineRule="exact"/>
              <w:ind w:left="387" w:right="698"/>
              <w:jc w:val="center"/>
              <w:rPr>
                <w:rFonts w:ascii="Times New Roman" w:eastAsia="Times New Roman" w:hAnsi="Times New Roman" w:cs="Times New Roman"/>
                <w:b/>
              </w:rPr>
            </w:pPr>
            <w:r w:rsidRPr="00E90A54">
              <w:rPr>
                <w:rFonts w:ascii="Times New Roman" w:eastAsia="Times New Roman" w:hAnsi="Times New Roman" w:cs="Times New Roman"/>
                <w:b/>
              </w:rPr>
              <w:t>Резерв: 1</w:t>
            </w:r>
            <w:r w:rsidRPr="00E90A54">
              <w:rPr>
                <w:rFonts w:ascii="Times New Roman" w:eastAsia="Times New Roman" w:hAnsi="Times New Roman" w:cs="Times New Roman"/>
                <w:b/>
                <w:spacing w:val="1"/>
              </w:rPr>
              <w:t xml:space="preserve"> </w:t>
            </w:r>
            <w:r w:rsidRPr="00E90A54">
              <w:rPr>
                <w:rFonts w:ascii="Times New Roman" w:eastAsia="Times New Roman" w:hAnsi="Times New Roman" w:cs="Times New Roman"/>
                <w:b/>
              </w:rPr>
              <w:t>ч.</w:t>
            </w:r>
          </w:p>
        </w:tc>
        <w:tc>
          <w:tcPr>
            <w:tcW w:w="4321" w:type="dxa"/>
            <w:tcBorders>
              <w:top w:val="single" w:sz="6" w:space="0" w:color="221F1F"/>
            </w:tcBorders>
          </w:tcPr>
          <w:p w:rsidR="00E90A54" w:rsidRPr="00E90A54" w:rsidRDefault="00E90A54" w:rsidP="00E90A54">
            <w:pPr>
              <w:rPr>
                <w:rFonts w:ascii="Times New Roman" w:eastAsia="Times New Roman" w:hAnsi="Times New Roman" w:cs="Times New Roman"/>
                <w:sz w:val="18"/>
              </w:rPr>
            </w:pPr>
          </w:p>
        </w:tc>
        <w:tc>
          <w:tcPr>
            <w:tcW w:w="6030" w:type="dxa"/>
            <w:tcBorders>
              <w:top w:val="single" w:sz="6" w:space="0" w:color="221F1F"/>
            </w:tcBorders>
          </w:tcPr>
          <w:p w:rsidR="00E90A54" w:rsidRPr="00E90A54" w:rsidRDefault="00E90A54" w:rsidP="00E90A54">
            <w:pPr>
              <w:rPr>
                <w:rFonts w:ascii="Times New Roman" w:eastAsia="Times New Roman" w:hAnsi="Times New Roman" w:cs="Times New Roman"/>
                <w:sz w:val="18"/>
              </w:rPr>
            </w:pPr>
          </w:p>
        </w:tc>
        <w:tc>
          <w:tcPr>
            <w:tcW w:w="2835" w:type="dxa"/>
          </w:tcPr>
          <w:p w:rsidR="00E90A54" w:rsidRPr="00E90A54" w:rsidRDefault="00E90A54" w:rsidP="00E90A54">
            <w:pPr>
              <w:rPr>
                <w:rFonts w:ascii="Times New Roman" w:eastAsia="Times New Roman" w:hAnsi="Times New Roman" w:cs="Times New Roman"/>
                <w:sz w:val="18"/>
              </w:rPr>
            </w:pPr>
          </w:p>
        </w:tc>
      </w:tr>
    </w:tbl>
    <w:p w:rsidR="00E90A54" w:rsidRPr="00E90A54" w:rsidRDefault="00E90A54" w:rsidP="00E90A54">
      <w:pPr>
        <w:widowControl w:val="0"/>
        <w:autoSpaceDE w:val="0"/>
        <w:autoSpaceDN w:val="0"/>
        <w:spacing w:before="1" w:after="0" w:line="240" w:lineRule="auto"/>
        <w:rPr>
          <w:rFonts w:ascii="Times New Roman" w:eastAsia="Times New Roman" w:hAnsi="Times New Roman" w:cs="Times New Roman"/>
          <w:b/>
          <w:sz w:val="14"/>
          <w:szCs w:val="26"/>
        </w:rPr>
      </w:pPr>
    </w:p>
    <w:p w:rsidR="00E90A54" w:rsidRPr="00E90A54" w:rsidRDefault="00E90A54" w:rsidP="00E90A54">
      <w:pPr>
        <w:widowControl w:val="0"/>
        <w:numPr>
          <w:ilvl w:val="0"/>
          <w:numId w:val="7"/>
        </w:numPr>
        <w:tabs>
          <w:tab w:val="left" w:pos="1456"/>
        </w:tabs>
        <w:autoSpaceDE w:val="0"/>
        <w:autoSpaceDN w:val="0"/>
        <w:spacing w:before="92" w:after="0" w:line="240" w:lineRule="auto"/>
        <w:rPr>
          <w:rFonts w:ascii="Times New Roman" w:eastAsia="Times New Roman" w:hAnsi="Times New Roman" w:cs="Times New Roman"/>
          <w:b/>
        </w:rPr>
      </w:pPr>
      <w:r w:rsidRPr="00E90A54">
        <w:rPr>
          <w:rFonts w:ascii="Times New Roman" w:eastAsia="Times New Roman" w:hAnsi="Times New Roman" w:cs="Times New Roman"/>
          <w:b/>
          <w:u w:val="thick"/>
        </w:rPr>
        <w:t>КЛАСС</w:t>
      </w:r>
    </w:p>
    <w:p w:rsidR="00E90A54" w:rsidRPr="00E90A54" w:rsidRDefault="00E90A54" w:rsidP="00E90A54">
      <w:pPr>
        <w:widowControl w:val="0"/>
        <w:autoSpaceDE w:val="0"/>
        <w:autoSpaceDN w:val="0"/>
        <w:spacing w:before="1" w:after="0" w:line="240" w:lineRule="auto"/>
        <w:rPr>
          <w:rFonts w:ascii="Times New Roman" w:eastAsia="Times New Roman" w:hAnsi="Times New Roman" w:cs="Times New Roman"/>
          <w:b/>
          <w:szCs w:val="26"/>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
        <w:gridCol w:w="2065"/>
        <w:gridCol w:w="4014"/>
        <w:gridCol w:w="6246"/>
        <w:gridCol w:w="3119"/>
      </w:tblGrid>
      <w:tr w:rsidR="00E90A54" w:rsidRPr="00E90A54" w:rsidTr="00EF0B46">
        <w:trPr>
          <w:trHeight w:val="760"/>
        </w:trPr>
        <w:tc>
          <w:tcPr>
            <w:tcW w:w="437" w:type="dxa"/>
          </w:tcPr>
          <w:p w:rsidR="00E90A54" w:rsidRPr="00E90A54" w:rsidRDefault="00E90A54" w:rsidP="00E90A54">
            <w:pPr>
              <w:spacing w:line="251" w:lineRule="exact"/>
              <w:ind w:left="107"/>
              <w:rPr>
                <w:rFonts w:ascii="Times New Roman" w:eastAsia="Times New Roman" w:hAnsi="Times New Roman" w:cs="Times New Roman"/>
                <w:b/>
              </w:rPr>
            </w:pPr>
            <w:r w:rsidRPr="00E90A54">
              <w:rPr>
                <w:rFonts w:ascii="Times New Roman" w:eastAsia="Times New Roman" w:hAnsi="Times New Roman" w:cs="Times New Roman"/>
                <w:b/>
              </w:rPr>
              <w:t>№</w:t>
            </w:r>
          </w:p>
        </w:tc>
        <w:tc>
          <w:tcPr>
            <w:tcW w:w="2065" w:type="dxa"/>
          </w:tcPr>
          <w:p w:rsidR="00E90A54" w:rsidRPr="00E90A54" w:rsidRDefault="00E90A54" w:rsidP="00E90A54">
            <w:pPr>
              <w:tabs>
                <w:tab w:val="left" w:pos="1333"/>
              </w:tabs>
              <w:spacing w:line="242" w:lineRule="auto"/>
              <w:ind w:left="110" w:right="92"/>
              <w:rPr>
                <w:rFonts w:ascii="Times New Roman" w:eastAsia="Times New Roman" w:hAnsi="Times New Roman" w:cs="Times New Roman"/>
                <w:b/>
                <w:i/>
              </w:rPr>
            </w:pPr>
            <w:r w:rsidRPr="00E90A54">
              <w:rPr>
                <w:rFonts w:ascii="Times New Roman" w:eastAsia="Times New Roman" w:hAnsi="Times New Roman" w:cs="Times New Roman"/>
                <w:b/>
                <w:i/>
              </w:rPr>
              <w:t>Тема,</w:t>
            </w:r>
            <w:r w:rsidRPr="00E90A54">
              <w:rPr>
                <w:rFonts w:ascii="Times New Roman" w:eastAsia="Times New Roman" w:hAnsi="Times New Roman" w:cs="Times New Roman"/>
                <w:b/>
                <w:i/>
              </w:rPr>
              <w:tab/>
            </w:r>
            <w:r w:rsidRPr="00E90A54">
              <w:rPr>
                <w:rFonts w:ascii="Times New Roman" w:eastAsia="Times New Roman" w:hAnsi="Times New Roman" w:cs="Times New Roman"/>
                <w:b/>
                <w:i/>
                <w:spacing w:val="-1"/>
              </w:rPr>
              <w:t>раздел</w:t>
            </w:r>
            <w:r w:rsidRPr="00E90A54">
              <w:rPr>
                <w:rFonts w:ascii="Times New Roman" w:eastAsia="Times New Roman" w:hAnsi="Times New Roman" w:cs="Times New Roman"/>
                <w:b/>
                <w:i/>
                <w:spacing w:val="-52"/>
              </w:rPr>
              <w:t xml:space="preserve"> </w:t>
            </w:r>
            <w:r w:rsidRPr="00E90A54">
              <w:rPr>
                <w:rFonts w:ascii="Times New Roman" w:eastAsia="Times New Roman" w:hAnsi="Times New Roman" w:cs="Times New Roman"/>
                <w:b/>
                <w:i/>
              </w:rPr>
              <w:t>курса,</w:t>
            </w:r>
          </w:p>
          <w:p w:rsidR="00E90A54" w:rsidRPr="00E90A54" w:rsidRDefault="00E90A54" w:rsidP="00E90A54">
            <w:pPr>
              <w:spacing w:line="231" w:lineRule="exact"/>
              <w:ind w:left="110"/>
              <w:rPr>
                <w:rFonts w:ascii="Times New Roman" w:eastAsia="Times New Roman" w:hAnsi="Times New Roman" w:cs="Times New Roman"/>
                <w:b/>
                <w:i/>
              </w:rPr>
            </w:pPr>
            <w:r w:rsidRPr="00E90A54">
              <w:rPr>
                <w:rFonts w:ascii="Times New Roman" w:eastAsia="Times New Roman" w:hAnsi="Times New Roman" w:cs="Times New Roman"/>
                <w:b/>
                <w:i/>
              </w:rPr>
              <w:t>кол-во</w:t>
            </w:r>
            <w:r w:rsidRPr="00E90A54">
              <w:rPr>
                <w:rFonts w:ascii="Times New Roman" w:eastAsia="Times New Roman" w:hAnsi="Times New Roman" w:cs="Times New Roman"/>
                <w:b/>
                <w:i/>
                <w:spacing w:val="-1"/>
              </w:rPr>
              <w:t xml:space="preserve"> </w:t>
            </w:r>
            <w:r w:rsidRPr="00E90A54">
              <w:rPr>
                <w:rFonts w:ascii="Times New Roman" w:eastAsia="Times New Roman" w:hAnsi="Times New Roman" w:cs="Times New Roman"/>
                <w:b/>
                <w:i/>
              </w:rPr>
              <w:t>часов</w:t>
            </w:r>
          </w:p>
        </w:tc>
        <w:tc>
          <w:tcPr>
            <w:tcW w:w="4014" w:type="dxa"/>
            <w:tcBorders>
              <w:bottom w:val="single" w:sz="6" w:space="0" w:color="221F1F"/>
            </w:tcBorders>
          </w:tcPr>
          <w:p w:rsidR="00E90A54" w:rsidRPr="00E90A54" w:rsidRDefault="00E90A54" w:rsidP="00E90A54">
            <w:pPr>
              <w:rPr>
                <w:rFonts w:ascii="Times New Roman" w:eastAsia="Times New Roman" w:hAnsi="Times New Roman" w:cs="Times New Roman"/>
                <w:b/>
              </w:rPr>
            </w:pPr>
          </w:p>
          <w:p w:rsidR="00E90A54" w:rsidRPr="00E90A54" w:rsidRDefault="00E90A54" w:rsidP="00E90A54">
            <w:pPr>
              <w:ind w:left="109"/>
              <w:rPr>
                <w:rFonts w:ascii="Times New Roman" w:eastAsia="Times New Roman" w:hAnsi="Times New Roman" w:cs="Times New Roman"/>
                <w:b/>
                <w:i/>
              </w:rPr>
            </w:pPr>
            <w:r w:rsidRPr="00E90A54">
              <w:rPr>
                <w:rFonts w:ascii="Times New Roman" w:eastAsia="Times New Roman" w:hAnsi="Times New Roman" w:cs="Times New Roman"/>
                <w:b/>
                <w:i/>
              </w:rPr>
              <w:t>Предметное</w:t>
            </w:r>
            <w:r w:rsidRPr="00E90A54">
              <w:rPr>
                <w:rFonts w:ascii="Times New Roman" w:eastAsia="Times New Roman" w:hAnsi="Times New Roman" w:cs="Times New Roman"/>
                <w:b/>
                <w:i/>
                <w:spacing w:val="-6"/>
              </w:rPr>
              <w:t xml:space="preserve"> </w:t>
            </w:r>
            <w:r w:rsidRPr="00E90A54">
              <w:rPr>
                <w:rFonts w:ascii="Times New Roman" w:eastAsia="Times New Roman" w:hAnsi="Times New Roman" w:cs="Times New Roman"/>
                <w:b/>
                <w:i/>
              </w:rPr>
              <w:t>содержание</w:t>
            </w:r>
          </w:p>
        </w:tc>
        <w:tc>
          <w:tcPr>
            <w:tcW w:w="6246" w:type="dxa"/>
            <w:tcBorders>
              <w:bottom w:val="single" w:sz="6" w:space="0" w:color="221F1F"/>
            </w:tcBorders>
          </w:tcPr>
          <w:p w:rsidR="00E90A54" w:rsidRPr="00E90A54" w:rsidRDefault="00E90A54" w:rsidP="00E90A54">
            <w:pPr>
              <w:spacing w:before="126"/>
              <w:ind w:left="108" w:right="1548"/>
              <w:rPr>
                <w:rFonts w:ascii="Times New Roman" w:eastAsia="Times New Roman" w:hAnsi="Times New Roman" w:cs="Times New Roman"/>
                <w:b/>
                <w:i/>
              </w:rPr>
            </w:pPr>
            <w:r w:rsidRPr="00E90A54">
              <w:rPr>
                <w:rFonts w:ascii="Times New Roman" w:eastAsia="Times New Roman" w:hAnsi="Times New Roman" w:cs="Times New Roman"/>
                <w:b/>
                <w:i/>
                <w:lang w:val="ru-RU"/>
              </w:rPr>
              <w:t>Методы и формы организации обучения.</w:t>
            </w:r>
            <w:r w:rsidRPr="00E90A54">
              <w:rPr>
                <w:rFonts w:ascii="Times New Roman" w:eastAsia="Times New Roman" w:hAnsi="Times New Roman" w:cs="Times New Roman"/>
                <w:b/>
                <w:i/>
                <w:spacing w:val="1"/>
                <w:lang w:val="ru-RU"/>
              </w:rPr>
              <w:t xml:space="preserve"> </w:t>
            </w:r>
            <w:r w:rsidRPr="00E90A54">
              <w:rPr>
                <w:rFonts w:ascii="Times New Roman" w:eastAsia="Times New Roman" w:hAnsi="Times New Roman" w:cs="Times New Roman"/>
                <w:b/>
                <w:i/>
              </w:rPr>
              <w:t>Характеристика</w:t>
            </w:r>
            <w:r w:rsidRPr="00E90A54">
              <w:rPr>
                <w:rFonts w:ascii="Times New Roman" w:eastAsia="Times New Roman" w:hAnsi="Times New Roman" w:cs="Times New Roman"/>
                <w:b/>
                <w:i/>
                <w:spacing w:val="-3"/>
              </w:rPr>
              <w:t xml:space="preserve"> </w:t>
            </w:r>
            <w:r w:rsidRPr="00E90A54">
              <w:rPr>
                <w:rFonts w:ascii="Times New Roman" w:eastAsia="Times New Roman" w:hAnsi="Times New Roman" w:cs="Times New Roman"/>
                <w:b/>
                <w:i/>
              </w:rPr>
              <w:t>деятельности</w:t>
            </w:r>
            <w:r w:rsidRPr="00E90A54">
              <w:rPr>
                <w:rFonts w:ascii="Times New Roman" w:eastAsia="Times New Roman" w:hAnsi="Times New Roman" w:cs="Times New Roman"/>
                <w:b/>
                <w:i/>
                <w:spacing w:val="-5"/>
              </w:rPr>
              <w:t xml:space="preserve"> </w:t>
            </w:r>
            <w:r w:rsidRPr="00E90A54">
              <w:rPr>
                <w:rFonts w:ascii="Times New Roman" w:eastAsia="Times New Roman" w:hAnsi="Times New Roman" w:cs="Times New Roman"/>
                <w:b/>
                <w:i/>
              </w:rPr>
              <w:t>обучающихся</w:t>
            </w:r>
          </w:p>
        </w:tc>
        <w:tc>
          <w:tcPr>
            <w:tcW w:w="3119" w:type="dxa"/>
          </w:tcPr>
          <w:p w:rsidR="00E90A54" w:rsidRPr="00E90A54" w:rsidRDefault="00E90A54" w:rsidP="00E90A54">
            <w:pPr>
              <w:spacing w:line="251" w:lineRule="exact"/>
              <w:ind w:left="106"/>
              <w:rPr>
                <w:rFonts w:ascii="Times New Roman" w:eastAsia="Times New Roman" w:hAnsi="Times New Roman" w:cs="Times New Roman"/>
                <w:b/>
                <w:i/>
              </w:rPr>
            </w:pPr>
            <w:r w:rsidRPr="00E90A54">
              <w:rPr>
                <w:rFonts w:ascii="Times New Roman" w:eastAsia="Times New Roman" w:hAnsi="Times New Roman" w:cs="Times New Roman"/>
                <w:b/>
                <w:i/>
              </w:rPr>
              <w:t>Используемые</w:t>
            </w:r>
            <w:r w:rsidRPr="00E90A54">
              <w:rPr>
                <w:rFonts w:ascii="Times New Roman" w:eastAsia="Times New Roman" w:hAnsi="Times New Roman" w:cs="Times New Roman"/>
                <w:b/>
                <w:i/>
                <w:spacing w:val="-2"/>
              </w:rPr>
              <w:t xml:space="preserve"> </w:t>
            </w:r>
            <w:r w:rsidRPr="00E90A54">
              <w:rPr>
                <w:rFonts w:ascii="Times New Roman" w:eastAsia="Times New Roman" w:hAnsi="Times New Roman" w:cs="Times New Roman"/>
                <w:b/>
                <w:i/>
              </w:rPr>
              <w:t>ЭОР/ЦОР</w:t>
            </w:r>
          </w:p>
        </w:tc>
      </w:tr>
      <w:tr w:rsidR="00E90A54" w:rsidRPr="00E90A54" w:rsidTr="00EF0B46">
        <w:trPr>
          <w:trHeight w:val="1264"/>
        </w:trPr>
        <w:tc>
          <w:tcPr>
            <w:tcW w:w="437" w:type="dxa"/>
            <w:tcBorders>
              <w:left w:val="single" w:sz="6" w:space="0" w:color="221F1F"/>
              <w:right w:val="single" w:sz="6" w:space="0" w:color="221F1F"/>
            </w:tcBorders>
          </w:tcPr>
          <w:p w:rsidR="00E90A54" w:rsidRPr="00E90A54" w:rsidRDefault="00E90A54" w:rsidP="00E90A54">
            <w:pPr>
              <w:spacing w:line="251" w:lineRule="exact"/>
              <w:ind w:left="105"/>
              <w:rPr>
                <w:rFonts w:ascii="Times New Roman" w:eastAsia="Times New Roman" w:hAnsi="Times New Roman" w:cs="Times New Roman"/>
              </w:rPr>
            </w:pPr>
            <w:r w:rsidRPr="00E90A54">
              <w:rPr>
                <w:rFonts w:ascii="Times New Roman" w:eastAsia="Times New Roman" w:hAnsi="Times New Roman" w:cs="Times New Roman"/>
              </w:rPr>
              <w:t>1</w:t>
            </w:r>
          </w:p>
        </w:tc>
        <w:tc>
          <w:tcPr>
            <w:tcW w:w="2065" w:type="dxa"/>
            <w:tcBorders>
              <w:left w:val="single" w:sz="6" w:space="0" w:color="221F1F"/>
              <w:bottom w:val="single" w:sz="6" w:space="0" w:color="221F1F"/>
              <w:right w:val="single" w:sz="6" w:space="0" w:color="221F1F"/>
            </w:tcBorders>
          </w:tcPr>
          <w:p w:rsidR="00E90A54" w:rsidRPr="00E90A54" w:rsidRDefault="00E90A54" w:rsidP="00E90A54">
            <w:pPr>
              <w:ind w:left="443" w:right="428" w:firstLine="170"/>
              <w:rPr>
                <w:rFonts w:ascii="Times New Roman" w:eastAsia="Times New Roman" w:hAnsi="Times New Roman" w:cs="Times New Roman"/>
                <w:b/>
              </w:rPr>
            </w:pPr>
            <w:r w:rsidRPr="00E90A54">
              <w:rPr>
                <w:rFonts w:ascii="Times New Roman" w:eastAsia="Times New Roman" w:hAnsi="Times New Roman" w:cs="Times New Roman"/>
                <w:b/>
              </w:rPr>
              <w:t>Человек</w:t>
            </w:r>
            <w:r w:rsidRPr="00E90A54">
              <w:rPr>
                <w:rFonts w:ascii="Times New Roman" w:eastAsia="Times New Roman" w:hAnsi="Times New Roman" w:cs="Times New Roman"/>
                <w:b/>
                <w:spacing w:val="1"/>
              </w:rPr>
              <w:t xml:space="preserve"> </w:t>
            </w:r>
            <w:r w:rsidRPr="00E90A54">
              <w:rPr>
                <w:rFonts w:ascii="Times New Roman" w:eastAsia="Times New Roman" w:hAnsi="Times New Roman" w:cs="Times New Roman"/>
                <w:b/>
              </w:rPr>
              <w:t>и</w:t>
            </w:r>
            <w:r w:rsidRPr="00E90A54">
              <w:rPr>
                <w:rFonts w:ascii="Times New Roman" w:eastAsia="Times New Roman" w:hAnsi="Times New Roman" w:cs="Times New Roman"/>
                <w:b/>
                <w:spacing w:val="-12"/>
              </w:rPr>
              <w:t xml:space="preserve"> </w:t>
            </w:r>
            <w:r w:rsidRPr="00E90A54">
              <w:rPr>
                <w:rFonts w:ascii="Times New Roman" w:eastAsia="Times New Roman" w:hAnsi="Times New Roman" w:cs="Times New Roman"/>
                <w:b/>
              </w:rPr>
              <w:t>общество.</w:t>
            </w:r>
          </w:p>
          <w:p w:rsidR="00E90A54" w:rsidRPr="00E90A54" w:rsidRDefault="00E90A54" w:rsidP="00E90A54">
            <w:pPr>
              <w:ind w:left="803"/>
              <w:rPr>
                <w:rFonts w:ascii="Times New Roman" w:eastAsia="Times New Roman" w:hAnsi="Times New Roman" w:cs="Times New Roman"/>
                <w:b/>
              </w:rPr>
            </w:pPr>
            <w:r w:rsidRPr="00E90A54">
              <w:rPr>
                <w:rFonts w:ascii="Times New Roman" w:eastAsia="Times New Roman" w:hAnsi="Times New Roman" w:cs="Times New Roman"/>
                <w:b/>
              </w:rPr>
              <w:t>33 ч.</w:t>
            </w:r>
          </w:p>
        </w:tc>
        <w:tc>
          <w:tcPr>
            <w:tcW w:w="4014" w:type="dxa"/>
            <w:tcBorders>
              <w:top w:val="single" w:sz="6" w:space="0" w:color="221F1F"/>
              <w:left w:val="single" w:sz="6" w:space="0" w:color="221F1F"/>
              <w:bottom w:val="single" w:sz="6" w:space="0" w:color="221F1F"/>
            </w:tcBorders>
          </w:tcPr>
          <w:p w:rsidR="00E90A54" w:rsidRPr="00E90A54" w:rsidRDefault="00E90A54" w:rsidP="00E90A54">
            <w:pPr>
              <w:ind w:left="106" w:right="90"/>
              <w:rPr>
                <w:rFonts w:ascii="Times New Roman" w:eastAsia="Times New Roman" w:hAnsi="Times New Roman" w:cs="Times New Roman"/>
                <w:lang w:val="ru-RU"/>
              </w:rPr>
            </w:pPr>
            <w:r w:rsidRPr="00E90A54">
              <w:rPr>
                <w:rFonts w:ascii="Times New Roman" w:eastAsia="Times New Roman" w:hAnsi="Times New Roman" w:cs="Times New Roman"/>
                <w:lang w:val="ru-RU"/>
              </w:rPr>
              <w:t>Государственное</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устройство</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РФ</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(общее</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представление).</w:t>
            </w:r>
          </w:p>
          <w:p w:rsidR="00E90A54" w:rsidRPr="00E90A54" w:rsidRDefault="00E90A54" w:rsidP="00E90A54">
            <w:pPr>
              <w:tabs>
                <w:tab w:val="left" w:pos="1510"/>
                <w:tab w:val="left" w:pos="1683"/>
                <w:tab w:val="left" w:pos="2103"/>
                <w:tab w:val="left" w:pos="2911"/>
                <w:tab w:val="left" w:pos="3385"/>
                <w:tab w:val="left" w:pos="3787"/>
              </w:tabs>
              <w:ind w:left="106" w:right="93"/>
              <w:rPr>
                <w:rFonts w:ascii="Times New Roman" w:eastAsia="Times New Roman" w:hAnsi="Times New Roman" w:cs="Times New Roman"/>
                <w:lang w:val="ru-RU"/>
              </w:rPr>
            </w:pPr>
            <w:r w:rsidRPr="00E90A54">
              <w:rPr>
                <w:rFonts w:ascii="Times New Roman" w:eastAsia="Times New Roman" w:hAnsi="Times New Roman" w:cs="Times New Roman"/>
                <w:lang w:val="ru-RU"/>
              </w:rPr>
              <w:t>Конституция</w:t>
            </w:r>
            <w:r w:rsidRPr="00E90A54">
              <w:rPr>
                <w:rFonts w:ascii="Times New Roman" w:eastAsia="Times New Roman" w:hAnsi="Times New Roman" w:cs="Times New Roman"/>
                <w:lang w:val="ru-RU"/>
              </w:rPr>
              <w:tab/>
            </w:r>
            <w:r w:rsidRPr="00E90A54">
              <w:rPr>
                <w:rFonts w:ascii="Times New Roman" w:eastAsia="Times New Roman" w:hAnsi="Times New Roman" w:cs="Times New Roman"/>
                <w:lang w:val="ru-RU"/>
              </w:rPr>
              <w:tab/>
              <w:t>-</w:t>
            </w:r>
            <w:r w:rsidRPr="00E90A54">
              <w:rPr>
                <w:rFonts w:ascii="Times New Roman" w:eastAsia="Times New Roman" w:hAnsi="Times New Roman" w:cs="Times New Roman"/>
                <w:lang w:val="ru-RU"/>
              </w:rPr>
              <w:tab/>
              <w:t>Основной</w:t>
            </w:r>
            <w:r w:rsidRPr="00E90A54">
              <w:rPr>
                <w:rFonts w:ascii="Times New Roman" w:eastAsia="Times New Roman" w:hAnsi="Times New Roman" w:cs="Times New Roman"/>
                <w:lang w:val="ru-RU"/>
              </w:rPr>
              <w:tab/>
            </w:r>
            <w:r w:rsidRPr="00E90A54">
              <w:rPr>
                <w:rFonts w:ascii="Times New Roman" w:eastAsia="Times New Roman" w:hAnsi="Times New Roman" w:cs="Times New Roman"/>
                <w:spacing w:val="-1"/>
                <w:lang w:val="ru-RU"/>
              </w:rPr>
              <w:t>закон</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Российской</w:t>
            </w:r>
            <w:r w:rsidRPr="00E90A54">
              <w:rPr>
                <w:rFonts w:ascii="Times New Roman" w:eastAsia="Times New Roman" w:hAnsi="Times New Roman" w:cs="Times New Roman"/>
                <w:lang w:val="ru-RU"/>
              </w:rPr>
              <w:tab/>
              <w:t>Федерации.</w:t>
            </w:r>
            <w:r w:rsidRPr="00E90A54">
              <w:rPr>
                <w:rFonts w:ascii="Times New Roman" w:eastAsia="Times New Roman" w:hAnsi="Times New Roman" w:cs="Times New Roman"/>
                <w:lang w:val="ru-RU"/>
              </w:rPr>
              <w:tab/>
              <w:t>Права</w:t>
            </w:r>
            <w:r w:rsidRPr="00E90A54">
              <w:rPr>
                <w:rFonts w:ascii="Times New Roman" w:eastAsia="Times New Roman" w:hAnsi="Times New Roman" w:cs="Times New Roman"/>
                <w:lang w:val="ru-RU"/>
              </w:rPr>
              <w:tab/>
            </w:r>
            <w:r w:rsidRPr="00E90A54">
              <w:rPr>
                <w:rFonts w:ascii="Times New Roman" w:eastAsia="Times New Roman" w:hAnsi="Times New Roman" w:cs="Times New Roman"/>
                <w:spacing w:val="-4"/>
                <w:lang w:val="ru-RU"/>
              </w:rPr>
              <w:t>и</w:t>
            </w:r>
          </w:p>
          <w:p w:rsidR="00E90A54" w:rsidRPr="00E90A54" w:rsidRDefault="00E90A54" w:rsidP="00E90A54">
            <w:pPr>
              <w:spacing w:line="233" w:lineRule="exact"/>
              <w:ind w:left="106"/>
              <w:rPr>
                <w:rFonts w:ascii="Times New Roman" w:eastAsia="Times New Roman" w:hAnsi="Times New Roman" w:cs="Times New Roman"/>
              </w:rPr>
            </w:pPr>
            <w:r w:rsidRPr="00E90A54">
              <w:rPr>
                <w:rFonts w:ascii="Times New Roman" w:eastAsia="Times New Roman" w:hAnsi="Times New Roman" w:cs="Times New Roman"/>
                <w:lang w:val="ru-RU"/>
              </w:rPr>
              <w:t>обязанности</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гражданина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РФ.</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rPr>
              <w:t>Президент</w:t>
            </w:r>
          </w:p>
        </w:tc>
        <w:tc>
          <w:tcPr>
            <w:tcW w:w="6246" w:type="dxa"/>
            <w:tcBorders>
              <w:top w:val="single" w:sz="6" w:space="0" w:color="221F1F"/>
              <w:bottom w:val="single" w:sz="6" w:space="0" w:color="221F1F"/>
            </w:tcBorders>
          </w:tcPr>
          <w:p w:rsidR="00E90A54" w:rsidRPr="00E90A54" w:rsidRDefault="00E90A54" w:rsidP="00E90A54">
            <w:pPr>
              <w:ind w:left="108" w:right="97"/>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Работа с политико-административной картой РФ: определение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местонахождения</w:t>
            </w:r>
            <w:r w:rsidRPr="00E90A54">
              <w:rPr>
                <w:rFonts w:ascii="Times New Roman" w:eastAsia="Times New Roman" w:hAnsi="Times New Roman" w:cs="Times New Roman"/>
                <w:spacing w:val="29"/>
                <w:lang w:val="ru-RU"/>
              </w:rPr>
              <w:t xml:space="preserve"> </w:t>
            </w:r>
            <w:r w:rsidRPr="00E90A54">
              <w:rPr>
                <w:rFonts w:ascii="Times New Roman" w:eastAsia="Times New Roman" w:hAnsi="Times New Roman" w:cs="Times New Roman"/>
                <w:lang w:val="ru-RU"/>
              </w:rPr>
              <w:t>республик</w:t>
            </w:r>
            <w:r w:rsidRPr="00E90A54">
              <w:rPr>
                <w:rFonts w:ascii="Times New Roman" w:eastAsia="Times New Roman" w:hAnsi="Times New Roman" w:cs="Times New Roman"/>
                <w:spacing w:val="31"/>
                <w:lang w:val="ru-RU"/>
              </w:rPr>
              <w:t xml:space="preserve"> </w:t>
            </w:r>
            <w:r w:rsidRPr="00E90A54">
              <w:rPr>
                <w:rFonts w:ascii="Times New Roman" w:eastAsia="Times New Roman" w:hAnsi="Times New Roman" w:cs="Times New Roman"/>
                <w:lang w:val="ru-RU"/>
              </w:rPr>
              <w:t>РФ,</w:t>
            </w:r>
            <w:r w:rsidRPr="00E90A54">
              <w:rPr>
                <w:rFonts w:ascii="Times New Roman" w:eastAsia="Times New Roman" w:hAnsi="Times New Roman" w:cs="Times New Roman"/>
                <w:spacing w:val="29"/>
                <w:lang w:val="ru-RU"/>
              </w:rPr>
              <w:t xml:space="preserve"> </w:t>
            </w:r>
            <w:r w:rsidRPr="00E90A54">
              <w:rPr>
                <w:rFonts w:ascii="Times New Roman" w:eastAsia="Times New Roman" w:hAnsi="Times New Roman" w:cs="Times New Roman"/>
                <w:lang w:val="ru-RU"/>
              </w:rPr>
              <w:t>краёв,</w:t>
            </w:r>
            <w:r w:rsidRPr="00E90A54">
              <w:rPr>
                <w:rFonts w:ascii="Times New Roman" w:eastAsia="Times New Roman" w:hAnsi="Times New Roman" w:cs="Times New Roman"/>
                <w:spacing w:val="30"/>
                <w:lang w:val="ru-RU"/>
              </w:rPr>
              <w:t xml:space="preserve"> </w:t>
            </w:r>
            <w:r w:rsidRPr="00E90A54">
              <w:rPr>
                <w:rFonts w:ascii="Times New Roman" w:eastAsia="Times New Roman" w:hAnsi="Times New Roman" w:cs="Times New Roman"/>
                <w:lang w:val="ru-RU"/>
              </w:rPr>
              <w:t>крупнейших</w:t>
            </w:r>
            <w:r w:rsidRPr="00E90A54">
              <w:rPr>
                <w:rFonts w:ascii="Times New Roman" w:eastAsia="Times New Roman" w:hAnsi="Times New Roman" w:cs="Times New Roman"/>
                <w:spacing w:val="31"/>
                <w:lang w:val="ru-RU"/>
              </w:rPr>
              <w:t xml:space="preserve"> </w:t>
            </w:r>
            <w:r w:rsidRPr="00E90A54">
              <w:rPr>
                <w:rFonts w:ascii="Times New Roman" w:eastAsia="Times New Roman" w:hAnsi="Times New Roman" w:cs="Times New Roman"/>
                <w:lang w:val="ru-RU"/>
              </w:rPr>
              <w:t>областей</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городов России.</w:t>
            </w:r>
          </w:p>
          <w:p w:rsidR="00E90A54" w:rsidRPr="00E90A54" w:rsidRDefault="00E90A54" w:rsidP="00E90A54">
            <w:pPr>
              <w:spacing w:line="254" w:lineRule="exact"/>
              <w:ind w:left="108" w:right="95"/>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Чтение статей Конституции РФ о правах граждан РФ. Рассказ</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учителя</w:t>
            </w:r>
            <w:r w:rsidRPr="00E90A54">
              <w:rPr>
                <w:rFonts w:ascii="Times New Roman" w:eastAsia="Times New Roman" w:hAnsi="Times New Roman" w:cs="Times New Roman"/>
                <w:spacing w:val="46"/>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45"/>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46"/>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46"/>
                <w:lang w:val="ru-RU"/>
              </w:rPr>
              <w:t xml:space="preserve"> </w:t>
            </w:r>
            <w:r w:rsidRPr="00E90A54">
              <w:rPr>
                <w:rFonts w:ascii="Times New Roman" w:eastAsia="Times New Roman" w:hAnsi="Times New Roman" w:cs="Times New Roman"/>
                <w:lang w:val="ru-RU"/>
              </w:rPr>
              <w:t>«Забота</w:t>
            </w:r>
            <w:r w:rsidRPr="00E90A54">
              <w:rPr>
                <w:rFonts w:ascii="Times New Roman" w:eastAsia="Times New Roman" w:hAnsi="Times New Roman" w:cs="Times New Roman"/>
                <w:spacing w:val="49"/>
                <w:lang w:val="ru-RU"/>
              </w:rPr>
              <w:t xml:space="preserve"> </w:t>
            </w:r>
            <w:r w:rsidRPr="00E90A54">
              <w:rPr>
                <w:rFonts w:ascii="Times New Roman" w:eastAsia="Times New Roman" w:hAnsi="Times New Roman" w:cs="Times New Roman"/>
                <w:lang w:val="ru-RU"/>
              </w:rPr>
              <w:t>о</w:t>
            </w:r>
            <w:r w:rsidRPr="00E90A54">
              <w:rPr>
                <w:rFonts w:ascii="Times New Roman" w:eastAsia="Times New Roman" w:hAnsi="Times New Roman" w:cs="Times New Roman"/>
                <w:spacing w:val="50"/>
                <w:lang w:val="ru-RU"/>
              </w:rPr>
              <w:t xml:space="preserve"> </w:t>
            </w:r>
            <w:r w:rsidRPr="00E90A54">
              <w:rPr>
                <w:rFonts w:ascii="Times New Roman" w:eastAsia="Times New Roman" w:hAnsi="Times New Roman" w:cs="Times New Roman"/>
                <w:lang w:val="ru-RU"/>
              </w:rPr>
              <w:t>детстве</w:t>
            </w:r>
            <w:r w:rsidRPr="00E90A54">
              <w:rPr>
                <w:rFonts w:ascii="Times New Roman" w:eastAsia="Times New Roman" w:hAnsi="Times New Roman" w:cs="Times New Roman"/>
                <w:spacing w:val="54"/>
                <w:lang w:val="ru-RU"/>
              </w:rPr>
              <w:t xml:space="preserve"> </w:t>
            </w:r>
            <w:r w:rsidRPr="00E90A54">
              <w:rPr>
                <w:rFonts w:ascii="Times New Roman" w:eastAsia="Times New Roman" w:hAnsi="Times New Roman" w:cs="Times New Roman"/>
                <w:lang w:val="ru-RU"/>
              </w:rPr>
              <w:t>-</w:t>
            </w:r>
            <w:r w:rsidRPr="00E90A54">
              <w:rPr>
                <w:rFonts w:ascii="Times New Roman" w:eastAsia="Times New Roman" w:hAnsi="Times New Roman" w:cs="Times New Roman"/>
                <w:spacing w:val="48"/>
                <w:lang w:val="ru-RU"/>
              </w:rPr>
              <w:t xml:space="preserve"> </w:t>
            </w:r>
            <w:r w:rsidRPr="00E90A54">
              <w:rPr>
                <w:rFonts w:ascii="Times New Roman" w:eastAsia="Times New Roman" w:hAnsi="Times New Roman" w:cs="Times New Roman"/>
                <w:lang w:val="ru-RU"/>
              </w:rPr>
              <w:t>главная</w:t>
            </w:r>
          </w:p>
        </w:tc>
        <w:tc>
          <w:tcPr>
            <w:tcW w:w="3119" w:type="dxa"/>
          </w:tcPr>
          <w:p w:rsidR="00E90A54" w:rsidRPr="00E90A54" w:rsidRDefault="00E90A54" w:rsidP="00E90A54">
            <w:pPr>
              <w:ind w:left="142" w:right="132"/>
              <w:rPr>
                <w:rFonts w:ascii="Times New Roman" w:eastAsia="Times New Roman" w:hAnsi="Times New Roman" w:cs="Times New Roman"/>
                <w:sz w:val="24"/>
              </w:rPr>
            </w:pPr>
            <w:hyperlink r:id="rId133">
              <w:r w:rsidRPr="00E90A54">
                <w:rPr>
                  <w:rFonts w:ascii="Times New Roman" w:eastAsia="Times New Roman" w:hAnsi="Times New Roman" w:cs="Times New Roman"/>
                  <w:color w:val="0462C1"/>
                  <w:sz w:val="24"/>
                  <w:u w:val="single" w:color="0462C1"/>
                </w:rPr>
                <w:t>https://rosuchebnik.ru/metodi</w:t>
              </w:r>
            </w:hyperlink>
            <w:r w:rsidRPr="00E90A54">
              <w:rPr>
                <w:rFonts w:ascii="Times New Roman" w:eastAsia="Times New Roman" w:hAnsi="Times New Roman" w:cs="Times New Roman"/>
                <w:color w:val="0462C1"/>
                <w:sz w:val="24"/>
              </w:rPr>
              <w:t xml:space="preserve"> </w:t>
            </w:r>
            <w:hyperlink r:id="rId134">
              <w:r w:rsidRPr="00E90A54">
                <w:rPr>
                  <w:rFonts w:ascii="Times New Roman" w:eastAsia="Times New Roman" w:hAnsi="Times New Roman" w:cs="Times New Roman"/>
                  <w:color w:val="0462C1"/>
                  <w:sz w:val="24"/>
                  <w:u w:val="single" w:color="0462C1"/>
                </w:rPr>
                <w:t>cheskaja-</w:t>
              </w:r>
            </w:hyperlink>
            <w:r w:rsidRPr="00E90A54">
              <w:rPr>
                <w:rFonts w:ascii="Times New Roman" w:eastAsia="Times New Roman" w:hAnsi="Times New Roman" w:cs="Times New Roman"/>
                <w:color w:val="0462C1"/>
                <w:spacing w:val="1"/>
                <w:sz w:val="24"/>
              </w:rPr>
              <w:t xml:space="preserve"> </w:t>
            </w:r>
            <w:hyperlink r:id="rId135">
              <w:r w:rsidRPr="00E90A54">
                <w:rPr>
                  <w:rFonts w:ascii="Times New Roman" w:eastAsia="Times New Roman" w:hAnsi="Times New Roman" w:cs="Times New Roman"/>
                  <w:color w:val="0462C1"/>
                  <w:sz w:val="24"/>
                  <w:u w:val="single" w:color="0462C1"/>
                </w:rPr>
                <w:t>pomosch/nachalnoe-</w:t>
              </w:r>
            </w:hyperlink>
            <w:r w:rsidRPr="00E90A54">
              <w:rPr>
                <w:rFonts w:ascii="Times New Roman" w:eastAsia="Times New Roman" w:hAnsi="Times New Roman" w:cs="Times New Roman"/>
                <w:color w:val="0462C1"/>
                <w:spacing w:val="1"/>
                <w:sz w:val="24"/>
              </w:rPr>
              <w:t xml:space="preserve"> </w:t>
            </w:r>
            <w:hyperlink r:id="rId136">
              <w:r w:rsidRPr="00E90A54">
                <w:rPr>
                  <w:rFonts w:ascii="Times New Roman" w:eastAsia="Times New Roman" w:hAnsi="Times New Roman" w:cs="Times New Roman"/>
                  <w:color w:val="0462C1"/>
                  <w:sz w:val="24"/>
                  <w:u w:val="single" w:color="0462C1"/>
                </w:rPr>
                <w:t>obrazovanie/</w:t>
              </w:r>
            </w:hyperlink>
          </w:p>
        </w:tc>
      </w:tr>
    </w:tbl>
    <w:p w:rsidR="00E90A54" w:rsidRPr="00E90A54" w:rsidRDefault="00E90A54" w:rsidP="00E90A54">
      <w:pPr>
        <w:widowControl w:val="0"/>
        <w:autoSpaceDE w:val="0"/>
        <w:autoSpaceDN w:val="0"/>
        <w:spacing w:after="0" w:line="240" w:lineRule="auto"/>
        <w:rPr>
          <w:rFonts w:ascii="Times New Roman" w:eastAsia="Times New Roman" w:hAnsi="Times New Roman" w:cs="Times New Roman"/>
          <w:sz w:val="24"/>
          <w:lang w:val="en-US"/>
        </w:rPr>
        <w:sectPr w:rsidR="00E90A54" w:rsidRPr="00E90A54">
          <w:pgSz w:w="16840" w:h="11910" w:orient="landscape"/>
          <w:pgMar w:top="840" w:right="520" w:bottom="1120" w:left="200" w:header="0" w:footer="920"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
        <w:gridCol w:w="2065"/>
        <w:gridCol w:w="4014"/>
        <w:gridCol w:w="6246"/>
        <w:gridCol w:w="3119"/>
      </w:tblGrid>
      <w:tr w:rsidR="00E90A54" w:rsidRPr="00E90A54" w:rsidTr="00EF0B46">
        <w:trPr>
          <w:trHeight w:val="9661"/>
        </w:trPr>
        <w:tc>
          <w:tcPr>
            <w:tcW w:w="437" w:type="dxa"/>
            <w:tcBorders>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rPr>
            </w:pPr>
          </w:p>
        </w:tc>
        <w:tc>
          <w:tcPr>
            <w:tcW w:w="2065" w:type="dxa"/>
            <w:tcBorders>
              <w:left w:val="single" w:sz="6" w:space="0" w:color="221F1F"/>
              <w:bottom w:val="single" w:sz="6" w:space="0" w:color="221F1F"/>
              <w:right w:val="single" w:sz="6" w:space="0" w:color="221F1F"/>
            </w:tcBorders>
          </w:tcPr>
          <w:p w:rsidR="00E90A54" w:rsidRPr="00E90A54" w:rsidRDefault="00E90A54" w:rsidP="00E90A54">
            <w:pPr>
              <w:rPr>
                <w:rFonts w:ascii="Times New Roman" w:eastAsia="Times New Roman" w:hAnsi="Times New Roman" w:cs="Times New Roman"/>
              </w:rPr>
            </w:pPr>
          </w:p>
        </w:tc>
        <w:tc>
          <w:tcPr>
            <w:tcW w:w="4014" w:type="dxa"/>
            <w:tcBorders>
              <w:top w:val="single" w:sz="6" w:space="0" w:color="221F1F"/>
              <w:left w:val="single" w:sz="6" w:space="0" w:color="221F1F"/>
              <w:bottom w:val="single" w:sz="6" w:space="0" w:color="221F1F"/>
            </w:tcBorders>
          </w:tcPr>
          <w:p w:rsidR="00E90A54" w:rsidRPr="00E90A54" w:rsidRDefault="00E90A54" w:rsidP="00E90A54">
            <w:pPr>
              <w:ind w:left="106" w:right="93"/>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РФ</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глава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государства.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Политико-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административная карта России. Города</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России.</w:t>
            </w:r>
          </w:p>
          <w:p w:rsidR="00E90A54" w:rsidRPr="00E90A54" w:rsidRDefault="00E90A54" w:rsidP="00E90A54">
            <w:pPr>
              <w:ind w:left="106" w:right="92"/>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Общая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характеристика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родного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края: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природа,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главный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город,</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важнейшие</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достопримечательности,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знаменитые</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соотечественники.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Государственные</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праздники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жизни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российского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общества: Новый год, День защитника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Отечества,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Международный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женский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день,</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День</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весны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труда,</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День</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Победы, День России, День народного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единства,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День</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Конституции.</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Праздники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памятные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даты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своего</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региона.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Характеристика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отдельных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исторических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событий,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связанных</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с</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ним</w:t>
            </w:r>
          </w:p>
        </w:tc>
        <w:tc>
          <w:tcPr>
            <w:tcW w:w="6246" w:type="dxa"/>
            <w:tcBorders>
              <w:top w:val="single" w:sz="6" w:space="0" w:color="221F1F"/>
              <w:bottom w:val="single" w:sz="6" w:space="0" w:color="221F1F"/>
            </w:tcBorders>
          </w:tcPr>
          <w:p w:rsidR="00E90A54" w:rsidRPr="00E90A54" w:rsidRDefault="00E90A54" w:rsidP="00E90A54">
            <w:pPr>
              <w:spacing w:line="251" w:lineRule="exact"/>
              <w:ind w:left="108"/>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особенность</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нашего</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государства».</w:t>
            </w:r>
          </w:p>
          <w:p w:rsidR="00E90A54" w:rsidRPr="00E90A54" w:rsidRDefault="00E90A54" w:rsidP="00E90A54">
            <w:pPr>
              <w:spacing w:before="2"/>
              <w:ind w:left="108" w:right="95"/>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Чтение и обсуждение текстов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учебника,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объяснения учителя.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Игра-соревнование 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 «Знаем ли мы свой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родной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край?».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Рассказ</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учителя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важнейших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страницах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истории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родного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края.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Обсуждение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докладов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презентаций</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учащихся</w:t>
            </w:r>
            <w:r w:rsidRPr="00E90A54">
              <w:rPr>
                <w:rFonts w:ascii="Times New Roman" w:eastAsia="Times New Roman" w:hAnsi="Times New Roman" w:cs="Times New Roman"/>
                <w:spacing w:val="43"/>
                <w:lang w:val="ru-RU"/>
              </w:rPr>
              <w:t xml:space="preserve"> </w:t>
            </w:r>
            <w:r w:rsidRPr="00E90A54">
              <w:rPr>
                <w:rFonts w:ascii="Times New Roman" w:eastAsia="Times New Roman" w:hAnsi="Times New Roman" w:cs="Times New Roman"/>
                <w:lang w:val="ru-RU"/>
              </w:rPr>
              <w:t>(дифференцированное</w:t>
            </w:r>
            <w:r w:rsidRPr="00E90A54">
              <w:rPr>
                <w:rFonts w:ascii="Times New Roman" w:eastAsia="Times New Roman" w:hAnsi="Times New Roman" w:cs="Times New Roman"/>
                <w:spacing w:val="47"/>
                <w:lang w:val="ru-RU"/>
              </w:rPr>
              <w:t xml:space="preserve"> </w:t>
            </w:r>
            <w:r w:rsidRPr="00E90A54">
              <w:rPr>
                <w:rFonts w:ascii="Times New Roman" w:eastAsia="Times New Roman" w:hAnsi="Times New Roman" w:cs="Times New Roman"/>
                <w:lang w:val="ru-RU"/>
              </w:rPr>
              <w:t>задание)</w:t>
            </w:r>
            <w:r w:rsidRPr="00E90A54">
              <w:rPr>
                <w:rFonts w:ascii="Times New Roman" w:eastAsia="Times New Roman" w:hAnsi="Times New Roman" w:cs="Times New Roman"/>
                <w:spacing w:val="48"/>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47"/>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47"/>
                <w:lang w:val="ru-RU"/>
              </w:rPr>
              <w:t xml:space="preserve"> </w:t>
            </w:r>
            <w:r w:rsidRPr="00E90A54">
              <w:rPr>
                <w:rFonts w:ascii="Times New Roman" w:eastAsia="Times New Roman" w:hAnsi="Times New Roman" w:cs="Times New Roman"/>
                <w:lang w:val="ru-RU"/>
              </w:rPr>
              <w:t>например,</w:t>
            </w:r>
          </w:p>
          <w:p w:rsidR="00E90A54" w:rsidRPr="00E90A54" w:rsidRDefault="00E90A54" w:rsidP="00E90A54">
            <w:pPr>
              <w:spacing w:line="252" w:lineRule="exact"/>
              <w:ind w:left="108"/>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«Мой родной край».</w:t>
            </w:r>
          </w:p>
          <w:p w:rsidR="00E90A54" w:rsidRPr="00E90A54" w:rsidRDefault="00E90A54" w:rsidP="00E90A54">
            <w:pPr>
              <w:ind w:left="108" w:right="96"/>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Учебный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диалог</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«Государственные</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праздники России». Работа в парах по теме, например, «Рассказ</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любом празднике РФ</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или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своего региона»</w:t>
            </w:r>
          </w:p>
        </w:tc>
        <w:tc>
          <w:tcPr>
            <w:tcW w:w="3119" w:type="dxa"/>
          </w:tcPr>
          <w:p w:rsidR="00E90A54" w:rsidRPr="00E90A54" w:rsidRDefault="00E90A54" w:rsidP="00E90A54">
            <w:pPr>
              <w:ind w:left="62" w:right="94" w:firstLine="79"/>
              <w:rPr>
                <w:rFonts w:ascii="Times New Roman" w:eastAsia="Times New Roman" w:hAnsi="Times New Roman" w:cs="Times New Roman"/>
                <w:sz w:val="24"/>
              </w:rPr>
            </w:pPr>
            <w:hyperlink r:id="rId137">
              <w:r w:rsidRPr="00E90A54">
                <w:rPr>
                  <w:rFonts w:ascii="Times New Roman" w:eastAsia="Times New Roman" w:hAnsi="Times New Roman" w:cs="Times New Roman"/>
                  <w:color w:val="0462C1"/>
                  <w:sz w:val="24"/>
                  <w:u w:val="single" w:color="0462C1"/>
                </w:rPr>
                <w:t>http://school-</w:t>
              </w:r>
            </w:hyperlink>
            <w:r w:rsidRPr="00E90A54">
              <w:rPr>
                <w:rFonts w:ascii="Times New Roman" w:eastAsia="Times New Roman" w:hAnsi="Times New Roman" w:cs="Times New Roman"/>
                <w:color w:val="0462C1"/>
                <w:spacing w:val="1"/>
                <w:sz w:val="24"/>
              </w:rPr>
              <w:t xml:space="preserve"> </w:t>
            </w:r>
            <w:hyperlink r:id="rId138">
              <w:r w:rsidRPr="00E90A54">
                <w:rPr>
                  <w:rFonts w:ascii="Times New Roman" w:eastAsia="Times New Roman" w:hAnsi="Times New Roman" w:cs="Times New Roman"/>
                  <w:color w:val="0462C1"/>
                  <w:sz w:val="24"/>
                  <w:u w:val="single" w:color="0462C1"/>
                </w:rPr>
                <w:t>collection.edu.ru/</w:t>
              </w:r>
            </w:hyperlink>
            <w:r w:rsidRPr="00E90A54">
              <w:rPr>
                <w:rFonts w:ascii="Times New Roman" w:eastAsia="Times New Roman" w:hAnsi="Times New Roman" w:cs="Times New Roman"/>
                <w:color w:val="0462C1"/>
                <w:spacing w:val="1"/>
                <w:sz w:val="24"/>
              </w:rPr>
              <w:t xml:space="preserve"> </w:t>
            </w:r>
            <w:hyperlink r:id="rId139">
              <w:r w:rsidRPr="00E90A54">
                <w:rPr>
                  <w:rFonts w:ascii="Times New Roman" w:eastAsia="Times New Roman" w:hAnsi="Times New Roman" w:cs="Times New Roman"/>
                  <w:color w:val="0462C1"/>
                  <w:sz w:val="24"/>
                  <w:u w:val="single" w:color="0462C1"/>
                </w:rPr>
                <w:t>https://infourok.ru/</w:t>
              </w:r>
            </w:hyperlink>
            <w:r w:rsidRPr="00E90A54">
              <w:rPr>
                <w:rFonts w:ascii="Times New Roman" w:eastAsia="Times New Roman" w:hAnsi="Times New Roman" w:cs="Times New Roman"/>
                <w:color w:val="0462C1"/>
                <w:spacing w:val="1"/>
                <w:sz w:val="24"/>
              </w:rPr>
              <w:t xml:space="preserve"> </w:t>
            </w:r>
            <w:hyperlink r:id="rId140">
              <w:r w:rsidRPr="00E90A54">
                <w:rPr>
                  <w:rFonts w:ascii="Times New Roman" w:eastAsia="Times New Roman" w:hAnsi="Times New Roman" w:cs="Times New Roman"/>
                  <w:color w:val="0462C1"/>
                  <w:sz w:val="24"/>
                  <w:u w:val="single" w:color="0462C1"/>
                </w:rPr>
                <w:t>https://uchi.ru/</w:t>
              </w:r>
            </w:hyperlink>
            <w:r w:rsidRPr="00E90A54">
              <w:rPr>
                <w:rFonts w:ascii="Times New Roman" w:eastAsia="Times New Roman" w:hAnsi="Times New Roman" w:cs="Times New Roman"/>
                <w:color w:val="0462C1"/>
                <w:spacing w:val="1"/>
                <w:sz w:val="24"/>
              </w:rPr>
              <w:t xml:space="preserve"> </w:t>
            </w:r>
            <w:hyperlink r:id="rId141">
              <w:r w:rsidRPr="00E90A54">
                <w:rPr>
                  <w:rFonts w:ascii="Times New Roman" w:eastAsia="Times New Roman" w:hAnsi="Times New Roman" w:cs="Times New Roman"/>
                  <w:color w:val="0087CC"/>
                  <w:sz w:val="24"/>
                  <w:u w:val="single" w:color="0087CC"/>
                </w:rPr>
                <w:t>http://elementy.ru/email</w:t>
              </w:r>
            </w:hyperlink>
            <w:r w:rsidRPr="00E90A54">
              <w:rPr>
                <w:rFonts w:ascii="Times New Roman" w:eastAsia="Times New Roman" w:hAnsi="Times New Roman" w:cs="Times New Roman"/>
                <w:color w:val="0087CC"/>
                <w:spacing w:val="1"/>
                <w:sz w:val="24"/>
              </w:rPr>
              <w:t xml:space="preserve"> </w:t>
            </w:r>
            <w:hyperlink r:id="rId142">
              <w:r w:rsidRPr="00E90A54">
                <w:rPr>
                  <w:rFonts w:ascii="Times New Roman" w:eastAsia="Times New Roman" w:hAnsi="Times New Roman" w:cs="Times New Roman"/>
                  <w:color w:val="0087CC"/>
                  <w:sz w:val="24"/>
                  <w:u w:val="single" w:color="0087CC"/>
                </w:rPr>
                <w:t>http://clow.ru</w:t>
              </w:r>
            </w:hyperlink>
            <w:r w:rsidRPr="00E90A54">
              <w:rPr>
                <w:rFonts w:ascii="Times New Roman" w:eastAsia="Times New Roman" w:hAnsi="Times New Roman" w:cs="Times New Roman"/>
                <w:color w:val="0087CC"/>
                <w:spacing w:val="1"/>
                <w:sz w:val="24"/>
              </w:rPr>
              <w:t xml:space="preserve"> </w:t>
            </w:r>
            <w:hyperlink r:id="rId143">
              <w:r w:rsidRPr="00E90A54">
                <w:rPr>
                  <w:rFonts w:ascii="Times New Roman" w:eastAsia="Times New Roman" w:hAnsi="Times New Roman" w:cs="Times New Roman"/>
                  <w:color w:val="0087CC"/>
                  <w:sz w:val="24"/>
                  <w:u w:val="single" w:color="0087CC"/>
                </w:rPr>
                <w:t>http://GeoMan.ru</w:t>
              </w:r>
            </w:hyperlink>
            <w:r w:rsidRPr="00E90A54">
              <w:rPr>
                <w:rFonts w:ascii="Times New Roman" w:eastAsia="Times New Roman" w:hAnsi="Times New Roman" w:cs="Times New Roman"/>
                <w:color w:val="0087CC"/>
                <w:spacing w:val="1"/>
                <w:sz w:val="24"/>
              </w:rPr>
              <w:t xml:space="preserve"> </w:t>
            </w:r>
            <w:hyperlink r:id="rId144">
              <w:r w:rsidRPr="00E90A54">
                <w:rPr>
                  <w:rFonts w:ascii="Times New Roman" w:eastAsia="Times New Roman" w:hAnsi="Times New Roman" w:cs="Times New Roman"/>
                  <w:color w:val="0087CC"/>
                  <w:sz w:val="24"/>
                  <w:u w:val="single" w:color="0087CC"/>
                </w:rPr>
                <w:t>http://nation.geoman.ru</w:t>
              </w:r>
            </w:hyperlink>
            <w:r w:rsidRPr="00E90A54">
              <w:rPr>
                <w:rFonts w:ascii="Times New Roman" w:eastAsia="Times New Roman" w:hAnsi="Times New Roman" w:cs="Times New Roman"/>
                <w:color w:val="0087CC"/>
                <w:spacing w:val="1"/>
                <w:sz w:val="24"/>
              </w:rPr>
              <w:t xml:space="preserve"> </w:t>
            </w:r>
            <w:hyperlink r:id="rId145">
              <w:r w:rsidRPr="00E90A54">
                <w:rPr>
                  <w:rFonts w:ascii="Times New Roman" w:eastAsia="Times New Roman" w:hAnsi="Times New Roman" w:cs="Times New Roman"/>
                  <w:color w:val="0087CC"/>
                  <w:sz w:val="24"/>
                  <w:u w:val="single" w:color="0087CC"/>
                </w:rPr>
                <w:t>http://animal.geoman.ru</w:t>
              </w:r>
            </w:hyperlink>
            <w:r w:rsidRPr="00E90A54">
              <w:rPr>
                <w:rFonts w:ascii="Times New Roman" w:eastAsia="Times New Roman" w:hAnsi="Times New Roman" w:cs="Times New Roman"/>
                <w:color w:val="0087CC"/>
                <w:spacing w:val="1"/>
                <w:sz w:val="24"/>
              </w:rPr>
              <w:t xml:space="preserve"> </w:t>
            </w:r>
            <w:hyperlink r:id="rId146">
              <w:r w:rsidRPr="00E90A54">
                <w:rPr>
                  <w:rFonts w:ascii="Times New Roman" w:eastAsia="Times New Roman" w:hAnsi="Times New Roman" w:cs="Times New Roman"/>
                  <w:color w:val="0087CC"/>
                  <w:sz w:val="24"/>
                  <w:u w:val="single" w:color="0087CC"/>
                </w:rPr>
                <w:t>http://www.apus.ru/site.xp</w:t>
              </w:r>
            </w:hyperlink>
            <w:r w:rsidRPr="00E90A54">
              <w:rPr>
                <w:rFonts w:ascii="Times New Roman" w:eastAsia="Times New Roman" w:hAnsi="Times New Roman" w:cs="Times New Roman"/>
                <w:color w:val="0087CC"/>
                <w:spacing w:val="1"/>
                <w:sz w:val="24"/>
              </w:rPr>
              <w:t xml:space="preserve"> </w:t>
            </w:r>
            <w:hyperlink r:id="rId147">
              <w:r w:rsidRPr="00E90A54">
                <w:rPr>
                  <w:rFonts w:ascii="Times New Roman" w:eastAsia="Times New Roman" w:hAnsi="Times New Roman" w:cs="Times New Roman"/>
                  <w:color w:val="0087CC"/>
                  <w:sz w:val="24"/>
                  <w:u w:val="single" w:color="0087CC"/>
                </w:rPr>
                <w:t>ht</w:t>
              </w:r>
            </w:hyperlink>
            <w:r w:rsidRPr="00E90A54">
              <w:rPr>
                <w:rFonts w:ascii="Times New Roman" w:eastAsia="Times New Roman" w:hAnsi="Times New Roman" w:cs="Times New Roman"/>
                <w:color w:val="0087CC"/>
                <w:spacing w:val="1"/>
                <w:sz w:val="24"/>
              </w:rPr>
              <w:t xml:space="preserve"> </w:t>
            </w:r>
            <w:hyperlink r:id="rId148">
              <w:r w:rsidRPr="00E90A54">
                <w:rPr>
                  <w:rFonts w:ascii="Times New Roman" w:eastAsia="Times New Roman" w:hAnsi="Times New Roman" w:cs="Times New Roman"/>
                  <w:color w:val="0087CC"/>
                  <w:sz w:val="24"/>
                  <w:u w:val="single" w:color="0087CC"/>
                </w:rPr>
                <w:t>tp://bird.geoman.ru</w:t>
              </w:r>
            </w:hyperlink>
            <w:r w:rsidRPr="00E90A54">
              <w:rPr>
                <w:rFonts w:ascii="Times New Roman" w:eastAsia="Times New Roman" w:hAnsi="Times New Roman" w:cs="Times New Roman"/>
                <w:color w:val="0087CC"/>
                <w:spacing w:val="1"/>
                <w:sz w:val="24"/>
              </w:rPr>
              <w:t xml:space="preserve"> </w:t>
            </w:r>
            <w:hyperlink r:id="rId149">
              <w:r w:rsidRPr="00E90A54">
                <w:rPr>
                  <w:rFonts w:ascii="Times New Roman" w:eastAsia="Times New Roman" w:hAnsi="Times New Roman" w:cs="Times New Roman"/>
                  <w:color w:val="0087CC"/>
                  <w:sz w:val="24"/>
                  <w:u w:val="single" w:color="0087CC"/>
                </w:rPr>
                <w:t>http://invertebrates.geoman.ru</w:t>
              </w:r>
            </w:hyperlink>
            <w:r w:rsidRPr="00E90A54">
              <w:rPr>
                <w:rFonts w:ascii="Times New Roman" w:eastAsia="Times New Roman" w:hAnsi="Times New Roman" w:cs="Times New Roman"/>
                <w:color w:val="0087CC"/>
                <w:spacing w:val="-57"/>
                <w:sz w:val="24"/>
              </w:rPr>
              <w:t xml:space="preserve"> </w:t>
            </w:r>
            <w:hyperlink r:id="rId150">
              <w:r w:rsidRPr="00E90A54">
                <w:rPr>
                  <w:rFonts w:ascii="Times New Roman" w:eastAsia="Times New Roman" w:hAnsi="Times New Roman" w:cs="Times New Roman"/>
                  <w:color w:val="0087CC"/>
                  <w:sz w:val="24"/>
                  <w:u w:val="single" w:color="0087CC"/>
                </w:rPr>
                <w:t>http://www.laddition.com</w:t>
              </w:r>
            </w:hyperlink>
            <w:r w:rsidRPr="00E90A54">
              <w:rPr>
                <w:rFonts w:ascii="Times New Roman" w:eastAsia="Times New Roman" w:hAnsi="Times New Roman" w:cs="Times New Roman"/>
                <w:color w:val="0087CC"/>
                <w:spacing w:val="1"/>
                <w:sz w:val="24"/>
              </w:rPr>
              <w:t xml:space="preserve"> </w:t>
            </w:r>
            <w:hyperlink r:id="rId151">
              <w:r w:rsidRPr="00E90A54">
                <w:rPr>
                  <w:rFonts w:ascii="Times New Roman" w:eastAsia="Times New Roman" w:hAnsi="Times New Roman" w:cs="Times New Roman"/>
                  <w:color w:val="0087CC"/>
                  <w:sz w:val="24"/>
                  <w:u w:val="single" w:color="0087CC"/>
                </w:rPr>
                <w:t>http://fish.geoman.ru</w:t>
              </w:r>
            </w:hyperlink>
            <w:r w:rsidRPr="00E90A54">
              <w:rPr>
                <w:rFonts w:ascii="Times New Roman" w:eastAsia="Times New Roman" w:hAnsi="Times New Roman" w:cs="Times New Roman"/>
                <w:color w:val="0087CC"/>
                <w:spacing w:val="1"/>
                <w:sz w:val="24"/>
              </w:rPr>
              <w:t xml:space="preserve"> </w:t>
            </w:r>
            <w:hyperlink r:id="rId152">
              <w:r w:rsidRPr="00E90A54">
                <w:rPr>
                  <w:rFonts w:ascii="Times New Roman" w:eastAsia="Times New Roman" w:hAnsi="Times New Roman" w:cs="Times New Roman"/>
                  <w:color w:val="0462C1"/>
                  <w:sz w:val="24"/>
                  <w:u w:val="single" w:color="0462C1"/>
                </w:rPr>
                <w:t>http://plant.geoman.ru</w:t>
              </w:r>
            </w:hyperlink>
            <w:r w:rsidRPr="00E90A54">
              <w:rPr>
                <w:rFonts w:ascii="Times New Roman" w:eastAsia="Times New Roman" w:hAnsi="Times New Roman" w:cs="Times New Roman"/>
                <w:color w:val="0462C1"/>
                <w:spacing w:val="1"/>
                <w:sz w:val="24"/>
              </w:rPr>
              <w:t xml:space="preserve"> </w:t>
            </w:r>
            <w:hyperlink r:id="rId153">
              <w:r w:rsidRPr="00E90A54">
                <w:rPr>
                  <w:rFonts w:ascii="Times New Roman" w:eastAsia="Times New Roman" w:hAnsi="Times New Roman" w:cs="Times New Roman"/>
                  <w:color w:val="0087CC"/>
                  <w:sz w:val="24"/>
                  <w:u w:val="single" w:color="0087CC"/>
                </w:rPr>
                <w:t>http://forest.geoman.ru</w:t>
              </w:r>
            </w:hyperlink>
            <w:r w:rsidRPr="00E90A54">
              <w:rPr>
                <w:rFonts w:ascii="Times New Roman" w:eastAsia="Times New Roman" w:hAnsi="Times New Roman" w:cs="Times New Roman"/>
                <w:color w:val="0087CC"/>
                <w:spacing w:val="1"/>
                <w:sz w:val="24"/>
              </w:rPr>
              <w:t xml:space="preserve"> </w:t>
            </w:r>
            <w:hyperlink r:id="rId154">
              <w:r w:rsidRPr="00E90A54">
                <w:rPr>
                  <w:rFonts w:ascii="Times New Roman" w:eastAsia="Times New Roman" w:hAnsi="Times New Roman" w:cs="Times New Roman"/>
                  <w:color w:val="0087CC"/>
                  <w:sz w:val="24"/>
                  <w:u w:val="single" w:color="0087CC"/>
                </w:rPr>
                <w:t>http://Historic.Ru</w:t>
              </w:r>
            </w:hyperlink>
            <w:r w:rsidRPr="00E90A54">
              <w:rPr>
                <w:rFonts w:ascii="Times New Roman" w:eastAsia="Times New Roman" w:hAnsi="Times New Roman" w:cs="Times New Roman"/>
                <w:color w:val="0087CC"/>
                <w:spacing w:val="1"/>
                <w:sz w:val="24"/>
              </w:rPr>
              <w:t xml:space="preserve"> </w:t>
            </w:r>
            <w:hyperlink r:id="rId155">
              <w:r w:rsidRPr="00E90A54">
                <w:rPr>
                  <w:rFonts w:ascii="Times New Roman" w:eastAsia="Times New Roman" w:hAnsi="Times New Roman" w:cs="Times New Roman"/>
                  <w:color w:val="0462C1"/>
                  <w:sz w:val="24"/>
                  <w:u w:val="single" w:color="0462C1"/>
                </w:rPr>
                <w:t>http://www.bigpi.biysk.ru/enc</w:t>
              </w:r>
            </w:hyperlink>
            <w:r w:rsidRPr="00E90A54">
              <w:rPr>
                <w:rFonts w:ascii="Times New Roman" w:eastAsia="Times New Roman" w:hAnsi="Times New Roman" w:cs="Times New Roman"/>
                <w:color w:val="0462C1"/>
                <w:spacing w:val="-57"/>
                <w:sz w:val="24"/>
              </w:rPr>
              <w:t xml:space="preserve"> </w:t>
            </w:r>
            <w:hyperlink r:id="rId156">
              <w:r w:rsidRPr="00E90A54">
                <w:rPr>
                  <w:rFonts w:ascii="Times New Roman" w:eastAsia="Times New Roman" w:hAnsi="Times New Roman" w:cs="Times New Roman"/>
                  <w:color w:val="0462C1"/>
                  <w:sz w:val="24"/>
                  <w:u w:val="single" w:color="0462C1"/>
                </w:rPr>
                <w:t>icl</w:t>
              </w:r>
            </w:hyperlink>
          </w:p>
          <w:p w:rsidR="00E90A54" w:rsidRPr="00E90A54" w:rsidRDefault="00E90A54" w:rsidP="00E90A54">
            <w:pPr>
              <w:ind w:left="106" w:right="215"/>
              <w:rPr>
                <w:rFonts w:ascii="Times New Roman" w:eastAsia="Times New Roman" w:hAnsi="Times New Roman" w:cs="Times New Roman"/>
                <w:sz w:val="24"/>
              </w:rPr>
            </w:pPr>
            <w:hyperlink r:id="rId157">
              <w:r w:rsidRPr="00E90A54">
                <w:rPr>
                  <w:rFonts w:ascii="Times New Roman" w:eastAsia="Times New Roman" w:hAnsi="Times New Roman" w:cs="Times New Roman"/>
                  <w:color w:val="0087CC"/>
                  <w:sz w:val="24"/>
                  <w:u w:val="single" w:color="0087CC"/>
                </w:rPr>
                <w:t>http://nachalka.info</w:t>
              </w:r>
            </w:hyperlink>
            <w:r w:rsidRPr="00E90A54">
              <w:rPr>
                <w:rFonts w:ascii="Times New Roman" w:eastAsia="Times New Roman" w:hAnsi="Times New Roman" w:cs="Times New Roman"/>
                <w:color w:val="0087CC"/>
                <w:spacing w:val="1"/>
                <w:sz w:val="24"/>
              </w:rPr>
              <w:t xml:space="preserve"> </w:t>
            </w:r>
            <w:hyperlink r:id="rId158">
              <w:r w:rsidRPr="00E90A54">
                <w:rPr>
                  <w:rFonts w:ascii="Times New Roman" w:eastAsia="Times New Roman" w:hAnsi="Times New Roman" w:cs="Times New Roman"/>
                  <w:color w:val="0087CC"/>
                  <w:sz w:val="24"/>
                  <w:u w:val="single" w:color="0087CC"/>
                </w:rPr>
                <w:t>http://www.openclass.ru</w:t>
              </w:r>
            </w:hyperlink>
            <w:r w:rsidRPr="00E90A54">
              <w:rPr>
                <w:rFonts w:ascii="Times New Roman" w:eastAsia="Times New Roman" w:hAnsi="Times New Roman" w:cs="Times New Roman"/>
                <w:color w:val="0087CC"/>
                <w:spacing w:val="1"/>
                <w:sz w:val="24"/>
              </w:rPr>
              <w:t xml:space="preserve"> </w:t>
            </w:r>
            <w:hyperlink r:id="rId159">
              <w:r w:rsidRPr="00E90A54">
                <w:rPr>
                  <w:rFonts w:ascii="Times New Roman" w:eastAsia="Times New Roman" w:hAnsi="Times New Roman" w:cs="Times New Roman"/>
                  <w:color w:val="0087CC"/>
                  <w:sz w:val="24"/>
                  <w:u w:val="single" w:color="0087CC"/>
                </w:rPr>
                <w:t>http://www.classmag.ru</w:t>
              </w:r>
            </w:hyperlink>
            <w:r w:rsidRPr="00E90A54">
              <w:rPr>
                <w:rFonts w:ascii="Times New Roman" w:eastAsia="Times New Roman" w:hAnsi="Times New Roman" w:cs="Times New Roman"/>
                <w:color w:val="0087CC"/>
                <w:spacing w:val="1"/>
                <w:sz w:val="24"/>
              </w:rPr>
              <w:t xml:space="preserve"> </w:t>
            </w:r>
            <w:hyperlink r:id="rId160">
              <w:r w:rsidRPr="00E90A54">
                <w:rPr>
                  <w:rFonts w:ascii="Times New Roman" w:eastAsia="Times New Roman" w:hAnsi="Times New Roman" w:cs="Times New Roman"/>
                  <w:color w:val="0087CC"/>
                  <w:sz w:val="24"/>
                  <w:u w:val="single" w:color="0087CC"/>
                </w:rPr>
                <w:t>http://www.zavuch.info</w:t>
              </w:r>
            </w:hyperlink>
            <w:r w:rsidRPr="00E90A54">
              <w:rPr>
                <w:rFonts w:ascii="Times New Roman" w:eastAsia="Times New Roman" w:hAnsi="Times New Roman" w:cs="Times New Roman"/>
                <w:color w:val="0087CC"/>
                <w:spacing w:val="1"/>
                <w:sz w:val="24"/>
              </w:rPr>
              <w:t xml:space="preserve"> </w:t>
            </w:r>
            <w:hyperlink r:id="rId161">
              <w:r w:rsidRPr="00E90A54">
                <w:rPr>
                  <w:rFonts w:ascii="Times New Roman" w:eastAsia="Times New Roman" w:hAnsi="Times New Roman" w:cs="Times New Roman"/>
                  <w:color w:val="0087CC"/>
                  <w:sz w:val="24"/>
                  <w:u w:val="single" w:color="0087CC"/>
                </w:rPr>
                <w:t>http://www.mat-reshka.com</w:t>
              </w:r>
            </w:hyperlink>
            <w:r w:rsidRPr="00E90A54">
              <w:rPr>
                <w:rFonts w:ascii="Times New Roman" w:eastAsia="Times New Roman" w:hAnsi="Times New Roman" w:cs="Times New Roman"/>
                <w:color w:val="0087CC"/>
                <w:spacing w:val="1"/>
                <w:sz w:val="24"/>
              </w:rPr>
              <w:t xml:space="preserve"> </w:t>
            </w:r>
            <w:hyperlink r:id="rId162">
              <w:r w:rsidRPr="00E90A54">
                <w:rPr>
                  <w:rFonts w:ascii="Times New Roman" w:eastAsia="Times New Roman" w:hAnsi="Times New Roman" w:cs="Times New Roman"/>
                  <w:color w:val="0087CC"/>
                  <w:sz w:val="24"/>
                  <w:u w:val="single" w:color="0087CC"/>
                </w:rPr>
                <w:t>http://www.solnet.ee</w:t>
              </w:r>
            </w:hyperlink>
            <w:r w:rsidRPr="00E90A54">
              <w:rPr>
                <w:rFonts w:ascii="Times New Roman" w:eastAsia="Times New Roman" w:hAnsi="Times New Roman" w:cs="Times New Roman"/>
                <w:color w:val="0087CC"/>
                <w:spacing w:val="1"/>
                <w:sz w:val="24"/>
              </w:rPr>
              <w:t xml:space="preserve"> </w:t>
            </w:r>
            <w:hyperlink r:id="rId163">
              <w:r w:rsidRPr="00E90A54">
                <w:rPr>
                  <w:rFonts w:ascii="Times New Roman" w:eastAsia="Times New Roman" w:hAnsi="Times New Roman" w:cs="Times New Roman"/>
                  <w:color w:val="0087CC"/>
                  <w:spacing w:val="-1"/>
                  <w:sz w:val="24"/>
                  <w:u w:val="single" w:color="0087CC"/>
                </w:rPr>
                <w:t>http://www.nachalka.com/ph</w:t>
              </w:r>
            </w:hyperlink>
            <w:r w:rsidRPr="00E90A54">
              <w:rPr>
                <w:rFonts w:ascii="Times New Roman" w:eastAsia="Times New Roman" w:hAnsi="Times New Roman" w:cs="Times New Roman"/>
                <w:color w:val="0087CC"/>
                <w:spacing w:val="-57"/>
                <w:sz w:val="24"/>
              </w:rPr>
              <w:t xml:space="preserve"> </w:t>
            </w:r>
            <w:hyperlink r:id="rId164">
              <w:r w:rsidRPr="00E90A54">
                <w:rPr>
                  <w:rFonts w:ascii="Times New Roman" w:eastAsia="Times New Roman" w:hAnsi="Times New Roman" w:cs="Times New Roman"/>
                  <w:color w:val="0087CC"/>
                  <w:sz w:val="24"/>
                  <w:u w:val="single" w:color="0087CC"/>
                </w:rPr>
                <w:t>oto</w:t>
              </w:r>
            </w:hyperlink>
          </w:p>
          <w:p w:rsidR="00E90A54" w:rsidRPr="00E90A54" w:rsidRDefault="00E90A54" w:rsidP="00E90A54">
            <w:pPr>
              <w:spacing w:before="1"/>
              <w:ind w:left="106"/>
              <w:rPr>
                <w:rFonts w:ascii="Times New Roman" w:eastAsia="Times New Roman" w:hAnsi="Times New Roman" w:cs="Times New Roman"/>
                <w:sz w:val="24"/>
              </w:rPr>
            </w:pPr>
            <w:hyperlink r:id="rId165">
              <w:r w:rsidRPr="00E90A54">
                <w:rPr>
                  <w:rFonts w:ascii="Times New Roman" w:eastAsia="Times New Roman" w:hAnsi="Times New Roman" w:cs="Times New Roman"/>
                  <w:color w:val="0462C1"/>
                  <w:sz w:val="24"/>
                  <w:u w:val="single" w:color="0462C1"/>
                </w:rPr>
                <w:t>http://interneturok.ru</w:t>
              </w:r>
            </w:hyperlink>
            <w:r w:rsidRPr="00E90A54">
              <w:rPr>
                <w:rFonts w:ascii="Times New Roman" w:eastAsia="Times New Roman" w:hAnsi="Times New Roman" w:cs="Times New Roman"/>
                <w:color w:val="0462C1"/>
                <w:spacing w:val="1"/>
                <w:sz w:val="24"/>
              </w:rPr>
              <w:t xml:space="preserve"> </w:t>
            </w:r>
            <w:hyperlink r:id="rId166">
              <w:r w:rsidRPr="00E90A54">
                <w:rPr>
                  <w:rFonts w:ascii="Times New Roman" w:eastAsia="Times New Roman" w:hAnsi="Times New Roman" w:cs="Times New Roman"/>
                  <w:color w:val="0087CC"/>
                  <w:sz w:val="24"/>
                  <w:u w:val="single" w:color="0087CC"/>
                </w:rPr>
                <w:t>http://window.edu.ru</w:t>
              </w:r>
            </w:hyperlink>
            <w:r w:rsidRPr="00E90A54">
              <w:rPr>
                <w:rFonts w:ascii="Times New Roman" w:eastAsia="Times New Roman" w:hAnsi="Times New Roman" w:cs="Times New Roman"/>
                <w:color w:val="0087CC"/>
                <w:spacing w:val="1"/>
                <w:sz w:val="24"/>
              </w:rPr>
              <w:t xml:space="preserve"> </w:t>
            </w:r>
            <w:hyperlink r:id="rId167">
              <w:r w:rsidRPr="00E90A54">
                <w:rPr>
                  <w:rFonts w:ascii="Times New Roman" w:eastAsia="Times New Roman" w:hAnsi="Times New Roman" w:cs="Times New Roman"/>
                  <w:color w:val="0087CC"/>
                  <w:sz w:val="24"/>
                  <w:u w:val="single" w:color="0087CC"/>
                </w:rPr>
                <w:t>http://numi.ru/3130</w:t>
              </w:r>
            </w:hyperlink>
            <w:r w:rsidRPr="00E90A54">
              <w:rPr>
                <w:rFonts w:ascii="Times New Roman" w:eastAsia="Times New Roman" w:hAnsi="Times New Roman" w:cs="Times New Roman"/>
                <w:color w:val="0087CC"/>
                <w:spacing w:val="1"/>
                <w:sz w:val="24"/>
              </w:rPr>
              <w:t xml:space="preserve"> </w:t>
            </w:r>
            <w:hyperlink r:id="rId168">
              <w:r w:rsidRPr="00E90A54">
                <w:rPr>
                  <w:rFonts w:ascii="Times New Roman" w:eastAsia="Times New Roman" w:hAnsi="Times New Roman" w:cs="Times New Roman"/>
                  <w:color w:val="0087CC"/>
                  <w:spacing w:val="-1"/>
                  <w:sz w:val="24"/>
                  <w:u w:val="single" w:color="0087CC"/>
                </w:rPr>
                <w:t>http://www.metodkabinet.eu</w:t>
              </w:r>
            </w:hyperlink>
            <w:r w:rsidRPr="00E90A54">
              <w:rPr>
                <w:rFonts w:ascii="Times New Roman" w:eastAsia="Times New Roman" w:hAnsi="Times New Roman" w:cs="Times New Roman"/>
                <w:color w:val="0087CC"/>
                <w:spacing w:val="-57"/>
                <w:sz w:val="24"/>
              </w:rPr>
              <w:t xml:space="preserve"> </w:t>
            </w:r>
            <w:hyperlink r:id="rId169">
              <w:r w:rsidRPr="00E90A54">
                <w:rPr>
                  <w:rFonts w:ascii="Times New Roman" w:eastAsia="Times New Roman" w:hAnsi="Times New Roman" w:cs="Times New Roman"/>
                  <w:color w:val="0087CC"/>
                  <w:sz w:val="24"/>
                  <w:u w:val="single" w:color="0087CC"/>
                </w:rPr>
                <w:t>http://pedsovet.su</w:t>
              </w:r>
            </w:hyperlink>
            <w:r w:rsidRPr="00E90A54">
              <w:rPr>
                <w:rFonts w:ascii="Times New Roman" w:eastAsia="Times New Roman" w:hAnsi="Times New Roman" w:cs="Times New Roman"/>
                <w:color w:val="0087CC"/>
                <w:spacing w:val="1"/>
                <w:sz w:val="24"/>
              </w:rPr>
              <w:t xml:space="preserve"> </w:t>
            </w:r>
            <w:hyperlink r:id="rId170">
              <w:r w:rsidRPr="00E90A54">
                <w:rPr>
                  <w:rFonts w:ascii="Times New Roman" w:eastAsia="Times New Roman" w:hAnsi="Times New Roman" w:cs="Times New Roman"/>
                  <w:color w:val="0087CC"/>
                  <w:sz w:val="24"/>
                  <w:u w:val="single" w:color="0087CC"/>
                </w:rPr>
                <w:t>http://musabiqe.edu.az</w:t>
              </w:r>
            </w:hyperlink>
          </w:p>
          <w:p w:rsidR="00E90A54" w:rsidRPr="00E90A54" w:rsidRDefault="00E90A54" w:rsidP="00E90A54">
            <w:pPr>
              <w:spacing w:line="270" w:lineRule="atLeast"/>
              <w:ind w:left="106" w:right="756"/>
              <w:rPr>
                <w:rFonts w:ascii="Times New Roman" w:eastAsia="Times New Roman" w:hAnsi="Times New Roman" w:cs="Times New Roman"/>
                <w:sz w:val="24"/>
              </w:rPr>
            </w:pPr>
            <w:hyperlink r:id="rId171">
              <w:r w:rsidRPr="00E90A54">
                <w:rPr>
                  <w:rFonts w:ascii="Times New Roman" w:eastAsia="Times New Roman" w:hAnsi="Times New Roman" w:cs="Times New Roman"/>
                  <w:color w:val="0087CC"/>
                  <w:sz w:val="24"/>
                  <w:u w:val="single" w:color="0087CC"/>
                </w:rPr>
                <w:t>http://www.4stupeni.ru</w:t>
              </w:r>
            </w:hyperlink>
            <w:r w:rsidRPr="00E90A54">
              <w:rPr>
                <w:rFonts w:ascii="Times New Roman" w:eastAsia="Times New Roman" w:hAnsi="Times New Roman" w:cs="Times New Roman"/>
                <w:color w:val="0087CC"/>
                <w:spacing w:val="-58"/>
                <w:sz w:val="24"/>
              </w:rPr>
              <w:t xml:space="preserve"> </w:t>
            </w:r>
            <w:hyperlink r:id="rId172">
              <w:r w:rsidRPr="00E90A54">
                <w:rPr>
                  <w:rFonts w:ascii="Times New Roman" w:eastAsia="Times New Roman" w:hAnsi="Times New Roman" w:cs="Times New Roman"/>
                  <w:color w:val="0087CC"/>
                  <w:sz w:val="24"/>
                  <w:u w:val="single" w:color="0087CC"/>
                </w:rPr>
                <w:t>http://trudovik.ucoz.ua</w:t>
              </w:r>
            </w:hyperlink>
          </w:p>
        </w:tc>
      </w:tr>
    </w:tbl>
    <w:p w:rsidR="00E90A54" w:rsidRPr="00E90A54" w:rsidRDefault="00E90A54" w:rsidP="00E90A54">
      <w:pPr>
        <w:widowControl w:val="0"/>
        <w:autoSpaceDE w:val="0"/>
        <w:autoSpaceDN w:val="0"/>
        <w:spacing w:after="0" w:line="270" w:lineRule="atLeast"/>
        <w:rPr>
          <w:rFonts w:ascii="Times New Roman" w:eastAsia="Times New Roman" w:hAnsi="Times New Roman" w:cs="Times New Roman"/>
          <w:sz w:val="24"/>
          <w:lang w:val="en-US"/>
        </w:rPr>
        <w:sectPr w:rsidR="00E90A54" w:rsidRPr="00E90A54">
          <w:pgSz w:w="16840" w:h="11910" w:orient="landscape"/>
          <w:pgMar w:top="840" w:right="520" w:bottom="1120" w:left="200" w:header="0" w:footer="920" w:gutter="0"/>
          <w:cols w:space="720"/>
        </w:sectPr>
      </w:pPr>
    </w:p>
    <w:tbl>
      <w:tblPr>
        <w:tblStyle w:val="TableNormal"/>
        <w:tblW w:w="0" w:type="auto"/>
        <w:tblInd w:w="122" w:type="dxa"/>
        <w:tblBorders>
          <w:top w:val="single" w:sz="6" w:space="0" w:color="221F1F"/>
          <w:left w:val="single" w:sz="6" w:space="0" w:color="221F1F"/>
          <w:bottom w:val="single" w:sz="6" w:space="0" w:color="221F1F"/>
          <w:right w:val="single" w:sz="6" w:space="0" w:color="221F1F"/>
          <w:insideH w:val="single" w:sz="6" w:space="0" w:color="221F1F"/>
          <w:insideV w:val="single" w:sz="6" w:space="0" w:color="221F1F"/>
        </w:tblBorders>
        <w:tblLayout w:type="fixed"/>
        <w:tblLook w:val="01E0" w:firstRow="1" w:lastRow="1" w:firstColumn="1" w:lastColumn="1" w:noHBand="0" w:noVBand="0"/>
      </w:tblPr>
      <w:tblGrid>
        <w:gridCol w:w="437"/>
        <w:gridCol w:w="2065"/>
        <w:gridCol w:w="4014"/>
        <w:gridCol w:w="6246"/>
        <w:gridCol w:w="3119"/>
      </w:tblGrid>
      <w:tr w:rsidR="00E90A54" w:rsidRPr="00E90A54" w:rsidTr="00EF0B46">
        <w:trPr>
          <w:trHeight w:val="6579"/>
        </w:trPr>
        <w:tc>
          <w:tcPr>
            <w:tcW w:w="437" w:type="dxa"/>
            <w:tcBorders>
              <w:top w:val="nil"/>
              <w:bottom w:val="single" w:sz="4" w:space="0" w:color="000000"/>
            </w:tcBorders>
          </w:tcPr>
          <w:p w:rsidR="00E90A54" w:rsidRPr="00E90A54" w:rsidRDefault="00E90A54" w:rsidP="00E90A54">
            <w:pPr>
              <w:rPr>
                <w:rFonts w:ascii="Times New Roman" w:eastAsia="Times New Roman" w:hAnsi="Times New Roman" w:cs="Times New Roman"/>
              </w:rPr>
            </w:pPr>
          </w:p>
        </w:tc>
        <w:tc>
          <w:tcPr>
            <w:tcW w:w="2065" w:type="dxa"/>
            <w:tcBorders>
              <w:top w:val="nil"/>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rPr>
            </w:pPr>
          </w:p>
        </w:tc>
        <w:tc>
          <w:tcPr>
            <w:tcW w:w="4014" w:type="dxa"/>
            <w:tcBorders>
              <w:left w:val="single" w:sz="4" w:space="0" w:color="000000"/>
              <w:right w:val="single" w:sz="4" w:space="0" w:color="000000"/>
            </w:tcBorders>
          </w:tcPr>
          <w:p w:rsidR="00E90A54" w:rsidRPr="00E90A54" w:rsidRDefault="00E90A54" w:rsidP="00E90A54">
            <w:pPr>
              <w:ind w:left="109" w:right="93"/>
              <w:rPr>
                <w:rFonts w:ascii="Times New Roman" w:eastAsia="Times New Roman" w:hAnsi="Times New Roman" w:cs="Times New Roman"/>
                <w:lang w:val="ru-RU"/>
              </w:rPr>
            </w:pPr>
            <w:r w:rsidRPr="00E90A54">
              <w:rPr>
                <w:rFonts w:ascii="Times New Roman" w:eastAsia="Times New Roman" w:hAnsi="Times New Roman" w:cs="Times New Roman"/>
                <w:lang w:val="ru-RU"/>
              </w:rPr>
              <w:t>История</w:t>
            </w:r>
            <w:r w:rsidRPr="00E90A54">
              <w:rPr>
                <w:rFonts w:ascii="Times New Roman" w:eastAsia="Times New Roman" w:hAnsi="Times New Roman" w:cs="Times New Roman"/>
                <w:spacing w:val="18"/>
                <w:lang w:val="ru-RU"/>
              </w:rPr>
              <w:t xml:space="preserve"> </w:t>
            </w:r>
            <w:r w:rsidRPr="00E90A54">
              <w:rPr>
                <w:rFonts w:ascii="Times New Roman" w:eastAsia="Times New Roman" w:hAnsi="Times New Roman" w:cs="Times New Roman"/>
                <w:lang w:val="ru-RU"/>
              </w:rPr>
              <w:t>Отечества.</w:t>
            </w:r>
            <w:r w:rsidRPr="00E90A54">
              <w:rPr>
                <w:rFonts w:ascii="Times New Roman" w:eastAsia="Times New Roman" w:hAnsi="Times New Roman" w:cs="Times New Roman"/>
                <w:spacing w:val="21"/>
                <w:lang w:val="ru-RU"/>
              </w:rPr>
              <w:t xml:space="preserve"> </w:t>
            </w:r>
            <w:r w:rsidRPr="00E90A54">
              <w:rPr>
                <w:rFonts w:ascii="Times New Roman" w:eastAsia="Times New Roman" w:hAnsi="Times New Roman" w:cs="Times New Roman"/>
                <w:lang w:val="ru-RU"/>
              </w:rPr>
              <w:t>«Лента</w:t>
            </w:r>
            <w:r w:rsidRPr="00E90A54">
              <w:rPr>
                <w:rFonts w:ascii="Times New Roman" w:eastAsia="Times New Roman" w:hAnsi="Times New Roman" w:cs="Times New Roman"/>
                <w:spacing w:val="19"/>
                <w:lang w:val="ru-RU"/>
              </w:rPr>
              <w:t xml:space="preserve"> </w:t>
            </w:r>
            <w:r w:rsidRPr="00E90A54">
              <w:rPr>
                <w:rFonts w:ascii="Times New Roman" w:eastAsia="Times New Roman" w:hAnsi="Times New Roman" w:cs="Times New Roman"/>
                <w:lang w:val="ru-RU"/>
              </w:rPr>
              <w:t>времени»</w:t>
            </w:r>
            <w:r w:rsidRPr="00E90A54">
              <w:rPr>
                <w:rFonts w:ascii="Times New Roman" w:eastAsia="Times New Roman" w:hAnsi="Times New Roman" w:cs="Times New Roman"/>
                <w:spacing w:val="2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историческая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карта.</w:t>
            </w:r>
          </w:p>
          <w:p w:rsidR="00E90A54" w:rsidRPr="00E90A54" w:rsidRDefault="00E90A54" w:rsidP="00E90A54">
            <w:pPr>
              <w:ind w:left="109"/>
              <w:rPr>
                <w:rFonts w:ascii="Times New Roman" w:eastAsia="Times New Roman" w:hAnsi="Times New Roman" w:cs="Times New Roman"/>
                <w:lang w:val="ru-RU"/>
              </w:rPr>
            </w:pPr>
            <w:r w:rsidRPr="00E90A54">
              <w:rPr>
                <w:rFonts w:ascii="Times New Roman" w:eastAsia="Times New Roman" w:hAnsi="Times New Roman" w:cs="Times New Roman"/>
                <w:lang w:val="ru-RU"/>
              </w:rPr>
              <w:t>Наиболее</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важные</w:t>
            </w:r>
          </w:p>
          <w:p w:rsidR="00E90A54" w:rsidRPr="00E90A54" w:rsidRDefault="00E90A54" w:rsidP="00E90A54">
            <w:pPr>
              <w:tabs>
                <w:tab w:val="left" w:pos="452"/>
                <w:tab w:val="left" w:pos="1210"/>
                <w:tab w:val="left" w:pos="2218"/>
                <w:tab w:val="left" w:pos="3789"/>
              </w:tabs>
              <w:ind w:left="109" w:right="93"/>
              <w:rPr>
                <w:rFonts w:ascii="Times New Roman" w:eastAsia="Times New Roman" w:hAnsi="Times New Roman" w:cs="Times New Roman"/>
                <w:lang w:val="ru-RU"/>
              </w:rPr>
            </w:pPr>
            <w:r w:rsidRPr="00E90A54">
              <w:rPr>
                <w:rFonts w:ascii="Times New Roman" w:eastAsia="Times New Roman" w:hAnsi="Times New Roman" w:cs="Times New Roman"/>
                <w:lang w:val="ru-RU"/>
              </w:rPr>
              <w:t>и</w:t>
            </w:r>
            <w:r w:rsidRPr="00E90A54">
              <w:rPr>
                <w:rFonts w:ascii="Times New Roman" w:eastAsia="Times New Roman" w:hAnsi="Times New Roman" w:cs="Times New Roman"/>
                <w:lang w:val="ru-RU"/>
              </w:rPr>
              <w:tab/>
              <w:t>яркие</w:t>
            </w:r>
            <w:r w:rsidRPr="00E90A54">
              <w:rPr>
                <w:rFonts w:ascii="Times New Roman" w:eastAsia="Times New Roman" w:hAnsi="Times New Roman" w:cs="Times New Roman"/>
                <w:lang w:val="ru-RU"/>
              </w:rPr>
              <w:tab/>
              <w:t>события</w:t>
            </w:r>
            <w:r w:rsidRPr="00E90A54">
              <w:rPr>
                <w:rFonts w:ascii="Times New Roman" w:eastAsia="Times New Roman" w:hAnsi="Times New Roman" w:cs="Times New Roman"/>
                <w:lang w:val="ru-RU"/>
              </w:rPr>
              <w:tab/>
              <w:t>общественной</w:t>
            </w:r>
            <w:r w:rsidRPr="00E90A54">
              <w:rPr>
                <w:rFonts w:ascii="Times New Roman" w:eastAsia="Times New Roman" w:hAnsi="Times New Roman" w:cs="Times New Roman"/>
                <w:lang w:val="ru-RU"/>
              </w:rPr>
              <w:tab/>
            </w:r>
            <w:r w:rsidRPr="00E90A54">
              <w:rPr>
                <w:rFonts w:ascii="Times New Roman" w:eastAsia="Times New Roman" w:hAnsi="Times New Roman" w:cs="Times New Roman"/>
                <w:spacing w:val="-3"/>
                <w:lang w:val="ru-RU"/>
              </w:rPr>
              <w:t>и</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культурной</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жизни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страны</w:t>
            </w:r>
          </w:p>
          <w:p w:rsidR="00E90A54" w:rsidRPr="00E90A54" w:rsidRDefault="00E90A54" w:rsidP="00E90A54">
            <w:pPr>
              <w:ind w:left="109" w:right="92"/>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разные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исторические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периоды: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государство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Русь,</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Московское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государство,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Российская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империя,</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СССР, Российская Федерация. Картины</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быта,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труда;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духовно-нравственные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культурные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традиции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людей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разные</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исторические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времена.</w:t>
            </w:r>
          </w:p>
          <w:p w:rsidR="00E90A54" w:rsidRPr="00E90A54" w:rsidRDefault="00E90A54" w:rsidP="00E90A54">
            <w:pPr>
              <w:ind w:left="109" w:right="92"/>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Выдающиеся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люди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разных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эпох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как</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носители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базовых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национальных</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ценностей.</w:t>
            </w:r>
          </w:p>
          <w:p w:rsidR="00E90A54" w:rsidRPr="00E90A54" w:rsidRDefault="00E90A54" w:rsidP="00E90A54">
            <w:pPr>
              <w:spacing w:before="1"/>
              <w:ind w:left="109" w:right="92"/>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Наиболее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значимые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объекты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списка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Всемирного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культурного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наследия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России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рубежом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(3-4</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объекта).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Охрана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памятников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истории</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культуры. Посильное участие в охране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памятников</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истории</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культуры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своего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края.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Правила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нравственного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поведения, культурные традиции людей</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разные исторические</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времена</w:t>
            </w:r>
          </w:p>
        </w:tc>
        <w:tc>
          <w:tcPr>
            <w:tcW w:w="6246" w:type="dxa"/>
            <w:tcBorders>
              <w:left w:val="single" w:sz="4" w:space="0" w:color="000000"/>
              <w:right w:val="single" w:sz="4" w:space="0" w:color="000000"/>
            </w:tcBorders>
          </w:tcPr>
          <w:p w:rsidR="00E90A54" w:rsidRPr="00E90A54" w:rsidRDefault="00E90A54" w:rsidP="00E90A54">
            <w:pPr>
              <w:spacing w:line="251" w:lineRule="exact"/>
              <w:ind w:left="108"/>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Практическая</w:t>
            </w:r>
            <w:r w:rsidRPr="00E90A54">
              <w:rPr>
                <w:rFonts w:ascii="Times New Roman" w:eastAsia="Times New Roman" w:hAnsi="Times New Roman" w:cs="Times New Roman"/>
                <w:spacing w:val="32"/>
                <w:lang w:val="ru-RU"/>
              </w:rPr>
              <w:t xml:space="preserve"> </w:t>
            </w: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84"/>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83"/>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84"/>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86"/>
                <w:lang w:val="ru-RU"/>
              </w:rPr>
              <w:t xml:space="preserve"> </w:t>
            </w:r>
            <w:r w:rsidRPr="00E90A54">
              <w:rPr>
                <w:rFonts w:ascii="Times New Roman" w:eastAsia="Times New Roman" w:hAnsi="Times New Roman" w:cs="Times New Roman"/>
                <w:lang w:val="ru-RU"/>
              </w:rPr>
              <w:t>«Определение</w:t>
            </w:r>
            <w:r w:rsidRPr="00E90A54">
              <w:rPr>
                <w:rFonts w:ascii="Times New Roman" w:eastAsia="Times New Roman" w:hAnsi="Times New Roman" w:cs="Times New Roman"/>
                <w:spacing w:val="87"/>
                <w:lang w:val="ru-RU"/>
              </w:rPr>
              <w:t xml:space="preserve"> </w:t>
            </w:r>
            <w:r w:rsidRPr="00E90A54">
              <w:rPr>
                <w:rFonts w:ascii="Times New Roman" w:eastAsia="Times New Roman" w:hAnsi="Times New Roman" w:cs="Times New Roman"/>
                <w:lang w:val="ru-RU"/>
              </w:rPr>
              <w:t>по</w:t>
            </w:r>
          </w:p>
          <w:p w:rsidR="00E90A54" w:rsidRPr="00E90A54" w:rsidRDefault="00E90A54" w:rsidP="00E90A54">
            <w:pPr>
              <w:spacing w:before="2"/>
              <w:ind w:left="108" w:right="95"/>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«ленте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времени»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времени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(века),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котором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происходили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исторические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события».</w:t>
            </w:r>
          </w:p>
          <w:p w:rsidR="00E90A54" w:rsidRPr="00E90A54" w:rsidRDefault="00E90A54" w:rsidP="00E90A54">
            <w:pPr>
              <w:ind w:left="108" w:right="98"/>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Работа в паре: анализ исторической карты, нахождение мест</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важнейших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исторических</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событий</w:t>
            </w:r>
          </w:p>
          <w:p w:rsidR="00E90A54" w:rsidRPr="00E90A54" w:rsidRDefault="00E90A54" w:rsidP="00E90A54">
            <w:pPr>
              <w:ind w:left="108" w:right="96"/>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жизни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России.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Обсуждение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рассказов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учителя,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текста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учебника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быте,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традициях,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культуре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Древней</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Руси.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Экскурсия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художественный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музей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наличии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условий),</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просмотр видеофрагментов, иллюстраций и других материалов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 темы</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«Искусство</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Древней Руси»,</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«Ремёсла в</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Древней Руси»,</w:t>
            </w:r>
          </w:p>
          <w:p w:rsidR="00E90A54" w:rsidRPr="00E90A54" w:rsidRDefault="00E90A54" w:rsidP="00E90A54">
            <w:pPr>
              <w:ind w:left="108"/>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«Образование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от</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Древней</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Руси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rPr>
              <w:t>XIX</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века»,</w:t>
            </w:r>
          </w:p>
          <w:p w:rsidR="00E90A54" w:rsidRPr="00E90A54" w:rsidRDefault="00E90A54" w:rsidP="00E90A54">
            <w:pPr>
              <w:spacing w:line="252" w:lineRule="exact"/>
              <w:ind w:left="108"/>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«Московское</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государство»,</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«Искусство</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Х</w:t>
            </w:r>
            <w:r w:rsidRPr="00E90A54">
              <w:rPr>
                <w:rFonts w:ascii="Times New Roman" w:eastAsia="Times New Roman" w:hAnsi="Times New Roman" w:cs="Times New Roman"/>
              </w:rPr>
              <w:t>I</w:t>
            </w:r>
            <w:r w:rsidRPr="00E90A54">
              <w:rPr>
                <w:rFonts w:ascii="Times New Roman" w:eastAsia="Times New Roman" w:hAnsi="Times New Roman" w:cs="Times New Roman"/>
                <w:lang w:val="ru-RU"/>
              </w:rPr>
              <w:t>Х</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века»,</w:t>
            </w:r>
          </w:p>
          <w:p w:rsidR="00E90A54" w:rsidRPr="00E90A54" w:rsidRDefault="00E90A54" w:rsidP="00E90A54">
            <w:pPr>
              <w:ind w:left="108" w:right="95"/>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«Искусство ХХ века» (по выбору). Учебный диалог по 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«Как</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выполняли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свой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долг</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защиты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Отечества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разные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исторические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времена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граждане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России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примере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Отечественной войны 1812 г., Великой Отечественной войны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(1941—1945 гг.)».</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Просмотр видеофрагментов, иллюстраций,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чтение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текстов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учебников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выбору)</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тему</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«Объекты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Всемирного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культурного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наследия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России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рубежом».</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Рассказ учителя о памятниках Всемирного наследия (например,</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в России - Московский Кремль, памятники Новгорода, Кижи, 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мире - Великая Китайская стена, Колизей в Риме, Акрополь 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Греции). Учебный диалог по теме, например, «Как охраняются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памятники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истории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культуры».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Обсуждение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докладов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учащихся</w:t>
            </w:r>
            <w:r w:rsidRPr="00E90A54">
              <w:rPr>
                <w:rFonts w:ascii="Times New Roman" w:eastAsia="Times New Roman" w:hAnsi="Times New Roman" w:cs="Times New Roman"/>
                <w:spacing w:val="32"/>
                <w:lang w:val="ru-RU"/>
              </w:rPr>
              <w:t xml:space="preserve"> </w:t>
            </w:r>
            <w:r w:rsidRPr="00E90A54">
              <w:rPr>
                <w:rFonts w:ascii="Times New Roman" w:eastAsia="Times New Roman" w:hAnsi="Times New Roman" w:cs="Times New Roman"/>
                <w:lang w:val="ru-RU"/>
              </w:rPr>
              <w:t>о</w:t>
            </w:r>
            <w:r w:rsidRPr="00E90A54">
              <w:rPr>
                <w:rFonts w:ascii="Times New Roman" w:eastAsia="Times New Roman" w:hAnsi="Times New Roman" w:cs="Times New Roman"/>
                <w:spacing w:val="32"/>
                <w:lang w:val="ru-RU"/>
              </w:rPr>
              <w:t xml:space="preserve"> </w:t>
            </w:r>
            <w:r w:rsidRPr="00E90A54">
              <w:rPr>
                <w:rFonts w:ascii="Times New Roman" w:eastAsia="Times New Roman" w:hAnsi="Times New Roman" w:cs="Times New Roman"/>
                <w:lang w:val="ru-RU"/>
              </w:rPr>
              <w:t>значимых</w:t>
            </w:r>
            <w:r w:rsidRPr="00E90A54">
              <w:rPr>
                <w:rFonts w:ascii="Times New Roman" w:eastAsia="Times New Roman" w:hAnsi="Times New Roman" w:cs="Times New Roman"/>
                <w:spacing w:val="33"/>
                <w:lang w:val="ru-RU"/>
              </w:rPr>
              <w:t xml:space="preserve"> </w:t>
            </w:r>
            <w:r w:rsidRPr="00E90A54">
              <w:rPr>
                <w:rFonts w:ascii="Times New Roman" w:eastAsia="Times New Roman" w:hAnsi="Times New Roman" w:cs="Times New Roman"/>
                <w:lang w:val="ru-RU"/>
              </w:rPr>
              <w:t>объектах</w:t>
            </w:r>
            <w:r w:rsidRPr="00E90A54">
              <w:rPr>
                <w:rFonts w:ascii="Times New Roman" w:eastAsia="Times New Roman" w:hAnsi="Times New Roman" w:cs="Times New Roman"/>
                <w:spacing w:val="33"/>
                <w:lang w:val="ru-RU"/>
              </w:rPr>
              <w:t xml:space="preserve"> </w:t>
            </w:r>
            <w:r w:rsidRPr="00E90A54">
              <w:rPr>
                <w:rFonts w:ascii="Times New Roman" w:eastAsia="Times New Roman" w:hAnsi="Times New Roman" w:cs="Times New Roman"/>
                <w:lang w:val="ru-RU"/>
              </w:rPr>
              <w:t>культурного</w:t>
            </w:r>
            <w:r w:rsidRPr="00E90A54">
              <w:rPr>
                <w:rFonts w:ascii="Times New Roman" w:eastAsia="Times New Roman" w:hAnsi="Times New Roman" w:cs="Times New Roman"/>
                <w:spacing w:val="32"/>
                <w:lang w:val="ru-RU"/>
              </w:rPr>
              <w:t xml:space="preserve"> </w:t>
            </w:r>
            <w:r w:rsidRPr="00E90A54">
              <w:rPr>
                <w:rFonts w:ascii="Times New Roman" w:eastAsia="Times New Roman" w:hAnsi="Times New Roman" w:cs="Times New Roman"/>
                <w:lang w:val="ru-RU"/>
              </w:rPr>
              <w:t>наследия</w:t>
            </w:r>
            <w:r w:rsidRPr="00E90A54">
              <w:rPr>
                <w:rFonts w:ascii="Times New Roman" w:eastAsia="Times New Roman" w:hAnsi="Times New Roman" w:cs="Times New Roman"/>
                <w:spacing w:val="31"/>
                <w:lang w:val="ru-RU"/>
              </w:rPr>
              <w:t xml:space="preserve"> </w:t>
            </w:r>
            <w:r w:rsidRPr="00E90A54">
              <w:rPr>
                <w:rFonts w:ascii="Times New Roman" w:eastAsia="Times New Roman" w:hAnsi="Times New Roman" w:cs="Times New Roman"/>
                <w:lang w:val="ru-RU"/>
              </w:rPr>
              <w:t>России</w:t>
            </w:r>
          </w:p>
          <w:p w:rsidR="00E90A54" w:rsidRPr="00E90A54" w:rsidRDefault="00E90A54" w:rsidP="00E90A54">
            <w:pPr>
              <w:spacing w:before="2" w:line="233" w:lineRule="exact"/>
              <w:ind w:left="108"/>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(дифференцированное</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задание)</w:t>
            </w:r>
          </w:p>
        </w:tc>
        <w:tc>
          <w:tcPr>
            <w:tcW w:w="3119" w:type="dxa"/>
            <w:tcBorders>
              <w:top w:val="single" w:sz="4" w:space="0" w:color="000000"/>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lang w:val="ru-RU"/>
              </w:rPr>
            </w:pPr>
          </w:p>
        </w:tc>
      </w:tr>
      <w:tr w:rsidR="00E90A54" w:rsidRPr="00E90A54" w:rsidTr="00EF0B46">
        <w:trPr>
          <w:trHeight w:val="3035"/>
        </w:trPr>
        <w:tc>
          <w:tcPr>
            <w:tcW w:w="437" w:type="dxa"/>
            <w:tcBorders>
              <w:top w:val="single" w:sz="4" w:space="0" w:color="000000"/>
              <w:bottom w:val="single" w:sz="4" w:space="0" w:color="000000"/>
            </w:tcBorders>
          </w:tcPr>
          <w:p w:rsidR="00E90A54" w:rsidRPr="00E90A54" w:rsidRDefault="00E90A54" w:rsidP="00E90A54">
            <w:pPr>
              <w:spacing w:line="251" w:lineRule="exact"/>
              <w:ind w:left="105"/>
              <w:rPr>
                <w:rFonts w:ascii="Times New Roman" w:eastAsia="Times New Roman" w:hAnsi="Times New Roman" w:cs="Times New Roman"/>
              </w:rPr>
            </w:pPr>
            <w:r w:rsidRPr="00E90A54">
              <w:rPr>
                <w:rFonts w:ascii="Times New Roman" w:eastAsia="Times New Roman" w:hAnsi="Times New Roman" w:cs="Times New Roman"/>
              </w:rPr>
              <w:t>2</w:t>
            </w:r>
          </w:p>
        </w:tc>
        <w:tc>
          <w:tcPr>
            <w:tcW w:w="2065" w:type="dxa"/>
            <w:tcBorders>
              <w:top w:val="single" w:sz="4" w:space="0" w:color="000000"/>
              <w:bottom w:val="single" w:sz="4" w:space="0" w:color="000000"/>
              <w:right w:val="single" w:sz="4" w:space="0" w:color="000000"/>
            </w:tcBorders>
          </w:tcPr>
          <w:p w:rsidR="00E90A54" w:rsidRPr="00E90A54" w:rsidRDefault="00E90A54" w:rsidP="00E90A54">
            <w:pPr>
              <w:spacing w:line="251" w:lineRule="exact"/>
              <w:ind w:left="107"/>
              <w:rPr>
                <w:rFonts w:ascii="Times New Roman" w:eastAsia="Times New Roman" w:hAnsi="Times New Roman" w:cs="Times New Roman"/>
                <w:b/>
              </w:rPr>
            </w:pPr>
            <w:r w:rsidRPr="00E90A54">
              <w:rPr>
                <w:rFonts w:ascii="Times New Roman" w:eastAsia="Times New Roman" w:hAnsi="Times New Roman" w:cs="Times New Roman"/>
                <w:b/>
              </w:rPr>
              <w:t>Человек</w:t>
            </w:r>
          </w:p>
          <w:p w:rsidR="00E90A54" w:rsidRPr="00E90A54" w:rsidRDefault="00E90A54" w:rsidP="00E90A54">
            <w:pPr>
              <w:spacing w:before="1"/>
              <w:ind w:left="107" w:right="859"/>
              <w:rPr>
                <w:rFonts w:ascii="Times New Roman" w:eastAsia="Times New Roman" w:hAnsi="Times New Roman" w:cs="Times New Roman"/>
                <w:b/>
              </w:rPr>
            </w:pPr>
            <w:r w:rsidRPr="00E90A54">
              <w:rPr>
                <w:rFonts w:ascii="Times New Roman" w:eastAsia="Times New Roman" w:hAnsi="Times New Roman" w:cs="Times New Roman"/>
                <w:b/>
              </w:rPr>
              <w:t>и природа.</w:t>
            </w:r>
            <w:r w:rsidRPr="00E90A54">
              <w:rPr>
                <w:rFonts w:ascii="Times New Roman" w:eastAsia="Times New Roman" w:hAnsi="Times New Roman" w:cs="Times New Roman"/>
                <w:b/>
                <w:spacing w:val="-52"/>
              </w:rPr>
              <w:t xml:space="preserve"> </w:t>
            </w:r>
            <w:r w:rsidRPr="00E90A54">
              <w:rPr>
                <w:rFonts w:ascii="Times New Roman" w:eastAsia="Times New Roman" w:hAnsi="Times New Roman" w:cs="Times New Roman"/>
                <w:b/>
              </w:rPr>
              <w:t>31ч.</w:t>
            </w:r>
          </w:p>
        </w:tc>
        <w:tc>
          <w:tcPr>
            <w:tcW w:w="4014" w:type="dxa"/>
            <w:tcBorders>
              <w:left w:val="single" w:sz="4" w:space="0" w:color="000000"/>
              <w:right w:val="single" w:sz="4" w:space="0" w:color="000000"/>
            </w:tcBorders>
          </w:tcPr>
          <w:p w:rsidR="00E90A54" w:rsidRPr="00E90A54" w:rsidRDefault="00E90A54" w:rsidP="00E90A54">
            <w:pPr>
              <w:ind w:left="109" w:right="94"/>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Солнце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ближайшая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звезда,</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источник</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света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тепла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для</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всего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живого на</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Земле.</w:t>
            </w:r>
          </w:p>
          <w:p w:rsidR="00E90A54" w:rsidRPr="00E90A54" w:rsidRDefault="00E90A54" w:rsidP="00E90A54">
            <w:pPr>
              <w:ind w:left="109" w:right="92"/>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Характеристика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планет</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Солнечной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системы.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Естественные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спутники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планет.</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Смена</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дня</w:t>
            </w:r>
          </w:p>
          <w:p w:rsidR="00E90A54" w:rsidRPr="00E90A54" w:rsidRDefault="00E90A54" w:rsidP="00E90A54">
            <w:pPr>
              <w:ind w:left="109" w:right="95"/>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и ночи на Земле. Вращение Земли как</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причина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смены</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дня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 ночи.</w:t>
            </w:r>
          </w:p>
          <w:p w:rsidR="00E90A54" w:rsidRPr="00E90A54" w:rsidRDefault="00E90A54" w:rsidP="00E90A54">
            <w:pPr>
              <w:ind w:left="109" w:right="93"/>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Обращение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Земли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вокруг</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Солнца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смена времён</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года.</w:t>
            </w:r>
          </w:p>
          <w:p w:rsidR="00E90A54" w:rsidRPr="00E90A54" w:rsidRDefault="00E90A54" w:rsidP="00E90A54">
            <w:pPr>
              <w:spacing w:line="254" w:lineRule="exact"/>
              <w:ind w:left="109" w:right="93"/>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Формы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земной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поверхности: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равнины,</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горы,</w:t>
            </w:r>
            <w:r w:rsidRPr="00E90A54">
              <w:rPr>
                <w:rFonts w:ascii="Times New Roman" w:eastAsia="Times New Roman" w:hAnsi="Times New Roman" w:cs="Times New Roman"/>
                <w:spacing w:val="54"/>
                <w:lang w:val="ru-RU"/>
              </w:rPr>
              <w:t xml:space="preserve"> </w:t>
            </w:r>
            <w:r w:rsidRPr="00E90A54">
              <w:rPr>
                <w:rFonts w:ascii="Times New Roman" w:eastAsia="Times New Roman" w:hAnsi="Times New Roman" w:cs="Times New Roman"/>
                <w:lang w:val="ru-RU"/>
              </w:rPr>
              <w:t>холмы,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овраги</w:t>
            </w:r>
            <w:r w:rsidRPr="00E90A54">
              <w:rPr>
                <w:rFonts w:ascii="Times New Roman" w:eastAsia="Times New Roman" w:hAnsi="Times New Roman" w:cs="Times New Roman"/>
                <w:spacing w:val="55"/>
                <w:lang w:val="ru-RU"/>
              </w:rPr>
              <w:t xml:space="preserve"> </w:t>
            </w:r>
            <w:r w:rsidRPr="00E90A54">
              <w:rPr>
                <w:rFonts w:ascii="Times New Roman" w:eastAsia="Times New Roman" w:hAnsi="Times New Roman" w:cs="Times New Roman"/>
                <w:lang w:val="ru-RU"/>
              </w:rPr>
              <w:t>(общее</w:t>
            </w:r>
          </w:p>
        </w:tc>
        <w:tc>
          <w:tcPr>
            <w:tcW w:w="6246" w:type="dxa"/>
            <w:tcBorders>
              <w:left w:val="single" w:sz="4" w:space="0" w:color="000000"/>
              <w:right w:val="single" w:sz="4" w:space="0" w:color="000000"/>
            </w:tcBorders>
          </w:tcPr>
          <w:p w:rsidR="00E90A54" w:rsidRPr="00E90A54" w:rsidRDefault="00E90A54" w:rsidP="00E90A54">
            <w:pPr>
              <w:ind w:left="108" w:right="97"/>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Игра-соревнование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«Клуб</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астрономов»: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зададим друг другу вопросы о Солнечной системе. Обсуждение</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выступлений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учащихся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(дифференцированное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задание)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планетах.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Рассматривание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обсуждение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схемы: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вращение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Земли</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вокруг своей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оси</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причина смены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дня</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ночи.</w:t>
            </w:r>
          </w:p>
          <w:p w:rsidR="00E90A54" w:rsidRPr="00E90A54" w:rsidRDefault="00E90A54" w:rsidP="00E90A54">
            <w:pPr>
              <w:ind w:left="108" w:right="99"/>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картой: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равнины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горы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территории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РФ,</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крупнейшие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реки 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озёра;</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моря,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омывающие Россию.</w:t>
            </w:r>
          </w:p>
          <w:p w:rsidR="00E90A54" w:rsidRPr="00E90A54" w:rsidRDefault="00E90A54" w:rsidP="00E90A54">
            <w:pPr>
              <w:ind w:left="108" w:right="450"/>
              <w:rPr>
                <w:rFonts w:ascii="Times New Roman" w:eastAsia="Times New Roman" w:hAnsi="Times New Roman" w:cs="Times New Roman"/>
                <w:lang w:val="ru-RU"/>
              </w:rPr>
            </w:pPr>
            <w:r w:rsidRPr="00E90A54">
              <w:rPr>
                <w:rFonts w:ascii="Times New Roman" w:eastAsia="Times New Roman" w:hAnsi="Times New Roman" w:cs="Times New Roman"/>
                <w:lang w:val="ru-RU"/>
              </w:rPr>
              <w:t>Описание объектов родного края: название, место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расположения, общая характеристика. Учебный диалог 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 например, «Как люди используют водоёмы и реки для</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хозяйственной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деятельности».</w:t>
            </w:r>
          </w:p>
          <w:p w:rsidR="00E90A54" w:rsidRPr="00E90A54" w:rsidRDefault="00E90A54" w:rsidP="00E90A54">
            <w:pPr>
              <w:spacing w:line="233"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Рассказ</w:t>
            </w:r>
            <w:r w:rsidRPr="00E90A54">
              <w:rPr>
                <w:rFonts w:ascii="Times New Roman" w:eastAsia="Times New Roman" w:hAnsi="Times New Roman" w:cs="Times New Roman"/>
                <w:spacing w:val="43"/>
                <w:lang w:val="ru-RU"/>
              </w:rPr>
              <w:t xml:space="preserve"> </w:t>
            </w:r>
            <w:r w:rsidRPr="00E90A54">
              <w:rPr>
                <w:rFonts w:ascii="Times New Roman" w:eastAsia="Times New Roman" w:hAnsi="Times New Roman" w:cs="Times New Roman"/>
                <w:lang w:val="ru-RU"/>
              </w:rPr>
              <w:t>учителя,</w:t>
            </w:r>
            <w:r w:rsidRPr="00E90A54">
              <w:rPr>
                <w:rFonts w:ascii="Times New Roman" w:eastAsia="Times New Roman" w:hAnsi="Times New Roman" w:cs="Times New Roman"/>
                <w:spacing w:val="97"/>
                <w:lang w:val="ru-RU"/>
              </w:rPr>
              <w:t xml:space="preserve"> </w:t>
            </w: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95"/>
                <w:lang w:val="ru-RU"/>
              </w:rPr>
              <w:t xml:space="preserve"> </w:t>
            </w:r>
            <w:r w:rsidRPr="00E90A54">
              <w:rPr>
                <w:rFonts w:ascii="Times New Roman" w:eastAsia="Times New Roman" w:hAnsi="Times New Roman" w:cs="Times New Roman"/>
                <w:lang w:val="ru-RU"/>
              </w:rPr>
              <w:t>с</w:t>
            </w:r>
            <w:r w:rsidRPr="00E90A54">
              <w:rPr>
                <w:rFonts w:ascii="Times New Roman" w:eastAsia="Times New Roman" w:hAnsi="Times New Roman" w:cs="Times New Roman"/>
                <w:spacing w:val="97"/>
                <w:lang w:val="ru-RU"/>
              </w:rPr>
              <w:t xml:space="preserve"> </w:t>
            </w:r>
            <w:r w:rsidRPr="00E90A54">
              <w:rPr>
                <w:rFonts w:ascii="Times New Roman" w:eastAsia="Times New Roman" w:hAnsi="Times New Roman" w:cs="Times New Roman"/>
                <w:lang w:val="ru-RU"/>
              </w:rPr>
              <w:t>иллюстративным</w:t>
            </w:r>
            <w:r w:rsidRPr="00E90A54">
              <w:rPr>
                <w:rFonts w:ascii="Times New Roman" w:eastAsia="Times New Roman" w:hAnsi="Times New Roman" w:cs="Times New Roman"/>
                <w:spacing w:val="96"/>
                <w:lang w:val="ru-RU"/>
              </w:rPr>
              <w:t xml:space="preserve"> </w:t>
            </w:r>
            <w:r w:rsidRPr="00E90A54">
              <w:rPr>
                <w:rFonts w:ascii="Times New Roman" w:eastAsia="Times New Roman" w:hAnsi="Times New Roman" w:cs="Times New Roman"/>
                <w:lang w:val="ru-RU"/>
              </w:rPr>
              <w:t>матери-</w:t>
            </w:r>
            <w:r w:rsidRPr="00E90A54">
              <w:rPr>
                <w:rFonts w:ascii="Times New Roman" w:eastAsia="Times New Roman" w:hAnsi="Times New Roman" w:cs="Times New Roman"/>
                <w:spacing w:val="96"/>
                <w:lang w:val="ru-RU"/>
              </w:rPr>
              <w:t xml:space="preserve"> </w:t>
            </w:r>
            <w:r w:rsidRPr="00E90A54">
              <w:rPr>
                <w:rFonts w:ascii="Times New Roman" w:eastAsia="Times New Roman" w:hAnsi="Times New Roman" w:cs="Times New Roman"/>
                <w:lang w:val="ru-RU"/>
              </w:rPr>
              <w:t>алом:</w:t>
            </w:r>
          </w:p>
        </w:tc>
        <w:tc>
          <w:tcPr>
            <w:tcW w:w="3119" w:type="dxa"/>
            <w:tcBorders>
              <w:top w:val="single" w:sz="4" w:space="0" w:color="000000"/>
              <w:left w:val="single" w:sz="4" w:space="0" w:color="000000"/>
              <w:bottom w:val="single" w:sz="4" w:space="0" w:color="000000"/>
              <w:right w:val="single" w:sz="4" w:space="0" w:color="000000"/>
            </w:tcBorders>
          </w:tcPr>
          <w:p w:rsidR="00E90A54" w:rsidRPr="00E90A54" w:rsidRDefault="00E90A54" w:rsidP="00E90A54">
            <w:pPr>
              <w:rPr>
                <w:rFonts w:ascii="Times New Roman" w:eastAsia="Times New Roman" w:hAnsi="Times New Roman" w:cs="Times New Roman"/>
                <w:lang w:val="ru-RU"/>
              </w:rPr>
            </w:pPr>
          </w:p>
        </w:tc>
      </w:tr>
    </w:tbl>
    <w:p w:rsidR="00E90A54" w:rsidRPr="00E90A54" w:rsidRDefault="00E90A54" w:rsidP="00E90A54">
      <w:pPr>
        <w:widowControl w:val="0"/>
        <w:autoSpaceDE w:val="0"/>
        <w:autoSpaceDN w:val="0"/>
        <w:spacing w:after="0" w:line="240" w:lineRule="auto"/>
        <w:rPr>
          <w:rFonts w:ascii="Times New Roman" w:eastAsia="Times New Roman" w:hAnsi="Times New Roman" w:cs="Times New Roman"/>
        </w:rPr>
        <w:sectPr w:rsidR="00E90A54" w:rsidRPr="00E90A54">
          <w:pgSz w:w="16840" w:h="11910" w:orient="landscape"/>
          <w:pgMar w:top="840" w:right="520" w:bottom="1120" w:left="200" w:header="0" w:footer="920"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
        <w:gridCol w:w="2065"/>
        <w:gridCol w:w="4014"/>
        <w:gridCol w:w="6246"/>
        <w:gridCol w:w="3119"/>
      </w:tblGrid>
      <w:tr w:rsidR="00E90A54" w:rsidRPr="00E90A54" w:rsidTr="00EF0B46">
        <w:trPr>
          <w:trHeight w:val="5566"/>
        </w:trPr>
        <w:tc>
          <w:tcPr>
            <w:tcW w:w="437" w:type="dxa"/>
            <w:vMerge w:val="restart"/>
            <w:tcBorders>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lang w:val="ru-RU"/>
              </w:rPr>
            </w:pPr>
          </w:p>
        </w:tc>
        <w:tc>
          <w:tcPr>
            <w:tcW w:w="2065" w:type="dxa"/>
            <w:vMerge w:val="restart"/>
            <w:tcBorders>
              <w:left w:val="single" w:sz="6" w:space="0" w:color="221F1F"/>
            </w:tcBorders>
          </w:tcPr>
          <w:p w:rsidR="00E90A54" w:rsidRPr="00E90A54" w:rsidRDefault="00E90A54" w:rsidP="00E90A54">
            <w:pPr>
              <w:rPr>
                <w:rFonts w:ascii="Times New Roman" w:eastAsia="Times New Roman" w:hAnsi="Times New Roman" w:cs="Times New Roman"/>
                <w:lang w:val="ru-RU"/>
              </w:rPr>
            </w:pPr>
          </w:p>
        </w:tc>
        <w:tc>
          <w:tcPr>
            <w:tcW w:w="4014" w:type="dxa"/>
            <w:tcBorders>
              <w:top w:val="single" w:sz="6" w:space="0" w:color="221F1F"/>
              <w:bottom w:val="single" w:sz="6" w:space="0" w:color="221F1F"/>
            </w:tcBorders>
          </w:tcPr>
          <w:p w:rsidR="00E90A54" w:rsidRPr="00E90A54" w:rsidRDefault="00E90A54" w:rsidP="00E90A54">
            <w:pPr>
              <w:ind w:left="109" w:right="94"/>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представление,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условное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обозначение</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равнин</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и гор</w:t>
            </w:r>
          </w:p>
          <w:p w:rsidR="00E90A54" w:rsidRPr="00E90A54" w:rsidRDefault="00E90A54" w:rsidP="00E90A54">
            <w:pPr>
              <w:ind w:left="109" w:right="93"/>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на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карте).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Равнины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горы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России.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Особенности поверхности родного края</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(краткая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характеристика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основе</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наблюдений).</w:t>
            </w:r>
          </w:p>
          <w:p w:rsidR="00E90A54" w:rsidRPr="00E90A54" w:rsidRDefault="00E90A54" w:rsidP="00E90A54">
            <w:pPr>
              <w:ind w:left="109" w:right="93"/>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Водоёмы, их разнообразие (океан, море,</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озеро,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пруд);</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река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как</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водный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поток.</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Крупнейшие реки и озёра России, моря,</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омывающие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её</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берега,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океаны.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Использование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человеком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водоёмов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рек.</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Водоёмы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реки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родного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края: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названия,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краткая характеристика.</w:t>
            </w:r>
          </w:p>
          <w:p w:rsidR="00E90A54" w:rsidRPr="00E90A54" w:rsidRDefault="00E90A54" w:rsidP="00E90A54">
            <w:pPr>
              <w:spacing w:before="1"/>
              <w:ind w:left="109" w:right="93"/>
              <w:jc w:val="both"/>
              <w:rPr>
                <w:rFonts w:ascii="Times New Roman" w:eastAsia="Times New Roman" w:hAnsi="Times New Roman" w:cs="Times New Roman"/>
              </w:rPr>
            </w:pPr>
            <w:r w:rsidRPr="00E90A54">
              <w:rPr>
                <w:rFonts w:ascii="Times New Roman" w:eastAsia="Times New Roman" w:hAnsi="Times New Roman" w:cs="Times New Roman"/>
                <w:lang w:val="ru-RU"/>
              </w:rPr>
              <w:t>Наиболее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значимые</w:t>
            </w:r>
            <w:r w:rsidRPr="00E90A54">
              <w:rPr>
                <w:rFonts w:ascii="Times New Roman" w:eastAsia="Times New Roman" w:hAnsi="Times New Roman" w:cs="Times New Roman"/>
                <w:spacing w:val="56"/>
                <w:lang w:val="ru-RU"/>
              </w:rPr>
              <w:t xml:space="preserve"> </w:t>
            </w:r>
            <w:r w:rsidRPr="00E90A54">
              <w:rPr>
                <w:rFonts w:ascii="Times New Roman" w:eastAsia="Times New Roman" w:hAnsi="Times New Roman" w:cs="Times New Roman"/>
                <w:lang w:val="ru-RU"/>
              </w:rPr>
              <w:t>природные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объекты списка Всемирного наследия 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России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рубежом.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Охрана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природных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богатств: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воды,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воздуха,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полезных ископаемых, растительного 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животного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мира.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rPr>
              <w:t>Международная</w:t>
            </w:r>
            <w:r w:rsidRPr="00E90A54">
              <w:rPr>
                <w:rFonts w:ascii="Times New Roman" w:eastAsia="Times New Roman" w:hAnsi="Times New Roman" w:cs="Times New Roman"/>
                <w:spacing w:val="1"/>
              </w:rPr>
              <w:t xml:space="preserve"> </w:t>
            </w:r>
            <w:r w:rsidRPr="00E90A54">
              <w:rPr>
                <w:rFonts w:ascii="Times New Roman" w:eastAsia="Times New Roman" w:hAnsi="Times New Roman" w:cs="Times New Roman"/>
              </w:rPr>
              <w:t>Красная</w:t>
            </w:r>
            <w:r w:rsidRPr="00E90A54">
              <w:rPr>
                <w:rFonts w:ascii="Times New Roman" w:eastAsia="Times New Roman" w:hAnsi="Times New Roman" w:cs="Times New Roman"/>
                <w:spacing w:val="-2"/>
              </w:rPr>
              <w:t xml:space="preserve"> </w:t>
            </w:r>
            <w:r w:rsidRPr="00E90A54">
              <w:rPr>
                <w:rFonts w:ascii="Times New Roman" w:eastAsia="Times New Roman" w:hAnsi="Times New Roman" w:cs="Times New Roman"/>
              </w:rPr>
              <w:t>книга (3-4</w:t>
            </w:r>
            <w:r w:rsidRPr="00E90A54">
              <w:rPr>
                <w:rFonts w:ascii="Times New Roman" w:eastAsia="Times New Roman" w:hAnsi="Times New Roman" w:cs="Times New Roman"/>
                <w:spacing w:val="-1"/>
              </w:rPr>
              <w:t xml:space="preserve"> </w:t>
            </w:r>
            <w:r w:rsidRPr="00E90A54">
              <w:rPr>
                <w:rFonts w:ascii="Times New Roman" w:eastAsia="Times New Roman" w:hAnsi="Times New Roman" w:cs="Times New Roman"/>
              </w:rPr>
              <w:t>примера).</w:t>
            </w:r>
          </w:p>
          <w:p w:rsidR="00E90A54" w:rsidRPr="00E90A54" w:rsidRDefault="00E90A54" w:rsidP="00E90A54">
            <w:pPr>
              <w:spacing w:line="252" w:lineRule="exact"/>
              <w:ind w:left="109" w:right="92"/>
              <w:jc w:val="both"/>
              <w:rPr>
                <w:rFonts w:ascii="Times New Roman" w:eastAsia="Times New Roman" w:hAnsi="Times New Roman" w:cs="Times New Roman"/>
              </w:rPr>
            </w:pPr>
            <w:r w:rsidRPr="00E90A54">
              <w:rPr>
                <w:rFonts w:ascii="Times New Roman" w:eastAsia="Times New Roman" w:hAnsi="Times New Roman" w:cs="Times New Roman"/>
              </w:rPr>
              <w:t>Правила</w:t>
            </w:r>
            <w:r w:rsidRPr="00E90A54">
              <w:rPr>
                <w:rFonts w:ascii="Times New Roman" w:eastAsia="Times New Roman" w:hAnsi="Times New Roman" w:cs="Times New Roman"/>
                <w:spacing w:val="1"/>
              </w:rPr>
              <w:t xml:space="preserve"> </w:t>
            </w:r>
            <w:r w:rsidRPr="00E90A54">
              <w:rPr>
                <w:rFonts w:ascii="Times New Roman" w:eastAsia="Times New Roman" w:hAnsi="Times New Roman" w:cs="Times New Roman"/>
              </w:rPr>
              <w:t>нравственного</w:t>
            </w:r>
            <w:r w:rsidRPr="00E90A54">
              <w:rPr>
                <w:rFonts w:ascii="Times New Roman" w:eastAsia="Times New Roman" w:hAnsi="Times New Roman" w:cs="Times New Roman"/>
                <w:spacing w:val="1"/>
              </w:rPr>
              <w:t xml:space="preserve"> </w:t>
            </w:r>
            <w:r w:rsidRPr="00E90A54">
              <w:rPr>
                <w:rFonts w:ascii="Times New Roman" w:eastAsia="Times New Roman" w:hAnsi="Times New Roman" w:cs="Times New Roman"/>
              </w:rPr>
              <w:t>поведения</w:t>
            </w:r>
            <w:r w:rsidRPr="00E90A54">
              <w:rPr>
                <w:rFonts w:ascii="Times New Roman" w:eastAsia="Times New Roman" w:hAnsi="Times New Roman" w:cs="Times New Roman"/>
                <w:spacing w:val="1"/>
              </w:rPr>
              <w:t xml:space="preserve"> </w:t>
            </w:r>
            <w:r w:rsidRPr="00E90A54">
              <w:rPr>
                <w:rFonts w:ascii="Times New Roman" w:eastAsia="Times New Roman" w:hAnsi="Times New Roman" w:cs="Times New Roman"/>
              </w:rPr>
              <w:t>в</w:t>
            </w:r>
            <w:r w:rsidRPr="00E90A54">
              <w:rPr>
                <w:rFonts w:ascii="Times New Roman" w:eastAsia="Times New Roman" w:hAnsi="Times New Roman" w:cs="Times New Roman"/>
                <w:spacing w:val="1"/>
              </w:rPr>
              <w:t xml:space="preserve"> </w:t>
            </w:r>
            <w:r w:rsidRPr="00E90A54">
              <w:rPr>
                <w:rFonts w:ascii="Times New Roman" w:eastAsia="Times New Roman" w:hAnsi="Times New Roman" w:cs="Times New Roman"/>
              </w:rPr>
              <w:t>природе</w:t>
            </w:r>
          </w:p>
        </w:tc>
        <w:tc>
          <w:tcPr>
            <w:tcW w:w="6246" w:type="dxa"/>
            <w:tcBorders>
              <w:top w:val="single" w:sz="6" w:space="0" w:color="221F1F"/>
              <w:bottom w:val="single" w:sz="6" w:space="0" w:color="221F1F"/>
            </w:tcBorders>
          </w:tcPr>
          <w:p w:rsidR="00E90A54" w:rsidRPr="00E90A54" w:rsidRDefault="00E90A54" w:rsidP="00E90A54">
            <w:pPr>
              <w:ind w:left="108" w:right="95"/>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природные объекты списка Всемирного наследия в России и за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рубежом (например, в России - озеро Байкал, остров Врангеля,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вулканы Камчатки, Ленские столбы; в мире — остров Пасхи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(Чили); дорога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гигантов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(Северная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Ирландия); бухта Халонг</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(Вьетнам);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национальный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парк</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Тонгариро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(Новая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Зеландия).</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Обсуждение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результатов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проектной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деятельности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p>
          <w:p w:rsidR="00E90A54" w:rsidRPr="00E90A54" w:rsidRDefault="00E90A54" w:rsidP="00E90A54">
            <w:pPr>
              <w:ind w:left="108"/>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«Объекты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Всемирного наследия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России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мире».</w:t>
            </w:r>
          </w:p>
          <w:p w:rsidR="00E90A54" w:rsidRPr="00E90A54" w:rsidRDefault="00E90A54" w:rsidP="00E90A54">
            <w:pPr>
              <w:ind w:left="108" w:right="95"/>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Рассказ</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учителя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Международной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Красной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книге.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группах по теме, например, «Составление памятки «Правила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поведения</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природе»</w:t>
            </w:r>
          </w:p>
        </w:tc>
        <w:tc>
          <w:tcPr>
            <w:tcW w:w="3119" w:type="dxa"/>
          </w:tcPr>
          <w:p w:rsidR="00E90A54" w:rsidRPr="00E90A54" w:rsidRDefault="00E90A54" w:rsidP="00E90A54">
            <w:pPr>
              <w:rPr>
                <w:rFonts w:ascii="Times New Roman" w:eastAsia="Times New Roman" w:hAnsi="Times New Roman" w:cs="Times New Roman"/>
                <w:lang w:val="ru-RU"/>
              </w:rPr>
            </w:pPr>
          </w:p>
        </w:tc>
      </w:tr>
      <w:tr w:rsidR="00E90A54" w:rsidRPr="00E90A54" w:rsidTr="00EF0B46">
        <w:trPr>
          <w:trHeight w:val="4048"/>
        </w:trPr>
        <w:tc>
          <w:tcPr>
            <w:tcW w:w="437" w:type="dxa"/>
            <w:vMerge/>
            <w:tcBorders>
              <w:top w:val="nil"/>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2065" w:type="dxa"/>
            <w:vMerge/>
            <w:tcBorders>
              <w:top w:val="nil"/>
              <w:left w:val="single" w:sz="6" w:space="0" w:color="221F1F"/>
            </w:tcBorders>
          </w:tcPr>
          <w:p w:rsidR="00E90A54" w:rsidRPr="00E90A54" w:rsidRDefault="00E90A54" w:rsidP="00E90A54">
            <w:pPr>
              <w:rPr>
                <w:rFonts w:ascii="Times New Roman" w:eastAsia="Times New Roman" w:hAnsi="Times New Roman" w:cs="Times New Roman"/>
                <w:sz w:val="2"/>
                <w:szCs w:val="2"/>
                <w:lang w:val="ru-RU"/>
              </w:rPr>
            </w:pPr>
          </w:p>
        </w:tc>
        <w:tc>
          <w:tcPr>
            <w:tcW w:w="4014" w:type="dxa"/>
            <w:tcBorders>
              <w:top w:val="single" w:sz="6" w:space="0" w:color="221F1F"/>
              <w:bottom w:val="single" w:sz="6" w:space="0" w:color="221F1F"/>
            </w:tcBorders>
          </w:tcPr>
          <w:p w:rsidR="00E90A54" w:rsidRPr="00E90A54" w:rsidRDefault="00E90A54" w:rsidP="00E90A54">
            <w:pPr>
              <w:ind w:left="109" w:right="93"/>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Природные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зоны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России: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общее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представление об основных природных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зонах России: климат, растительный 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животный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мир, особенности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труда</w:t>
            </w:r>
          </w:p>
          <w:p w:rsidR="00E90A54" w:rsidRPr="00E90A54" w:rsidRDefault="00E90A54" w:rsidP="00E90A54">
            <w:pPr>
              <w:ind w:left="109" w:right="94"/>
              <w:jc w:val="both"/>
              <w:rPr>
                <w:rFonts w:ascii="Times New Roman" w:eastAsia="Times New Roman" w:hAnsi="Times New Roman" w:cs="Times New Roman"/>
              </w:rPr>
            </w:pPr>
            <w:r w:rsidRPr="00E90A54">
              <w:rPr>
                <w:rFonts w:ascii="Times New Roman" w:eastAsia="Times New Roman" w:hAnsi="Times New Roman" w:cs="Times New Roman"/>
                <w:lang w:val="ru-RU"/>
              </w:rPr>
              <w:t xml:space="preserve">и быта людей, охрана природы. </w:t>
            </w:r>
            <w:r w:rsidRPr="00E90A54">
              <w:rPr>
                <w:rFonts w:ascii="Times New Roman" w:eastAsia="Times New Roman" w:hAnsi="Times New Roman" w:cs="Times New Roman"/>
              </w:rPr>
              <w:t>Связи в</w:t>
            </w:r>
            <w:r w:rsidRPr="00E90A54">
              <w:rPr>
                <w:rFonts w:ascii="Times New Roman" w:eastAsia="Times New Roman" w:hAnsi="Times New Roman" w:cs="Times New Roman"/>
                <w:spacing w:val="1"/>
              </w:rPr>
              <w:t xml:space="preserve"> </w:t>
            </w:r>
            <w:r w:rsidRPr="00E90A54">
              <w:rPr>
                <w:rFonts w:ascii="Times New Roman" w:eastAsia="Times New Roman" w:hAnsi="Times New Roman" w:cs="Times New Roman"/>
              </w:rPr>
              <w:t>природной</w:t>
            </w:r>
            <w:r w:rsidRPr="00E90A54">
              <w:rPr>
                <w:rFonts w:ascii="Times New Roman" w:eastAsia="Times New Roman" w:hAnsi="Times New Roman" w:cs="Times New Roman"/>
                <w:spacing w:val="-1"/>
              </w:rPr>
              <w:t xml:space="preserve"> </w:t>
            </w:r>
            <w:r w:rsidRPr="00E90A54">
              <w:rPr>
                <w:rFonts w:ascii="Times New Roman" w:eastAsia="Times New Roman" w:hAnsi="Times New Roman" w:cs="Times New Roman"/>
              </w:rPr>
              <w:t>зоне</w:t>
            </w:r>
          </w:p>
        </w:tc>
        <w:tc>
          <w:tcPr>
            <w:tcW w:w="6246" w:type="dxa"/>
            <w:tcBorders>
              <w:top w:val="single" w:sz="6" w:space="0" w:color="221F1F"/>
              <w:bottom w:val="single" w:sz="6" w:space="0" w:color="221F1F"/>
            </w:tcBorders>
          </w:tcPr>
          <w:p w:rsidR="00E90A54" w:rsidRPr="00E90A54" w:rsidRDefault="00E90A54" w:rsidP="00E90A54">
            <w:pPr>
              <w:ind w:left="108" w:right="94"/>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Учебный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диалог</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«Почему</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меняются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природные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зоны?».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Коллективное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формулирование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вывода: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причиной смены природных зон является разная освещённость</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Солнцем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поверхности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Земли.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текстом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учебника: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особенности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разных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природных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зон.</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паре:</w:t>
            </w:r>
            <w:r w:rsidRPr="00E90A54">
              <w:rPr>
                <w:rFonts w:ascii="Times New Roman" w:eastAsia="Times New Roman" w:hAnsi="Times New Roman" w:cs="Times New Roman"/>
                <w:spacing w:val="55"/>
                <w:lang w:val="ru-RU"/>
              </w:rPr>
              <w:t xml:space="preserve"> </w:t>
            </w:r>
            <w:r w:rsidRPr="00E90A54">
              <w:rPr>
                <w:rFonts w:ascii="Times New Roman" w:eastAsia="Times New Roman" w:hAnsi="Times New Roman" w:cs="Times New Roman"/>
                <w:lang w:val="ru-RU"/>
              </w:rPr>
              <w:t>анализ</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схем,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иллюстраций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«Какие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организмы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обитают</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природных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зонах»,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составление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рассказа-</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рассуждения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«Как</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животные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приспосабливаются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условиям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жизни».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Учебный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диалог</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«Экологические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связи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природной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зоне».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Моделирование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характерных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цепей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питания</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изучаемой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природной зоне.</w:t>
            </w:r>
          </w:p>
          <w:p w:rsidR="00E90A54" w:rsidRPr="00E90A54" w:rsidRDefault="00E90A54" w:rsidP="00E90A54">
            <w:pPr>
              <w:spacing w:before="1"/>
              <w:ind w:left="108" w:right="98"/>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Рассказ учителя об освоении природных богатств в природных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зонах и возникших вследствие этого экологических проблемах.</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Работа</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группах:</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создание</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описания</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одной</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из</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при-</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родных</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зон</w:t>
            </w:r>
          </w:p>
          <w:p w:rsidR="00E90A54" w:rsidRPr="00E90A54" w:rsidRDefault="00E90A54" w:rsidP="00E90A54">
            <w:pPr>
              <w:spacing w:line="232" w:lineRule="exact"/>
              <w:ind w:left="108"/>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 xml:space="preserve">по  </w:t>
            </w:r>
            <w:r w:rsidRPr="00E90A54">
              <w:rPr>
                <w:rFonts w:ascii="Times New Roman" w:eastAsia="Times New Roman" w:hAnsi="Times New Roman" w:cs="Times New Roman"/>
                <w:spacing w:val="22"/>
                <w:lang w:val="ru-RU"/>
              </w:rPr>
              <w:t xml:space="preserve"> </w:t>
            </w:r>
            <w:r w:rsidRPr="00E90A54">
              <w:rPr>
                <w:rFonts w:ascii="Times New Roman" w:eastAsia="Times New Roman" w:hAnsi="Times New Roman" w:cs="Times New Roman"/>
                <w:lang w:val="ru-RU"/>
              </w:rPr>
              <w:t xml:space="preserve">самостоятельно  </w:t>
            </w:r>
            <w:r w:rsidRPr="00E90A54">
              <w:rPr>
                <w:rFonts w:ascii="Times New Roman" w:eastAsia="Times New Roman" w:hAnsi="Times New Roman" w:cs="Times New Roman"/>
                <w:spacing w:val="21"/>
                <w:lang w:val="ru-RU"/>
              </w:rPr>
              <w:t xml:space="preserve"> </w:t>
            </w:r>
            <w:r w:rsidRPr="00E90A54">
              <w:rPr>
                <w:rFonts w:ascii="Times New Roman" w:eastAsia="Times New Roman" w:hAnsi="Times New Roman" w:cs="Times New Roman"/>
                <w:lang w:val="ru-RU"/>
              </w:rPr>
              <w:t>составленному</w:t>
            </w:r>
            <w:r w:rsidRPr="00E90A54">
              <w:rPr>
                <w:rFonts w:ascii="Times New Roman" w:eastAsia="Times New Roman" w:hAnsi="Times New Roman" w:cs="Times New Roman"/>
                <w:spacing w:val="38"/>
                <w:lang w:val="ru-RU"/>
              </w:rPr>
              <w:t xml:space="preserve"> </w:t>
            </w:r>
            <w:r w:rsidRPr="00E90A54">
              <w:rPr>
                <w:rFonts w:ascii="Times New Roman" w:eastAsia="Times New Roman" w:hAnsi="Times New Roman" w:cs="Times New Roman"/>
                <w:lang w:val="ru-RU"/>
              </w:rPr>
              <w:t>плану</w:t>
            </w:r>
            <w:r w:rsidRPr="00E90A54">
              <w:rPr>
                <w:rFonts w:ascii="Times New Roman" w:eastAsia="Times New Roman" w:hAnsi="Times New Roman" w:cs="Times New Roman"/>
                <w:spacing w:val="37"/>
                <w:lang w:val="ru-RU"/>
              </w:rPr>
              <w:t xml:space="preserve"> </w:t>
            </w:r>
            <w:r w:rsidRPr="00E90A54">
              <w:rPr>
                <w:rFonts w:ascii="Times New Roman" w:eastAsia="Times New Roman" w:hAnsi="Times New Roman" w:cs="Times New Roman"/>
                <w:lang w:val="ru-RU"/>
              </w:rPr>
              <w:t>(с</w:t>
            </w:r>
            <w:r w:rsidRPr="00E90A54">
              <w:rPr>
                <w:rFonts w:ascii="Times New Roman" w:eastAsia="Times New Roman" w:hAnsi="Times New Roman" w:cs="Times New Roman"/>
                <w:spacing w:val="40"/>
                <w:lang w:val="ru-RU"/>
              </w:rPr>
              <w:t xml:space="preserve"> </w:t>
            </w:r>
            <w:r w:rsidRPr="00E90A54">
              <w:rPr>
                <w:rFonts w:ascii="Times New Roman" w:eastAsia="Times New Roman" w:hAnsi="Times New Roman" w:cs="Times New Roman"/>
                <w:lang w:val="ru-RU"/>
              </w:rPr>
              <w:t>использованием</w:t>
            </w:r>
          </w:p>
        </w:tc>
        <w:tc>
          <w:tcPr>
            <w:tcW w:w="3119" w:type="dxa"/>
          </w:tcPr>
          <w:p w:rsidR="00E90A54" w:rsidRPr="00E90A54" w:rsidRDefault="00E90A54" w:rsidP="00E90A54">
            <w:pPr>
              <w:rPr>
                <w:rFonts w:ascii="Times New Roman" w:eastAsia="Times New Roman" w:hAnsi="Times New Roman" w:cs="Times New Roman"/>
                <w:lang w:val="ru-RU"/>
              </w:rPr>
            </w:pPr>
          </w:p>
        </w:tc>
      </w:tr>
    </w:tbl>
    <w:p w:rsidR="00E90A54" w:rsidRPr="00E90A54" w:rsidRDefault="00E90A54" w:rsidP="00E90A54">
      <w:pPr>
        <w:widowControl w:val="0"/>
        <w:autoSpaceDE w:val="0"/>
        <w:autoSpaceDN w:val="0"/>
        <w:spacing w:after="0" w:line="240" w:lineRule="auto"/>
        <w:rPr>
          <w:rFonts w:ascii="Times New Roman" w:eastAsia="Times New Roman" w:hAnsi="Times New Roman" w:cs="Times New Roman"/>
        </w:rPr>
        <w:sectPr w:rsidR="00E90A54" w:rsidRPr="00E90A54">
          <w:pgSz w:w="16840" w:h="11910" w:orient="landscape"/>
          <w:pgMar w:top="840" w:right="520" w:bottom="1120" w:left="200" w:header="0" w:footer="920"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
        <w:gridCol w:w="2065"/>
        <w:gridCol w:w="4014"/>
        <w:gridCol w:w="6246"/>
        <w:gridCol w:w="3119"/>
      </w:tblGrid>
      <w:tr w:rsidR="00E90A54" w:rsidRPr="00E90A54" w:rsidTr="00EF0B46">
        <w:trPr>
          <w:trHeight w:val="253"/>
        </w:trPr>
        <w:tc>
          <w:tcPr>
            <w:tcW w:w="437" w:type="dxa"/>
            <w:tcBorders>
              <w:left w:val="single" w:sz="6" w:space="0" w:color="221F1F"/>
              <w:right w:val="single" w:sz="6" w:space="0" w:color="221F1F"/>
            </w:tcBorders>
          </w:tcPr>
          <w:p w:rsidR="00E90A54" w:rsidRPr="00E90A54" w:rsidRDefault="00E90A54" w:rsidP="00E90A54">
            <w:pPr>
              <w:rPr>
                <w:rFonts w:ascii="Times New Roman" w:eastAsia="Times New Roman" w:hAnsi="Times New Roman" w:cs="Times New Roman"/>
                <w:sz w:val="18"/>
                <w:lang w:val="ru-RU"/>
              </w:rPr>
            </w:pPr>
          </w:p>
        </w:tc>
        <w:tc>
          <w:tcPr>
            <w:tcW w:w="2065" w:type="dxa"/>
            <w:tcBorders>
              <w:left w:val="single" w:sz="6" w:space="0" w:color="221F1F"/>
            </w:tcBorders>
          </w:tcPr>
          <w:p w:rsidR="00E90A54" w:rsidRPr="00E90A54" w:rsidRDefault="00E90A54" w:rsidP="00E90A54">
            <w:pPr>
              <w:rPr>
                <w:rFonts w:ascii="Times New Roman" w:eastAsia="Times New Roman" w:hAnsi="Times New Roman" w:cs="Times New Roman"/>
                <w:sz w:val="18"/>
                <w:lang w:val="ru-RU"/>
              </w:rPr>
            </w:pPr>
          </w:p>
        </w:tc>
        <w:tc>
          <w:tcPr>
            <w:tcW w:w="4014" w:type="dxa"/>
            <w:tcBorders>
              <w:top w:val="single" w:sz="6" w:space="0" w:color="221F1F"/>
              <w:bottom w:val="single" w:sz="6" w:space="0" w:color="221F1F"/>
            </w:tcBorders>
          </w:tcPr>
          <w:p w:rsidR="00E90A54" w:rsidRPr="00E90A54" w:rsidRDefault="00E90A54" w:rsidP="00E90A54">
            <w:pPr>
              <w:rPr>
                <w:rFonts w:ascii="Times New Roman" w:eastAsia="Times New Roman" w:hAnsi="Times New Roman" w:cs="Times New Roman"/>
                <w:sz w:val="18"/>
                <w:lang w:val="ru-RU"/>
              </w:rPr>
            </w:pPr>
          </w:p>
        </w:tc>
        <w:tc>
          <w:tcPr>
            <w:tcW w:w="6246" w:type="dxa"/>
            <w:tcBorders>
              <w:top w:val="single" w:sz="6" w:space="0" w:color="221F1F"/>
              <w:bottom w:val="single" w:sz="6" w:space="0" w:color="221F1F"/>
            </w:tcBorders>
          </w:tcPr>
          <w:p w:rsidR="00E90A54" w:rsidRPr="00E90A54" w:rsidRDefault="00E90A54" w:rsidP="00E90A54">
            <w:pPr>
              <w:spacing w:line="234" w:lineRule="exact"/>
              <w:ind w:left="108"/>
              <w:rPr>
                <w:rFonts w:ascii="Times New Roman" w:eastAsia="Times New Roman" w:hAnsi="Times New Roman" w:cs="Times New Roman"/>
                <w:lang w:val="ru-RU"/>
              </w:rPr>
            </w:pPr>
            <w:r w:rsidRPr="00E90A54">
              <w:rPr>
                <w:rFonts w:ascii="Times New Roman" w:eastAsia="Times New Roman" w:hAnsi="Times New Roman" w:cs="Times New Roman"/>
                <w:lang w:val="ru-RU"/>
              </w:rPr>
              <w:t>дополнительной</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информации,</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5"/>
                <w:lang w:val="ru-RU"/>
              </w:rPr>
              <w:t xml:space="preserve"> </w:t>
            </w:r>
            <w:r w:rsidRPr="00E90A54">
              <w:rPr>
                <w:rFonts w:ascii="Times New Roman" w:eastAsia="Times New Roman" w:hAnsi="Times New Roman" w:cs="Times New Roman"/>
                <w:lang w:val="ru-RU"/>
              </w:rPr>
              <w:t>том</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числе</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из</w:t>
            </w:r>
            <w:r w:rsidRPr="00E90A54">
              <w:rPr>
                <w:rFonts w:ascii="Times New Roman" w:eastAsia="Times New Roman" w:hAnsi="Times New Roman" w:cs="Times New Roman"/>
                <w:spacing w:val="-3"/>
                <w:lang w:val="ru-RU"/>
              </w:rPr>
              <w:t xml:space="preserve"> </w:t>
            </w:r>
            <w:r w:rsidRPr="00E90A54">
              <w:rPr>
                <w:rFonts w:ascii="Times New Roman" w:eastAsia="Times New Roman" w:hAnsi="Times New Roman" w:cs="Times New Roman"/>
                <w:lang w:val="ru-RU"/>
              </w:rPr>
              <w:t>Интернета)</w:t>
            </w:r>
          </w:p>
        </w:tc>
        <w:tc>
          <w:tcPr>
            <w:tcW w:w="3119" w:type="dxa"/>
          </w:tcPr>
          <w:p w:rsidR="00E90A54" w:rsidRPr="00E90A54" w:rsidRDefault="00E90A54" w:rsidP="00E90A54">
            <w:pPr>
              <w:rPr>
                <w:rFonts w:ascii="Times New Roman" w:eastAsia="Times New Roman" w:hAnsi="Times New Roman" w:cs="Times New Roman"/>
                <w:sz w:val="18"/>
                <w:lang w:val="ru-RU"/>
              </w:rPr>
            </w:pPr>
          </w:p>
        </w:tc>
      </w:tr>
      <w:tr w:rsidR="00E90A54" w:rsidRPr="00E90A54" w:rsidTr="00EF0B46">
        <w:trPr>
          <w:trHeight w:val="4049"/>
        </w:trPr>
        <w:tc>
          <w:tcPr>
            <w:tcW w:w="437" w:type="dxa"/>
            <w:tcBorders>
              <w:bottom w:val="single" w:sz="6" w:space="0" w:color="221F1F"/>
            </w:tcBorders>
          </w:tcPr>
          <w:p w:rsidR="00E90A54" w:rsidRPr="00E90A54" w:rsidRDefault="00E90A54" w:rsidP="00E90A54">
            <w:pPr>
              <w:spacing w:line="252" w:lineRule="exact"/>
              <w:ind w:left="107"/>
              <w:rPr>
                <w:rFonts w:ascii="Times New Roman" w:eastAsia="Times New Roman" w:hAnsi="Times New Roman" w:cs="Times New Roman"/>
              </w:rPr>
            </w:pPr>
            <w:r w:rsidRPr="00E90A54">
              <w:rPr>
                <w:rFonts w:ascii="Times New Roman" w:eastAsia="Times New Roman" w:hAnsi="Times New Roman" w:cs="Times New Roman"/>
              </w:rPr>
              <w:t>3</w:t>
            </w:r>
          </w:p>
        </w:tc>
        <w:tc>
          <w:tcPr>
            <w:tcW w:w="2065" w:type="dxa"/>
            <w:tcBorders>
              <w:bottom w:val="single" w:sz="6" w:space="0" w:color="221F1F"/>
            </w:tcBorders>
          </w:tcPr>
          <w:p w:rsidR="00E90A54" w:rsidRPr="00E90A54" w:rsidRDefault="00E90A54" w:rsidP="00E90A54">
            <w:pPr>
              <w:ind w:left="110" w:right="82"/>
              <w:rPr>
                <w:rFonts w:ascii="Times New Roman" w:eastAsia="Times New Roman" w:hAnsi="Times New Roman" w:cs="Times New Roman"/>
                <w:b/>
              </w:rPr>
            </w:pPr>
            <w:r w:rsidRPr="00E90A54">
              <w:rPr>
                <w:rFonts w:ascii="Times New Roman" w:eastAsia="Times New Roman" w:hAnsi="Times New Roman" w:cs="Times New Roman"/>
                <w:b/>
              </w:rPr>
              <w:t>Правила</w:t>
            </w:r>
            <w:r w:rsidRPr="00E90A54">
              <w:rPr>
                <w:rFonts w:ascii="Times New Roman" w:eastAsia="Times New Roman" w:hAnsi="Times New Roman" w:cs="Times New Roman"/>
                <w:b/>
                <w:spacing w:val="1"/>
              </w:rPr>
              <w:t xml:space="preserve"> </w:t>
            </w:r>
            <w:r w:rsidRPr="00E90A54">
              <w:rPr>
                <w:rFonts w:ascii="Times New Roman" w:eastAsia="Times New Roman" w:hAnsi="Times New Roman" w:cs="Times New Roman"/>
                <w:b/>
              </w:rPr>
              <w:t>безопасной жизни.</w:t>
            </w:r>
            <w:r w:rsidRPr="00E90A54">
              <w:rPr>
                <w:rFonts w:ascii="Times New Roman" w:eastAsia="Times New Roman" w:hAnsi="Times New Roman" w:cs="Times New Roman"/>
                <w:b/>
                <w:spacing w:val="-52"/>
              </w:rPr>
              <w:t xml:space="preserve"> </w:t>
            </w:r>
            <w:r w:rsidRPr="00E90A54">
              <w:rPr>
                <w:rFonts w:ascii="Times New Roman" w:eastAsia="Times New Roman" w:hAnsi="Times New Roman" w:cs="Times New Roman"/>
                <w:b/>
              </w:rPr>
              <w:t>3 ч.</w:t>
            </w:r>
          </w:p>
        </w:tc>
        <w:tc>
          <w:tcPr>
            <w:tcW w:w="4014" w:type="dxa"/>
            <w:tcBorders>
              <w:top w:val="single" w:sz="6" w:space="0" w:color="221F1F"/>
              <w:bottom w:val="single" w:sz="6" w:space="0" w:color="221F1F"/>
            </w:tcBorders>
          </w:tcPr>
          <w:p w:rsidR="00E90A54" w:rsidRPr="00E90A54" w:rsidRDefault="00E90A54" w:rsidP="00E90A54">
            <w:pPr>
              <w:ind w:left="109" w:right="95"/>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Здоровый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образ</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жизни: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профилактика</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вредных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привычек.</w:t>
            </w:r>
          </w:p>
          <w:p w:rsidR="00E90A54" w:rsidRPr="00E90A54" w:rsidRDefault="00E90A54" w:rsidP="00E90A54">
            <w:pPr>
              <w:ind w:left="109" w:right="93"/>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Безопасноть</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городе.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Планирование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безопасных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маршрутов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учётом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транспортной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инфраструктуры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города;</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правила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безопасного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поведения</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велосипедиста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(дорожные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знаки,</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дорожная</w:t>
            </w:r>
            <w:r w:rsidRPr="00E90A54">
              <w:rPr>
                <w:rFonts w:ascii="Times New Roman" w:eastAsia="Times New Roman" w:hAnsi="Times New Roman" w:cs="Times New Roman"/>
                <w:spacing w:val="-2"/>
                <w:lang w:val="ru-RU"/>
              </w:rPr>
              <w:t xml:space="preserve"> </w:t>
            </w:r>
            <w:r w:rsidRPr="00E90A54">
              <w:rPr>
                <w:rFonts w:ascii="Times New Roman" w:eastAsia="Times New Roman" w:hAnsi="Times New Roman" w:cs="Times New Roman"/>
                <w:lang w:val="ru-RU"/>
              </w:rPr>
              <w:t>разметка, сигналы</w:t>
            </w:r>
          </w:p>
          <w:p w:rsidR="00E90A54" w:rsidRPr="00E90A54" w:rsidRDefault="00E90A54" w:rsidP="00E90A54">
            <w:pPr>
              <w:ind w:left="109" w:right="93"/>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средства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защиты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велосипедиста).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Безопасность</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Интернете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(поиск</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достоверной</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информации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опознание</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государственных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образовательных</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ресурсов</w:t>
            </w:r>
          </w:p>
          <w:p w:rsidR="00E90A54" w:rsidRPr="00E90A54" w:rsidRDefault="00E90A54" w:rsidP="00E90A54">
            <w:pPr>
              <w:ind w:left="109"/>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и</w:t>
            </w:r>
            <w:r w:rsidRPr="00E90A54">
              <w:rPr>
                <w:rFonts w:ascii="Times New Roman" w:eastAsia="Times New Roman" w:hAnsi="Times New Roman" w:cs="Times New Roman"/>
                <w:spacing w:val="22"/>
                <w:lang w:val="ru-RU"/>
              </w:rPr>
              <w:t xml:space="preserve"> </w:t>
            </w:r>
            <w:r w:rsidRPr="00E90A54">
              <w:rPr>
                <w:rFonts w:ascii="Times New Roman" w:eastAsia="Times New Roman" w:hAnsi="Times New Roman" w:cs="Times New Roman"/>
                <w:lang w:val="ru-RU"/>
              </w:rPr>
              <w:t>детских</w:t>
            </w:r>
            <w:r w:rsidRPr="00E90A54">
              <w:rPr>
                <w:rFonts w:ascii="Times New Roman" w:eastAsia="Times New Roman" w:hAnsi="Times New Roman" w:cs="Times New Roman"/>
                <w:spacing w:val="24"/>
                <w:lang w:val="ru-RU"/>
              </w:rPr>
              <w:t xml:space="preserve"> </w:t>
            </w:r>
            <w:r w:rsidRPr="00E90A54">
              <w:rPr>
                <w:rFonts w:ascii="Times New Roman" w:eastAsia="Times New Roman" w:hAnsi="Times New Roman" w:cs="Times New Roman"/>
                <w:lang w:val="ru-RU"/>
              </w:rPr>
              <w:t>развлекательных</w:t>
            </w:r>
            <w:r w:rsidRPr="00E90A54">
              <w:rPr>
                <w:rFonts w:ascii="Times New Roman" w:eastAsia="Times New Roman" w:hAnsi="Times New Roman" w:cs="Times New Roman"/>
                <w:spacing w:val="23"/>
                <w:lang w:val="ru-RU"/>
              </w:rPr>
              <w:t xml:space="preserve"> </w:t>
            </w:r>
            <w:r w:rsidRPr="00E90A54">
              <w:rPr>
                <w:rFonts w:ascii="Times New Roman" w:eastAsia="Times New Roman" w:hAnsi="Times New Roman" w:cs="Times New Roman"/>
                <w:lang w:val="ru-RU"/>
              </w:rPr>
              <w:t>порталов)</w:t>
            </w:r>
            <w:r w:rsidRPr="00E90A54">
              <w:rPr>
                <w:rFonts w:ascii="Times New Roman" w:eastAsia="Times New Roman" w:hAnsi="Times New Roman" w:cs="Times New Roman"/>
                <w:spacing w:val="24"/>
                <w:lang w:val="ru-RU"/>
              </w:rPr>
              <w:t xml:space="preserve"> </w:t>
            </w:r>
            <w:r w:rsidRPr="00E90A54">
              <w:rPr>
                <w:rFonts w:ascii="Times New Roman" w:eastAsia="Times New Roman" w:hAnsi="Times New Roman" w:cs="Times New Roman"/>
                <w:lang w:val="ru-RU"/>
              </w:rPr>
              <w:t>в</w:t>
            </w:r>
          </w:p>
          <w:p w:rsidR="00E90A54" w:rsidRPr="00E90A54" w:rsidRDefault="00E90A54" w:rsidP="00E90A54">
            <w:pPr>
              <w:spacing w:line="252" w:lineRule="exact"/>
              <w:ind w:left="109" w:right="93"/>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условиях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контролируемого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доступа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Интернет</w:t>
            </w:r>
          </w:p>
        </w:tc>
        <w:tc>
          <w:tcPr>
            <w:tcW w:w="6246" w:type="dxa"/>
            <w:tcBorders>
              <w:top w:val="single" w:sz="6" w:space="0" w:color="221F1F"/>
              <w:bottom w:val="single" w:sz="6" w:space="0" w:color="221F1F"/>
            </w:tcBorders>
          </w:tcPr>
          <w:p w:rsidR="00E90A54" w:rsidRPr="00E90A54" w:rsidRDefault="00E90A54" w:rsidP="00E90A54">
            <w:pPr>
              <w:ind w:left="108" w:right="97"/>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Учебный диалог по теме, например, «Послушаем друг друга: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как я выполняю правила безопасной жизни». Работа в группах: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составление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текста</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например,</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«Какие</w:t>
            </w:r>
            <w:r w:rsidRPr="00E90A54">
              <w:rPr>
                <w:rFonts w:ascii="Times New Roman" w:eastAsia="Times New Roman" w:hAnsi="Times New Roman" w:cs="Times New Roman"/>
                <w:spacing w:val="55"/>
                <w:lang w:val="ru-RU"/>
              </w:rPr>
              <w:t xml:space="preserve"> </w:t>
            </w:r>
            <w:r w:rsidRPr="00E90A54">
              <w:rPr>
                <w:rFonts w:ascii="Times New Roman" w:eastAsia="Times New Roman" w:hAnsi="Times New Roman" w:cs="Times New Roman"/>
                <w:lang w:val="ru-RU"/>
              </w:rPr>
              <w:t>опасности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можно встретить на улице, в зонах отдыха, в общественных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местах».</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Анализ</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ситуаций по теме, например,</w:t>
            </w:r>
          </w:p>
          <w:p w:rsidR="00E90A54" w:rsidRPr="00E90A54" w:rsidRDefault="00E90A54" w:rsidP="00E90A54">
            <w:pPr>
              <w:ind w:left="108" w:right="96"/>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«Что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может</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произойти,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если…».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Обсуждение</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результатов</w:t>
            </w:r>
            <w:r w:rsidRPr="00E90A54">
              <w:rPr>
                <w:rFonts w:ascii="Times New Roman" w:eastAsia="Times New Roman" w:hAnsi="Times New Roman" w:cs="Times New Roman"/>
                <w:spacing w:val="-52"/>
                <w:lang w:val="ru-RU"/>
              </w:rPr>
              <w:t xml:space="preserve"> </w:t>
            </w:r>
            <w:r w:rsidRPr="00E90A54">
              <w:rPr>
                <w:rFonts w:ascii="Times New Roman" w:eastAsia="Times New Roman" w:hAnsi="Times New Roman" w:cs="Times New Roman"/>
                <w:lang w:val="ru-RU"/>
              </w:rPr>
              <w:t>работы групп. Ролевая игра по теме, например, «Знаем ли мы</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правила езды на велосипеде (роли: велосипедисты, сотрудники</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ГИБДД,</w:t>
            </w:r>
            <w:r w:rsidRPr="00E90A54">
              <w:rPr>
                <w:rFonts w:ascii="Times New Roman" w:eastAsia="Times New Roman" w:hAnsi="Times New Roman" w:cs="Times New Roman"/>
                <w:spacing w:val="26"/>
                <w:lang w:val="ru-RU"/>
              </w:rPr>
              <w:t xml:space="preserve"> </w:t>
            </w:r>
            <w:r w:rsidRPr="00E90A54">
              <w:rPr>
                <w:rFonts w:ascii="Times New Roman" w:eastAsia="Times New Roman" w:hAnsi="Times New Roman" w:cs="Times New Roman"/>
                <w:lang w:val="ru-RU"/>
              </w:rPr>
              <w:t>маленькие</w:t>
            </w:r>
            <w:r w:rsidRPr="00E90A54">
              <w:rPr>
                <w:rFonts w:ascii="Times New Roman" w:eastAsia="Times New Roman" w:hAnsi="Times New Roman" w:cs="Times New Roman"/>
                <w:spacing w:val="26"/>
                <w:lang w:val="ru-RU"/>
              </w:rPr>
              <w:t xml:space="preserve"> </w:t>
            </w:r>
            <w:r w:rsidRPr="00E90A54">
              <w:rPr>
                <w:rFonts w:ascii="Times New Roman" w:eastAsia="Times New Roman" w:hAnsi="Times New Roman" w:cs="Times New Roman"/>
                <w:lang w:val="ru-RU"/>
              </w:rPr>
              <w:t>дети).</w:t>
            </w:r>
            <w:r w:rsidRPr="00E90A54">
              <w:rPr>
                <w:rFonts w:ascii="Times New Roman" w:eastAsia="Times New Roman" w:hAnsi="Times New Roman" w:cs="Times New Roman"/>
                <w:spacing w:val="28"/>
                <w:lang w:val="ru-RU"/>
              </w:rPr>
              <w:t xml:space="preserve"> </w:t>
            </w:r>
            <w:r w:rsidRPr="00E90A54">
              <w:rPr>
                <w:rFonts w:ascii="Times New Roman" w:eastAsia="Times New Roman" w:hAnsi="Times New Roman" w:cs="Times New Roman"/>
                <w:lang w:val="ru-RU"/>
              </w:rPr>
              <w:t>Рассказ</w:t>
            </w:r>
            <w:r w:rsidRPr="00E90A54">
              <w:rPr>
                <w:rFonts w:ascii="Times New Roman" w:eastAsia="Times New Roman" w:hAnsi="Times New Roman" w:cs="Times New Roman"/>
                <w:spacing w:val="26"/>
                <w:lang w:val="ru-RU"/>
              </w:rPr>
              <w:t xml:space="preserve"> </w:t>
            </w:r>
            <w:r w:rsidRPr="00E90A54">
              <w:rPr>
                <w:rFonts w:ascii="Times New Roman" w:eastAsia="Times New Roman" w:hAnsi="Times New Roman" w:cs="Times New Roman"/>
                <w:lang w:val="ru-RU"/>
              </w:rPr>
              <w:t>учителя</w:t>
            </w:r>
            <w:r w:rsidRPr="00E90A54">
              <w:rPr>
                <w:rFonts w:ascii="Times New Roman" w:eastAsia="Times New Roman" w:hAnsi="Times New Roman" w:cs="Times New Roman"/>
                <w:spacing w:val="28"/>
                <w:lang w:val="ru-RU"/>
              </w:rPr>
              <w:t xml:space="preserve"> </w:t>
            </w:r>
            <w:r w:rsidRPr="00E90A54">
              <w:rPr>
                <w:rFonts w:ascii="Times New Roman" w:eastAsia="Times New Roman" w:hAnsi="Times New Roman" w:cs="Times New Roman"/>
                <w:lang w:val="ru-RU"/>
              </w:rPr>
              <w:t>по</w:t>
            </w:r>
            <w:r w:rsidRPr="00E90A54">
              <w:rPr>
                <w:rFonts w:ascii="Times New Roman" w:eastAsia="Times New Roman" w:hAnsi="Times New Roman" w:cs="Times New Roman"/>
                <w:spacing w:val="25"/>
                <w:lang w:val="ru-RU"/>
              </w:rPr>
              <w:t xml:space="preserve"> </w:t>
            </w:r>
            <w:r w:rsidRPr="00E90A54">
              <w:rPr>
                <w:rFonts w:ascii="Times New Roman" w:eastAsia="Times New Roman" w:hAnsi="Times New Roman" w:cs="Times New Roman"/>
                <w:lang w:val="ru-RU"/>
              </w:rPr>
              <w:t>теме,</w:t>
            </w:r>
            <w:r w:rsidRPr="00E90A54">
              <w:rPr>
                <w:rFonts w:ascii="Times New Roman" w:eastAsia="Times New Roman" w:hAnsi="Times New Roman" w:cs="Times New Roman"/>
                <w:spacing w:val="29"/>
                <w:lang w:val="ru-RU"/>
              </w:rPr>
              <w:t xml:space="preserve"> </w:t>
            </w:r>
            <w:r w:rsidRPr="00E90A54">
              <w:rPr>
                <w:rFonts w:ascii="Times New Roman" w:eastAsia="Times New Roman" w:hAnsi="Times New Roman" w:cs="Times New Roman"/>
                <w:lang w:val="ru-RU"/>
              </w:rPr>
              <w:t>например,</w:t>
            </w:r>
          </w:p>
          <w:p w:rsidR="00E90A54" w:rsidRPr="00E90A54" w:rsidRDefault="00E90A54" w:rsidP="00E90A54">
            <w:pPr>
              <w:ind w:left="108" w:right="96"/>
              <w:jc w:val="both"/>
              <w:rPr>
                <w:rFonts w:ascii="Times New Roman" w:eastAsia="Times New Roman" w:hAnsi="Times New Roman" w:cs="Times New Roman"/>
                <w:lang w:val="ru-RU"/>
              </w:rPr>
            </w:pPr>
            <w:r w:rsidRPr="00E90A54">
              <w:rPr>
                <w:rFonts w:ascii="Times New Roman" w:eastAsia="Times New Roman" w:hAnsi="Times New Roman" w:cs="Times New Roman"/>
                <w:lang w:val="ru-RU"/>
              </w:rPr>
              <w:t>«Чем</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может</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быть</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опасен</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Интернет.</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Как</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правильно</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искать</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информацию</w:t>
            </w:r>
            <w:r w:rsidRPr="00E90A54">
              <w:rPr>
                <w:rFonts w:ascii="Times New Roman" w:eastAsia="Times New Roman" w:hAnsi="Times New Roman" w:cs="Times New Roman"/>
                <w:spacing w:val="-4"/>
                <w:lang w:val="ru-RU"/>
              </w:rPr>
              <w:t xml:space="preserve"> </w:t>
            </w:r>
            <w:r w:rsidRPr="00E90A54">
              <w:rPr>
                <w:rFonts w:ascii="Times New Roman" w:eastAsia="Times New Roman" w:hAnsi="Times New Roman" w:cs="Times New Roman"/>
                <w:lang w:val="ru-RU"/>
              </w:rPr>
              <w:t>в</w:t>
            </w:r>
            <w:r w:rsidRPr="00E90A54">
              <w:rPr>
                <w:rFonts w:ascii="Times New Roman" w:eastAsia="Times New Roman" w:hAnsi="Times New Roman" w:cs="Times New Roman"/>
                <w:spacing w:val="-1"/>
                <w:lang w:val="ru-RU"/>
              </w:rPr>
              <w:t xml:space="preserve"> </w:t>
            </w:r>
            <w:r w:rsidRPr="00E90A54">
              <w:rPr>
                <w:rFonts w:ascii="Times New Roman" w:eastAsia="Times New Roman" w:hAnsi="Times New Roman" w:cs="Times New Roman"/>
                <w:lang w:val="ru-RU"/>
              </w:rPr>
              <w:t>Интернете»</w:t>
            </w:r>
          </w:p>
        </w:tc>
        <w:tc>
          <w:tcPr>
            <w:tcW w:w="3119" w:type="dxa"/>
          </w:tcPr>
          <w:p w:rsidR="00E90A54" w:rsidRPr="00E90A54" w:rsidRDefault="00E90A54" w:rsidP="00E90A54">
            <w:pPr>
              <w:rPr>
                <w:rFonts w:ascii="Times New Roman" w:eastAsia="Times New Roman" w:hAnsi="Times New Roman" w:cs="Times New Roman"/>
                <w:lang w:val="ru-RU"/>
              </w:rPr>
            </w:pPr>
          </w:p>
        </w:tc>
      </w:tr>
      <w:tr w:rsidR="00E90A54" w:rsidRPr="00E90A54" w:rsidTr="00EF0B46">
        <w:trPr>
          <w:trHeight w:val="251"/>
        </w:trPr>
        <w:tc>
          <w:tcPr>
            <w:tcW w:w="437" w:type="dxa"/>
            <w:tcBorders>
              <w:top w:val="single" w:sz="6" w:space="0" w:color="221F1F"/>
            </w:tcBorders>
          </w:tcPr>
          <w:p w:rsidR="00E90A54" w:rsidRPr="00E90A54" w:rsidRDefault="00E90A54" w:rsidP="00E90A54">
            <w:pPr>
              <w:rPr>
                <w:rFonts w:ascii="Times New Roman" w:eastAsia="Times New Roman" w:hAnsi="Times New Roman" w:cs="Times New Roman"/>
                <w:sz w:val="18"/>
                <w:lang w:val="ru-RU"/>
              </w:rPr>
            </w:pPr>
          </w:p>
        </w:tc>
        <w:tc>
          <w:tcPr>
            <w:tcW w:w="2065" w:type="dxa"/>
            <w:tcBorders>
              <w:top w:val="single" w:sz="6" w:space="0" w:color="221F1F"/>
            </w:tcBorders>
          </w:tcPr>
          <w:p w:rsidR="00E90A54" w:rsidRPr="00E90A54" w:rsidRDefault="00E90A54" w:rsidP="00E90A54">
            <w:pPr>
              <w:spacing w:line="231" w:lineRule="exact"/>
              <w:ind w:left="110"/>
              <w:rPr>
                <w:rFonts w:ascii="Times New Roman" w:eastAsia="Times New Roman" w:hAnsi="Times New Roman" w:cs="Times New Roman"/>
                <w:b/>
              </w:rPr>
            </w:pPr>
            <w:r w:rsidRPr="00E90A54">
              <w:rPr>
                <w:rFonts w:ascii="Times New Roman" w:eastAsia="Times New Roman" w:hAnsi="Times New Roman" w:cs="Times New Roman"/>
                <w:b/>
              </w:rPr>
              <w:t>Резерв: 1</w:t>
            </w:r>
            <w:r w:rsidRPr="00E90A54">
              <w:rPr>
                <w:rFonts w:ascii="Times New Roman" w:eastAsia="Times New Roman" w:hAnsi="Times New Roman" w:cs="Times New Roman"/>
                <w:b/>
                <w:spacing w:val="1"/>
              </w:rPr>
              <w:t xml:space="preserve"> </w:t>
            </w:r>
            <w:r w:rsidRPr="00E90A54">
              <w:rPr>
                <w:rFonts w:ascii="Times New Roman" w:eastAsia="Times New Roman" w:hAnsi="Times New Roman" w:cs="Times New Roman"/>
                <w:b/>
              </w:rPr>
              <w:t>ч.</w:t>
            </w:r>
          </w:p>
        </w:tc>
        <w:tc>
          <w:tcPr>
            <w:tcW w:w="4014" w:type="dxa"/>
            <w:tcBorders>
              <w:top w:val="single" w:sz="6" w:space="0" w:color="221F1F"/>
            </w:tcBorders>
          </w:tcPr>
          <w:p w:rsidR="00E90A54" w:rsidRPr="00E90A54" w:rsidRDefault="00E90A54" w:rsidP="00E90A54">
            <w:pPr>
              <w:rPr>
                <w:rFonts w:ascii="Times New Roman" w:eastAsia="Times New Roman" w:hAnsi="Times New Roman" w:cs="Times New Roman"/>
                <w:sz w:val="18"/>
              </w:rPr>
            </w:pPr>
          </w:p>
        </w:tc>
        <w:tc>
          <w:tcPr>
            <w:tcW w:w="6246" w:type="dxa"/>
            <w:tcBorders>
              <w:top w:val="single" w:sz="6" w:space="0" w:color="221F1F"/>
            </w:tcBorders>
          </w:tcPr>
          <w:p w:rsidR="00E90A54" w:rsidRPr="00E90A54" w:rsidRDefault="00E90A54" w:rsidP="00E90A54">
            <w:pPr>
              <w:rPr>
                <w:rFonts w:ascii="Times New Roman" w:eastAsia="Times New Roman" w:hAnsi="Times New Roman" w:cs="Times New Roman"/>
                <w:sz w:val="18"/>
              </w:rPr>
            </w:pPr>
          </w:p>
        </w:tc>
        <w:tc>
          <w:tcPr>
            <w:tcW w:w="3119" w:type="dxa"/>
          </w:tcPr>
          <w:p w:rsidR="00E90A54" w:rsidRPr="00E90A54" w:rsidRDefault="00E90A54" w:rsidP="00E90A54">
            <w:pPr>
              <w:rPr>
                <w:rFonts w:ascii="Times New Roman" w:eastAsia="Times New Roman" w:hAnsi="Times New Roman" w:cs="Times New Roman"/>
                <w:sz w:val="18"/>
              </w:rPr>
            </w:pPr>
          </w:p>
        </w:tc>
      </w:tr>
    </w:tbl>
    <w:p w:rsidR="00D14ADE" w:rsidRDefault="00D14ADE"/>
    <w:sectPr w:rsidR="00D14ADE" w:rsidSect="00E90A54">
      <w:pgSz w:w="16850" w:h="11900" w:orient="landscape"/>
      <w:pgMar w:top="919" w:right="499" w:bottom="601" w:left="278"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choolBookSanPin">
    <w:altName w:val="Times New Roman"/>
    <w:panose1 w:val="00000000000000000000"/>
    <w:charset w:val="00"/>
    <w:family w:val="roman"/>
    <w:notTrueType/>
    <w:pitch w:val="variable"/>
    <w:sig w:usb0="800002EF" w:usb1="1000000A" w:usb2="00000000" w:usb3="00000000" w:csb0="00000005"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nion Pro">
    <w:panose1 w:val="00000000000000000000"/>
    <w:charset w:val="00"/>
    <w:family w:val="roman"/>
    <w:notTrueType/>
    <w:pitch w:val="variable"/>
    <w:sig w:usb0="60000287" w:usb1="00000001" w:usb2="00000000" w:usb3="00000000" w:csb0="0000019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1" w:usb1="00000000" w:usb2="00000000" w:usb3="00000000" w:csb0="00000004" w:csb1="00000000"/>
  </w:font>
  <w:font w:name="Courier">
    <w:panose1 w:val="02070409020205020404"/>
    <w:charset w:val="00"/>
    <w:family w:val="modern"/>
    <w:notTrueType/>
    <w:pitch w:val="fixed"/>
    <w:sig w:usb0="00000003" w:usb1="00000000"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Liberation Sans">
    <w:altName w:val="Arial"/>
    <w:charset w:val="CC"/>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entury Schoolbook">
    <w:panose1 w:val="02040604050505020304"/>
    <w:charset w:val="CC"/>
    <w:family w:val="roman"/>
    <w:pitch w:val="variable"/>
    <w:sig w:usb0="00000287" w:usb1="00000000" w:usb2="00000000" w:usb3="00000000" w:csb0="0000009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Constantia">
    <w:altName w:val="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FreeSetC">
    <w:altName w:val="Calibri"/>
    <w:charset w:val="CC"/>
    <w:family w:val="auto"/>
    <w:pitch w:val="default"/>
  </w:font>
  <w:font w:name="SchoolBookCSanPin">
    <w:altName w:val="Cambria"/>
    <w:charset w:val="CC"/>
    <w:family w:val="roman"/>
    <w:pitch w:val="default"/>
  </w:font>
  <w:font w:name="Liberation Mono">
    <w:altName w:val="Courier New"/>
    <w:charset w:val="01"/>
    <w:family w:val="modern"/>
    <w:pitch w:val="fixed"/>
  </w:font>
  <w:font w:name="Droid Sans Fallback">
    <w:altName w:val="Times New Roman"/>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NewtonCSanPin-Regular">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E90A54">
    <w:pPr>
      <w:pStyle w:val="a3"/>
      <w:spacing w:line="14" w:lineRule="auto"/>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E90A54">
    <w:pPr>
      <w:pStyle w:val="a3"/>
      <w:spacing w:line="14" w:lineRule="auto"/>
      <w:rPr>
        <w:sz w:val="20"/>
      </w:rPr>
    </w:pPr>
    <w:r>
      <w:rPr>
        <w:noProof/>
        <w:sz w:val="26"/>
        <w:lang w:eastAsia="ru-RU"/>
      </w:rPr>
      <mc:AlternateContent>
        <mc:Choice Requires="wps">
          <w:drawing>
            <wp:anchor distT="0" distB="0" distL="114300" distR="114300" simplePos="0" relativeHeight="251659264" behindDoc="1" locked="0" layoutInCell="1" allowOverlap="1" wp14:anchorId="5C765C6E" wp14:editId="43C4DAE7">
              <wp:simplePos x="0" y="0"/>
              <wp:positionH relativeFrom="page">
                <wp:posOffset>6842760</wp:posOffset>
              </wp:positionH>
              <wp:positionV relativeFrom="page">
                <wp:posOffset>10222230</wp:posOffset>
              </wp:positionV>
              <wp:extent cx="219710" cy="165735"/>
              <wp:effectExtent l="3810" t="1905" r="0" b="3810"/>
              <wp:wrapNone/>
              <wp:docPr id="41" name="Надпись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E90A54">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765C6E" id="_x0000_t202" coordsize="21600,21600" o:spt="202" path="m,l,21600r21600,l21600,xe">
              <v:stroke joinstyle="miter"/>
              <v:path gradientshapeok="t" o:connecttype="rect"/>
            </v:shapetype>
            <v:shape id="Надпись 41" o:spid="_x0000_s1026" type="#_x0000_t202" style="position:absolute;margin-left:538.8pt;margin-top:804.9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" filled="f" stroked="f">
              <v:textbox inset="0,0,0,0">
                <w:txbxContent>
                  <w:p w:rsidR="00987341" w:rsidRDefault="00E90A54">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E90A54">
    <w:pPr>
      <w:pStyle w:val="a3"/>
      <w:spacing w:line="14" w:lineRule="auto"/>
      <w:rPr>
        <w:sz w:val="20"/>
      </w:rPr>
    </w:pPr>
    <w:r>
      <w:rPr>
        <w:noProof/>
        <w:sz w:val="26"/>
        <w:lang w:eastAsia="ru-RU"/>
      </w:rPr>
      <mc:AlternateContent>
        <mc:Choice Requires="wps">
          <w:drawing>
            <wp:anchor distT="0" distB="0" distL="114300" distR="114300" simplePos="0" relativeHeight="251660288" behindDoc="1" locked="0" layoutInCell="1" allowOverlap="1" wp14:anchorId="5D652AAA" wp14:editId="0D22B4EC">
              <wp:simplePos x="0" y="0"/>
              <wp:positionH relativeFrom="page">
                <wp:posOffset>9794240</wp:posOffset>
              </wp:positionH>
              <wp:positionV relativeFrom="page">
                <wp:posOffset>6785610</wp:posOffset>
              </wp:positionV>
              <wp:extent cx="219710" cy="165735"/>
              <wp:effectExtent l="2540" t="3810" r="0" b="1905"/>
              <wp:wrapNone/>
              <wp:docPr id="40" name="Надпись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E90A54">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652AAA" id="_x0000_t202" coordsize="21600,21600" o:spt="202" path="m,l,21600r21600,l21600,xe">
              <v:stroke joinstyle="miter"/>
              <v:path gradientshapeok="t" o:connecttype="rect"/>
            </v:shapetype>
            <v:shape id="Надпись 40" o:spid="_x0000_s1027" type="#_x0000_t202" style="position:absolute;margin-left:771.2pt;margin-top:534.3pt;width:17.3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" filled="f" stroked="f">
              <v:textbox inset="0,0,0,0">
                <w:txbxContent>
                  <w:p w:rsidR="00987341" w:rsidRDefault="00E90A54">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26</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FB12693A"/>
    <w:lvl w:ilvl="0">
      <w:start w:val="1"/>
      <w:numFmt w:val="decimal"/>
      <w:pStyle w:val="31"/>
      <w:lvlText w:val="%1."/>
      <w:lvlJc w:val="left"/>
      <w:pPr>
        <w:tabs>
          <w:tab w:val="num" w:pos="1080"/>
        </w:tabs>
        <w:ind w:left="1080" w:hanging="360"/>
      </w:pPr>
    </w:lvl>
  </w:abstractNum>
  <w:abstractNum w:abstractNumId="2" w15:restartNumberingAfterBreak="0">
    <w:nsid w:val="FFFFFF7F"/>
    <w:multiLevelType w:val="singleLevel"/>
    <w:tmpl w:val="38441652"/>
    <w:lvl w:ilvl="0">
      <w:start w:val="1"/>
      <w:numFmt w:val="decimal"/>
      <w:pStyle w:val="210"/>
      <w:lvlText w:val="%1."/>
      <w:lvlJc w:val="left"/>
      <w:pPr>
        <w:tabs>
          <w:tab w:val="num" w:pos="720"/>
        </w:tabs>
        <w:ind w:left="720" w:hanging="360"/>
      </w:pPr>
    </w:lvl>
  </w:abstractNum>
  <w:abstractNum w:abstractNumId="3" w15:restartNumberingAfterBreak="0">
    <w:nsid w:val="FFFFFF82"/>
    <w:multiLevelType w:val="singleLevel"/>
    <w:tmpl w:val="F3EAFDEC"/>
    <w:lvl w:ilvl="0">
      <w:start w:val="1"/>
      <w:numFmt w:val="bullet"/>
      <w:pStyle w:val="310"/>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D1EFFD4"/>
    <w:lvl w:ilvl="0">
      <w:start w:val="1"/>
      <w:numFmt w:val="bullet"/>
      <w:pStyle w:val="211"/>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0A62B40"/>
    <w:lvl w:ilvl="0">
      <w:start w:val="1"/>
      <w:numFmt w:val="decimal"/>
      <w:pStyle w:val="1"/>
      <w:lvlText w:val="%1."/>
      <w:lvlJc w:val="left"/>
      <w:pPr>
        <w:tabs>
          <w:tab w:val="num" w:pos="360"/>
        </w:tabs>
        <w:ind w:left="360" w:hanging="360"/>
      </w:pPr>
    </w:lvl>
  </w:abstractNum>
  <w:abstractNum w:abstractNumId="6" w15:restartNumberingAfterBreak="0">
    <w:nsid w:val="FFFFFF89"/>
    <w:multiLevelType w:val="singleLevel"/>
    <w:tmpl w:val="29761A62"/>
    <w:lvl w:ilvl="0">
      <w:start w:val="1"/>
      <w:numFmt w:val="bullet"/>
      <w:pStyle w:val="10"/>
      <w:lvlText w:val=""/>
      <w:lvlJc w:val="left"/>
      <w:pPr>
        <w:tabs>
          <w:tab w:val="num" w:pos="360"/>
        </w:tabs>
        <w:ind w:left="360" w:hanging="360"/>
      </w:pPr>
      <w:rPr>
        <w:rFonts w:ascii="Symbol" w:hAnsi="Symbol" w:hint="default"/>
      </w:rPr>
    </w:lvl>
  </w:abstractNum>
  <w:abstractNum w:abstractNumId="7" w15:restartNumberingAfterBreak="0">
    <w:nsid w:val="00000009"/>
    <w:multiLevelType w:val="singleLevel"/>
    <w:tmpl w:val="00000009"/>
    <w:name w:val="WW8Num15"/>
    <w:lvl w:ilvl="0">
      <w:start w:val="1"/>
      <w:numFmt w:val="bullet"/>
      <w:lvlText w:val=""/>
      <w:lvlJc w:val="left"/>
      <w:pPr>
        <w:tabs>
          <w:tab w:val="num" w:pos="0"/>
        </w:tabs>
        <w:ind w:left="720" w:hanging="360"/>
      </w:pPr>
      <w:rPr>
        <w:rFonts w:ascii="Wingdings" w:hAnsi="Wingdings" w:cs="Wingdings"/>
      </w:rPr>
    </w:lvl>
  </w:abstractNum>
  <w:abstractNum w:abstractNumId="8" w15:restartNumberingAfterBreak="0">
    <w:nsid w:val="00000011"/>
    <w:multiLevelType w:val="singleLevel"/>
    <w:tmpl w:val="00000011"/>
    <w:name w:val="WW8Num35"/>
    <w:lvl w:ilvl="0">
      <w:start w:val="1"/>
      <w:numFmt w:val="bullet"/>
      <w:lvlText w:val=""/>
      <w:lvlJc w:val="left"/>
      <w:pPr>
        <w:tabs>
          <w:tab w:val="num" w:pos="0"/>
        </w:tabs>
        <w:ind w:left="720" w:hanging="360"/>
      </w:pPr>
      <w:rPr>
        <w:rFonts w:ascii="Wingdings" w:hAnsi="Wingdings" w:cs="Wingdings"/>
      </w:rPr>
    </w:lvl>
  </w:abstractNum>
  <w:abstractNum w:abstractNumId="9" w15:restartNumberingAfterBreak="0">
    <w:nsid w:val="02620E76"/>
    <w:multiLevelType w:val="hybridMultilevel"/>
    <w:tmpl w:val="F08A776C"/>
    <w:lvl w:ilvl="0" w:tplc="EC66C488">
      <w:start w:val="3"/>
      <w:numFmt w:val="decimal"/>
      <w:lvlText w:val="%1"/>
      <w:lvlJc w:val="left"/>
      <w:pPr>
        <w:ind w:left="1456" w:hanging="166"/>
      </w:pPr>
      <w:rPr>
        <w:rFonts w:ascii="Times New Roman" w:eastAsia="Times New Roman" w:hAnsi="Times New Roman" w:cs="Times New Roman" w:hint="default"/>
        <w:b/>
        <w:bCs/>
        <w:w w:val="100"/>
        <w:sz w:val="22"/>
        <w:szCs w:val="22"/>
        <w:u w:val="thick" w:color="000000"/>
        <w:lang w:val="ru-RU" w:eastAsia="en-US" w:bidi="ar-SA"/>
      </w:rPr>
    </w:lvl>
    <w:lvl w:ilvl="1" w:tplc="2A08BB26">
      <w:numFmt w:val="bullet"/>
      <w:lvlText w:val="•"/>
      <w:lvlJc w:val="left"/>
      <w:pPr>
        <w:ind w:left="2925" w:hanging="166"/>
      </w:pPr>
      <w:rPr>
        <w:rFonts w:hint="default"/>
        <w:lang w:val="ru-RU" w:eastAsia="en-US" w:bidi="ar-SA"/>
      </w:rPr>
    </w:lvl>
    <w:lvl w:ilvl="2" w:tplc="1E70F5D8">
      <w:numFmt w:val="bullet"/>
      <w:lvlText w:val="•"/>
      <w:lvlJc w:val="left"/>
      <w:pPr>
        <w:ind w:left="4391" w:hanging="166"/>
      </w:pPr>
      <w:rPr>
        <w:rFonts w:hint="default"/>
        <w:lang w:val="ru-RU" w:eastAsia="en-US" w:bidi="ar-SA"/>
      </w:rPr>
    </w:lvl>
    <w:lvl w:ilvl="3" w:tplc="F6B063AE">
      <w:numFmt w:val="bullet"/>
      <w:lvlText w:val="•"/>
      <w:lvlJc w:val="left"/>
      <w:pPr>
        <w:ind w:left="5857" w:hanging="166"/>
      </w:pPr>
      <w:rPr>
        <w:rFonts w:hint="default"/>
        <w:lang w:val="ru-RU" w:eastAsia="en-US" w:bidi="ar-SA"/>
      </w:rPr>
    </w:lvl>
    <w:lvl w:ilvl="4" w:tplc="A080F5D8">
      <w:numFmt w:val="bullet"/>
      <w:lvlText w:val="•"/>
      <w:lvlJc w:val="left"/>
      <w:pPr>
        <w:ind w:left="7323" w:hanging="166"/>
      </w:pPr>
      <w:rPr>
        <w:rFonts w:hint="default"/>
        <w:lang w:val="ru-RU" w:eastAsia="en-US" w:bidi="ar-SA"/>
      </w:rPr>
    </w:lvl>
    <w:lvl w:ilvl="5" w:tplc="112ABA48">
      <w:numFmt w:val="bullet"/>
      <w:lvlText w:val="•"/>
      <w:lvlJc w:val="left"/>
      <w:pPr>
        <w:ind w:left="8789" w:hanging="166"/>
      </w:pPr>
      <w:rPr>
        <w:rFonts w:hint="default"/>
        <w:lang w:val="ru-RU" w:eastAsia="en-US" w:bidi="ar-SA"/>
      </w:rPr>
    </w:lvl>
    <w:lvl w:ilvl="6" w:tplc="D36201FE">
      <w:numFmt w:val="bullet"/>
      <w:lvlText w:val="•"/>
      <w:lvlJc w:val="left"/>
      <w:pPr>
        <w:ind w:left="10255" w:hanging="166"/>
      </w:pPr>
      <w:rPr>
        <w:rFonts w:hint="default"/>
        <w:lang w:val="ru-RU" w:eastAsia="en-US" w:bidi="ar-SA"/>
      </w:rPr>
    </w:lvl>
    <w:lvl w:ilvl="7" w:tplc="EC6EE8EE">
      <w:numFmt w:val="bullet"/>
      <w:lvlText w:val="•"/>
      <w:lvlJc w:val="left"/>
      <w:pPr>
        <w:ind w:left="11720" w:hanging="166"/>
      </w:pPr>
      <w:rPr>
        <w:rFonts w:hint="default"/>
        <w:lang w:val="ru-RU" w:eastAsia="en-US" w:bidi="ar-SA"/>
      </w:rPr>
    </w:lvl>
    <w:lvl w:ilvl="8" w:tplc="AA5615B0">
      <w:numFmt w:val="bullet"/>
      <w:lvlText w:val="•"/>
      <w:lvlJc w:val="left"/>
      <w:pPr>
        <w:ind w:left="13186" w:hanging="166"/>
      </w:pPr>
      <w:rPr>
        <w:rFonts w:hint="default"/>
        <w:lang w:val="ru-RU" w:eastAsia="en-US" w:bidi="ar-SA"/>
      </w:rPr>
    </w:lvl>
  </w:abstractNum>
  <w:abstractNum w:abstractNumId="10" w15:restartNumberingAfterBreak="0">
    <w:nsid w:val="046415F7"/>
    <w:multiLevelType w:val="hybridMultilevel"/>
    <w:tmpl w:val="A7CA8730"/>
    <w:lvl w:ilvl="0" w:tplc="6C020E54">
      <w:start w:val="1"/>
      <w:numFmt w:val="bullet"/>
      <w:pStyle w:val="list-bullet"/>
      <w:lvlText w:val=""/>
      <w:lvlJc w:val="left"/>
      <w:pPr>
        <w:ind w:left="9149"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11" w15:restartNumberingAfterBreak="0">
    <w:nsid w:val="05A704DA"/>
    <w:multiLevelType w:val="hybridMultilevel"/>
    <w:tmpl w:val="915C0438"/>
    <w:lvl w:ilvl="0" w:tplc="5846DDBE">
      <w:start w:val="1"/>
      <w:numFmt w:val="decimal"/>
      <w:lvlText w:val="%1"/>
      <w:lvlJc w:val="left"/>
      <w:pPr>
        <w:ind w:left="438" w:hanging="226"/>
      </w:pPr>
      <w:rPr>
        <w:rFonts w:ascii="Times New Roman" w:eastAsia="Times New Roman" w:hAnsi="Times New Roman" w:cs="Times New Roman" w:hint="default"/>
        <w:b/>
        <w:bCs/>
        <w:color w:val="221F1F"/>
        <w:w w:val="112"/>
        <w:sz w:val="26"/>
        <w:szCs w:val="26"/>
        <w:u w:val="thick" w:color="221F1F"/>
        <w:lang w:val="ru-RU" w:eastAsia="en-US" w:bidi="ar-SA"/>
      </w:rPr>
    </w:lvl>
    <w:lvl w:ilvl="1" w:tplc="678E336A">
      <w:numFmt w:val="bullet"/>
      <w:lvlText w:val="•"/>
      <w:lvlJc w:val="left"/>
      <w:pPr>
        <w:ind w:left="1442" w:hanging="226"/>
      </w:pPr>
      <w:rPr>
        <w:rFonts w:hint="default"/>
        <w:lang w:val="ru-RU" w:eastAsia="en-US" w:bidi="ar-SA"/>
      </w:rPr>
    </w:lvl>
    <w:lvl w:ilvl="2" w:tplc="F0FECD96">
      <w:numFmt w:val="bullet"/>
      <w:lvlText w:val="•"/>
      <w:lvlJc w:val="left"/>
      <w:pPr>
        <w:ind w:left="2445" w:hanging="226"/>
      </w:pPr>
      <w:rPr>
        <w:rFonts w:hint="default"/>
        <w:lang w:val="ru-RU" w:eastAsia="en-US" w:bidi="ar-SA"/>
      </w:rPr>
    </w:lvl>
    <w:lvl w:ilvl="3" w:tplc="7CA8A582">
      <w:numFmt w:val="bullet"/>
      <w:lvlText w:val="•"/>
      <w:lvlJc w:val="left"/>
      <w:pPr>
        <w:ind w:left="3447" w:hanging="226"/>
      </w:pPr>
      <w:rPr>
        <w:rFonts w:hint="default"/>
        <w:lang w:val="ru-RU" w:eastAsia="en-US" w:bidi="ar-SA"/>
      </w:rPr>
    </w:lvl>
    <w:lvl w:ilvl="4" w:tplc="0A76BE0A">
      <w:numFmt w:val="bullet"/>
      <w:lvlText w:val="•"/>
      <w:lvlJc w:val="left"/>
      <w:pPr>
        <w:ind w:left="4450" w:hanging="226"/>
      </w:pPr>
      <w:rPr>
        <w:rFonts w:hint="default"/>
        <w:lang w:val="ru-RU" w:eastAsia="en-US" w:bidi="ar-SA"/>
      </w:rPr>
    </w:lvl>
    <w:lvl w:ilvl="5" w:tplc="0EC61142">
      <w:numFmt w:val="bullet"/>
      <w:lvlText w:val="•"/>
      <w:lvlJc w:val="left"/>
      <w:pPr>
        <w:ind w:left="5453" w:hanging="226"/>
      </w:pPr>
      <w:rPr>
        <w:rFonts w:hint="default"/>
        <w:lang w:val="ru-RU" w:eastAsia="en-US" w:bidi="ar-SA"/>
      </w:rPr>
    </w:lvl>
    <w:lvl w:ilvl="6" w:tplc="7C182BDC">
      <w:numFmt w:val="bullet"/>
      <w:lvlText w:val="•"/>
      <w:lvlJc w:val="left"/>
      <w:pPr>
        <w:ind w:left="6455" w:hanging="226"/>
      </w:pPr>
      <w:rPr>
        <w:rFonts w:hint="default"/>
        <w:lang w:val="ru-RU" w:eastAsia="en-US" w:bidi="ar-SA"/>
      </w:rPr>
    </w:lvl>
    <w:lvl w:ilvl="7" w:tplc="DB4202B2">
      <w:numFmt w:val="bullet"/>
      <w:lvlText w:val="•"/>
      <w:lvlJc w:val="left"/>
      <w:pPr>
        <w:ind w:left="7458" w:hanging="226"/>
      </w:pPr>
      <w:rPr>
        <w:rFonts w:hint="default"/>
        <w:lang w:val="ru-RU" w:eastAsia="en-US" w:bidi="ar-SA"/>
      </w:rPr>
    </w:lvl>
    <w:lvl w:ilvl="8" w:tplc="C9845696">
      <w:numFmt w:val="bullet"/>
      <w:lvlText w:val="•"/>
      <w:lvlJc w:val="left"/>
      <w:pPr>
        <w:ind w:left="8461" w:hanging="226"/>
      </w:pPr>
      <w:rPr>
        <w:rFonts w:hint="default"/>
        <w:lang w:val="ru-RU" w:eastAsia="en-US" w:bidi="ar-SA"/>
      </w:rPr>
    </w:lvl>
  </w:abstractNum>
  <w:abstractNum w:abstractNumId="12" w15:restartNumberingAfterBreak="0">
    <w:nsid w:val="136651DE"/>
    <w:multiLevelType w:val="hybridMultilevel"/>
    <w:tmpl w:val="15EE9D72"/>
    <w:lvl w:ilvl="0" w:tplc="C7382EBA">
      <w:start w:val="1"/>
      <w:numFmt w:val="decimal"/>
      <w:lvlText w:val="%1"/>
      <w:lvlJc w:val="left"/>
      <w:pPr>
        <w:ind w:left="392" w:hanging="180"/>
      </w:pPr>
      <w:rPr>
        <w:rFonts w:hint="default"/>
        <w:b/>
        <w:bCs/>
        <w:w w:val="100"/>
        <w:lang w:val="ru-RU" w:eastAsia="en-US" w:bidi="ar-SA"/>
      </w:rPr>
    </w:lvl>
    <w:lvl w:ilvl="1" w:tplc="F4063C7C">
      <w:start w:val="1"/>
      <w:numFmt w:val="decimal"/>
      <w:lvlText w:val="%2."/>
      <w:lvlJc w:val="left"/>
      <w:pPr>
        <w:ind w:left="1135" w:hanging="360"/>
        <w:jc w:val="right"/>
      </w:pPr>
      <w:rPr>
        <w:rFonts w:hint="default"/>
        <w:b/>
        <w:bCs/>
        <w:spacing w:val="-1"/>
        <w:w w:val="112"/>
        <w:lang w:val="ru-RU" w:eastAsia="en-US" w:bidi="ar-SA"/>
      </w:rPr>
    </w:lvl>
    <w:lvl w:ilvl="2" w:tplc="B7FA9B12">
      <w:numFmt w:val="bullet"/>
      <w:lvlText w:val="•"/>
      <w:lvlJc w:val="left"/>
      <w:pPr>
        <w:ind w:left="1460" w:hanging="360"/>
      </w:pPr>
      <w:rPr>
        <w:rFonts w:hint="default"/>
        <w:lang w:val="ru-RU" w:eastAsia="en-US" w:bidi="ar-SA"/>
      </w:rPr>
    </w:lvl>
    <w:lvl w:ilvl="3" w:tplc="A2484530">
      <w:numFmt w:val="bullet"/>
      <w:lvlText w:val="•"/>
      <w:lvlJc w:val="left"/>
      <w:pPr>
        <w:ind w:left="2568" w:hanging="360"/>
      </w:pPr>
      <w:rPr>
        <w:rFonts w:hint="default"/>
        <w:lang w:val="ru-RU" w:eastAsia="en-US" w:bidi="ar-SA"/>
      </w:rPr>
    </w:lvl>
    <w:lvl w:ilvl="4" w:tplc="CE8EBBA0">
      <w:numFmt w:val="bullet"/>
      <w:lvlText w:val="•"/>
      <w:lvlJc w:val="left"/>
      <w:pPr>
        <w:ind w:left="3676" w:hanging="360"/>
      </w:pPr>
      <w:rPr>
        <w:rFonts w:hint="default"/>
        <w:lang w:val="ru-RU" w:eastAsia="en-US" w:bidi="ar-SA"/>
      </w:rPr>
    </w:lvl>
    <w:lvl w:ilvl="5" w:tplc="9760DEDC">
      <w:numFmt w:val="bullet"/>
      <w:lvlText w:val="•"/>
      <w:lvlJc w:val="left"/>
      <w:pPr>
        <w:ind w:left="4784" w:hanging="360"/>
      </w:pPr>
      <w:rPr>
        <w:rFonts w:hint="default"/>
        <w:lang w:val="ru-RU" w:eastAsia="en-US" w:bidi="ar-SA"/>
      </w:rPr>
    </w:lvl>
    <w:lvl w:ilvl="6" w:tplc="3D9E479C">
      <w:numFmt w:val="bullet"/>
      <w:lvlText w:val="•"/>
      <w:lvlJc w:val="left"/>
      <w:pPr>
        <w:ind w:left="5893" w:hanging="360"/>
      </w:pPr>
      <w:rPr>
        <w:rFonts w:hint="default"/>
        <w:lang w:val="ru-RU" w:eastAsia="en-US" w:bidi="ar-SA"/>
      </w:rPr>
    </w:lvl>
    <w:lvl w:ilvl="7" w:tplc="99D4DAA0">
      <w:numFmt w:val="bullet"/>
      <w:lvlText w:val="•"/>
      <w:lvlJc w:val="left"/>
      <w:pPr>
        <w:ind w:left="7001" w:hanging="360"/>
      </w:pPr>
      <w:rPr>
        <w:rFonts w:hint="default"/>
        <w:lang w:val="ru-RU" w:eastAsia="en-US" w:bidi="ar-SA"/>
      </w:rPr>
    </w:lvl>
    <w:lvl w:ilvl="8" w:tplc="B26A21DC">
      <w:numFmt w:val="bullet"/>
      <w:lvlText w:val="•"/>
      <w:lvlJc w:val="left"/>
      <w:pPr>
        <w:ind w:left="8109" w:hanging="360"/>
      </w:pPr>
      <w:rPr>
        <w:rFonts w:hint="default"/>
        <w:lang w:val="ru-RU" w:eastAsia="en-US" w:bidi="ar-SA"/>
      </w:rPr>
    </w:lvl>
  </w:abstractNum>
  <w:abstractNum w:abstractNumId="13" w15:restartNumberingAfterBreak="0">
    <w:nsid w:val="25252AE7"/>
    <w:multiLevelType w:val="hybridMultilevel"/>
    <w:tmpl w:val="41DA9606"/>
    <w:lvl w:ilvl="0" w:tplc="21E2313C">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14" w15:restartNumberingAfterBreak="0">
    <w:nsid w:val="39EA07E3"/>
    <w:multiLevelType w:val="hybridMultilevel"/>
    <w:tmpl w:val="A36252EC"/>
    <w:lvl w:ilvl="0" w:tplc="BE94B8CE">
      <w:start w:val="1"/>
      <w:numFmt w:val="decimal"/>
      <w:lvlText w:val="%1"/>
      <w:lvlJc w:val="left"/>
      <w:pPr>
        <w:ind w:left="438" w:hanging="226"/>
      </w:pPr>
      <w:rPr>
        <w:rFonts w:ascii="Times New Roman" w:eastAsia="Times New Roman" w:hAnsi="Times New Roman" w:cs="Times New Roman" w:hint="default"/>
        <w:b/>
        <w:bCs/>
        <w:color w:val="221F1F"/>
        <w:w w:val="112"/>
        <w:sz w:val="26"/>
        <w:szCs w:val="26"/>
        <w:u w:val="thick" w:color="221F1F"/>
        <w:lang w:val="ru-RU" w:eastAsia="en-US" w:bidi="ar-SA"/>
      </w:rPr>
    </w:lvl>
    <w:lvl w:ilvl="1" w:tplc="5D1A01EE">
      <w:numFmt w:val="bullet"/>
      <w:lvlText w:val="•"/>
      <w:lvlJc w:val="left"/>
      <w:pPr>
        <w:ind w:left="1442" w:hanging="226"/>
      </w:pPr>
      <w:rPr>
        <w:rFonts w:hint="default"/>
        <w:lang w:val="ru-RU" w:eastAsia="en-US" w:bidi="ar-SA"/>
      </w:rPr>
    </w:lvl>
    <w:lvl w:ilvl="2" w:tplc="4DD45632">
      <w:numFmt w:val="bullet"/>
      <w:lvlText w:val="•"/>
      <w:lvlJc w:val="left"/>
      <w:pPr>
        <w:ind w:left="2445" w:hanging="226"/>
      </w:pPr>
      <w:rPr>
        <w:rFonts w:hint="default"/>
        <w:lang w:val="ru-RU" w:eastAsia="en-US" w:bidi="ar-SA"/>
      </w:rPr>
    </w:lvl>
    <w:lvl w:ilvl="3" w:tplc="3FB0C75A">
      <w:numFmt w:val="bullet"/>
      <w:lvlText w:val="•"/>
      <w:lvlJc w:val="left"/>
      <w:pPr>
        <w:ind w:left="3447" w:hanging="226"/>
      </w:pPr>
      <w:rPr>
        <w:rFonts w:hint="default"/>
        <w:lang w:val="ru-RU" w:eastAsia="en-US" w:bidi="ar-SA"/>
      </w:rPr>
    </w:lvl>
    <w:lvl w:ilvl="4" w:tplc="6B1ED45C">
      <w:numFmt w:val="bullet"/>
      <w:lvlText w:val="•"/>
      <w:lvlJc w:val="left"/>
      <w:pPr>
        <w:ind w:left="4450" w:hanging="226"/>
      </w:pPr>
      <w:rPr>
        <w:rFonts w:hint="default"/>
        <w:lang w:val="ru-RU" w:eastAsia="en-US" w:bidi="ar-SA"/>
      </w:rPr>
    </w:lvl>
    <w:lvl w:ilvl="5" w:tplc="89C4916E">
      <w:numFmt w:val="bullet"/>
      <w:lvlText w:val="•"/>
      <w:lvlJc w:val="left"/>
      <w:pPr>
        <w:ind w:left="5453" w:hanging="226"/>
      </w:pPr>
      <w:rPr>
        <w:rFonts w:hint="default"/>
        <w:lang w:val="ru-RU" w:eastAsia="en-US" w:bidi="ar-SA"/>
      </w:rPr>
    </w:lvl>
    <w:lvl w:ilvl="6" w:tplc="8CBA1EC0">
      <w:numFmt w:val="bullet"/>
      <w:lvlText w:val="•"/>
      <w:lvlJc w:val="left"/>
      <w:pPr>
        <w:ind w:left="6455" w:hanging="226"/>
      </w:pPr>
      <w:rPr>
        <w:rFonts w:hint="default"/>
        <w:lang w:val="ru-RU" w:eastAsia="en-US" w:bidi="ar-SA"/>
      </w:rPr>
    </w:lvl>
    <w:lvl w:ilvl="7" w:tplc="275E9850">
      <w:numFmt w:val="bullet"/>
      <w:lvlText w:val="•"/>
      <w:lvlJc w:val="left"/>
      <w:pPr>
        <w:ind w:left="7458" w:hanging="226"/>
      </w:pPr>
      <w:rPr>
        <w:rFonts w:hint="default"/>
        <w:lang w:val="ru-RU" w:eastAsia="en-US" w:bidi="ar-SA"/>
      </w:rPr>
    </w:lvl>
    <w:lvl w:ilvl="8" w:tplc="DB5E6574">
      <w:numFmt w:val="bullet"/>
      <w:lvlText w:val="•"/>
      <w:lvlJc w:val="left"/>
      <w:pPr>
        <w:ind w:left="8461" w:hanging="226"/>
      </w:pPr>
      <w:rPr>
        <w:rFonts w:hint="default"/>
        <w:lang w:val="ru-RU" w:eastAsia="en-US" w:bidi="ar-SA"/>
      </w:rPr>
    </w:lvl>
  </w:abstractNum>
  <w:abstractNum w:abstractNumId="15" w15:restartNumberingAfterBreak="0">
    <w:nsid w:val="4B5412AD"/>
    <w:multiLevelType w:val="hybridMultilevel"/>
    <w:tmpl w:val="326CB70C"/>
    <w:lvl w:ilvl="0" w:tplc="E9562424">
      <w:start w:val="1"/>
      <w:numFmt w:val="decimal"/>
      <w:lvlText w:val="%1)"/>
      <w:lvlJc w:val="left"/>
      <w:pPr>
        <w:ind w:left="934" w:hanging="360"/>
        <w:jc w:val="right"/>
      </w:pPr>
      <w:rPr>
        <w:rFonts w:hint="default"/>
        <w:spacing w:val="0"/>
        <w:w w:val="113"/>
        <w:lang w:val="ru-RU" w:eastAsia="en-US" w:bidi="ar-SA"/>
      </w:rPr>
    </w:lvl>
    <w:lvl w:ilvl="1" w:tplc="C49E8D6C">
      <w:start w:val="1"/>
      <w:numFmt w:val="decimal"/>
      <w:lvlText w:val="%2)"/>
      <w:lvlJc w:val="left"/>
      <w:pPr>
        <w:ind w:left="934" w:hanging="360"/>
        <w:jc w:val="right"/>
      </w:pPr>
      <w:rPr>
        <w:rFonts w:hint="default"/>
        <w:spacing w:val="0"/>
        <w:w w:val="113"/>
        <w:lang w:val="ru-RU" w:eastAsia="en-US" w:bidi="ar-SA"/>
      </w:rPr>
    </w:lvl>
    <w:lvl w:ilvl="2" w:tplc="DDEC5A32">
      <w:numFmt w:val="bullet"/>
      <w:lvlText w:val="•"/>
      <w:lvlJc w:val="left"/>
      <w:pPr>
        <w:ind w:left="2845" w:hanging="360"/>
      </w:pPr>
      <w:rPr>
        <w:rFonts w:hint="default"/>
        <w:lang w:val="ru-RU" w:eastAsia="en-US" w:bidi="ar-SA"/>
      </w:rPr>
    </w:lvl>
    <w:lvl w:ilvl="3" w:tplc="996C6EA6">
      <w:numFmt w:val="bullet"/>
      <w:lvlText w:val="•"/>
      <w:lvlJc w:val="left"/>
      <w:pPr>
        <w:ind w:left="3797" w:hanging="360"/>
      </w:pPr>
      <w:rPr>
        <w:rFonts w:hint="default"/>
        <w:lang w:val="ru-RU" w:eastAsia="en-US" w:bidi="ar-SA"/>
      </w:rPr>
    </w:lvl>
    <w:lvl w:ilvl="4" w:tplc="407EA096">
      <w:numFmt w:val="bullet"/>
      <w:lvlText w:val="•"/>
      <w:lvlJc w:val="left"/>
      <w:pPr>
        <w:ind w:left="4750" w:hanging="360"/>
      </w:pPr>
      <w:rPr>
        <w:rFonts w:hint="default"/>
        <w:lang w:val="ru-RU" w:eastAsia="en-US" w:bidi="ar-SA"/>
      </w:rPr>
    </w:lvl>
    <w:lvl w:ilvl="5" w:tplc="1E90F51A">
      <w:numFmt w:val="bullet"/>
      <w:lvlText w:val="•"/>
      <w:lvlJc w:val="left"/>
      <w:pPr>
        <w:ind w:left="5703" w:hanging="360"/>
      </w:pPr>
      <w:rPr>
        <w:rFonts w:hint="default"/>
        <w:lang w:val="ru-RU" w:eastAsia="en-US" w:bidi="ar-SA"/>
      </w:rPr>
    </w:lvl>
    <w:lvl w:ilvl="6" w:tplc="99EC9958">
      <w:numFmt w:val="bullet"/>
      <w:lvlText w:val="•"/>
      <w:lvlJc w:val="left"/>
      <w:pPr>
        <w:ind w:left="6655" w:hanging="360"/>
      </w:pPr>
      <w:rPr>
        <w:rFonts w:hint="default"/>
        <w:lang w:val="ru-RU" w:eastAsia="en-US" w:bidi="ar-SA"/>
      </w:rPr>
    </w:lvl>
    <w:lvl w:ilvl="7" w:tplc="4C56003A">
      <w:numFmt w:val="bullet"/>
      <w:lvlText w:val="•"/>
      <w:lvlJc w:val="left"/>
      <w:pPr>
        <w:ind w:left="7608" w:hanging="360"/>
      </w:pPr>
      <w:rPr>
        <w:rFonts w:hint="default"/>
        <w:lang w:val="ru-RU" w:eastAsia="en-US" w:bidi="ar-SA"/>
      </w:rPr>
    </w:lvl>
    <w:lvl w:ilvl="8" w:tplc="33E4F8F2">
      <w:numFmt w:val="bullet"/>
      <w:lvlText w:val="•"/>
      <w:lvlJc w:val="left"/>
      <w:pPr>
        <w:ind w:left="8561" w:hanging="360"/>
      </w:pPr>
      <w:rPr>
        <w:rFonts w:hint="default"/>
        <w:lang w:val="ru-RU" w:eastAsia="en-US" w:bidi="ar-SA"/>
      </w:rPr>
    </w:lvl>
  </w:abstractNum>
  <w:abstractNum w:abstractNumId="16" w15:restartNumberingAfterBreak="0">
    <w:nsid w:val="4E084073"/>
    <w:multiLevelType w:val="hybridMultilevel"/>
    <w:tmpl w:val="6EECF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B320AC"/>
    <w:multiLevelType w:val="hybridMultilevel"/>
    <w:tmpl w:val="31DAF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BDA7149"/>
    <w:multiLevelType w:val="hybridMultilevel"/>
    <w:tmpl w:val="EC3C596C"/>
    <w:lvl w:ilvl="0" w:tplc="B6848790">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09A6E14">
      <w:start w:val="1"/>
      <w:numFmt w:val="bullet"/>
      <w:lvlText w:val="o"/>
      <w:lvlJc w:val="left"/>
      <w:pPr>
        <w:ind w:left="11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94DC3ADA">
      <w:start w:val="1"/>
      <w:numFmt w:val="bullet"/>
      <w:lvlText w:val="▪"/>
      <w:lvlJc w:val="left"/>
      <w:pPr>
        <w:ind w:left="18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1CCC29FC">
      <w:start w:val="1"/>
      <w:numFmt w:val="bullet"/>
      <w:lvlText w:val="•"/>
      <w:lvlJc w:val="left"/>
      <w:pPr>
        <w:ind w:left="25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4F87DC8">
      <w:start w:val="1"/>
      <w:numFmt w:val="bullet"/>
      <w:lvlText w:val="o"/>
      <w:lvlJc w:val="left"/>
      <w:pPr>
        <w:ind w:left="327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D7BC0454">
      <w:start w:val="1"/>
      <w:numFmt w:val="bullet"/>
      <w:lvlText w:val="▪"/>
      <w:lvlJc w:val="left"/>
      <w:pPr>
        <w:ind w:left="399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4C44542C">
      <w:start w:val="1"/>
      <w:numFmt w:val="bullet"/>
      <w:lvlText w:val="•"/>
      <w:lvlJc w:val="left"/>
      <w:pPr>
        <w:ind w:left="47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9140D3C2">
      <w:start w:val="1"/>
      <w:numFmt w:val="bullet"/>
      <w:lvlText w:val="o"/>
      <w:lvlJc w:val="left"/>
      <w:pPr>
        <w:ind w:left="54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7A00E4D0">
      <w:start w:val="1"/>
      <w:numFmt w:val="bullet"/>
      <w:lvlText w:val="▪"/>
      <w:lvlJc w:val="left"/>
      <w:pPr>
        <w:ind w:left="61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5E4D7D0D"/>
    <w:multiLevelType w:val="hybridMultilevel"/>
    <w:tmpl w:val="5EEC2294"/>
    <w:lvl w:ilvl="0" w:tplc="0010BEC8">
      <w:numFmt w:val="bullet"/>
      <w:lvlText w:val=""/>
      <w:lvlJc w:val="left"/>
      <w:pPr>
        <w:ind w:left="217" w:hanging="428"/>
      </w:pPr>
      <w:rPr>
        <w:rFonts w:hint="default"/>
        <w:w w:val="99"/>
        <w:lang w:val="ru-RU" w:eastAsia="en-US" w:bidi="ar-SA"/>
      </w:rPr>
    </w:lvl>
    <w:lvl w:ilvl="1" w:tplc="7598A788">
      <w:numFmt w:val="bullet"/>
      <w:lvlText w:val=""/>
      <w:lvlJc w:val="left"/>
      <w:pPr>
        <w:ind w:left="297" w:hanging="284"/>
      </w:pPr>
      <w:rPr>
        <w:rFonts w:ascii="Wingdings" w:eastAsia="Wingdings" w:hAnsi="Wingdings" w:cs="Wingdings" w:hint="default"/>
        <w:w w:val="100"/>
        <w:sz w:val="24"/>
        <w:szCs w:val="24"/>
        <w:lang w:val="ru-RU" w:eastAsia="en-US" w:bidi="ar-SA"/>
      </w:rPr>
    </w:lvl>
    <w:lvl w:ilvl="2" w:tplc="821859EA">
      <w:numFmt w:val="bullet"/>
      <w:lvlText w:val=""/>
      <w:lvlJc w:val="left"/>
      <w:pPr>
        <w:ind w:left="1017" w:hanging="360"/>
      </w:pPr>
      <w:rPr>
        <w:rFonts w:ascii="Wingdings" w:eastAsia="Wingdings" w:hAnsi="Wingdings" w:cs="Wingdings" w:hint="default"/>
        <w:w w:val="100"/>
        <w:sz w:val="24"/>
        <w:szCs w:val="24"/>
        <w:lang w:val="ru-RU" w:eastAsia="en-US" w:bidi="ar-SA"/>
      </w:rPr>
    </w:lvl>
    <w:lvl w:ilvl="3" w:tplc="EBB63A66">
      <w:numFmt w:val="bullet"/>
      <w:lvlText w:val="•"/>
      <w:lvlJc w:val="left"/>
      <w:pPr>
        <w:ind w:left="2155" w:hanging="360"/>
      </w:pPr>
      <w:rPr>
        <w:rFonts w:hint="default"/>
        <w:lang w:val="ru-RU" w:eastAsia="en-US" w:bidi="ar-SA"/>
      </w:rPr>
    </w:lvl>
    <w:lvl w:ilvl="4" w:tplc="EBB416AE">
      <w:numFmt w:val="bullet"/>
      <w:lvlText w:val="•"/>
      <w:lvlJc w:val="left"/>
      <w:pPr>
        <w:ind w:left="3291" w:hanging="360"/>
      </w:pPr>
      <w:rPr>
        <w:rFonts w:hint="default"/>
        <w:lang w:val="ru-RU" w:eastAsia="en-US" w:bidi="ar-SA"/>
      </w:rPr>
    </w:lvl>
    <w:lvl w:ilvl="5" w:tplc="81E233FC">
      <w:numFmt w:val="bullet"/>
      <w:lvlText w:val="•"/>
      <w:lvlJc w:val="left"/>
      <w:pPr>
        <w:ind w:left="4427" w:hanging="360"/>
      </w:pPr>
      <w:rPr>
        <w:rFonts w:hint="default"/>
        <w:lang w:val="ru-RU" w:eastAsia="en-US" w:bidi="ar-SA"/>
      </w:rPr>
    </w:lvl>
    <w:lvl w:ilvl="6" w:tplc="997A5644">
      <w:numFmt w:val="bullet"/>
      <w:lvlText w:val="•"/>
      <w:lvlJc w:val="left"/>
      <w:pPr>
        <w:ind w:left="5563" w:hanging="360"/>
      </w:pPr>
      <w:rPr>
        <w:rFonts w:hint="default"/>
        <w:lang w:val="ru-RU" w:eastAsia="en-US" w:bidi="ar-SA"/>
      </w:rPr>
    </w:lvl>
    <w:lvl w:ilvl="7" w:tplc="D65C1DF6">
      <w:numFmt w:val="bullet"/>
      <w:lvlText w:val="•"/>
      <w:lvlJc w:val="left"/>
      <w:pPr>
        <w:ind w:left="6699" w:hanging="360"/>
      </w:pPr>
      <w:rPr>
        <w:rFonts w:hint="default"/>
        <w:lang w:val="ru-RU" w:eastAsia="en-US" w:bidi="ar-SA"/>
      </w:rPr>
    </w:lvl>
    <w:lvl w:ilvl="8" w:tplc="E5BCFF1A">
      <w:numFmt w:val="bullet"/>
      <w:lvlText w:val="•"/>
      <w:lvlJc w:val="left"/>
      <w:pPr>
        <w:ind w:left="7834" w:hanging="360"/>
      </w:pPr>
      <w:rPr>
        <w:rFonts w:hint="default"/>
        <w:lang w:val="ru-RU" w:eastAsia="en-US" w:bidi="ar-SA"/>
      </w:rPr>
    </w:lvl>
  </w:abstractNum>
  <w:num w:numId="1">
    <w:abstractNumId w:val="17"/>
  </w:num>
  <w:num w:numId="2">
    <w:abstractNumId w:val="0"/>
  </w:num>
  <w:num w:numId="3">
    <w:abstractNumId w:val="16"/>
  </w:num>
  <w:num w:numId="4">
    <w:abstractNumId w:val="18"/>
  </w:num>
  <w:num w:numId="5">
    <w:abstractNumId w:val="10"/>
  </w:num>
  <w:num w:numId="6">
    <w:abstractNumId w:val="13"/>
  </w:num>
  <w:num w:numId="7">
    <w:abstractNumId w:val="9"/>
  </w:num>
  <w:num w:numId="8">
    <w:abstractNumId w:val="14"/>
  </w:num>
  <w:num w:numId="9">
    <w:abstractNumId w:val="15"/>
  </w:num>
  <w:num w:numId="10">
    <w:abstractNumId w:val="11"/>
  </w:num>
  <w:num w:numId="11">
    <w:abstractNumId w:val="12"/>
  </w:num>
  <w:num w:numId="12">
    <w:abstractNumId w:val="19"/>
  </w:num>
  <w:num w:numId="13">
    <w:abstractNumId w:val="6"/>
  </w:num>
  <w:num w:numId="14">
    <w:abstractNumId w:val="4"/>
  </w:num>
  <w:num w:numId="15">
    <w:abstractNumId w:val="3"/>
  </w:num>
  <w:num w:numId="16">
    <w:abstractNumId w:val="5"/>
  </w:num>
  <w:num w:numId="17">
    <w:abstractNumId w:val="2"/>
  </w:num>
  <w:num w:numId="1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A54"/>
    <w:rsid w:val="00075079"/>
    <w:rsid w:val="004642C5"/>
    <w:rsid w:val="00D14ADE"/>
    <w:rsid w:val="00E90A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772E69-56D9-4C3E-988E-AF44E8390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1">
    <w:name w:val="heading 1"/>
    <w:basedOn w:val="a"/>
    <w:next w:val="a"/>
    <w:link w:val="12"/>
    <w:uiPriority w:val="1"/>
    <w:qFormat/>
    <w:rsid w:val="00E90A54"/>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link w:val="20"/>
    <w:uiPriority w:val="1"/>
    <w:qFormat/>
    <w:rsid w:val="00E90A5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1"/>
    <w:qFormat/>
    <w:rsid w:val="00E90A5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E90A54"/>
    <w:pPr>
      <w:keepNext/>
      <w:keepLines/>
      <w:spacing w:before="40" w:after="0"/>
      <w:outlineLvl w:val="3"/>
    </w:pPr>
    <w:rPr>
      <w:rFonts w:ascii="Cambria" w:eastAsia="Times New Roman" w:hAnsi="Cambria" w:cs="Times New Roman"/>
      <w:b/>
      <w:bCs/>
      <w:i/>
      <w:iCs/>
      <w:color w:val="4F81BD"/>
    </w:rPr>
  </w:style>
  <w:style w:type="paragraph" w:styleId="5">
    <w:name w:val="heading 5"/>
    <w:basedOn w:val="a"/>
    <w:next w:val="a"/>
    <w:link w:val="50"/>
    <w:uiPriority w:val="9"/>
    <w:semiHidden/>
    <w:unhideWhenUsed/>
    <w:qFormat/>
    <w:rsid w:val="00E90A54"/>
    <w:pPr>
      <w:keepNext/>
      <w:keepLines/>
      <w:spacing w:before="40" w:after="0"/>
      <w:outlineLvl w:val="4"/>
    </w:pPr>
    <w:rPr>
      <w:rFonts w:ascii="Cambria" w:eastAsia="Times New Roman" w:hAnsi="Cambria" w:cs="Times New Roman"/>
      <w:color w:val="243F60"/>
    </w:rPr>
  </w:style>
  <w:style w:type="paragraph" w:styleId="6">
    <w:name w:val="heading 6"/>
    <w:basedOn w:val="a"/>
    <w:next w:val="a"/>
    <w:link w:val="60"/>
    <w:uiPriority w:val="9"/>
    <w:semiHidden/>
    <w:unhideWhenUsed/>
    <w:qFormat/>
    <w:rsid w:val="00E90A54"/>
    <w:pPr>
      <w:keepNext/>
      <w:keepLines/>
      <w:spacing w:before="40" w:after="0"/>
      <w:outlineLvl w:val="5"/>
    </w:pPr>
    <w:rPr>
      <w:rFonts w:ascii="Cambria" w:eastAsia="Times New Roman" w:hAnsi="Cambria" w:cs="Times New Roman"/>
      <w:i/>
      <w:iCs/>
      <w:color w:val="243F60"/>
    </w:rPr>
  </w:style>
  <w:style w:type="paragraph" w:styleId="7">
    <w:name w:val="heading 7"/>
    <w:basedOn w:val="a"/>
    <w:next w:val="a"/>
    <w:link w:val="70"/>
    <w:uiPriority w:val="9"/>
    <w:semiHidden/>
    <w:unhideWhenUsed/>
    <w:qFormat/>
    <w:rsid w:val="00E90A54"/>
    <w:pPr>
      <w:keepNext/>
      <w:keepLines/>
      <w:spacing w:before="40" w:after="0"/>
      <w:outlineLvl w:val="6"/>
    </w:pPr>
    <w:rPr>
      <w:rFonts w:ascii="Cambria" w:eastAsia="Times New Roman" w:hAnsi="Cambria" w:cs="Times New Roman"/>
      <w:i/>
      <w:iCs/>
      <w:color w:val="404040"/>
    </w:rPr>
  </w:style>
  <w:style w:type="paragraph" w:styleId="8">
    <w:name w:val="heading 8"/>
    <w:basedOn w:val="a"/>
    <w:next w:val="a"/>
    <w:link w:val="80"/>
    <w:uiPriority w:val="9"/>
    <w:semiHidden/>
    <w:unhideWhenUsed/>
    <w:qFormat/>
    <w:rsid w:val="00E90A54"/>
    <w:pPr>
      <w:keepNext/>
      <w:keepLines/>
      <w:spacing w:before="40" w:after="0"/>
      <w:outlineLvl w:val="7"/>
    </w:pPr>
    <w:rPr>
      <w:rFonts w:ascii="Cambria" w:eastAsia="Times New Roman" w:hAnsi="Cambria" w:cs="Times New Roman"/>
      <w:color w:val="4F81BD"/>
      <w:sz w:val="20"/>
      <w:szCs w:val="20"/>
    </w:rPr>
  </w:style>
  <w:style w:type="paragraph" w:styleId="9">
    <w:name w:val="heading 9"/>
    <w:basedOn w:val="a"/>
    <w:next w:val="a"/>
    <w:link w:val="90"/>
    <w:uiPriority w:val="9"/>
    <w:semiHidden/>
    <w:unhideWhenUsed/>
    <w:qFormat/>
    <w:rsid w:val="00E90A54"/>
    <w:pPr>
      <w:keepNext/>
      <w:keepLines/>
      <w:spacing w:before="4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uiPriority w:val="9"/>
    <w:qFormat/>
    <w:rsid w:val="00E90A54"/>
    <w:pPr>
      <w:keepNext/>
      <w:keepLines/>
      <w:widowControl w:val="0"/>
      <w:autoSpaceDE w:val="0"/>
      <w:autoSpaceDN w:val="0"/>
      <w:spacing w:before="480" w:after="0" w:line="240" w:lineRule="auto"/>
      <w:outlineLvl w:val="0"/>
    </w:pPr>
    <w:rPr>
      <w:rFonts w:ascii="Cambria" w:eastAsia="Times New Roman" w:hAnsi="Cambria" w:cs="Times New Roman"/>
      <w:b/>
      <w:bCs/>
      <w:color w:val="365F91"/>
      <w:sz w:val="28"/>
      <w:szCs w:val="28"/>
    </w:rPr>
  </w:style>
  <w:style w:type="character" w:customStyle="1" w:styleId="20">
    <w:name w:val="Заголовок 2 Знак"/>
    <w:basedOn w:val="a0"/>
    <w:link w:val="2"/>
    <w:uiPriority w:val="1"/>
    <w:rsid w:val="00E90A5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1"/>
    <w:rsid w:val="00E90A54"/>
    <w:rPr>
      <w:rFonts w:ascii="Times New Roman" w:eastAsia="Times New Roman" w:hAnsi="Times New Roman" w:cs="Times New Roman"/>
      <w:b/>
      <w:bCs/>
      <w:sz w:val="27"/>
      <w:szCs w:val="27"/>
      <w:lang w:eastAsia="ru-RU"/>
    </w:rPr>
  </w:style>
  <w:style w:type="paragraph" w:customStyle="1" w:styleId="41">
    <w:name w:val="Заголовок 41"/>
    <w:basedOn w:val="a"/>
    <w:next w:val="a"/>
    <w:uiPriority w:val="9"/>
    <w:unhideWhenUsed/>
    <w:qFormat/>
    <w:rsid w:val="00E90A54"/>
    <w:pPr>
      <w:keepNext/>
      <w:keepLines/>
      <w:spacing w:before="200" w:after="0" w:line="276" w:lineRule="auto"/>
      <w:outlineLvl w:val="3"/>
    </w:pPr>
    <w:rPr>
      <w:rFonts w:ascii="Cambria" w:eastAsia="Times New Roman" w:hAnsi="Cambria" w:cs="Times New Roman"/>
      <w:b/>
      <w:bCs/>
      <w:i/>
      <w:iCs/>
      <w:color w:val="4F81BD"/>
      <w:lang w:val="en-US"/>
    </w:rPr>
  </w:style>
  <w:style w:type="paragraph" w:customStyle="1" w:styleId="51">
    <w:name w:val="Заголовок 51"/>
    <w:basedOn w:val="a"/>
    <w:next w:val="a"/>
    <w:uiPriority w:val="9"/>
    <w:semiHidden/>
    <w:unhideWhenUsed/>
    <w:qFormat/>
    <w:rsid w:val="00E90A54"/>
    <w:pPr>
      <w:keepNext/>
      <w:keepLines/>
      <w:spacing w:before="200" w:after="0" w:line="276" w:lineRule="auto"/>
      <w:outlineLvl w:val="4"/>
    </w:pPr>
    <w:rPr>
      <w:rFonts w:ascii="Cambria" w:eastAsia="Times New Roman" w:hAnsi="Cambria" w:cs="Times New Roman"/>
      <w:color w:val="243F60"/>
      <w:lang w:val="en-US"/>
    </w:rPr>
  </w:style>
  <w:style w:type="paragraph" w:customStyle="1" w:styleId="61">
    <w:name w:val="Заголовок 61"/>
    <w:basedOn w:val="a"/>
    <w:next w:val="a"/>
    <w:uiPriority w:val="9"/>
    <w:semiHidden/>
    <w:unhideWhenUsed/>
    <w:qFormat/>
    <w:rsid w:val="00E90A54"/>
    <w:pPr>
      <w:keepNext/>
      <w:keepLines/>
      <w:spacing w:before="200" w:after="0" w:line="276" w:lineRule="auto"/>
      <w:outlineLvl w:val="5"/>
    </w:pPr>
    <w:rPr>
      <w:rFonts w:ascii="Cambria" w:eastAsia="Times New Roman" w:hAnsi="Cambria" w:cs="Times New Roman"/>
      <w:i/>
      <w:iCs/>
      <w:color w:val="243F60"/>
      <w:lang w:val="en-US"/>
    </w:rPr>
  </w:style>
  <w:style w:type="paragraph" w:customStyle="1" w:styleId="71">
    <w:name w:val="Заголовок 71"/>
    <w:basedOn w:val="a"/>
    <w:next w:val="a"/>
    <w:uiPriority w:val="9"/>
    <w:semiHidden/>
    <w:unhideWhenUsed/>
    <w:qFormat/>
    <w:rsid w:val="00E90A54"/>
    <w:pPr>
      <w:keepNext/>
      <w:keepLines/>
      <w:spacing w:before="200" w:after="0" w:line="276" w:lineRule="auto"/>
      <w:outlineLvl w:val="6"/>
    </w:pPr>
    <w:rPr>
      <w:rFonts w:ascii="Cambria" w:eastAsia="Times New Roman" w:hAnsi="Cambria" w:cs="Times New Roman"/>
      <w:i/>
      <w:iCs/>
      <w:color w:val="404040"/>
      <w:lang w:val="en-US"/>
    </w:rPr>
  </w:style>
  <w:style w:type="paragraph" w:customStyle="1" w:styleId="81">
    <w:name w:val="Заголовок 81"/>
    <w:basedOn w:val="a"/>
    <w:next w:val="a"/>
    <w:uiPriority w:val="9"/>
    <w:semiHidden/>
    <w:unhideWhenUsed/>
    <w:qFormat/>
    <w:rsid w:val="00E90A54"/>
    <w:pPr>
      <w:keepNext/>
      <w:keepLines/>
      <w:spacing w:before="200" w:after="0" w:line="276" w:lineRule="auto"/>
      <w:outlineLvl w:val="7"/>
    </w:pPr>
    <w:rPr>
      <w:rFonts w:ascii="Cambria" w:eastAsia="Times New Roman" w:hAnsi="Cambria" w:cs="Times New Roman"/>
      <w:color w:val="4F81BD"/>
      <w:sz w:val="20"/>
      <w:szCs w:val="20"/>
      <w:lang w:val="en-US"/>
    </w:rPr>
  </w:style>
  <w:style w:type="paragraph" w:customStyle="1" w:styleId="91">
    <w:name w:val="Заголовок 91"/>
    <w:basedOn w:val="a"/>
    <w:next w:val="a"/>
    <w:uiPriority w:val="9"/>
    <w:semiHidden/>
    <w:unhideWhenUsed/>
    <w:qFormat/>
    <w:rsid w:val="00E90A54"/>
    <w:pPr>
      <w:keepNext/>
      <w:keepLines/>
      <w:spacing w:before="200" w:after="0" w:line="276" w:lineRule="auto"/>
      <w:outlineLvl w:val="8"/>
    </w:pPr>
    <w:rPr>
      <w:rFonts w:ascii="Cambria" w:eastAsia="Times New Roman" w:hAnsi="Cambria" w:cs="Times New Roman"/>
      <w:i/>
      <w:iCs/>
      <w:color w:val="404040"/>
      <w:sz w:val="20"/>
      <w:szCs w:val="20"/>
      <w:lang w:val="en-US"/>
    </w:rPr>
  </w:style>
  <w:style w:type="numbering" w:customStyle="1" w:styleId="13">
    <w:name w:val="Нет списка1"/>
    <w:next w:val="a2"/>
    <w:uiPriority w:val="99"/>
    <w:semiHidden/>
    <w:unhideWhenUsed/>
    <w:rsid w:val="00E90A54"/>
  </w:style>
  <w:style w:type="character" w:customStyle="1" w:styleId="12">
    <w:name w:val="Заголовок 1 Знак"/>
    <w:basedOn w:val="a0"/>
    <w:link w:val="11"/>
    <w:uiPriority w:val="1"/>
    <w:rsid w:val="00E90A54"/>
    <w:rPr>
      <w:rFonts w:ascii="Cambria" w:eastAsia="Times New Roman" w:hAnsi="Cambria" w:cs="Times New Roman"/>
      <w:b/>
      <w:bCs/>
      <w:color w:val="365F91"/>
      <w:sz w:val="28"/>
      <w:szCs w:val="28"/>
      <w:lang w:val="ru-RU"/>
    </w:rPr>
  </w:style>
  <w:style w:type="character" w:customStyle="1" w:styleId="40">
    <w:name w:val="Заголовок 4 Знак"/>
    <w:basedOn w:val="a0"/>
    <w:link w:val="4"/>
    <w:uiPriority w:val="9"/>
    <w:rsid w:val="00E90A54"/>
    <w:rPr>
      <w:rFonts w:ascii="Cambria" w:eastAsia="Times New Roman" w:hAnsi="Cambria" w:cs="Times New Roman"/>
      <w:b/>
      <w:bCs/>
      <w:i/>
      <w:iCs/>
      <w:color w:val="4F81BD"/>
    </w:rPr>
  </w:style>
  <w:style w:type="character" w:customStyle="1" w:styleId="50">
    <w:name w:val="Заголовок 5 Знак"/>
    <w:basedOn w:val="a0"/>
    <w:link w:val="5"/>
    <w:uiPriority w:val="9"/>
    <w:semiHidden/>
    <w:rsid w:val="00E90A54"/>
    <w:rPr>
      <w:rFonts w:ascii="Cambria" w:eastAsia="Times New Roman" w:hAnsi="Cambria" w:cs="Times New Roman"/>
      <w:color w:val="243F60"/>
    </w:rPr>
  </w:style>
  <w:style w:type="character" w:customStyle="1" w:styleId="60">
    <w:name w:val="Заголовок 6 Знак"/>
    <w:basedOn w:val="a0"/>
    <w:link w:val="6"/>
    <w:uiPriority w:val="9"/>
    <w:semiHidden/>
    <w:rsid w:val="00E90A54"/>
    <w:rPr>
      <w:rFonts w:ascii="Cambria" w:eastAsia="Times New Roman" w:hAnsi="Cambria" w:cs="Times New Roman"/>
      <w:i/>
      <w:iCs/>
      <w:color w:val="243F60"/>
    </w:rPr>
  </w:style>
  <w:style w:type="character" w:customStyle="1" w:styleId="70">
    <w:name w:val="Заголовок 7 Знак"/>
    <w:basedOn w:val="a0"/>
    <w:link w:val="7"/>
    <w:uiPriority w:val="9"/>
    <w:semiHidden/>
    <w:rsid w:val="00E90A54"/>
    <w:rPr>
      <w:rFonts w:ascii="Cambria" w:eastAsia="Times New Roman" w:hAnsi="Cambria" w:cs="Times New Roman"/>
      <w:i/>
      <w:iCs/>
      <w:color w:val="404040"/>
    </w:rPr>
  </w:style>
  <w:style w:type="character" w:customStyle="1" w:styleId="80">
    <w:name w:val="Заголовок 8 Знак"/>
    <w:basedOn w:val="a0"/>
    <w:link w:val="8"/>
    <w:uiPriority w:val="9"/>
    <w:semiHidden/>
    <w:rsid w:val="00E90A54"/>
    <w:rPr>
      <w:rFonts w:ascii="Cambria" w:eastAsia="Times New Roman" w:hAnsi="Cambria" w:cs="Times New Roman"/>
      <w:color w:val="4F81BD"/>
      <w:sz w:val="20"/>
      <w:szCs w:val="20"/>
    </w:rPr>
  </w:style>
  <w:style w:type="character" w:customStyle="1" w:styleId="90">
    <w:name w:val="Заголовок 9 Знак"/>
    <w:basedOn w:val="a0"/>
    <w:link w:val="9"/>
    <w:uiPriority w:val="9"/>
    <w:semiHidden/>
    <w:rsid w:val="00E90A54"/>
    <w:rPr>
      <w:rFonts w:ascii="Cambria" w:eastAsia="Times New Roman" w:hAnsi="Cambria" w:cs="Times New Roman"/>
      <w:i/>
      <w:iCs/>
      <w:color w:val="404040"/>
      <w:sz w:val="20"/>
      <w:szCs w:val="20"/>
    </w:rPr>
  </w:style>
  <w:style w:type="table" w:customStyle="1" w:styleId="TableNormal">
    <w:name w:val="Table Normal"/>
    <w:uiPriority w:val="2"/>
    <w:semiHidden/>
    <w:unhideWhenUsed/>
    <w:qFormat/>
    <w:rsid w:val="00E90A5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E90A54"/>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a4">
    <w:name w:val="Основной текст Знак"/>
    <w:basedOn w:val="a0"/>
    <w:link w:val="a3"/>
    <w:uiPriority w:val="1"/>
    <w:rsid w:val="00E90A54"/>
    <w:rPr>
      <w:rFonts w:ascii="Times New Roman" w:eastAsia="Times New Roman" w:hAnsi="Times New Roman" w:cs="Times New Roman"/>
      <w:sz w:val="18"/>
      <w:szCs w:val="18"/>
    </w:rPr>
  </w:style>
  <w:style w:type="paragraph" w:styleId="a5">
    <w:name w:val="Title"/>
    <w:basedOn w:val="a"/>
    <w:link w:val="a6"/>
    <w:uiPriority w:val="10"/>
    <w:qFormat/>
    <w:rsid w:val="00E90A54"/>
    <w:pPr>
      <w:widowControl w:val="0"/>
      <w:autoSpaceDE w:val="0"/>
      <w:autoSpaceDN w:val="0"/>
      <w:spacing w:before="68" w:after="0" w:line="240" w:lineRule="auto"/>
      <w:ind w:left="3816" w:right="721" w:hanging="3189"/>
    </w:pPr>
    <w:rPr>
      <w:rFonts w:ascii="Times New Roman" w:eastAsia="Times New Roman" w:hAnsi="Times New Roman" w:cs="Times New Roman"/>
      <w:b/>
      <w:bCs/>
      <w:sz w:val="27"/>
      <w:szCs w:val="27"/>
    </w:rPr>
  </w:style>
  <w:style w:type="character" w:customStyle="1" w:styleId="a6">
    <w:name w:val="Заголовок Знак"/>
    <w:basedOn w:val="a0"/>
    <w:link w:val="a5"/>
    <w:uiPriority w:val="10"/>
    <w:rsid w:val="00E90A54"/>
    <w:rPr>
      <w:rFonts w:ascii="Times New Roman" w:eastAsia="Times New Roman" w:hAnsi="Times New Roman" w:cs="Times New Roman"/>
      <w:b/>
      <w:bCs/>
      <w:sz w:val="27"/>
      <w:szCs w:val="27"/>
    </w:rPr>
  </w:style>
  <w:style w:type="paragraph" w:styleId="a7">
    <w:name w:val="List Paragraph"/>
    <w:basedOn w:val="a"/>
    <w:uiPriority w:val="99"/>
    <w:qFormat/>
    <w:rsid w:val="00E90A54"/>
    <w:pPr>
      <w:widowControl w:val="0"/>
      <w:autoSpaceDE w:val="0"/>
      <w:autoSpaceDN w:val="0"/>
      <w:spacing w:after="0" w:line="240" w:lineRule="auto"/>
      <w:ind w:left="239" w:right="297" w:hanging="2"/>
      <w:jc w:val="both"/>
    </w:pPr>
    <w:rPr>
      <w:rFonts w:ascii="Times New Roman" w:eastAsia="Times New Roman" w:hAnsi="Times New Roman" w:cs="Times New Roman"/>
    </w:rPr>
  </w:style>
  <w:style w:type="paragraph" w:customStyle="1" w:styleId="TableParagraph">
    <w:name w:val="Table Paragraph"/>
    <w:basedOn w:val="a"/>
    <w:uiPriority w:val="1"/>
    <w:qFormat/>
    <w:rsid w:val="00E90A54"/>
    <w:pPr>
      <w:widowControl w:val="0"/>
      <w:autoSpaceDE w:val="0"/>
      <w:autoSpaceDN w:val="0"/>
      <w:spacing w:after="0" w:line="240" w:lineRule="auto"/>
      <w:ind w:left="120"/>
    </w:pPr>
    <w:rPr>
      <w:rFonts w:ascii="Times New Roman" w:eastAsia="Times New Roman" w:hAnsi="Times New Roman" w:cs="Times New Roman"/>
    </w:rPr>
  </w:style>
  <w:style w:type="paragraph" w:styleId="a8">
    <w:name w:val="header"/>
    <w:basedOn w:val="a"/>
    <w:link w:val="a9"/>
    <w:uiPriority w:val="99"/>
    <w:unhideWhenUsed/>
    <w:rsid w:val="00E90A54"/>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9">
    <w:name w:val="Верхний колонтитул Знак"/>
    <w:basedOn w:val="a0"/>
    <w:link w:val="a8"/>
    <w:uiPriority w:val="99"/>
    <w:rsid w:val="00E90A54"/>
    <w:rPr>
      <w:rFonts w:ascii="Times New Roman" w:eastAsia="Times New Roman" w:hAnsi="Times New Roman" w:cs="Times New Roman"/>
    </w:rPr>
  </w:style>
  <w:style w:type="paragraph" w:styleId="aa">
    <w:name w:val="footer"/>
    <w:basedOn w:val="a"/>
    <w:link w:val="ab"/>
    <w:uiPriority w:val="99"/>
    <w:unhideWhenUsed/>
    <w:rsid w:val="00E90A54"/>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b">
    <w:name w:val="Нижний колонтитул Знак"/>
    <w:basedOn w:val="a0"/>
    <w:link w:val="aa"/>
    <w:uiPriority w:val="99"/>
    <w:rsid w:val="00E90A54"/>
    <w:rPr>
      <w:rFonts w:ascii="Times New Roman" w:eastAsia="Times New Roman" w:hAnsi="Times New Roman" w:cs="Times New Roman"/>
    </w:rPr>
  </w:style>
  <w:style w:type="table" w:customStyle="1" w:styleId="14">
    <w:name w:val="Сетка таблицы1"/>
    <w:basedOn w:val="a1"/>
    <w:next w:val="ac"/>
    <w:uiPriority w:val="59"/>
    <w:rsid w:val="00E90A5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E90A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E90A54"/>
  </w:style>
  <w:style w:type="paragraph" w:customStyle="1" w:styleId="body">
    <w:name w:val="body"/>
    <w:basedOn w:val="a"/>
    <w:uiPriority w:val="99"/>
    <w:rsid w:val="00E90A54"/>
    <w:pPr>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Italic">
    <w:name w:val="Italic"/>
    <w:uiPriority w:val="99"/>
    <w:rsid w:val="00E90A54"/>
    <w:rPr>
      <w:i/>
      <w:iCs/>
    </w:rPr>
  </w:style>
  <w:style w:type="paragraph" w:customStyle="1" w:styleId="p11">
    <w:name w:val="p11"/>
    <w:basedOn w:val="a"/>
    <w:uiPriority w:val="99"/>
    <w:rsid w:val="00E90A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footnote text"/>
    <w:basedOn w:val="a"/>
    <w:link w:val="af"/>
    <w:unhideWhenUsed/>
    <w:rsid w:val="00E90A54"/>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rsid w:val="00E90A54"/>
    <w:rPr>
      <w:rFonts w:ascii="Calibri" w:eastAsia="Calibri" w:hAnsi="Calibri" w:cs="Times New Roman"/>
      <w:sz w:val="20"/>
      <w:szCs w:val="20"/>
    </w:rPr>
  </w:style>
  <w:style w:type="character" w:styleId="af0">
    <w:name w:val="footnote reference"/>
    <w:basedOn w:val="a0"/>
    <w:uiPriority w:val="99"/>
    <w:unhideWhenUsed/>
    <w:rsid w:val="00E90A54"/>
    <w:rPr>
      <w:vertAlign w:val="superscript"/>
    </w:rPr>
  </w:style>
  <w:style w:type="paragraph" w:styleId="af1">
    <w:name w:val="Balloon Text"/>
    <w:basedOn w:val="a"/>
    <w:link w:val="af2"/>
    <w:uiPriority w:val="99"/>
    <w:semiHidden/>
    <w:unhideWhenUsed/>
    <w:rsid w:val="00E90A54"/>
    <w:pPr>
      <w:widowControl w:val="0"/>
      <w:autoSpaceDE w:val="0"/>
      <w:autoSpaceDN w:val="0"/>
      <w:spacing w:after="0" w:line="240" w:lineRule="auto"/>
    </w:pPr>
    <w:rPr>
      <w:rFonts w:ascii="Tahoma" w:eastAsia="Times New Roman" w:hAnsi="Tahoma" w:cs="Tahoma"/>
      <w:sz w:val="16"/>
      <w:szCs w:val="16"/>
    </w:rPr>
  </w:style>
  <w:style w:type="character" w:customStyle="1" w:styleId="af2">
    <w:name w:val="Текст выноски Знак"/>
    <w:basedOn w:val="a0"/>
    <w:link w:val="af1"/>
    <w:uiPriority w:val="99"/>
    <w:semiHidden/>
    <w:rsid w:val="00E90A54"/>
    <w:rPr>
      <w:rFonts w:ascii="Tahoma" w:eastAsia="Times New Roman" w:hAnsi="Tahoma" w:cs="Tahoma"/>
      <w:sz w:val="16"/>
      <w:szCs w:val="16"/>
    </w:rPr>
  </w:style>
  <w:style w:type="table" w:customStyle="1" w:styleId="TableGrid">
    <w:name w:val="TableGrid"/>
    <w:rsid w:val="00E90A54"/>
    <w:pPr>
      <w:spacing w:after="0" w:line="240" w:lineRule="auto"/>
    </w:pPr>
    <w:rPr>
      <w:rFonts w:eastAsia="Times New Roman"/>
      <w:lang w:eastAsia="ru-RU"/>
    </w:rPr>
    <w:tblPr>
      <w:tblCellMar>
        <w:top w:w="0" w:type="dxa"/>
        <w:left w:w="0" w:type="dxa"/>
        <w:bottom w:w="0" w:type="dxa"/>
        <w:right w:w="0" w:type="dxa"/>
      </w:tblCellMar>
    </w:tblPr>
  </w:style>
  <w:style w:type="paragraph" w:styleId="af3">
    <w:name w:val="No Spacing"/>
    <w:link w:val="af4"/>
    <w:uiPriority w:val="1"/>
    <w:qFormat/>
    <w:rsid w:val="00E90A54"/>
    <w:pPr>
      <w:spacing w:after="0" w:line="240" w:lineRule="auto"/>
    </w:pPr>
    <w:rPr>
      <w:rFonts w:ascii="Calibri" w:eastAsia="Calibri" w:hAnsi="Calibri" w:cs="Times New Roman"/>
    </w:rPr>
  </w:style>
  <w:style w:type="character" w:customStyle="1" w:styleId="af4">
    <w:name w:val="Без интервала Знак"/>
    <w:basedOn w:val="a0"/>
    <w:link w:val="af3"/>
    <w:uiPriority w:val="1"/>
    <w:rsid w:val="00E90A54"/>
    <w:rPr>
      <w:rFonts w:ascii="Calibri" w:eastAsia="Calibri" w:hAnsi="Calibri" w:cs="Times New Roman"/>
    </w:rPr>
  </w:style>
  <w:style w:type="paragraph" w:customStyle="1" w:styleId="ConsPlusNormal">
    <w:name w:val="ConsPlusNormal"/>
    <w:rsid w:val="00E90A5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ld">
    <w:name w:val="Bold"/>
    <w:uiPriority w:val="99"/>
    <w:rsid w:val="00E90A54"/>
    <w:rPr>
      <w:rFonts w:ascii="Times New Roman" w:hAnsi="Times New Roman"/>
      <w:b/>
      <w:bCs/>
    </w:rPr>
  </w:style>
  <w:style w:type="character" w:customStyle="1" w:styleId="CharAttribute501">
    <w:name w:val="CharAttribute501"/>
    <w:uiPriority w:val="99"/>
    <w:rsid w:val="00E90A54"/>
    <w:rPr>
      <w:rFonts w:ascii="Times New Roman" w:eastAsia="Times New Roman"/>
      <w:i/>
      <w:sz w:val="28"/>
      <w:u w:val="single"/>
    </w:rPr>
  </w:style>
  <w:style w:type="paragraph" w:customStyle="1" w:styleId="af5">
    <w:name w:val="Основной"/>
    <w:basedOn w:val="a"/>
    <w:link w:val="af6"/>
    <w:rsid w:val="00E90A54"/>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paragraph" w:customStyle="1" w:styleId="21">
    <w:name w:val="Средняя сетка 21"/>
    <w:basedOn w:val="a"/>
    <w:uiPriority w:val="1"/>
    <w:qFormat/>
    <w:rsid w:val="00E90A54"/>
    <w:pPr>
      <w:numPr>
        <w:numId w:val="2"/>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customStyle="1" w:styleId="af6">
    <w:name w:val="Основной Знак"/>
    <w:link w:val="af5"/>
    <w:rsid w:val="00E90A54"/>
    <w:rPr>
      <w:rFonts w:ascii="NewtonCSanPin" w:eastAsia="Times New Roman" w:hAnsi="NewtonCSanPin" w:cs="Times New Roman"/>
      <w:color w:val="000000"/>
      <w:sz w:val="21"/>
      <w:szCs w:val="21"/>
      <w:lang w:eastAsia="ru-RU"/>
    </w:rPr>
  </w:style>
  <w:style w:type="paragraph" w:customStyle="1" w:styleId="Body0">
    <w:name w:val="Body"/>
    <w:basedOn w:val="a"/>
    <w:next w:val="a"/>
    <w:uiPriority w:val="99"/>
    <w:rsid w:val="00E90A54"/>
    <w:pPr>
      <w:tabs>
        <w:tab w:val="left" w:pos="567"/>
      </w:tabs>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15">
    <w:name w:val="Гиперссылка1"/>
    <w:basedOn w:val="a0"/>
    <w:uiPriority w:val="99"/>
    <w:unhideWhenUsed/>
    <w:rsid w:val="00E90A54"/>
    <w:rPr>
      <w:color w:val="0000FF"/>
      <w:u w:val="single"/>
    </w:rPr>
  </w:style>
  <w:style w:type="paragraph" w:customStyle="1" w:styleId="af7">
    <w:name w:val="А_основной"/>
    <w:basedOn w:val="a"/>
    <w:link w:val="af8"/>
    <w:uiPriority w:val="99"/>
    <w:qFormat/>
    <w:rsid w:val="00E90A54"/>
    <w:pPr>
      <w:spacing w:before="120" w:after="120" w:line="240" w:lineRule="auto"/>
      <w:ind w:firstLine="454"/>
      <w:jc w:val="both"/>
    </w:pPr>
    <w:rPr>
      <w:rFonts w:ascii="Times New Roman" w:eastAsia="Calibri" w:hAnsi="Times New Roman" w:cs="Times New Roman"/>
      <w:sz w:val="28"/>
      <w:szCs w:val="20"/>
    </w:rPr>
  </w:style>
  <w:style w:type="character" w:customStyle="1" w:styleId="af8">
    <w:name w:val="А_основной Знак"/>
    <w:link w:val="af7"/>
    <w:uiPriority w:val="99"/>
    <w:locked/>
    <w:rsid w:val="00E90A54"/>
    <w:rPr>
      <w:rFonts w:ascii="Times New Roman" w:eastAsia="Calibri" w:hAnsi="Times New Roman" w:cs="Times New Roman"/>
      <w:sz w:val="28"/>
      <w:szCs w:val="20"/>
    </w:rPr>
  </w:style>
  <w:style w:type="paragraph" w:customStyle="1" w:styleId="16">
    <w:name w:val="Заголовок оглавления1"/>
    <w:basedOn w:val="11"/>
    <w:next w:val="a"/>
    <w:uiPriority w:val="39"/>
    <w:unhideWhenUsed/>
    <w:qFormat/>
    <w:rsid w:val="00E90A54"/>
  </w:style>
  <w:style w:type="paragraph" w:styleId="22">
    <w:name w:val="toc 2"/>
    <w:basedOn w:val="a"/>
    <w:next w:val="a"/>
    <w:autoRedefine/>
    <w:uiPriority w:val="1"/>
    <w:unhideWhenUsed/>
    <w:qFormat/>
    <w:rsid w:val="00E90A54"/>
    <w:pPr>
      <w:widowControl w:val="0"/>
      <w:autoSpaceDE w:val="0"/>
      <w:autoSpaceDN w:val="0"/>
      <w:spacing w:after="100" w:line="240" w:lineRule="auto"/>
      <w:ind w:left="220"/>
    </w:pPr>
    <w:rPr>
      <w:rFonts w:ascii="Times New Roman" w:eastAsia="Times New Roman" w:hAnsi="Times New Roman" w:cs="Times New Roman"/>
    </w:rPr>
  </w:style>
  <w:style w:type="paragraph" w:styleId="32">
    <w:name w:val="toc 3"/>
    <w:basedOn w:val="a"/>
    <w:next w:val="a"/>
    <w:autoRedefine/>
    <w:uiPriority w:val="39"/>
    <w:unhideWhenUsed/>
    <w:rsid w:val="00E90A54"/>
    <w:pPr>
      <w:widowControl w:val="0"/>
      <w:tabs>
        <w:tab w:val="right" w:leader="dot" w:pos="10042"/>
      </w:tabs>
      <w:autoSpaceDE w:val="0"/>
      <w:autoSpaceDN w:val="0"/>
      <w:spacing w:after="100" w:line="240" w:lineRule="auto"/>
      <w:ind w:left="284"/>
      <w:jc w:val="both"/>
    </w:pPr>
    <w:rPr>
      <w:rFonts w:ascii="Times New Roman" w:eastAsia="Times New Roman" w:hAnsi="Times New Roman" w:cs="Times New Roman"/>
    </w:rPr>
  </w:style>
  <w:style w:type="paragraph" w:customStyle="1" w:styleId="no-indent">
    <w:name w:val="no-indent"/>
    <w:basedOn w:val="a"/>
    <w:rsid w:val="00E90A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E90A54"/>
    <w:rPr>
      <w:rFonts w:ascii="Times New Roman" w:hAnsi="Times New Roman"/>
      <w:sz w:val="24"/>
      <w:u w:val="none"/>
      <w:effect w:val="none"/>
    </w:rPr>
  </w:style>
  <w:style w:type="paragraph" w:customStyle="1" w:styleId="NoParagraphStyle">
    <w:name w:val="[No Paragraph Style]"/>
    <w:rsid w:val="00E90A54"/>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
    <w:uiPriority w:val="99"/>
    <w:rsid w:val="00E90A54"/>
    <w:pPr>
      <w:keepNext/>
      <w:suppressAutoHyphens/>
      <w:autoSpaceDE w:val="0"/>
      <w:autoSpaceDN w:val="0"/>
      <w:adjustRightInd w:val="0"/>
      <w:spacing w:before="360" w:after="240" w:line="240" w:lineRule="atLeast"/>
      <w:textAlignment w:val="center"/>
    </w:pPr>
    <w:rPr>
      <w:rFonts w:ascii="Times New Roman" w:eastAsia="Times New Roman" w:hAnsi="Times New Roman" w:cs="OfficinaSansExtraBoldITC-Reg"/>
      <w:b/>
      <w:bCs/>
      <w:color w:val="000000"/>
      <w:position w:val="6"/>
      <w:lang w:eastAsia="ru-RU"/>
    </w:rPr>
  </w:style>
  <w:style w:type="paragraph" w:customStyle="1" w:styleId="list-bullet">
    <w:name w:val="list-bullet"/>
    <w:basedOn w:val="body"/>
    <w:uiPriority w:val="99"/>
    <w:rsid w:val="00E90A54"/>
    <w:pPr>
      <w:numPr>
        <w:numId w:val="5"/>
      </w:numPr>
      <w:ind w:left="567" w:hanging="340"/>
    </w:pPr>
  </w:style>
  <w:style w:type="paragraph" w:customStyle="1" w:styleId="table-head">
    <w:name w:val="table-head"/>
    <w:basedOn w:val="a"/>
    <w:uiPriority w:val="99"/>
    <w:rsid w:val="00E90A54"/>
    <w:pPr>
      <w:tabs>
        <w:tab w:val="left" w:pos="567"/>
      </w:tabs>
      <w:autoSpaceDE w:val="0"/>
      <w:autoSpaceDN w:val="0"/>
      <w:adjustRightInd w:val="0"/>
      <w:spacing w:after="100" w:line="200" w:lineRule="atLeast"/>
      <w:jc w:val="center"/>
      <w:textAlignment w:val="center"/>
    </w:pPr>
    <w:rPr>
      <w:rFonts w:ascii="SchoolBookSanPin-Bold" w:eastAsia="Times New Roman" w:hAnsi="SchoolBookSanPin-Bold" w:cs="SchoolBookSanPin-Bold"/>
      <w:b/>
      <w:bCs/>
      <w:color w:val="000000"/>
      <w:sz w:val="18"/>
      <w:szCs w:val="18"/>
      <w:lang w:eastAsia="ru-RU"/>
    </w:rPr>
  </w:style>
  <w:style w:type="paragraph" w:customStyle="1" w:styleId="table-body0mm">
    <w:name w:val="table-body_0mm"/>
    <w:basedOn w:val="body"/>
    <w:uiPriority w:val="99"/>
    <w:rsid w:val="00E90A54"/>
    <w:pPr>
      <w:tabs>
        <w:tab w:val="left" w:pos="567"/>
      </w:tabs>
      <w:spacing w:line="200" w:lineRule="atLeast"/>
      <w:ind w:firstLine="0"/>
      <w:jc w:val="left"/>
    </w:pPr>
    <w:rPr>
      <w:sz w:val="18"/>
      <w:szCs w:val="18"/>
    </w:rPr>
  </w:style>
  <w:style w:type="paragraph" w:customStyle="1" w:styleId="table-bodycentre">
    <w:name w:val="table-body_centre"/>
    <w:basedOn w:val="NoParagraphStyle"/>
    <w:uiPriority w:val="99"/>
    <w:rsid w:val="00E90A54"/>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E90A54"/>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17">
    <w:name w:val="toc 1"/>
    <w:basedOn w:val="a"/>
    <w:next w:val="a"/>
    <w:autoRedefine/>
    <w:uiPriority w:val="1"/>
    <w:unhideWhenUsed/>
    <w:qFormat/>
    <w:rsid w:val="00E90A54"/>
    <w:pPr>
      <w:widowControl w:val="0"/>
      <w:autoSpaceDE w:val="0"/>
      <w:autoSpaceDN w:val="0"/>
      <w:spacing w:after="100" w:line="240" w:lineRule="auto"/>
    </w:pPr>
    <w:rPr>
      <w:rFonts w:ascii="Times New Roman" w:eastAsia="Times New Roman" w:hAnsi="Times New Roman" w:cs="Times New Roman"/>
    </w:rPr>
  </w:style>
  <w:style w:type="numbering" w:customStyle="1" w:styleId="111">
    <w:name w:val="Нет списка11"/>
    <w:next w:val="a2"/>
    <w:uiPriority w:val="99"/>
    <w:semiHidden/>
    <w:unhideWhenUsed/>
    <w:rsid w:val="00E90A54"/>
  </w:style>
  <w:style w:type="paragraph" w:customStyle="1" w:styleId="c4">
    <w:name w:val="c4"/>
    <w:basedOn w:val="a"/>
    <w:rsid w:val="00E90A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E90A54"/>
  </w:style>
  <w:style w:type="paragraph" w:customStyle="1" w:styleId="c1">
    <w:name w:val="c1"/>
    <w:basedOn w:val="a"/>
    <w:uiPriority w:val="99"/>
    <w:rsid w:val="00E90A5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6">
    <w:name w:val="Сетка таблицы46"/>
    <w:basedOn w:val="a1"/>
    <w:next w:val="ac"/>
    <w:uiPriority w:val="99"/>
    <w:rsid w:val="00E90A54"/>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E90A54"/>
  </w:style>
  <w:style w:type="table" w:customStyle="1" w:styleId="TableNormal1">
    <w:name w:val="Table Normal1"/>
    <w:uiPriority w:val="2"/>
    <w:semiHidden/>
    <w:unhideWhenUsed/>
    <w:qFormat/>
    <w:rsid w:val="00E90A5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33">
    <w:name w:val="Нет списка3"/>
    <w:next w:val="a2"/>
    <w:uiPriority w:val="99"/>
    <w:semiHidden/>
    <w:unhideWhenUsed/>
    <w:rsid w:val="00E90A54"/>
  </w:style>
  <w:style w:type="table" w:customStyle="1" w:styleId="TableNormal2">
    <w:name w:val="Table Normal2"/>
    <w:uiPriority w:val="2"/>
    <w:semiHidden/>
    <w:unhideWhenUsed/>
    <w:qFormat/>
    <w:rsid w:val="00E90A5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basedOn w:val="a0"/>
    <w:uiPriority w:val="20"/>
    <w:qFormat/>
    <w:rsid w:val="00E90A54"/>
    <w:rPr>
      <w:i/>
      <w:iCs/>
    </w:rPr>
  </w:style>
  <w:style w:type="character" w:styleId="afa">
    <w:name w:val="Strong"/>
    <w:basedOn w:val="a0"/>
    <w:uiPriority w:val="22"/>
    <w:qFormat/>
    <w:rsid w:val="00E90A54"/>
    <w:rPr>
      <w:b/>
      <w:bCs/>
    </w:rPr>
  </w:style>
  <w:style w:type="paragraph" w:customStyle="1" w:styleId="msonormal0">
    <w:name w:val="msonormal"/>
    <w:basedOn w:val="a"/>
    <w:rsid w:val="00E90A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90A54"/>
  </w:style>
  <w:style w:type="paragraph" w:customStyle="1" w:styleId="18">
    <w:name w:val="Подзаголовок1"/>
    <w:basedOn w:val="a"/>
    <w:next w:val="a"/>
    <w:uiPriority w:val="11"/>
    <w:qFormat/>
    <w:rsid w:val="00E90A54"/>
    <w:pPr>
      <w:numPr>
        <w:ilvl w:val="1"/>
      </w:numPr>
      <w:spacing w:after="200" w:line="276" w:lineRule="auto"/>
    </w:pPr>
    <w:rPr>
      <w:rFonts w:ascii="Cambria" w:eastAsia="Times New Roman" w:hAnsi="Cambria" w:cs="Times New Roman"/>
      <w:i/>
      <w:iCs/>
      <w:color w:val="4F81BD"/>
      <w:spacing w:val="15"/>
      <w:sz w:val="24"/>
      <w:szCs w:val="24"/>
      <w:lang w:val="en-US"/>
    </w:rPr>
  </w:style>
  <w:style w:type="character" w:customStyle="1" w:styleId="afb">
    <w:name w:val="Подзаголовок Знак"/>
    <w:basedOn w:val="a0"/>
    <w:link w:val="afc"/>
    <w:uiPriority w:val="11"/>
    <w:rsid w:val="00E90A54"/>
    <w:rPr>
      <w:rFonts w:ascii="Cambria" w:eastAsia="Times New Roman" w:hAnsi="Cambria" w:cs="Times New Roman"/>
      <w:i/>
      <w:iCs/>
      <w:color w:val="4F81BD"/>
      <w:spacing w:val="15"/>
      <w:sz w:val="24"/>
      <w:szCs w:val="24"/>
    </w:rPr>
  </w:style>
  <w:style w:type="paragraph" w:customStyle="1" w:styleId="212">
    <w:name w:val="Основной текст 21"/>
    <w:basedOn w:val="a"/>
    <w:next w:val="24"/>
    <w:link w:val="25"/>
    <w:uiPriority w:val="99"/>
    <w:unhideWhenUsed/>
    <w:rsid w:val="00E90A54"/>
    <w:pPr>
      <w:spacing w:after="120" w:line="480" w:lineRule="auto"/>
    </w:pPr>
    <w:rPr>
      <w:rFonts w:eastAsia="Times New Roman"/>
    </w:rPr>
  </w:style>
  <w:style w:type="character" w:customStyle="1" w:styleId="25">
    <w:name w:val="Основной текст 2 Знак"/>
    <w:basedOn w:val="a0"/>
    <w:link w:val="212"/>
    <w:uiPriority w:val="99"/>
    <w:rsid w:val="00E90A54"/>
    <w:rPr>
      <w:rFonts w:eastAsia="Times New Roman"/>
    </w:rPr>
  </w:style>
  <w:style w:type="paragraph" w:customStyle="1" w:styleId="311">
    <w:name w:val="Основной текст 31"/>
    <w:basedOn w:val="a"/>
    <w:next w:val="34"/>
    <w:link w:val="35"/>
    <w:uiPriority w:val="99"/>
    <w:unhideWhenUsed/>
    <w:rsid w:val="00E90A54"/>
    <w:pPr>
      <w:spacing w:after="120" w:line="276" w:lineRule="auto"/>
    </w:pPr>
    <w:rPr>
      <w:rFonts w:eastAsia="Times New Roman"/>
      <w:sz w:val="16"/>
      <w:szCs w:val="16"/>
    </w:rPr>
  </w:style>
  <w:style w:type="character" w:customStyle="1" w:styleId="35">
    <w:name w:val="Основной текст 3 Знак"/>
    <w:basedOn w:val="a0"/>
    <w:link w:val="311"/>
    <w:uiPriority w:val="99"/>
    <w:rsid w:val="00E90A54"/>
    <w:rPr>
      <w:rFonts w:eastAsia="Times New Roman"/>
      <w:sz w:val="16"/>
      <w:szCs w:val="16"/>
    </w:rPr>
  </w:style>
  <w:style w:type="paragraph" w:customStyle="1" w:styleId="19">
    <w:name w:val="Список1"/>
    <w:basedOn w:val="a"/>
    <w:next w:val="afd"/>
    <w:uiPriority w:val="99"/>
    <w:unhideWhenUsed/>
    <w:rsid w:val="00E90A54"/>
    <w:pPr>
      <w:spacing w:after="200" w:line="276" w:lineRule="auto"/>
      <w:ind w:left="360" w:hanging="360"/>
      <w:contextualSpacing/>
    </w:pPr>
    <w:rPr>
      <w:rFonts w:eastAsia="Times New Roman"/>
      <w:lang w:val="en-US"/>
    </w:rPr>
  </w:style>
  <w:style w:type="paragraph" w:customStyle="1" w:styleId="213">
    <w:name w:val="Список 21"/>
    <w:basedOn w:val="a"/>
    <w:next w:val="26"/>
    <w:uiPriority w:val="99"/>
    <w:unhideWhenUsed/>
    <w:rsid w:val="00E90A54"/>
    <w:pPr>
      <w:spacing w:after="200" w:line="276" w:lineRule="auto"/>
      <w:ind w:left="720" w:hanging="360"/>
      <w:contextualSpacing/>
    </w:pPr>
    <w:rPr>
      <w:rFonts w:eastAsia="Times New Roman"/>
      <w:lang w:val="en-US"/>
    </w:rPr>
  </w:style>
  <w:style w:type="paragraph" w:customStyle="1" w:styleId="312">
    <w:name w:val="Список 31"/>
    <w:basedOn w:val="a"/>
    <w:next w:val="36"/>
    <w:uiPriority w:val="99"/>
    <w:unhideWhenUsed/>
    <w:rsid w:val="00E90A54"/>
    <w:pPr>
      <w:spacing w:after="200" w:line="276" w:lineRule="auto"/>
      <w:ind w:left="1080" w:hanging="360"/>
      <w:contextualSpacing/>
    </w:pPr>
    <w:rPr>
      <w:rFonts w:eastAsia="Times New Roman"/>
      <w:lang w:val="en-US"/>
    </w:rPr>
  </w:style>
  <w:style w:type="paragraph" w:customStyle="1" w:styleId="10">
    <w:name w:val="Маркированный список1"/>
    <w:basedOn w:val="a"/>
    <w:next w:val="afe"/>
    <w:uiPriority w:val="99"/>
    <w:unhideWhenUsed/>
    <w:rsid w:val="00E90A54"/>
    <w:pPr>
      <w:numPr>
        <w:numId w:val="13"/>
      </w:numPr>
      <w:spacing w:after="200" w:line="276" w:lineRule="auto"/>
      <w:contextualSpacing/>
    </w:pPr>
    <w:rPr>
      <w:rFonts w:eastAsia="Times New Roman"/>
      <w:lang w:val="en-US"/>
    </w:rPr>
  </w:style>
  <w:style w:type="paragraph" w:customStyle="1" w:styleId="211">
    <w:name w:val="Маркированный список 21"/>
    <w:basedOn w:val="a"/>
    <w:next w:val="27"/>
    <w:uiPriority w:val="99"/>
    <w:unhideWhenUsed/>
    <w:rsid w:val="00E90A54"/>
    <w:pPr>
      <w:numPr>
        <w:numId w:val="14"/>
      </w:numPr>
      <w:spacing w:after="200" w:line="276" w:lineRule="auto"/>
      <w:contextualSpacing/>
    </w:pPr>
    <w:rPr>
      <w:rFonts w:eastAsia="Times New Roman"/>
      <w:lang w:val="en-US"/>
    </w:rPr>
  </w:style>
  <w:style w:type="paragraph" w:customStyle="1" w:styleId="310">
    <w:name w:val="Маркированный список 31"/>
    <w:basedOn w:val="a"/>
    <w:next w:val="37"/>
    <w:uiPriority w:val="99"/>
    <w:unhideWhenUsed/>
    <w:rsid w:val="00E90A54"/>
    <w:pPr>
      <w:numPr>
        <w:numId w:val="15"/>
      </w:numPr>
      <w:spacing w:after="200" w:line="276" w:lineRule="auto"/>
      <w:contextualSpacing/>
    </w:pPr>
    <w:rPr>
      <w:rFonts w:eastAsia="Times New Roman"/>
      <w:lang w:val="en-US"/>
    </w:rPr>
  </w:style>
  <w:style w:type="paragraph" w:customStyle="1" w:styleId="1">
    <w:name w:val="Нумерованный список1"/>
    <w:basedOn w:val="a"/>
    <w:next w:val="aff"/>
    <w:uiPriority w:val="99"/>
    <w:unhideWhenUsed/>
    <w:rsid w:val="00E90A54"/>
    <w:pPr>
      <w:numPr>
        <w:numId w:val="16"/>
      </w:numPr>
      <w:spacing w:after="200" w:line="276" w:lineRule="auto"/>
      <w:contextualSpacing/>
    </w:pPr>
    <w:rPr>
      <w:rFonts w:eastAsia="Times New Roman"/>
      <w:lang w:val="en-US"/>
    </w:rPr>
  </w:style>
  <w:style w:type="paragraph" w:customStyle="1" w:styleId="210">
    <w:name w:val="Нумерованный список 21"/>
    <w:basedOn w:val="a"/>
    <w:next w:val="28"/>
    <w:uiPriority w:val="99"/>
    <w:unhideWhenUsed/>
    <w:rsid w:val="00E90A54"/>
    <w:pPr>
      <w:numPr>
        <w:numId w:val="17"/>
      </w:numPr>
      <w:spacing w:after="200" w:line="276" w:lineRule="auto"/>
      <w:contextualSpacing/>
    </w:pPr>
    <w:rPr>
      <w:rFonts w:eastAsia="Times New Roman"/>
      <w:lang w:val="en-US"/>
    </w:rPr>
  </w:style>
  <w:style w:type="paragraph" w:customStyle="1" w:styleId="31">
    <w:name w:val="Нумерованный список 31"/>
    <w:basedOn w:val="a"/>
    <w:next w:val="38"/>
    <w:uiPriority w:val="99"/>
    <w:unhideWhenUsed/>
    <w:rsid w:val="00E90A54"/>
    <w:pPr>
      <w:numPr>
        <w:numId w:val="18"/>
      </w:numPr>
      <w:spacing w:after="200" w:line="276" w:lineRule="auto"/>
      <w:contextualSpacing/>
    </w:pPr>
    <w:rPr>
      <w:rFonts w:eastAsia="Times New Roman"/>
      <w:lang w:val="en-US"/>
    </w:rPr>
  </w:style>
  <w:style w:type="paragraph" w:customStyle="1" w:styleId="1a">
    <w:name w:val="Продолжение списка1"/>
    <w:basedOn w:val="a"/>
    <w:next w:val="aff0"/>
    <w:uiPriority w:val="99"/>
    <w:unhideWhenUsed/>
    <w:rsid w:val="00E90A54"/>
    <w:pPr>
      <w:spacing w:after="120" w:line="276" w:lineRule="auto"/>
      <w:ind w:left="360"/>
      <w:contextualSpacing/>
    </w:pPr>
    <w:rPr>
      <w:rFonts w:eastAsia="Times New Roman"/>
      <w:lang w:val="en-US"/>
    </w:rPr>
  </w:style>
  <w:style w:type="paragraph" w:customStyle="1" w:styleId="214">
    <w:name w:val="Продолжение списка 21"/>
    <w:basedOn w:val="a"/>
    <w:next w:val="29"/>
    <w:uiPriority w:val="99"/>
    <w:unhideWhenUsed/>
    <w:rsid w:val="00E90A54"/>
    <w:pPr>
      <w:spacing w:after="120" w:line="276" w:lineRule="auto"/>
      <w:ind w:left="720"/>
      <w:contextualSpacing/>
    </w:pPr>
    <w:rPr>
      <w:rFonts w:eastAsia="Times New Roman"/>
      <w:lang w:val="en-US"/>
    </w:rPr>
  </w:style>
  <w:style w:type="paragraph" w:customStyle="1" w:styleId="313">
    <w:name w:val="Продолжение списка 31"/>
    <w:basedOn w:val="a"/>
    <w:next w:val="39"/>
    <w:uiPriority w:val="99"/>
    <w:unhideWhenUsed/>
    <w:rsid w:val="00E90A54"/>
    <w:pPr>
      <w:spacing w:after="120" w:line="276" w:lineRule="auto"/>
      <w:ind w:left="1080"/>
      <w:contextualSpacing/>
    </w:pPr>
    <w:rPr>
      <w:rFonts w:eastAsia="Times New Roman"/>
      <w:lang w:val="en-US"/>
    </w:rPr>
  </w:style>
  <w:style w:type="paragraph" w:customStyle="1" w:styleId="1b">
    <w:name w:val="Текст макроса1"/>
    <w:next w:val="aff1"/>
    <w:link w:val="aff2"/>
    <w:uiPriority w:val="99"/>
    <w:unhideWhenUsed/>
    <w:rsid w:val="00E90A54"/>
    <w:pPr>
      <w:tabs>
        <w:tab w:val="left" w:pos="576"/>
        <w:tab w:val="left" w:pos="1152"/>
        <w:tab w:val="left" w:pos="1728"/>
        <w:tab w:val="left" w:pos="2304"/>
        <w:tab w:val="left" w:pos="2880"/>
        <w:tab w:val="left" w:pos="3456"/>
        <w:tab w:val="left" w:pos="4032"/>
      </w:tabs>
      <w:spacing w:after="200" w:line="276" w:lineRule="auto"/>
    </w:pPr>
    <w:rPr>
      <w:rFonts w:ascii="Courier" w:eastAsia="Times New Roman" w:hAnsi="Courier"/>
      <w:sz w:val="20"/>
      <w:szCs w:val="20"/>
    </w:rPr>
  </w:style>
  <w:style w:type="character" w:customStyle="1" w:styleId="aff2">
    <w:name w:val="Текст макроса Знак"/>
    <w:basedOn w:val="a0"/>
    <w:link w:val="1b"/>
    <w:uiPriority w:val="99"/>
    <w:rsid w:val="00E90A54"/>
    <w:rPr>
      <w:rFonts w:ascii="Courier" w:eastAsia="Times New Roman" w:hAnsi="Courier"/>
      <w:sz w:val="20"/>
      <w:szCs w:val="20"/>
    </w:rPr>
  </w:style>
  <w:style w:type="paragraph" w:customStyle="1" w:styleId="215">
    <w:name w:val="Цитата 21"/>
    <w:basedOn w:val="a"/>
    <w:next w:val="a"/>
    <w:uiPriority w:val="29"/>
    <w:qFormat/>
    <w:rsid w:val="00E90A54"/>
    <w:pPr>
      <w:spacing w:after="200" w:line="276" w:lineRule="auto"/>
    </w:pPr>
    <w:rPr>
      <w:rFonts w:eastAsia="Times New Roman"/>
      <w:i/>
      <w:iCs/>
      <w:color w:val="000000"/>
      <w:lang w:val="en-US"/>
    </w:rPr>
  </w:style>
  <w:style w:type="character" w:customStyle="1" w:styleId="2a">
    <w:name w:val="Цитата 2 Знак"/>
    <w:basedOn w:val="a0"/>
    <w:link w:val="2b"/>
    <w:uiPriority w:val="29"/>
    <w:rsid w:val="00E90A54"/>
    <w:rPr>
      <w:rFonts w:eastAsia="Times New Roman"/>
      <w:i/>
      <w:iCs/>
      <w:color w:val="000000"/>
    </w:rPr>
  </w:style>
  <w:style w:type="paragraph" w:customStyle="1" w:styleId="1c">
    <w:name w:val="Название объекта1"/>
    <w:basedOn w:val="a"/>
    <w:next w:val="a"/>
    <w:uiPriority w:val="35"/>
    <w:semiHidden/>
    <w:unhideWhenUsed/>
    <w:qFormat/>
    <w:rsid w:val="00E90A54"/>
    <w:pPr>
      <w:spacing w:after="200" w:line="240" w:lineRule="auto"/>
    </w:pPr>
    <w:rPr>
      <w:rFonts w:eastAsia="Times New Roman"/>
      <w:b/>
      <w:bCs/>
      <w:color w:val="4F81BD"/>
      <w:sz w:val="18"/>
      <w:szCs w:val="18"/>
      <w:lang w:val="en-US"/>
    </w:rPr>
  </w:style>
  <w:style w:type="paragraph" w:customStyle="1" w:styleId="1d">
    <w:name w:val="Выделенная цитата1"/>
    <w:basedOn w:val="a"/>
    <w:next w:val="a"/>
    <w:uiPriority w:val="30"/>
    <w:qFormat/>
    <w:rsid w:val="00E90A54"/>
    <w:pPr>
      <w:pBdr>
        <w:bottom w:val="single" w:sz="4" w:space="4" w:color="4F81BD"/>
      </w:pBdr>
      <w:spacing w:before="200" w:after="280" w:line="276" w:lineRule="auto"/>
      <w:ind w:left="936" w:right="936"/>
    </w:pPr>
    <w:rPr>
      <w:rFonts w:eastAsia="Times New Roman"/>
      <w:b/>
      <w:bCs/>
      <w:i/>
      <w:iCs/>
      <w:color w:val="4F81BD"/>
      <w:lang w:val="en-US"/>
    </w:rPr>
  </w:style>
  <w:style w:type="character" w:customStyle="1" w:styleId="aff3">
    <w:name w:val="Выделенная цитата Знак"/>
    <w:basedOn w:val="a0"/>
    <w:link w:val="aff4"/>
    <w:uiPriority w:val="30"/>
    <w:rsid w:val="00E90A54"/>
    <w:rPr>
      <w:rFonts w:eastAsia="Times New Roman"/>
      <w:b/>
      <w:bCs/>
      <w:i/>
      <w:iCs/>
      <w:color w:val="4F81BD"/>
    </w:rPr>
  </w:style>
  <w:style w:type="character" w:customStyle="1" w:styleId="1e">
    <w:name w:val="Слабое выделение1"/>
    <w:basedOn w:val="a0"/>
    <w:uiPriority w:val="19"/>
    <w:qFormat/>
    <w:rsid w:val="00E90A54"/>
    <w:rPr>
      <w:i/>
      <w:iCs/>
      <w:color w:val="808080"/>
    </w:rPr>
  </w:style>
  <w:style w:type="character" w:customStyle="1" w:styleId="1f">
    <w:name w:val="Сильное выделение1"/>
    <w:basedOn w:val="a0"/>
    <w:uiPriority w:val="21"/>
    <w:qFormat/>
    <w:rsid w:val="00E90A54"/>
    <w:rPr>
      <w:b/>
      <w:bCs/>
      <w:i/>
      <w:iCs/>
      <w:color w:val="4F81BD"/>
    </w:rPr>
  </w:style>
  <w:style w:type="character" w:customStyle="1" w:styleId="1f0">
    <w:name w:val="Слабая ссылка1"/>
    <w:basedOn w:val="a0"/>
    <w:uiPriority w:val="31"/>
    <w:qFormat/>
    <w:rsid w:val="00E90A54"/>
    <w:rPr>
      <w:smallCaps/>
      <w:color w:val="C0504D"/>
      <w:u w:val="single"/>
    </w:rPr>
  </w:style>
  <w:style w:type="character" w:customStyle="1" w:styleId="1f1">
    <w:name w:val="Сильная ссылка1"/>
    <w:basedOn w:val="a0"/>
    <w:uiPriority w:val="32"/>
    <w:qFormat/>
    <w:rsid w:val="00E90A54"/>
    <w:rPr>
      <w:b/>
      <w:bCs/>
      <w:smallCaps/>
      <w:color w:val="C0504D"/>
      <w:spacing w:val="5"/>
      <w:u w:val="single"/>
    </w:rPr>
  </w:style>
  <w:style w:type="character" w:styleId="aff5">
    <w:name w:val="Book Title"/>
    <w:basedOn w:val="a0"/>
    <w:uiPriority w:val="33"/>
    <w:qFormat/>
    <w:rsid w:val="00E90A54"/>
    <w:rPr>
      <w:b/>
      <w:bCs/>
      <w:smallCaps/>
      <w:spacing w:val="5"/>
    </w:rPr>
  </w:style>
  <w:style w:type="table" w:customStyle="1" w:styleId="1f2">
    <w:name w:val="Светлая заливка1"/>
    <w:basedOn w:val="a1"/>
    <w:next w:val="aff6"/>
    <w:uiPriority w:val="60"/>
    <w:rsid w:val="00E90A54"/>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next w:val="-1"/>
    <w:uiPriority w:val="60"/>
    <w:rsid w:val="00E90A54"/>
    <w:pPr>
      <w:spacing w:after="0" w:line="240" w:lineRule="auto"/>
    </w:pPr>
    <w:rPr>
      <w:rFonts w:eastAsia="Times New Roman"/>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1"/>
    <w:next w:val="-2"/>
    <w:uiPriority w:val="60"/>
    <w:rsid w:val="00E90A54"/>
    <w:pPr>
      <w:spacing w:after="0" w:line="240" w:lineRule="auto"/>
    </w:pPr>
    <w:rPr>
      <w:rFonts w:eastAsia="Times New Roman"/>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1"/>
    <w:next w:val="-3"/>
    <w:uiPriority w:val="60"/>
    <w:rsid w:val="00E90A54"/>
    <w:pPr>
      <w:spacing w:after="0" w:line="240" w:lineRule="auto"/>
    </w:pPr>
    <w:rPr>
      <w:rFonts w:eastAsia="Times New Roman"/>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1"/>
    <w:next w:val="-4"/>
    <w:uiPriority w:val="60"/>
    <w:rsid w:val="00E90A54"/>
    <w:pPr>
      <w:spacing w:after="0" w:line="240" w:lineRule="auto"/>
    </w:pPr>
    <w:rPr>
      <w:rFonts w:eastAsia="Times New Roman"/>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1"/>
    <w:next w:val="-5"/>
    <w:uiPriority w:val="60"/>
    <w:rsid w:val="00E90A54"/>
    <w:pPr>
      <w:spacing w:after="0" w:line="240" w:lineRule="auto"/>
    </w:pPr>
    <w:rPr>
      <w:rFonts w:eastAsia="Times New Roman"/>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1"/>
    <w:next w:val="-6"/>
    <w:uiPriority w:val="60"/>
    <w:rsid w:val="00E90A54"/>
    <w:pPr>
      <w:spacing w:after="0" w:line="240" w:lineRule="auto"/>
    </w:pPr>
    <w:rPr>
      <w:rFonts w:eastAsia="Times New Roman"/>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3">
    <w:name w:val="Светлый список1"/>
    <w:basedOn w:val="a1"/>
    <w:next w:val="aff7"/>
    <w:uiPriority w:val="61"/>
    <w:rsid w:val="00E90A54"/>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1"/>
    <w:next w:val="-10"/>
    <w:uiPriority w:val="61"/>
    <w:rsid w:val="00E90A54"/>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1"/>
    <w:next w:val="-20"/>
    <w:uiPriority w:val="61"/>
    <w:rsid w:val="00E90A54"/>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1"/>
    <w:next w:val="-30"/>
    <w:uiPriority w:val="61"/>
    <w:rsid w:val="00E90A54"/>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1"/>
    <w:next w:val="-40"/>
    <w:uiPriority w:val="61"/>
    <w:rsid w:val="00E90A54"/>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1"/>
    <w:next w:val="-50"/>
    <w:uiPriority w:val="61"/>
    <w:rsid w:val="00E90A54"/>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1"/>
    <w:next w:val="-60"/>
    <w:uiPriority w:val="61"/>
    <w:rsid w:val="00E90A54"/>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4">
    <w:name w:val="Светлая сетка1"/>
    <w:basedOn w:val="a1"/>
    <w:next w:val="aff8"/>
    <w:uiPriority w:val="62"/>
    <w:rsid w:val="00E90A54"/>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1"/>
    <w:next w:val="-12"/>
    <w:uiPriority w:val="62"/>
    <w:rsid w:val="00E90A54"/>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1"/>
    <w:next w:val="-22"/>
    <w:uiPriority w:val="62"/>
    <w:rsid w:val="00E90A54"/>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1"/>
    <w:next w:val="-32"/>
    <w:uiPriority w:val="62"/>
    <w:rsid w:val="00E90A54"/>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1"/>
    <w:next w:val="-42"/>
    <w:uiPriority w:val="62"/>
    <w:rsid w:val="00E90A54"/>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1"/>
    <w:next w:val="-52"/>
    <w:uiPriority w:val="62"/>
    <w:rsid w:val="00E90A54"/>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1"/>
    <w:next w:val="-62"/>
    <w:uiPriority w:val="62"/>
    <w:rsid w:val="00E90A54"/>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2">
    <w:name w:val="Средняя заливка 11"/>
    <w:basedOn w:val="a1"/>
    <w:next w:val="1f5"/>
    <w:uiPriority w:val="63"/>
    <w:rsid w:val="00E90A54"/>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1"/>
    <w:next w:val="1-1"/>
    <w:uiPriority w:val="63"/>
    <w:rsid w:val="00E90A54"/>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1"/>
    <w:next w:val="1-2"/>
    <w:uiPriority w:val="63"/>
    <w:rsid w:val="00E90A54"/>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1"/>
    <w:next w:val="1-3"/>
    <w:uiPriority w:val="63"/>
    <w:rsid w:val="00E90A54"/>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1"/>
    <w:next w:val="1-4"/>
    <w:uiPriority w:val="63"/>
    <w:rsid w:val="00E90A54"/>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1"/>
    <w:next w:val="1-5"/>
    <w:uiPriority w:val="63"/>
    <w:rsid w:val="00E90A54"/>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1"/>
    <w:next w:val="1-6"/>
    <w:uiPriority w:val="63"/>
    <w:rsid w:val="00E90A54"/>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6">
    <w:name w:val="Средняя заливка 21"/>
    <w:basedOn w:val="a1"/>
    <w:next w:val="2c"/>
    <w:uiPriority w:val="64"/>
    <w:rsid w:val="00E90A54"/>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1"/>
    <w:next w:val="2-1"/>
    <w:uiPriority w:val="64"/>
    <w:rsid w:val="00E90A54"/>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1"/>
    <w:next w:val="2-2"/>
    <w:uiPriority w:val="64"/>
    <w:rsid w:val="00E90A54"/>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1"/>
    <w:next w:val="2-3"/>
    <w:uiPriority w:val="64"/>
    <w:rsid w:val="00E90A54"/>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1"/>
    <w:next w:val="2-4"/>
    <w:uiPriority w:val="64"/>
    <w:rsid w:val="00E90A54"/>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1"/>
    <w:next w:val="2-5"/>
    <w:uiPriority w:val="64"/>
    <w:rsid w:val="00E90A54"/>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1"/>
    <w:next w:val="2-6"/>
    <w:uiPriority w:val="64"/>
    <w:rsid w:val="00E90A54"/>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Средний список 11"/>
    <w:basedOn w:val="a1"/>
    <w:next w:val="1f6"/>
    <w:uiPriority w:val="65"/>
    <w:rsid w:val="00E90A54"/>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1"/>
    <w:next w:val="1-10"/>
    <w:uiPriority w:val="65"/>
    <w:rsid w:val="00E90A54"/>
    <w:pPr>
      <w:spacing w:after="0" w:line="240" w:lineRule="auto"/>
    </w:pPr>
    <w:rPr>
      <w:rFonts w:eastAsia="Times New Roman"/>
      <w:color w:val="000000"/>
      <w:lang w:val="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1"/>
    <w:next w:val="1-20"/>
    <w:uiPriority w:val="65"/>
    <w:rsid w:val="00E90A54"/>
    <w:pPr>
      <w:spacing w:after="0" w:line="240" w:lineRule="auto"/>
    </w:pPr>
    <w:rPr>
      <w:rFonts w:eastAsia="Times New Roman"/>
      <w:color w:val="000000"/>
      <w:lang w:val="en-US"/>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1"/>
    <w:next w:val="1-30"/>
    <w:uiPriority w:val="65"/>
    <w:rsid w:val="00E90A54"/>
    <w:pPr>
      <w:spacing w:after="0" w:line="240" w:lineRule="auto"/>
    </w:pPr>
    <w:rPr>
      <w:rFonts w:eastAsia="Times New Roman"/>
      <w:color w:val="000000"/>
      <w:lang w:val="en-US"/>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1"/>
    <w:next w:val="1-40"/>
    <w:uiPriority w:val="65"/>
    <w:rsid w:val="00E90A54"/>
    <w:pPr>
      <w:spacing w:after="0" w:line="240" w:lineRule="auto"/>
    </w:pPr>
    <w:rPr>
      <w:rFonts w:eastAsia="Times New Roman"/>
      <w:color w:val="000000"/>
      <w:lang w:val="en-US"/>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1"/>
    <w:next w:val="1-50"/>
    <w:uiPriority w:val="65"/>
    <w:rsid w:val="00E90A54"/>
    <w:pPr>
      <w:spacing w:after="0" w:line="240" w:lineRule="auto"/>
    </w:pPr>
    <w:rPr>
      <w:rFonts w:eastAsia="Times New Roman"/>
      <w:color w:val="000000"/>
      <w:lang w:val="en-US"/>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1"/>
    <w:next w:val="1-60"/>
    <w:uiPriority w:val="65"/>
    <w:rsid w:val="00E90A54"/>
    <w:pPr>
      <w:spacing w:after="0" w:line="240" w:lineRule="auto"/>
    </w:pPr>
    <w:rPr>
      <w:rFonts w:eastAsia="Times New Roman"/>
      <w:color w:val="000000"/>
      <w:lang w:val="en-US"/>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7">
    <w:name w:val="Средний список 21"/>
    <w:basedOn w:val="a1"/>
    <w:next w:val="2d"/>
    <w:uiPriority w:val="66"/>
    <w:rsid w:val="00E90A54"/>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1"/>
    <w:next w:val="2-10"/>
    <w:uiPriority w:val="66"/>
    <w:rsid w:val="00E90A54"/>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1"/>
    <w:next w:val="2-20"/>
    <w:uiPriority w:val="66"/>
    <w:rsid w:val="00E90A54"/>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1"/>
    <w:next w:val="2-30"/>
    <w:uiPriority w:val="66"/>
    <w:rsid w:val="00E90A54"/>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1"/>
    <w:next w:val="2-40"/>
    <w:uiPriority w:val="66"/>
    <w:rsid w:val="00E90A54"/>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1"/>
    <w:next w:val="2-50"/>
    <w:uiPriority w:val="66"/>
    <w:rsid w:val="00E90A54"/>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1"/>
    <w:next w:val="2-60"/>
    <w:uiPriority w:val="66"/>
    <w:rsid w:val="00E90A54"/>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4">
    <w:name w:val="Средняя сетка 11"/>
    <w:basedOn w:val="a1"/>
    <w:next w:val="1f7"/>
    <w:uiPriority w:val="67"/>
    <w:rsid w:val="00E90A54"/>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1"/>
    <w:next w:val="1-12"/>
    <w:uiPriority w:val="67"/>
    <w:rsid w:val="00E90A54"/>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1"/>
    <w:next w:val="1-22"/>
    <w:uiPriority w:val="67"/>
    <w:rsid w:val="00E90A54"/>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1"/>
    <w:next w:val="1-32"/>
    <w:uiPriority w:val="67"/>
    <w:rsid w:val="00E90A54"/>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1"/>
    <w:next w:val="1-42"/>
    <w:uiPriority w:val="67"/>
    <w:rsid w:val="00E90A54"/>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1"/>
    <w:next w:val="1-52"/>
    <w:uiPriority w:val="67"/>
    <w:rsid w:val="00E90A54"/>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1"/>
    <w:next w:val="1-62"/>
    <w:uiPriority w:val="67"/>
    <w:rsid w:val="00E90A54"/>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20">
    <w:name w:val="Средняя сетка 22"/>
    <w:basedOn w:val="a1"/>
    <w:next w:val="2e"/>
    <w:uiPriority w:val="68"/>
    <w:rsid w:val="00E90A54"/>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1"/>
    <w:next w:val="2-12"/>
    <w:uiPriority w:val="68"/>
    <w:rsid w:val="00E90A54"/>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1"/>
    <w:next w:val="2-22"/>
    <w:uiPriority w:val="68"/>
    <w:rsid w:val="00E90A54"/>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1"/>
    <w:next w:val="2-32"/>
    <w:uiPriority w:val="68"/>
    <w:rsid w:val="00E90A54"/>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1"/>
    <w:next w:val="2-42"/>
    <w:uiPriority w:val="68"/>
    <w:rsid w:val="00E90A54"/>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1"/>
    <w:next w:val="2-52"/>
    <w:uiPriority w:val="68"/>
    <w:rsid w:val="00E90A54"/>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1"/>
    <w:next w:val="2-62"/>
    <w:uiPriority w:val="68"/>
    <w:rsid w:val="00E90A54"/>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4">
    <w:name w:val="Средняя сетка 31"/>
    <w:basedOn w:val="a1"/>
    <w:next w:val="3a"/>
    <w:uiPriority w:val="69"/>
    <w:rsid w:val="00E90A54"/>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1"/>
    <w:next w:val="3-1"/>
    <w:uiPriority w:val="69"/>
    <w:rsid w:val="00E90A54"/>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1"/>
    <w:next w:val="3-2"/>
    <w:uiPriority w:val="69"/>
    <w:rsid w:val="00E90A54"/>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1"/>
    <w:next w:val="3-3"/>
    <w:uiPriority w:val="69"/>
    <w:rsid w:val="00E90A54"/>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1"/>
    <w:next w:val="3-4"/>
    <w:uiPriority w:val="69"/>
    <w:rsid w:val="00E90A54"/>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1"/>
    <w:next w:val="3-5"/>
    <w:uiPriority w:val="69"/>
    <w:rsid w:val="00E90A54"/>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1"/>
    <w:next w:val="3-6"/>
    <w:uiPriority w:val="69"/>
    <w:rsid w:val="00E90A54"/>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8">
    <w:name w:val="Темный список1"/>
    <w:basedOn w:val="a1"/>
    <w:next w:val="aff9"/>
    <w:uiPriority w:val="70"/>
    <w:rsid w:val="00E90A54"/>
    <w:pPr>
      <w:spacing w:after="0" w:line="240" w:lineRule="auto"/>
    </w:pPr>
    <w:rPr>
      <w:rFonts w:eastAsia="Times New Roman"/>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1"/>
    <w:next w:val="-13"/>
    <w:uiPriority w:val="70"/>
    <w:rsid w:val="00E90A54"/>
    <w:pPr>
      <w:spacing w:after="0" w:line="240" w:lineRule="auto"/>
    </w:pPr>
    <w:rPr>
      <w:rFonts w:eastAsia="Times New Roman"/>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1"/>
    <w:next w:val="-23"/>
    <w:uiPriority w:val="70"/>
    <w:rsid w:val="00E90A54"/>
    <w:pPr>
      <w:spacing w:after="0" w:line="240" w:lineRule="auto"/>
    </w:pPr>
    <w:rPr>
      <w:rFonts w:eastAsia="Times New Roman"/>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1"/>
    <w:next w:val="-33"/>
    <w:uiPriority w:val="70"/>
    <w:rsid w:val="00E90A54"/>
    <w:pPr>
      <w:spacing w:after="0" w:line="240" w:lineRule="auto"/>
    </w:pPr>
    <w:rPr>
      <w:rFonts w:eastAsia="Times New Roman"/>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1"/>
    <w:next w:val="-43"/>
    <w:uiPriority w:val="70"/>
    <w:rsid w:val="00E90A54"/>
    <w:pPr>
      <w:spacing w:after="0" w:line="240" w:lineRule="auto"/>
    </w:pPr>
    <w:rPr>
      <w:rFonts w:eastAsia="Times New Roman"/>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1"/>
    <w:next w:val="-53"/>
    <w:uiPriority w:val="70"/>
    <w:rsid w:val="00E90A54"/>
    <w:pPr>
      <w:spacing w:after="0" w:line="240" w:lineRule="auto"/>
    </w:pPr>
    <w:rPr>
      <w:rFonts w:eastAsia="Times New Roman"/>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1"/>
    <w:next w:val="-63"/>
    <w:uiPriority w:val="70"/>
    <w:rsid w:val="00E90A54"/>
    <w:pPr>
      <w:spacing w:after="0" w:line="240" w:lineRule="auto"/>
    </w:pPr>
    <w:rPr>
      <w:rFonts w:eastAsia="Times New Roman"/>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9">
    <w:name w:val="Цветная заливка1"/>
    <w:basedOn w:val="a1"/>
    <w:next w:val="affa"/>
    <w:uiPriority w:val="71"/>
    <w:rsid w:val="00E90A54"/>
    <w:pPr>
      <w:spacing w:after="0" w:line="240" w:lineRule="auto"/>
    </w:pPr>
    <w:rPr>
      <w:rFonts w:eastAsia="Times New Roman"/>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1"/>
    <w:next w:val="-14"/>
    <w:uiPriority w:val="71"/>
    <w:rsid w:val="00E90A54"/>
    <w:pPr>
      <w:spacing w:after="0" w:line="240" w:lineRule="auto"/>
    </w:pPr>
    <w:rPr>
      <w:rFonts w:eastAsia="Times New Roman"/>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1"/>
    <w:next w:val="-24"/>
    <w:uiPriority w:val="71"/>
    <w:rsid w:val="00E90A54"/>
    <w:pPr>
      <w:spacing w:after="0" w:line="240" w:lineRule="auto"/>
    </w:pPr>
    <w:rPr>
      <w:rFonts w:eastAsia="Times New Roman"/>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1"/>
    <w:next w:val="-34"/>
    <w:uiPriority w:val="71"/>
    <w:rsid w:val="00E90A54"/>
    <w:pPr>
      <w:spacing w:after="0" w:line="240" w:lineRule="auto"/>
    </w:pPr>
    <w:rPr>
      <w:rFonts w:eastAsia="Times New Roman"/>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1"/>
    <w:next w:val="-44"/>
    <w:uiPriority w:val="71"/>
    <w:rsid w:val="00E90A54"/>
    <w:pPr>
      <w:spacing w:after="0" w:line="240" w:lineRule="auto"/>
    </w:pPr>
    <w:rPr>
      <w:rFonts w:eastAsia="Times New Roman"/>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1"/>
    <w:next w:val="-54"/>
    <w:uiPriority w:val="71"/>
    <w:rsid w:val="00E90A54"/>
    <w:pPr>
      <w:spacing w:after="0" w:line="240" w:lineRule="auto"/>
    </w:pPr>
    <w:rPr>
      <w:rFonts w:eastAsia="Times New Roman"/>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1"/>
    <w:next w:val="-64"/>
    <w:uiPriority w:val="71"/>
    <w:rsid w:val="00E90A54"/>
    <w:pPr>
      <w:spacing w:after="0" w:line="240" w:lineRule="auto"/>
    </w:pPr>
    <w:rPr>
      <w:rFonts w:eastAsia="Times New Roman"/>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a">
    <w:name w:val="Цветной список1"/>
    <w:basedOn w:val="a1"/>
    <w:next w:val="affb"/>
    <w:uiPriority w:val="72"/>
    <w:rsid w:val="00E90A54"/>
    <w:pPr>
      <w:spacing w:after="0" w:line="240" w:lineRule="auto"/>
    </w:pPr>
    <w:rPr>
      <w:rFonts w:eastAsia="Times New Roman"/>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1"/>
    <w:next w:val="-15"/>
    <w:uiPriority w:val="72"/>
    <w:rsid w:val="00E90A54"/>
    <w:pPr>
      <w:spacing w:after="0" w:line="240" w:lineRule="auto"/>
    </w:pPr>
    <w:rPr>
      <w:rFonts w:eastAsia="Times New Roman"/>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1"/>
    <w:next w:val="-25"/>
    <w:uiPriority w:val="72"/>
    <w:rsid w:val="00E90A54"/>
    <w:pPr>
      <w:spacing w:after="0" w:line="240" w:lineRule="auto"/>
    </w:pPr>
    <w:rPr>
      <w:rFonts w:eastAsia="Times New Roman"/>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1"/>
    <w:next w:val="-35"/>
    <w:uiPriority w:val="72"/>
    <w:rsid w:val="00E90A54"/>
    <w:pPr>
      <w:spacing w:after="0" w:line="240" w:lineRule="auto"/>
    </w:pPr>
    <w:rPr>
      <w:rFonts w:eastAsia="Times New Roman"/>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1"/>
    <w:next w:val="-45"/>
    <w:uiPriority w:val="72"/>
    <w:rsid w:val="00E90A54"/>
    <w:pPr>
      <w:spacing w:after="0" w:line="240" w:lineRule="auto"/>
    </w:pPr>
    <w:rPr>
      <w:rFonts w:eastAsia="Times New Roman"/>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1"/>
    <w:next w:val="-55"/>
    <w:uiPriority w:val="72"/>
    <w:rsid w:val="00E90A54"/>
    <w:pPr>
      <w:spacing w:after="0" w:line="240" w:lineRule="auto"/>
    </w:pPr>
    <w:rPr>
      <w:rFonts w:eastAsia="Times New Roman"/>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1"/>
    <w:next w:val="-65"/>
    <w:uiPriority w:val="72"/>
    <w:rsid w:val="00E90A54"/>
    <w:pPr>
      <w:spacing w:after="0" w:line="240" w:lineRule="auto"/>
    </w:pPr>
    <w:rPr>
      <w:rFonts w:eastAsia="Times New Roman"/>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b">
    <w:name w:val="Цветная сетка1"/>
    <w:basedOn w:val="a1"/>
    <w:next w:val="affc"/>
    <w:uiPriority w:val="73"/>
    <w:rsid w:val="00E90A54"/>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1"/>
    <w:next w:val="-16"/>
    <w:uiPriority w:val="73"/>
    <w:rsid w:val="00E90A54"/>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1"/>
    <w:next w:val="-26"/>
    <w:uiPriority w:val="73"/>
    <w:rsid w:val="00E90A54"/>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1"/>
    <w:next w:val="-36"/>
    <w:uiPriority w:val="73"/>
    <w:rsid w:val="00E90A54"/>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1"/>
    <w:next w:val="-46"/>
    <w:uiPriority w:val="73"/>
    <w:rsid w:val="00E90A54"/>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1"/>
    <w:next w:val="-56"/>
    <w:uiPriority w:val="73"/>
    <w:rsid w:val="00E90A54"/>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1"/>
    <w:next w:val="-66"/>
    <w:uiPriority w:val="73"/>
    <w:rsid w:val="00E90A54"/>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affd">
    <w:name w:val="annotation reference"/>
    <w:basedOn w:val="a0"/>
    <w:uiPriority w:val="99"/>
    <w:semiHidden/>
    <w:unhideWhenUsed/>
    <w:rsid w:val="00E90A54"/>
    <w:rPr>
      <w:sz w:val="16"/>
      <w:szCs w:val="16"/>
    </w:rPr>
  </w:style>
  <w:style w:type="paragraph" w:customStyle="1" w:styleId="1fc">
    <w:name w:val="Текст примечания1"/>
    <w:basedOn w:val="a"/>
    <w:next w:val="affe"/>
    <w:link w:val="afff"/>
    <w:uiPriority w:val="99"/>
    <w:unhideWhenUsed/>
    <w:rsid w:val="00E90A54"/>
    <w:pPr>
      <w:spacing w:after="200" w:line="240" w:lineRule="auto"/>
    </w:pPr>
    <w:rPr>
      <w:rFonts w:eastAsia="Times New Roman"/>
      <w:sz w:val="20"/>
      <w:szCs w:val="20"/>
    </w:rPr>
  </w:style>
  <w:style w:type="character" w:customStyle="1" w:styleId="afff">
    <w:name w:val="Текст примечания Знак"/>
    <w:basedOn w:val="a0"/>
    <w:link w:val="1fc"/>
    <w:uiPriority w:val="99"/>
    <w:rsid w:val="00E90A54"/>
    <w:rPr>
      <w:rFonts w:eastAsia="Times New Roman"/>
      <w:sz w:val="20"/>
      <w:szCs w:val="20"/>
    </w:rPr>
  </w:style>
  <w:style w:type="paragraph" w:customStyle="1" w:styleId="1fd">
    <w:name w:val="Тема примечания1"/>
    <w:basedOn w:val="affe"/>
    <w:next w:val="affe"/>
    <w:uiPriority w:val="99"/>
    <w:semiHidden/>
    <w:unhideWhenUsed/>
    <w:rsid w:val="00E90A54"/>
    <w:pPr>
      <w:spacing w:after="200"/>
    </w:pPr>
    <w:rPr>
      <w:rFonts w:eastAsia="Times New Roman"/>
      <w:b/>
      <w:bCs/>
      <w:lang w:val="en-US"/>
    </w:rPr>
  </w:style>
  <w:style w:type="character" w:customStyle="1" w:styleId="afff0">
    <w:name w:val="Тема примечания Знак"/>
    <w:basedOn w:val="afff"/>
    <w:link w:val="afff1"/>
    <w:uiPriority w:val="99"/>
    <w:semiHidden/>
    <w:rsid w:val="00E90A54"/>
    <w:rPr>
      <w:rFonts w:eastAsia="Times New Roman"/>
      <w:b/>
      <w:bCs/>
      <w:sz w:val="20"/>
      <w:szCs w:val="20"/>
    </w:rPr>
  </w:style>
  <w:style w:type="numbering" w:customStyle="1" w:styleId="42">
    <w:name w:val="Нет списка4"/>
    <w:next w:val="a2"/>
    <w:uiPriority w:val="99"/>
    <w:semiHidden/>
    <w:unhideWhenUsed/>
    <w:rsid w:val="00E90A54"/>
  </w:style>
  <w:style w:type="table" w:customStyle="1" w:styleId="TableNormal3">
    <w:name w:val="Table Normal3"/>
    <w:uiPriority w:val="2"/>
    <w:semiHidden/>
    <w:unhideWhenUsed/>
    <w:qFormat/>
    <w:rsid w:val="00E90A5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widgetinline">
    <w:name w:val="_widgetinline"/>
    <w:basedOn w:val="a0"/>
    <w:rsid w:val="00E90A54"/>
  </w:style>
  <w:style w:type="character" w:styleId="afff2">
    <w:name w:val="FollowedHyperlink"/>
    <w:basedOn w:val="a0"/>
    <w:uiPriority w:val="99"/>
    <w:semiHidden/>
    <w:unhideWhenUsed/>
    <w:rsid w:val="00E90A54"/>
    <w:rPr>
      <w:color w:val="800080"/>
      <w:u w:val="single"/>
    </w:rPr>
  </w:style>
  <w:style w:type="character" w:customStyle="1" w:styleId="afff3">
    <w:name w:val="Нет"/>
    <w:rsid w:val="00E90A54"/>
  </w:style>
  <w:style w:type="numbering" w:customStyle="1" w:styleId="1110">
    <w:name w:val="Нет списка111"/>
    <w:next w:val="a2"/>
    <w:uiPriority w:val="99"/>
    <w:semiHidden/>
    <w:unhideWhenUsed/>
    <w:rsid w:val="00E90A54"/>
  </w:style>
  <w:style w:type="numbering" w:customStyle="1" w:styleId="1111">
    <w:name w:val="Нет списка1111"/>
    <w:next w:val="a2"/>
    <w:uiPriority w:val="99"/>
    <w:semiHidden/>
    <w:unhideWhenUsed/>
    <w:rsid w:val="00E90A54"/>
  </w:style>
  <w:style w:type="character" w:customStyle="1" w:styleId="FontStyle19">
    <w:name w:val="Font Style19"/>
    <w:rsid w:val="00E90A54"/>
    <w:rPr>
      <w:rFonts w:ascii="Times New Roman" w:hAnsi="Times New Roman" w:cs="Times New Roman"/>
      <w:sz w:val="22"/>
      <w:szCs w:val="22"/>
    </w:rPr>
  </w:style>
  <w:style w:type="character" w:customStyle="1" w:styleId="c12">
    <w:name w:val="c12"/>
    <w:basedOn w:val="a0"/>
    <w:uiPriority w:val="99"/>
    <w:rsid w:val="00E90A54"/>
  </w:style>
  <w:style w:type="character" w:customStyle="1" w:styleId="FontStyle25">
    <w:name w:val="Font Style25"/>
    <w:uiPriority w:val="99"/>
    <w:rsid w:val="00E90A54"/>
    <w:rPr>
      <w:rFonts w:ascii="Franklin Gothic Demi" w:hAnsi="Franklin Gothic Demi" w:cs="Franklin Gothic Demi"/>
      <w:b/>
      <w:bCs/>
      <w:sz w:val="30"/>
      <w:szCs w:val="30"/>
    </w:rPr>
  </w:style>
  <w:style w:type="character" w:customStyle="1" w:styleId="FontStyle22">
    <w:name w:val="Font Style22"/>
    <w:uiPriority w:val="99"/>
    <w:rsid w:val="00E90A54"/>
    <w:rPr>
      <w:rFonts w:ascii="Times New Roman" w:hAnsi="Times New Roman" w:cs="Times New Roman"/>
      <w:b/>
      <w:bCs/>
      <w:sz w:val="22"/>
      <w:szCs w:val="22"/>
    </w:rPr>
  </w:style>
  <w:style w:type="paragraph" w:customStyle="1" w:styleId="1fe">
    <w:name w:val="Заголовок1"/>
    <w:basedOn w:val="a"/>
    <w:next w:val="a3"/>
    <w:rsid w:val="00E90A54"/>
    <w:pPr>
      <w:keepNext/>
      <w:spacing w:before="240" w:after="120" w:line="276" w:lineRule="auto"/>
    </w:pPr>
    <w:rPr>
      <w:rFonts w:ascii="Liberation Sans" w:eastAsia="Microsoft YaHei" w:hAnsi="Liberation Sans" w:cs="Liberation Sans"/>
      <w:sz w:val="28"/>
      <w:szCs w:val="28"/>
      <w:lang w:eastAsia="ru-RU"/>
    </w:rPr>
  </w:style>
  <w:style w:type="character" w:customStyle="1" w:styleId="1ff">
    <w:name w:val="Основной текст Знак1"/>
    <w:basedOn w:val="a0"/>
    <w:uiPriority w:val="99"/>
    <w:rsid w:val="00E90A54"/>
    <w:rPr>
      <w:rFonts w:ascii="Times New Roman" w:eastAsia="Times New Roman" w:hAnsi="Times New Roman" w:cs="Times New Roman"/>
      <w:sz w:val="24"/>
      <w:szCs w:val="24"/>
    </w:rPr>
  </w:style>
  <w:style w:type="paragraph" w:customStyle="1" w:styleId="Caption1">
    <w:name w:val="Caption1"/>
    <w:basedOn w:val="a"/>
    <w:uiPriority w:val="99"/>
    <w:rsid w:val="00E90A54"/>
    <w:pPr>
      <w:suppressLineNumbers/>
      <w:spacing w:before="120" w:after="120" w:line="276" w:lineRule="auto"/>
    </w:pPr>
    <w:rPr>
      <w:rFonts w:ascii="Calibri" w:eastAsia="Times New Roman" w:hAnsi="Calibri" w:cs="Calibri"/>
      <w:i/>
      <w:iCs/>
      <w:sz w:val="24"/>
      <w:szCs w:val="24"/>
      <w:lang w:eastAsia="ru-RU"/>
    </w:rPr>
  </w:style>
  <w:style w:type="paragraph" w:styleId="1ff0">
    <w:name w:val="index 1"/>
    <w:basedOn w:val="a"/>
    <w:next w:val="a"/>
    <w:autoRedefine/>
    <w:uiPriority w:val="99"/>
    <w:semiHidden/>
    <w:rsid w:val="00E90A54"/>
    <w:pPr>
      <w:spacing w:after="200" w:line="276" w:lineRule="auto"/>
      <w:ind w:left="220" w:hanging="220"/>
    </w:pPr>
    <w:rPr>
      <w:rFonts w:ascii="Calibri" w:eastAsia="Times New Roman" w:hAnsi="Calibri" w:cs="Calibri"/>
      <w:lang w:eastAsia="ru-RU"/>
    </w:rPr>
  </w:style>
  <w:style w:type="paragraph" w:styleId="afff4">
    <w:name w:val="index heading"/>
    <w:basedOn w:val="a"/>
    <w:uiPriority w:val="99"/>
    <w:semiHidden/>
    <w:rsid w:val="00E90A54"/>
    <w:pPr>
      <w:suppressLineNumbers/>
      <w:spacing w:after="200" w:line="276" w:lineRule="auto"/>
    </w:pPr>
    <w:rPr>
      <w:rFonts w:ascii="Calibri" w:eastAsia="Times New Roman" w:hAnsi="Calibri" w:cs="Calibri"/>
      <w:lang w:eastAsia="ru-RU"/>
    </w:rPr>
  </w:style>
  <w:style w:type="paragraph" w:customStyle="1" w:styleId="c23">
    <w:name w:val="c23"/>
    <w:basedOn w:val="a"/>
    <w:uiPriority w:val="99"/>
    <w:rsid w:val="00E90A54"/>
    <w:pPr>
      <w:spacing w:beforeAutospacing="1" w:after="200" w:afterAutospacing="1" w:line="240" w:lineRule="auto"/>
    </w:pPr>
    <w:rPr>
      <w:rFonts w:ascii="Calibri" w:eastAsia="Times New Roman" w:hAnsi="Calibri" w:cs="Times New Roman"/>
      <w:sz w:val="24"/>
      <w:szCs w:val="24"/>
      <w:lang w:eastAsia="ru-RU"/>
    </w:rPr>
  </w:style>
  <w:style w:type="paragraph" w:customStyle="1" w:styleId="Style1">
    <w:name w:val="Style1"/>
    <w:basedOn w:val="a"/>
    <w:uiPriority w:val="99"/>
    <w:rsid w:val="00E90A54"/>
    <w:pPr>
      <w:widowControl w:val="0"/>
      <w:spacing w:after="0" w:line="302" w:lineRule="exact"/>
      <w:jc w:val="both"/>
    </w:pPr>
    <w:rPr>
      <w:rFonts w:ascii="Franklin Gothic Demi" w:eastAsia="Times New Roman" w:hAnsi="Franklin Gothic Demi" w:cs="Franklin Gothic Demi"/>
      <w:sz w:val="24"/>
      <w:szCs w:val="24"/>
      <w:lang w:eastAsia="ru-RU"/>
    </w:rPr>
  </w:style>
  <w:style w:type="character" w:customStyle="1" w:styleId="afff5">
    <w:name w:val="Основной текст_"/>
    <w:link w:val="2f"/>
    <w:uiPriority w:val="99"/>
    <w:locked/>
    <w:rsid w:val="00E90A54"/>
    <w:rPr>
      <w:rFonts w:ascii="Times New Roman" w:hAnsi="Times New Roman"/>
      <w:sz w:val="27"/>
      <w:szCs w:val="27"/>
      <w:shd w:val="clear" w:color="auto" w:fill="FFFFFF"/>
    </w:rPr>
  </w:style>
  <w:style w:type="paragraph" w:customStyle="1" w:styleId="2f">
    <w:name w:val="Основной текст2"/>
    <w:basedOn w:val="a"/>
    <w:link w:val="afff5"/>
    <w:uiPriority w:val="99"/>
    <w:rsid w:val="00E90A54"/>
    <w:pPr>
      <w:widowControl w:val="0"/>
      <w:shd w:val="clear" w:color="auto" w:fill="FFFFFF"/>
      <w:spacing w:after="1320" w:line="317" w:lineRule="exact"/>
    </w:pPr>
    <w:rPr>
      <w:rFonts w:ascii="Times New Roman" w:hAnsi="Times New Roman"/>
      <w:sz w:val="27"/>
      <w:szCs w:val="27"/>
    </w:rPr>
  </w:style>
  <w:style w:type="character" w:customStyle="1" w:styleId="43">
    <w:name w:val="Основной текст (4)_"/>
    <w:link w:val="44"/>
    <w:uiPriority w:val="99"/>
    <w:locked/>
    <w:rsid w:val="00E90A54"/>
    <w:rPr>
      <w:rFonts w:ascii="Times New Roman" w:hAnsi="Times New Roman"/>
      <w:i/>
      <w:iCs/>
      <w:sz w:val="27"/>
      <w:szCs w:val="27"/>
      <w:shd w:val="clear" w:color="auto" w:fill="FFFFFF"/>
    </w:rPr>
  </w:style>
  <w:style w:type="character" w:customStyle="1" w:styleId="45">
    <w:name w:val="Основной текст (4) + Не курсив"/>
    <w:uiPriority w:val="99"/>
    <w:rsid w:val="00E90A54"/>
    <w:rPr>
      <w:rFonts w:ascii="Times New Roman" w:hAnsi="Times New Roman" w:cs="Times New Roman"/>
      <w:i/>
      <w:iCs/>
      <w:color w:val="000000"/>
      <w:spacing w:val="0"/>
      <w:w w:val="100"/>
      <w:position w:val="0"/>
      <w:sz w:val="27"/>
      <w:szCs w:val="27"/>
      <w:shd w:val="clear" w:color="auto" w:fill="FFFFFF"/>
      <w:lang w:val="ru-RU"/>
    </w:rPr>
  </w:style>
  <w:style w:type="paragraph" w:customStyle="1" w:styleId="44">
    <w:name w:val="Основной текст (4)"/>
    <w:basedOn w:val="a"/>
    <w:link w:val="43"/>
    <w:uiPriority w:val="99"/>
    <w:rsid w:val="00E90A54"/>
    <w:pPr>
      <w:widowControl w:val="0"/>
      <w:shd w:val="clear" w:color="auto" w:fill="FFFFFF"/>
      <w:spacing w:after="0" w:line="480" w:lineRule="exact"/>
      <w:ind w:hanging="580"/>
      <w:jc w:val="both"/>
    </w:pPr>
    <w:rPr>
      <w:rFonts w:ascii="Times New Roman" w:hAnsi="Times New Roman"/>
      <w:i/>
      <w:iCs/>
      <w:sz w:val="27"/>
      <w:szCs w:val="27"/>
    </w:rPr>
  </w:style>
  <w:style w:type="paragraph" w:customStyle="1" w:styleId="ParagraphStyle">
    <w:name w:val="Paragraph Style"/>
    <w:uiPriority w:val="99"/>
    <w:rsid w:val="00E90A54"/>
    <w:pPr>
      <w:autoSpaceDE w:val="0"/>
      <w:autoSpaceDN w:val="0"/>
      <w:adjustRightInd w:val="0"/>
      <w:spacing w:after="0" w:line="240" w:lineRule="auto"/>
    </w:pPr>
    <w:rPr>
      <w:rFonts w:ascii="Arial" w:eastAsia="Calibri" w:hAnsi="Arial" w:cs="Arial"/>
      <w:sz w:val="24"/>
      <w:szCs w:val="24"/>
    </w:rPr>
  </w:style>
  <w:style w:type="paragraph" w:customStyle="1" w:styleId="Zag2">
    <w:name w:val="Zag_2"/>
    <w:basedOn w:val="a"/>
    <w:uiPriority w:val="99"/>
    <w:rsid w:val="00E90A54"/>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character" w:customStyle="1" w:styleId="Zag11">
    <w:name w:val="Zag_11"/>
    <w:uiPriority w:val="99"/>
    <w:rsid w:val="00E90A54"/>
  </w:style>
  <w:style w:type="paragraph" w:customStyle="1" w:styleId="u-2-msonormal">
    <w:name w:val="u-2-msonormal"/>
    <w:basedOn w:val="a"/>
    <w:uiPriority w:val="99"/>
    <w:rsid w:val="00E90A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uiPriority w:val="99"/>
    <w:rsid w:val="00E90A54"/>
    <w:pPr>
      <w:widowControl w:val="0"/>
      <w:autoSpaceDE w:val="0"/>
      <w:autoSpaceDN w:val="0"/>
      <w:adjustRightInd w:val="0"/>
      <w:spacing w:after="0" w:line="240" w:lineRule="auto"/>
    </w:pPr>
    <w:rPr>
      <w:rFonts w:ascii="Century Schoolbook" w:eastAsia="Calibri" w:hAnsi="Century Schoolbook" w:cs="Times New Roman"/>
      <w:sz w:val="24"/>
      <w:szCs w:val="24"/>
      <w:lang w:eastAsia="ru-RU"/>
    </w:rPr>
  </w:style>
  <w:style w:type="paragraph" w:customStyle="1" w:styleId="msg-header-from">
    <w:name w:val="msg-header-from"/>
    <w:basedOn w:val="a"/>
    <w:uiPriority w:val="99"/>
    <w:rsid w:val="00E90A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1">
    <w:name w:val="Абзац списка1"/>
    <w:basedOn w:val="a"/>
    <w:uiPriority w:val="99"/>
    <w:rsid w:val="00E90A54"/>
    <w:pPr>
      <w:spacing w:after="200" w:line="276" w:lineRule="auto"/>
      <w:ind w:left="720"/>
    </w:pPr>
    <w:rPr>
      <w:rFonts w:ascii="Calibri" w:eastAsia="Times New Roman" w:hAnsi="Calibri" w:cs="Times New Roman"/>
      <w:lang w:eastAsia="ru-RU"/>
    </w:rPr>
  </w:style>
  <w:style w:type="paragraph" w:customStyle="1" w:styleId="1ff2">
    <w:name w:val="Верхний колонтитул1"/>
    <w:basedOn w:val="a"/>
    <w:next w:val="a8"/>
    <w:uiPriority w:val="99"/>
    <w:unhideWhenUsed/>
    <w:rsid w:val="00E90A54"/>
    <w:pPr>
      <w:tabs>
        <w:tab w:val="center" w:pos="4677"/>
        <w:tab w:val="right" w:pos="9355"/>
      </w:tabs>
      <w:spacing w:after="0" w:line="240" w:lineRule="auto"/>
    </w:pPr>
    <w:rPr>
      <w:rFonts w:ascii="Calibri" w:eastAsia="Calibri" w:hAnsi="Calibri" w:cs="Times New Roman"/>
    </w:rPr>
  </w:style>
  <w:style w:type="paragraph" w:customStyle="1" w:styleId="1ff3">
    <w:name w:val="Нижний колонтитул1"/>
    <w:basedOn w:val="a"/>
    <w:next w:val="aa"/>
    <w:uiPriority w:val="99"/>
    <w:unhideWhenUsed/>
    <w:rsid w:val="00E90A54"/>
    <w:pPr>
      <w:tabs>
        <w:tab w:val="center" w:pos="4677"/>
        <w:tab w:val="right" w:pos="9355"/>
      </w:tabs>
      <w:spacing w:after="0" w:line="240" w:lineRule="auto"/>
    </w:pPr>
    <w:rPr>
      <w:rFonts w:ascii="Calibri" w:eastAsia="Calibri" w:hAnsi="Calibri" w:cs="Times New Roman"/>
    </w:rPr>
  </w:style>
  <w:style w:type="paragraph" w:customStyle="1" w:styleId="Style7">
    <w:name w:val="Style7"/>
    <w:basedOn w:val="a"/>
    <w:uiPriority w:val="99"/>
    <w:rsid w:val="00E90A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E90A54"/>
    <w:rPr>
      <w:rFonts w:ascii="Times New Roman" w:hAnsi="Times New Roman" w:cs="Times New Roman"/>
      <w:sz w:val="16"/>
      <w:szCs w:val="16"/>
    </w:rPr>
  </w:style>
  <w:style w:type="character" w:customStyle="1" w:styleId="FontStyle52">
    <w:name w:val="Font Style52"/>
    <w:basedOn w:val="a0"/>
    <w:uiPriority w:val="99"/>
    <w:rsid w:val="00E90A54"/>
    <w:rPr>
      <w:rFonts w:ascii="Times New Roman" w:hAnsi="Times New Roman" w:cs="Times New Roman"/>
      <w:b/>
      <w:bCs/>
      <w:sz w:val="16"/>
      <w:szCs w:val="16"/>
    </w:rPr>
  </w:style>
  <w:style w:type="character" w:customStyle="1" w:styleId="FontStyle43">
    <w:name w:val="Font Style43"/>
    <w:basedOn w:val="a0"/>
    <w:uiPriority w:val="99"/>
    <w:rsid w:val="00E90A54"/>
    <w:rPr>
      <w:rFonts w:ascii="Times New Roman" w:hAnsi="Times New Roman" w:cs="Times New Roman"/>
      <w:i/>
      <w:iCs/>
      <w:sz w:val="16"/>
      <w:szCs w:val="16"/>
    </w:rPr>
  </w:style>
  <w:style w:type="character" w:customStyle="1" w:styleId="FontStyle56">
    <w:name w:val="Font Style56"/>
    <w:basedOn w:val="a0"/>
    <w:uiPriority w:val="99"/>
    <w:rsid w:val="00E90A54"/>
    <w:rPr>
      <w:rFonts w:ascii="Times New Roman" w:hAnsi="Times New Roman" w:cs="Times New Roman"/>
      <w:b/>
      <w:bCs/>
      <w:sz w:val="18"/>
      <w:szCs w:val="18"/>
    </w:rPr>
  </w:style>
  <w:style w:type="paragraph" w:customStyle="1" w:styleId="Style9">
    <w:name w:val="Style9"/>
    <w:basedOn w:val="a"/>
    <w:uiPriority w:val="99"/>
    <w:rsid w:val="00E90A54"/>
    <w:pPr>
      <w:widowControl w:val="0"/>
      <w:autoSpaceDE w:val="0"/>
      <w:autoSpaceDN w:val="0"/>
      <w:adjustRightInd w:val="0"/>
      <w:spacing w:after="0" w:line="187" w:lineRule="exact"/>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E90A5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3">
    <w:name w:val="Style13"/>
    <w:basedOn w:val="a"/>
    <w:uiPriority w:val="99"/>
    <w:rsid w:val="00E90A54"/>
    <w:pPr>
      <w:widowControl w:val="0"/>
      <w:autoSpaceDE w:val="0"/>
      <w:autoSpaceDN w:val="0"/>
      <w:adjustRightInd w:val="0"/>
      <w:spacing w:after="0" w:line="190" w:lineRule="exact"/>
    </w:pPr>
    <w:rPr>
      <w:rFonts w:ascii="Times New Roman" w:eastAsia="Times New Roman" w:hAnsi="Times New Roman" w:cs="Times New Roman"/>
      <w:sz w:val="24"/>
      <w:szCs w:val="24"/>
      <w:lang w:eastAsia="ru-RU"/>
    </w:rPr>
  </w:style>
  <w:style w:type="paragraph" w:customStyle="1" w:styleId="Style27">
    <w:name w:val="Style27"/>
    <w:basedOn w:val="a"/>
    <w:uiPriority w:val="99"/>
    <w:rsid w:val="00E90A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basedOn w:val="a0"/>
    <w:uiPriority w:val="99"/>
    <w:rsid w:val="00E90A54"/>
    <w:rPr>
      <w:rFonts w:ascii="Times New Roman" w:hAnsi="Times New Roman" w:cs="Times New Roman"/>
      <w:spacing w:val="-10"/>
      <w:sz w:val="20"/>
      <w:szCs w:val="20"/>
    </w:rPr>
  </w:style>
  <w:style w:type="paragraph" w:customStyle="1" w:styleId="Style21">
    <w:name w:val="Style21"/>
    <w:basedOn w:val="a"/>
    <w:uiPriority w:val="99"/>
    <w:rsid w:val="00E90A54"/>
    <w:pPr>
      <w:widowControl w:val="0"/>
      <w:autoSpaceDE w:val="0"/>
      <w:autoSpaceDN w:val="0"/>
      <w:adjustRightInd w:val="0"/>
      <w:spacing w:after="0" w:line="187"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E90A54"/>
    <w:pPr>
      <w:widowControl w:val="0"/>
      <w:autoSpaceDE w:val="0"/>
      <w:autoSpaceDN w:val="0"/>
      <w:adjustRightInd w:val="0"/>
      <w:spacing w:after="0" w:line="192" w:lineRule="exact"/>
    </w:pPr>
    <w:rPr>
      <w:rFonts w:ascii="Times New Roman" w:eastAsia="Times New Roman" w:hAnsi="Times New Roman" w:cs="Times New Roman"/>
      <w:sz w:val="24"/>
      <w:szCs w:val="24"/>
      <w:lang w:eastAsia="ru-RU"/>
    </w:rPr>
  </w:style>
  <w:style w:type="paragraph" w:customStyle="1" w:styleId="Style25">
    <w:name w:val="Style25"/>
    <w:basedOn w:val="a"/>
    <w:uiPriority w:val="99"/>
    <w:rsid w:val="00E90A54"/>
    <w:pPr>
      <w:widowControl w:val="0"/>
      <w:autoSpaceDE w:val="0"/>
      <w:autoSpaceDN w:val="0"/>
      <w:adjustRightInd w:val="0"/>
      <w:spacing w:after="0" w:line="209" w:lineRule="exact"/>
    </w:pPr>
    <w:rPr>
      <w:rFonts w:ascii="Times New Roman" w:eastAsia="Times New Roman" w:hAnsi="Times New Roman" w:cs="Times New Roman"/>
      <w:sz w:val="24"/>
      <w:szCs w:val="24"/>
      <w:lang w:eastAsia="ru-RU"/>
    </w:rPr>
  </w:style>
  <w:style w:type="character" w:customStyle="1" w:styleId="FontStyle50">
    <w:name w:val="Font Style50"/>
    <w:basedOn w:val="a0"/>
    <w:uiPriority w:val="99"/>
    <w:rsid w:val="00E90A54"/>
    <w:rPr>
      <w:rFonts w:ascii="Times New Roman" w:hAnsi="Times New Roman" w:cs="Times New Roman"/>
      <w:b/>
      <w:bCs/>
      <w:i/>
      <w:iCs/>
      <w:sz w:val="18"/>
      <w:szCs w:val="18"/>
    </w:rPr>
  </w:style>
  <w:style w:type="paragraph" w:customStyle="1" w:styleId="Style20">
    <w:name w:val="Style20"/>
    <w:basedOn w:val="a"/>
    <w:uiPriority w:val="99"/>
    <w:rsid w:val="00E90A54"/>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0">
    <w:name w:val="Font Style40"/>
    <w:basedOn w:val="a0"/>
    <w:uiPriority w:val="99"/>
    <w:rsid w:val="00E90A54"/>
    <w:rPr>
      <w:rFonts w:ascii="Microsoft Sans Serif" w:hAnsi="Microsoft Sans Serif" w:cs="Microsoft Sans Serif"/>
      <w:b/>
      <w:bCs/>
      <w:sz w:val="14"/>
      <w:szCs w:val="14"/>
    </w:rPr>
  </w:style>
  <w:style w:type="character" w:customStyle="1" w:styleId="FontStyle58">
    <w:name w:val="Font Style58"/>
    <w:basedOn w:val="a0"/>
    <w:uiPriority w:val="99"/>
    <w:rsid w:val="00E90A54"/>
    <w:rPr>
      <w:rFonts w:ascii="Constantia" w:hAnsi="Constantia" w:cs="Constantia"/>
      <w:b/>
      <w:bCs/>
      <w:smallCaps/>
      <w:spacing w:val="20"/>
      <w:sz w:val="8"/>
      <w:szCs w:val="8"/>
    </w:rPr>
  </w:style>
  <w:style w:type="paragraph" w:customStyle="1" w:styleId="Style34">
    <w:name w:val="Style34"/>
    <w:basedOn w:val="a"/>
    <w:uiPriority w:val="99"/>
    <w:rsid w:val="00E90A54"/>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paragraph" w:customStyle="1" w:styleId="Style23">
    <w:name w:val="Style23"/>
    <w:basedOn w:val="a"/>
    <w:uiPriority w:val="99"/>
    <w:rsid w:val="00E90A5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E90A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uiPriority w:val="99"/>
    <w:rsid w:val="00E90A54"/>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FontStyle68">
    <w:name w:val="Font Style68"/>
    <w:basedOn w:val="a0"/>
    <w:uiPriority w:val="99"/>
    <w:rsid w:val="00E90A54"/>
    <w:rPr>
      <w:rFonts w:ascii="Times New Roman" w:hAnsi="Times New Roman" w:cs="Times New Roman"/>
      <w:sz w:val="16"/>
      <w:szCs w:val="16"/>
    </w:rPr>
  </w:style>
  <w:style w:type="character" w:customStyle="1" w:styleId="FontStyle71">
    <w:name w:val="Font Style71"/>
    <w:basedOn w:val="a0"/>
    <w:uiPriority w:val="99"/>
    <w:rsid w:val="00E90A54"/>
    <w:rPr>
      <w:rFonts w:ascii="Times New Roman" w:hAnsi="Times New Roman" w:cs="Times New Roman"/>
      <w:b/>
      <w:bCs/>
      <w:sz w:val="16"/>
      <w:szCs w:val="16"/>
    </w:rPr>
  </w:style>
  <w:style w:type="character" w:customStyle="1" w:styleId="FontStyle36">
    <w:name w:val="Font Style36"/>
    <w:basedOn w:val="a0"/>
    <w:uiPriority w:val="99"/>
    <w:rsid w:val="00E90A54"/>
    <w:rPr>
      <w:rFonts w:ascii="Bookman Old Style" w:hAnsi="Bookman Old Style" w:cs="Bookman Old Style"/>
      <w:i/>
      <w:iCs/>
      <w:sz w:val="14"/>
      <w:szCs w:val="14"/>
    </w:rPr>
  </w:style>
  <w:style w:type="character" w:customStyle="1" w:styleId="FontStyle41">
    <w:name w:val="Font Style41"/>
    <w:basedOn w:val="a0"/>
    <w:uiPriority w:val="99"/>
    <w:rsid w:val="00E90A54"/>
    <w:rPr>
      <w:rFonts w:ascii="Bookman Old Style" w:hAnsi="Bookman Old Style" w:cs="Bookman Old Style"/>
      <w:i/>
      <w:iCs/>
      <w:spacing w:val="-10"/>
      <w:sz w:val="16"/>
      <w:szCs w:val="16"/>
    </w:rPr>
  </w:style>
  <w:style w:type="paragraph" w:customStyle="1" w:styleId="Style8">
    <w:name w:val="Style8"/>
    <w:basedOn w:val="a"/>
    <w:uiPriority w:val="99"/>
    <w:rsid w:val="00E90A54"/>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11">
    <w:name w:val="Style11"/>
    <w:basedOn w:val="a"/>
    <w:uiPriority w:val="99"/>
    <w:rsid w:val="00E90A54"/>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62">
    <w:name w:val="Font Style62"/>
    <w:basedOn w:val="a0"/>
    <w:uiPriority w:val="99"/>
    <w:rsid w:val="00E90A54"/>
    <w:rPr>
      <w:rFonts w:ascii="Bookman Old Style" w:hAnsi="Bookman Old Style" w:cs="Bookman Old Style"/>
      <w:sz w:val="16"/>
      <w:szCs w:val="16"/>
    </w:rPr>
  </w:style>
  <w:style w:type="paragraph" w:customStyle="1" w:styleId="Style18">
    <w:name w:val="Style18"/>
    <w:basedOn w:val="a"/>
    <w:uiPriority w:val="99"/>
    <w:rsid w:val="00E90A54"/>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29">
    <w:name w:val="Style29"/>
    <w:basedOn w:val="a"/>
    <w:uiPriority w:val="99"/>
    <w:rsid w:val="00E90A54"/>
    <w:pPr>
      <w:widowControl w:val="0"/>
      <w:autoSpaceDE w:val="0"/>
      <w:autoSpaceDN w:val="0"/>
      <w:adjustRightInd w:val="0"/>
      <w:spacing w:after="0" w:line="317" w:lineRule="exact"/>
    </w:pPr>
    <w:rPr>
      <w:rFonts w:ascii="Bookman Old Style" w:eastAsia="Times New Roman" w:hAnsi="Bookman Old Style" w:cs="Times New Roman"/>
      <w:sz w:val="24"/>
      <w:szCs w:val="24"/>
      <w:lang w:eastAsia="ru-RU"/>
    </w:rPr>
  </w:style>
  <w:style w:type="paragraph" w:customStyle="1" w:styleId="Style30">
    <w:name w:val="Style30"/>
    <w:basedOn w:val="a"/>
    <w:uiPriority w:val="99"/>
    <w:rsid w:val="00E90A54"/>
    <w:pPr>
      <w:widowControl w:val="0"/>
      <w:autoSpaceDE w:val="0"/>
      <w:autoSpaceDN w:val="0"/>
      <w:adjustRightInd w:val="0"/>
      <w:spacing w:after="0" w:line="187" w:lineRule="exact"/>
      <w:jc w:val="both"/>
    </w:pPr>
    <w:rPr>
      <w:rFonts w:ascii="Bookman Old Style" w:eastAsia="Times New Roman" w:hAnsi="Bookman Old Style" w:cs="Times New Roman"/>
      <w:sz w:val="24"/>
      <w:szCs w:val="24"/>
      <w:lang w:eastAsia="ru-RU"/>
    </w:rPr>
  </w:style>
  <w:style w:type="character" w:customStyle="1" w:styleId="FontStyle48">
    <w:name w:val="Font Style48"/>
    <w:basedOn w:val="a0"/>
    <w:uiPriority w:val="99"/>
    <w:rsid w:val="00E90A54"/>
    <w:rPr>
      <w:rFonts w:ascii="Bookman Old Style" w:hAnsi="Bookman Old Style" w:cs="Bookman Old Style"/>
      <w:b/>
      <w:bCs/>
      <w:sz w:val="14"/>
      <w:szCs w:val="14"/>
    </w:rPr>
  </w:style>
  <w:style w:type="character" w:customStyle="1" w:styleId="FontStyle51">
    <w:name w:val="Font Style51"/>
    <w:basedOn w:val="a0"/>
    <w:rsid w:val="00E90A54"/>
    <w:rPr>
      <w:rFonts w:ascii="Bookman Old Style" w:hAnsi="Bookman Old Style" w:cs="Bookman Old Style"/>
      <w:i/>
      <w:iCs/>
      <w:sz w:val="14"/>
      <w:szCs w:val="14"/>
    </w:rPr>
  </w:style>
  <w:style w:type="paragraph" w:customStyle="1" w:styleId="Style26">
    <w:name w:val="Style26"/>
    <w:basedOn w:val="a"/>
    <w:uiPriority w:val="99"/>
    <w:rsid w:val="00E90A54"/>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65">
    <w:name w:val="Font Style65"/>
    <w:basedOn w:val="a0"/>
    <w:uiPriority w:val="99"/>
    <w:rsid w:val="00E90A54"/>
    <w:rPr>
      <w:rFonts w:ascii="Bookman Old Style" w:hAnsi="Bookman Old Style" w:cs="Bookman Old Style"/>
      <w:smallCaps/>
      <w:spacing w:val="20"/>
      <w:sz w:val="10"/>
      <w:szCs w:val="10"/>
    </w:rPr>
  </w:style>
  <w:style w:type="paragraph" w:customStyle="1" w:styleId="Style22">
    <w:name w:val="Style22"/>
    <w:basedOn w:val="a"/>
    <w:uiPriority w:val="99"/>
    <w:rsid w:val="00E90A54"/>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55">
    <w:name w:val="Font Style55"/>
    <w:basedOn w:val="a0"/>
    <w:uiPriority w:val="99"/>
    <w:rsid w:val="00E90A54"/>
    <w:rPr>
      <w:rFonts w:ascii="Bookman Old Style" w:hAnsi="Bookman Old Style" w:cs="Bookman Old Style"/>
      <w:b/>
      <w:bCs/>
      <w:i/>
      <w:iCs/>
      <w:sz w:val="14"/>
      <w:szCs w:val="14"/>
    </w:rPr>
  </w:style>
  <w:style w:type="paragraph" w:customStyle="1" w:styleId="Style12">
    <w:name w:val="Style12"/>
    <w:basedOn w:val="a"/>
    <w:uiPriority w:val="99"/>
    <w:rsid w:val="00E90A54"/>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70">
    <w:name w:val="Font Style70"/>
    <w:basedOn w:val="a0"/>
    <w:uiPriority w:val="99"/>
    <w:rsid w:val="00E90A54"/>
    <w:rPr>
      <w:rFonts w:ascii="Bookman Old Style" w:hAnsi="Bookman Old Style" w:cs="Bookman Old Style"/>
      <w:sz w:val="16"/>
      <w:szCs w:val="16"/>
    </w:rPr>
  </w:style>
  <w:style w:type="character" w:customStyle="1" w:styleId="FontStyle63">
    <w:name w:val="Font Style63"/>
    <w:basedOn w:val="a0"/>
    <w:uiPriority w:val="99"/>
    <w:rsid w:val="00E90A54"/>
    <w:rPr>
      <w:rFonts w:ascii="Bookman Old Style" w:hAnsi="Bookman Old Style" w:cs="Bookman Old Style"/>
      <w:b/>
      <w:bCs/>
      <w:spacing w:val="-20"/>
      <w:sz w:val="16"/>
      <w:szCs w:val="16"/>
    </w:rPr>
  </w:style>
  <w:style w:type="character" w:customStyle="1" w:styleId="FontStyle64">
    <w:name w:val="Font Style64"/>
    <w:basedOn w:val="a0"/>
    <w:uiPriority w:val="99"/>
    <w:rsid w:val="00E90A54"/>
    <w:rPr>
      <w:rFonts w:ascii="Arial Black" w:hAnsi="Arial Black" w:cs="Arial Black"/>
      <w:smallCaps/>
      <w:sz w:val="14"/>
      <w:szCs w:val="14"/>
    </w:rPr>
  </w:style>
  <w:style w:type="character" w:customStyle="1" w:styleId="FontStyle38">
    <w:name w:val="Font Style38"/>
    <w:basedOn w:val="a0"/>
    <w:uiPriority w:val="99"/>
    <w:rsid w:val="00E90A54"/>
    <w:rPr>
      <w:rFonts w:ascii="Arial Black" w:hAnsi="Arial Black" w:cs="Arial Black"/>
      <w:sz w:val="12"/>
      <w:szCs w:val="12"/>
    </w:rPr>
  </w:style>
  <w:style w:type="character" w:customStyle="1" w:styleId="FontStyle49">
    <w:name w:val="Font Style49"/>
    <w:rsid w:val="00E90A54"/>
    <w:rPr>
      <w:rFonts w:ascii="Arial Black" w:hAnsi="Arial Black" w:cs="Arial Black"/>
      <w:sz w:val="12"/>
      <w:szCs w:val="12"/>
    </w:rPr>
  </w:style>
  <w:style w:type="character" w:customStyle="1" w:styleId="115">
    <w:name w:val="Заголовок 1 Знак1"/>
    <w:basedOn w:val="a0"/>
    <w:uiPriority w:val="9"/>
    <w:rsid w:val="00E90A54"/>
    <w:rPr>
      <w:rFonts w:ascii="Calibri Light" w:eastAsia="Times New Roman" w:hAnsi="Calibri Light" w:cs="Times New Roman"/>
      <w:color w:val="2E74B5"/>
      <w:sz w:val="32"/>
      <w:szCs w:val="32"/>
    </w:rPr>
  </w:style>
  <w:style w:type="paragraph" w:customStyle="1" w:styleId="2f0">
    <w:name w:val="Верхний колонтитул2"/>
    <w:basedOn w:val="a"/>
    <w:next w:val="a8"/>
    <w:link w:val="1ff4"/>
    <w:uiPriority w:val="99"/>
    <w:semiHidden/>
    <w:unhideWhenUsed/>
    <w:rsid w:val="00E90A54"/>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4">
    <w:name w:val="Верхний колонтитул Знак1"/>
    <w:basedOn w:val="a0"/>
    <w:link w:val="2f0"/>
    <w:uiPriority w:val="99"/>
    <w:semiHidden/>
    <w:rsid w:val="00E90A54"/>
    <w:rPr>
      <w:rFonts w:ascii="Calibri" w:eastAsia="Calibri" w:hAnsi="Calibri" w:cs="Times New Roman"/>
      <w:sz w:val="20"/>
      <w:szCs w:val="20"/>
      <w:lang w:eastAsia="ru-RU"/>
    </w:rPr>
  </w:style>
  <w:style w:type="paragraph" w:customStyle="1" w:styleId="2f1">
    <w:name w:val="Нижний колонтитул2"/>
    <w:basedOn w:val="a"/>
    <w:next w:val="aa"/>
    <w:link w:val="1ff5"/>
    <w:uiPriority w:val="99"/>
    <w:semiHidden/>
    <w:unhideWhenUsed/>
    <w:rsid w:val="00E90A54"/>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5">
    <w:name w:val="Нижний колонтитул Знак1"/>
    <w:basedOn w:val="a0"/>
    <w:link w:val="2f1"/>
    <w:uiPriority w:val="99"/>
    <w:semiHidden/>
    <w:rsid w:val="00E90A54"/>
    <w:rPr>
      <w:rFonts w:ascii="Calibri" w:eastAsia="Calibri" w:hAnsi="Calibri" w:cs="Times New Roman"/>
      <w:sz w:val="20"/>
      <w:szCs w:val="20"/>
      <w:lang w:eastAsia="ru-RU"/>
    </w:rPr>
  </w:style>
  <w:style w:type="character" w:customStyle="1" w:styleId="2f2">
    <w:name w:val="Верхний колонтитул Знак2"/>
    <w:basedOn w:val="a0"/>
    <w:uiPriority w:val="99"/>
    <w:rsid w:val="00E90A54"/>
    <w:rPr>
      <w:rFonts w:ascii="Times New Roman" w:eastAsia="Times New Roman" w:hAnsi="Times New Roman" w:cs="Times New Roman"/>
    </w:rPr>
  </w:style>
  <w:style w:type="character" w:customStyle="1" w:styleId="2f3">
    <w:name w:val="Нижний колонтитул Знак2"/>
    <w:basedOn w:val="a0"/>
    <w:uiPriority w:val="99"/>
    <w:rsid w:val="00E90A54"/>
    <w:rPr>
      <w:rFonts w:ascii="Times New Roman" w:eastAsia="Times New Roman" w:hAnsi="Times New Roman" w:cs="Times New Roman"/>
    </w:rPr>
  </w:style>
  <w:style w:type="character" w:customStyle="1" w:styleId="afff6">
    <w:name w:val="пж"/>
    <w:rsid w:val="00E90A54"/>
    <w:rPr>
      <w:b/>
      <w:bCs/>
      <w:i w:val="0"/>
      <w:iCs w:val="0"/>
      <w:color w:val="000000"/>
      <w14:textOutline w14:w="0" w14:cap="rnd" w14:cmpd="sng" w14:algn="ctr">
        <w14:noFill/>
        <w14:prstDash w14:val="solid"/>
        <w14:bevel/>
      </w14:textOutline>
    </w:rPr>
  </w:style>
  <w:style w:type="character" w:customStyle="1" w:styleId="afff7">
    <w:name w:val="курсив"/>
    <w:rsid w:val="00E90A54"/>
    <w:rPr>
      <w:b w:val="0"/>
      <w:bCs w:val="0"/>
      <w:i/>
      <w:iCs/>
    </w:rPr>
  </w:style>
  <w:style w:type="character" w:customStyle="1" w:styleId="afff8">
    <w:name w:val="пж курсив"/>
    <w:rsid w:val="00E90A54"/>
    <w:rPr>
      <w:b/>
      <w:bCs/>
      <w:i/>
      <w:iCs/>
    </w:rPr>
  </w:style>
  <w:style w:type="character" w:customStyle="1" w:styleId="afff9">
    <w:name w:val="Символ сноски"/>
    <w:rsid w:val="00E90A54"/>
  </w:style>
  <w:style w:type="character" w:customStyle="1" w:styleId="afffa">
    <w:name w:val="трекинг сноски"/>
    <w:rsid w:val="00E90A54"/>
  </w:style>
  <w:style w:type="character" w:customStyle="1" w:styleId="afffb">
    <w:name w:val="трекинг"/>
    <w:rsid w:val="00E90A54"/>
  </w:style>
  <w:style w:type="character" w:styleId="afffc">
    <w:name w:val="endnote reference"/>
    <w:rsid w:val="00E90A54"/>
    <w:rPr>
      <w:vertAlign w:val="superscript"/>
    </w:rPr>
  </w:style>
  <w:style w:type="character" w:customStyle="1" w:styleId="afffd">
    <w:name w:val="Символы концевой сноски"/>
    <w:rsid w:val="00E90A54"/>
  </w:style>
  <w:style w:type="paragraph" w:customStyle="1" w:styleId="1ff6">
    <w:name w:val="Название1"/>
    <w:basedOn w:val="a"/>
    <w:uiPriority w:val="10"/>
    <w:qFormat/>
    <w:rsid w:val="00E90A54"/>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ff7">
    <w:name w:val="Указатель1"/>
    <w:basedOn w:val="a"/>
    <w:rsid w:val="00E90A54"/>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e">
    <w:name w:val="[Без стиля]"/>
    <w:link w:val="affff"/>
    <w:rsid w:val="00E90A54"/>
    <w:pPr>
      <w:widowControl w:val="0"/>
      <w:suppressAutoHyphens/>
      <w:autoSpaceDE w:val="0"/>
      <w:spacing w:after="0" w:line="288" w:lineRule="auto"/>
      <w:textAlignment w:val="center"/>
    </w:pPr>
    <w:rPr>
      <w:rFonts w:ascii="FreeSetC" w:eastAsia="FreeSetC" w:hAnsi="FreeSetC" w:cs="FreeSetC"/>
      <w:color w:val="000000"/>
      <w:kern w:val="1"/>
      <w:sz w:val="24"/>
      <w:szCs w:val="24"/>
      <w:lang w:val="en-GB" w:eastAsia="hi-IN" w:bidi="hi-IN"/>
    </w:rPr>
  </w:style>
  <w:style w:type="paragraph" w:customStyle="1" w:styleId="affff0">
    <w:name w:val="осн текст"/>
    <w:basedOn w:val="afffe"/>
    <w:rsid w:val="00E90A54"/>
    <w:pPr>
      <w:spacing w:line="213" w:lineRule="atLeast"/>
      <w:ind w:firstLine="340"/>
      <w:jc w:val="both"/>
    </w:pPr>
    <w:rPr>
      <w:rFonts w:ascii="SchoolBookCSanPin" w:eastAsia="SchoolBookCSanPin" w:hAnsi="SchoolBookCSanPin" w:cs="SchoolBookCSanPin"/>
      <w:sz w:val="21"/>
      <w:szCs w:val="21"/>
      <w:lang w:val="ru-RU"/>
    </w:rPr>
  </w:style>
  <w:style w:type="paragraph" w:customStyle="1" w:styleId="1ff8">
    <w:name w:val="заголовок 1"/>
    <w:basedOn w:val="afffe"/>
    <w:link w:val="1ff9"/>
    <w:rsid w:val="00E90A54"/>
    <w:pPr>
      <w:spacing w:after="227" w:line="344" w:lineRule="atLeast"/>
      <w:jc w:val="center"/>
    </w:pPr>
    <w:rPr>
      <w:b/>
      <w:bCs/>
      <w:caps/>
      <w:sz w:val="30"/>
      <w:szCs w:val="30"/>
      <w:lang w:val="ru-RU"/>
    </w:rPr>
  </w:style>
  <w:style w:type="paragraph" w:customStyle="1" w:styleId="affff1">
    <w:name w:val="осн текст отступ"/>
    <w:basedOn w:val="affff0"/>
    <w:uiPriority w:val="99"/>
    <w:rsid w:val="00E90A54"/>
    <w:pPr>
      <w:ind w:left="340" w:firstLine="0"/>
    </w:pPr>
  </w:style>
  <w:style w:type="paragraph" w:customStyle="1" w:styleId="2f4">
    <w:name w:val="заголовок 2"/>
    <w:basedOn w:val="afffe"/>
    <w:link w:val="2f5"/>
    <w:rsid w:val="00E90A54"/>
    <w:pPr>
      <w:spacing w:before="340" w:after="227" w:line="344" w:lineRule="atLeast"/>
      <w:jc w:val="center"/>
    </w:pPr>
    <w:rPr>
      <w:b/>
      <w:bCs/>
      <w:sz w:val="30"/>
      <w:szCs w:val="30"/>
      <w:lang w:val="ru-RU"/>
    </w:rPr>
  </w:style>
  <w:style w:type="paragraph" w:customStyle="1" w:styleId="affff2">
    <w:name w:val="мелкий кегель"/>
    <w:basedOn w:val="afffe"/>
    <w:uiPriority w:val="99"/>
    <w:rsid w:val="00E90A54"/>
    <w:pPr>
      <w:spacing w:line="180" w:lineRule="atLeast"/>
      <w:ind w:firstLine="340"/>
      <w:jc w:val="both"/>
    </w:pPr>
    <w:rPr>
      <w:rFonts w:ascii="SchoolBookCSanPin" w:eastAsia="SchoolBookCSanPin" w:hAnsi="SchoolBookCSanPin" w:cs="SchoolBookCSanPin"/>
      <w:sz w:val="17"/>
      <w:szCs w:val="17"/>
      <w:lang w:val="ru-RU"/>
    </w:rPr>
  </w:style>
  <w:style w:type="paragraph" w:customStyle="1" w:styleId="affff3">
    <w:name w:val="мелкий кегель отступ"/>
    <w:basedOn w:val="affff2"/>
    <w:uiPriority w:val="99"/>
    <w:rsid w:val="00E90A54"/>
    <w:pPr>
      <w:tabs>
        <w:tab w:val="left" w:pos="510"/>
      </w:tabs>
      <w:spacing w:line="194" w:lineRule="atLeast"/>
      <w:ind w:left="340" w:firstLine="0"/>
    </w:pPr>
  </w:style>
  <w:style w:type="paragraph" w:customStyle="1" w:styleId="affff4">
    <w:name w:val="сноски"/>
    <w:basedOn w:val="afffe"/>
    <w:uiPriority w:val="99"/>
    <w:rsid w:val="00E90A54"/>
    <w:pPr>
      <w:spacing w:before="57" w:line="174" w:lineRule="atLeast"/>
      <w:ind w:firstLine="340"/>
      <w:jc w:val="both"/>
    </w:pPr>
    <w:rPr>
      <w:rFonts w:ascii="SchoolBookCSanPin" w:eastAsia="SchoolBookCSanPin" w:hAnsi="SchoolBookCSanPin" w:cs="SchoolBookCSanPin"/>
      <w:sz w:val="17"/>
      <w:szCs w:val="17"/>
      <w:lang w:val="ru-RU"/>
    </w:rPr>
  </w:style>
  <w:style w:type="paragraph" w:customStyle="1" w:styleId="3b">
    <w:name w:val="заголовок 3"/>
    <w:basedOn w:val="afffe"/>
    <w:uiPriority w:val="99"/>
    <w:rsid w:val="00E90A54"/>
    <w:pPr>
      <w:spacing w:before="283" w:after="170" w:line="302" w:lineRule="atLeast"/>
      <w:jc w:val="center"/>
    </w:pPr>
    <w:rPr>
      <w:b/>
      <w:bCs/>
      <w:sz w:val="25"/>
      <w:szCs w:val="25"/>
      <w:lang w:val="ru-RU"/>
    </w:rPr>
  </w:style>
  <w:style w:type="paragraph" w:customStyle="1" w:styleId="affff5">
    <w:name w:val="[основной абзац]"/>
    <w:basedOn w:val="afffe"/>
    <w:rsid w:val="00E90A54"/>
  </w:style>
  <w:style w:type="paragraph" w:customStyle="1" w:styleId="affff6">
    <w:name w:val="доп текст таблица"/>
    <w:basedOn w:val="afffe"/>
    <w:uiPriority w:val="99"/>
    <w:rsid w:val="00E90A54"/>
    <w:pPr>
      <w:spacing w:line="213" w:lineRule="atLeast"/>
      <w:ind w:left="113" w:right="113"/>
      <w:jc w:val="both"/>
    </w:pPr>
    <w:rPr>
      <w:sz w:val="19"/>
      <w:szCs w:val="19"/>
      <w:lang w:val="ru-RU"/>
    </w:rPr>
  </w:style>
  <w:style w:type="paragraph" w:customStyle="1" w:styleId="affff7">
    <w:name w:val="Содержимое таблицы"/>
    <w:basedOn w:val="a"/>
    <w:rsid w:val="00E90A54"/>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f8">
    <w:name w:val="Заголовок таблицы"/>
    <w:basedOn w:val="affff7"/>
    <w:rsid w:val="00E90A54"/>
    <w:pPr>
      <w:jc w:val="center"/>
    </w:pPr>
    <w:rPr>
      <w:b/>
      <w:bCs/>
    </w:rPr>
  </w:style>
  <w:style w:type="paragraph" w:customStyle="1" w:styleId="52">
    <w:name w:val="заголовок 5"/>
    <w:basedOn w:val="afffe"/>
    <w:uiPriority w:val="99"/>
    <w:rsid w:val="00E90A54"/>
    <w:pPr>
      <w:spacing w:line="213" w:lineRule="atLeast"/>
      <w:jc w:val="center"/>
    </w:pPr>
    <w:rPr>
      <w:rFonts w:ascii="SchoolBookCSanPin" w:eastAsia="SchoolBookCSanPin" w:hAnsi="SchoolBookCSanPin" w:cs="SchoolBookCSanPin"/>
      <w:sz w:val="21"/>
      <w:szCs w:val="21"/>
      <w:lang w:val="ru-RU"/>
    </w:rPr>
  </w:style>
  <w:style w:type="paragraph" w:customStyle="1" w:styleId="47">
    <w:name w:val="заголовок 4"/>
    <w:basedOn w:val="afffe"/>
    <w:uiPriority w:val="99"/>
    <w:rsid w:val="00E90A54"/>
    <w:pPr>
      <w:spacing w:before="340" w:after="227" w:line="213" w:lineRule="atLeast"/>
      <w:jc w:val="center"/>
    </w:pPr>
    <w:rPr>
      <w:rFonts w:ascii="SchoolBookCSanPin" w:eastAsia="SchoolBookCSanPin" w:hAnsi="SchoolBookCSanPin" w:cs="SchoolBookCSanPin"/>
      <w:b/>
      <w:bCs/>
      <w:sz w:val="21"/>
      <w:szCs w:val="21"/>
      <w:lang w:val="ru-RU"/>
    </w:rPr>
  </w:style>
  <w:style w:type="paragraph" w:customStyle="1" w:styleId="ParagraphStyle2">
    <w:name w:val="Paragraph Style 2"/>
    <w:basedOn w:val="affff6"/>
    <w:uiPriority w:val="99"/>
    <w:rsid w:val="00E90A54"/>
    <w:pPr>
      <w:spacing w:before="283"/>
    </w:pPr>
    <w:rPr>
      <w:spacing w:val="-4"/>
    </w:rPr>
  </w:style>
  <w:style w:type="paragraph" w:customStyle="1" w:styleId="affff9">
    <w:name w:val="галка мелкий кегель"/>
    <w:basedOn w:val="affff3"/>
    <w:uiPriority w:val="99"/>
    <w:rsid w:val="00E90A54"/>
    <w:pPr>
      <w:ind w:left="737"/>
    </w:pPr>
  </w:style>
  <w:style w:type="paragraph" w:customStyle="1" w:styleId="PreformattedText">
    <w:name w:val="Preformatted Text"/>
    <w:basedOn w:val="a"/>
    <w:rsid w:val="00E90A54"/>
    <w:pPr>
      <w:widowControl w:val="0"/>
      <w:suppressAutoHyphens/>
      <w:spacing w:after="0" w:line="240" w:lineRule="auto"/>
    </w:pPr>
    <w:rPr>
      <w:rFonts w:ascii="Liberation Mono" w:eastAsia="Droid Sans Fallback" w:hAnsi="Liberation Mono" w:cs="Liberation Mono"/>
      <w:sz w:val="20"/>
      <w:szCs w:val="20"/>
      <w:lang w:eastAsia="zh-CN" w:bidi="hi-IN"/>
    </w:rPr>
  </w:style>
  <w:style w:type="character" w:customStyle="1" w:styleId="TXT">
    <w:name w:val="TXT"/>
    <w:rsid w:val="00E90A54"/>
  </w:style>
  <w:style w:type="character" w:customStyle="1" w:styleId="Snoska">
    <w:name w:val="Snoska"/>
    <w:rsid w:val="00E90A54"/>
    <w:rPr>
      <w:rFonts w:ascii="SchoolBookCSanPin" w:eastAsia="SchoolBookCSanPin" w:hAnsi="SchoolBookCSanPin" w:cs="SchoolBookCSanPin"/>
      <w:sz w:val="17"/>
      <w:szCs w:val="17"/>
      <w:lang w:val="ru-RU"/>
    </w:rPr>
  </w:style>
  <w:style w:type="character" w:customStyle="1" w:styleId="TABLZAG">
    <w:name w:val="TABL_ZAG"/>
    <w:rsid w:val="00E90A54"/>
  </w:style>
  <w:style w:type="paragraph" w:customStyle="1" w:styleId="03">
    <w:name w:val="Стиль03"/>
    <w:basedOn w:val="a5"/>
    <w:link w:val="030"/>
    <w:qFormat/>
    <w:rsid w:val="00E90A54"/>
    <w:pPr>
      <w:suppressAutoHyphens/>
      <w:autoSpaceDE/>
      <w:autoSpaceDN/>
      <w:spacing w:before="0" w:line="360" w:lineRule="auto"/>
      <w:ind w:left="0" w:right="0" w:firstLine="0"/>
      <w:jc w:val="center"/>
      <w:outlineLvl w:val="0"/>
    </w:pPr>
    <w:rPr>
      <w:rFonts w:ascii="Calibri" w:hAnsi="Calibri" w:cs="Calibri"/>
      <w:kern w:val="28"/>
      <w:sz w:val="32"/>
      <w:szCs w:val="32"/>
      <w:lang w:eastAsia="hi-IN" w:bidi="hi-IN"/>
    </w:rPr>
  </w:style>
  <w:style w:type="paragraph" w:customStyle="1" w:styleId="1ffa">
    <w:name w:val="Стиль1"/>
    <w:basedOn w:val="1ff8"/>
    <w:link w:val="1ffb"/>
    <w:qFormat/>
    <w:rsid w:val="00E90A54"/>
    <w:pPr>
      <w:spacing w:after="0" w:line="360" w:lineRule="auto"/>
    </w:pPr>
    <w:rPr>
      <w:rFonts w:ascii="Calibri" w:hAnsi="Calibri" w:cs="Calibri"/>
      <w:color w:val="auto"/>
      <w:sz w:val="32"/>
      <w:szCs w:val="32"/>
    </w:rPr>
  </w:style>
  <w:style w:type="character" w:customStyle="1" w:styleId="030">
    <w:name w:val="Стиль03 Знак"/>
    <w:link w:val="03"/>
    <w:rsid w:val="00E90A54"/>
    <w:rPr>
      <w:rFonts w:ascii="Calibri" w:eastAsia="Times New Roman" w:hAnsi="Calibri" w:cs="Calibri"/>
      <w:b/>
      <w:bCs/>
      <w:kern w:val="28"/>
      <w:sz w:val="32"/>
      <w:szCs w:val="32"/>
      <w:lang w:eastAsia="hi-IN" w:bidi="hi-IN"/>
    </w:rPr>
  </w:style>
  <w:style w:type="paragraph" w:customStyle="1" w:styleId="2f6">
    <w:name w:val="Стиль2"/>
    <w:basedOn w:val="2f4"/>
    <w:link w:val="2f7"/>
    <w:qFormat/>
    <w:rsid w:val="00E90A54"/>
    <w:pPr>
      <w:spacing w:before="0" w:after="0" w:line="360" w:lineRule="auto"/>
    </w:pPr>
    <w:rPr>
      <w:rFonts w:ascii="Calibri" w:hAnsi="Calibri" w:cs="Calibri"/>
      <w:color w:val="595959"/>
      <w:sz w:val="28"/>
      <w:szCs w:val="28"/>
    </w:rPr>
  </w:style>
  <w:style w:type="character" w:customStyle="1" w:styleId="affff">
    <w:name w:val="[Без стиля] Знак"/>
    <w:link w:val="afffe"/>
    <w:rsid w:val="00E90A54"/>
    <w:rPr>
      <w:rFonts w:ascii="FreeSetC" w:eastAsia="FreeSetC" w:hAnsi="FreeSetC" w:cs="FreeSetC"/>
      <w:color w:val="000000"/>
      <w:kern w:val="1"/>
      <w:sz w:val="24"/>
      <w:szCs w:val="24"/>
      <w:lang w:val="en-GB" w:eastAsia="hi-IN" w:bidi="hi-IN"/>
    </w:rPr>
  </w:style>
  <w:style w:type="character" w:customStyle="1" w:styleId="1ff9">
    <w:name w:val="заголовок 1 Знак"/>
    <w:link w:val="1ff8"/>
    <w:rsid w:val="00E90A54"/>
    <w:rPr>
      <w:rFonts w:ascii="FreeSetC" w:eastAsia="FreeSetC" w:hAnsi="FreeSetC" w:cs="FreeSetC"/>
      <w:b/>
      <w:bCs/>
      <w:caps/>
      <w:color w:val="000000"/>
      <w:kern w:val="1"/>
      <w:sz w:val="30"/>
      <w:szCs w:val="30"/>
      <w:lang w:eastAsia="hi-IN" w:bidi="hi-IN"/>
    </w:rPr>
  </w:style>
  <w:style w:type="character" w:customStyle="1" w:styleId="1ffb">
    <w:name w:val="Стиль1 Знак"/>
    <w:link w:val="1ffa"/>
    <w:rsid w:val="00E90A54"/>
    <w:rPr>
      <w:rFonts w:ascii="Calibri" w:eastAsia="FreeSetC" w:hAnsi="Calibri" w:cs="Calibri"/>
      <w:b/>
      <w:bCs/>
      <w:caps/>
      <w:kern w:val="1"/>
      <w:sz w:val="32"/>
      <w:szCs w:val="32"/>
      <w:lang w:eastAsia="hi-IN" w:bidi="hi-IN"/>
    </w:rPr>
  </w:style>
  <w:style w:type="paragraph" w:customStyle="1" w:styleId="3c">
    <w:name w:val="Стиль3"/>
    <w:basedOn w:val="2f4"/>
    <w:link w:val="3d"/>
    <w:qFormat/>
    <w:rsid w:val="00E90A54"/>
    <w:pPr>
      <w:spacing w:before="0" w:after="0" w:line="360" w:lineRule="auto"/>
    </w:pPr>
    <w:rPr>
      <w:rFonts w:ascii="Calibri" w:hAnsi="Calibri" w:cs="Calibri"/>
      <w:color w:val="auto"/>
      <w:sz w:val="28"/>
      <w:szCs w:val="28"/>
    </w:rPr>
  </w:style>
  <w:style w:type="character" w:customStyle="1" w:styleId="2f5">
    <w:name w:val="заголовок 2 Знак"/>
    <w:link w:val="2f4"/>
    <w:rsid w:val="00E90A54"/>
    <w:rPr>
      <w:rFonts w:ascii="FreeSetC" w:eastAsia="FreeSetC" w:hAnsi="FreeSetC" w:cs="FreeSetC"/>
      <w:b/>
      <w:bCs/>
      <w:color w:val="000000"/>
      <w:kern w:val="1"/>
      <w:sz w:val="30"/>
      <w:szCs w:val="30"/>
      <w:lang w:eastAsia="hi-IN" w:bidi="hi-IN"/>
    </w:rPr>
  </w:style>
  <w:style w:type="character" w:customStyle="1" w:styleId="2f7">
    <w:name w:val="Стиль2 Знак"/>
    <w:link w:val="2f6"/>
    <w:rsid w:val="00E90A54"/>
    <w:rPr>
      <w:rFonts w:ascii="Calibri" w:eastAsia="FreeSetC" w:hAnsi="Calibri" w:cs="Calibri"/>
      <w:b/>
      <w:bCs/>
      <w:color w:val="595959"/>
      <w:kern w:val="1"/>
      <w:sz w:val="28"/>
      <w:szCs w:val="28"/>
      <w:lang w:eastAsia="hi-IN" w:bidi="hi-IN"/>
    </w:rPr>
  </w:style>
  <w:style w:type="character" w:customStyle="1" w:styleId="3d">
    <w:name w:val="Стиль3 Знак"/>
    <w:link w:val="3c"/>
    <w:rsid w:val="00E90A54"/>
    <w:rPr>
      <w:rFonts w:ascii="Calibri" w:eastAsia="FreeSetC" w:hAnsi="Calibri" w:cs="Calibri"/>
      <w:b/>
      <w:bCs/>
      <w:kern w:val="1"/>
      <w:sz w:val="28"/>
      <w:szCs w:val="28"/>
      <w:lang w:eastAsia="hi-IN" w:bidi="hi-IN"/>
    </w:rPr>
  </w:style>
  <w:style w:type="character" w:customStyle="1" w:styleId="1ffc">
    <w:name w:val="Просмотренная гиперссылка1"/>
    <w:basedOn w:val="a0"/>
    <w:uiPriority w:val="99"/>
    <w:semiHidden/>
    <w:unhideWhenUsed/>
    <w:rsid w:val="00E90A54"/>
    <w:rPr>
      <w:color w:val="800080"/>
      <w:u w:val="single"/>
    </w:rPr>
  </w:style>
  <w:style w:type="paragraph" w:customStyle="1" w:styleId="218">
    <w:name w:val="Заголовок 21"/>
    <w:basedOn w:val="a"/>
    <w:uiPriority w:val="9"/>
    <w:qFormat/>
    <w:rsid w:val="00E90A54"/>
    <w:pPr>
      <w:widowControl w:val="0"/>
      <w:autoSpaceDE w:val="0"/>
      <w:autoSpaceDN w:val="0"/>
      <w:spacing w:after="0" w:line="240" w:lineRule="auto"/>
      <w:ind w:left="534"/>
      <w:outlineLvl w:val="2"/>
    </w:pPr>
    <w:rPr>
      <w:rFonts w:ascii="Times New Roman" w:eastAsia="Times New Roman" w:hAnsi="Times New Roman" w:cs="Times New Roman"/>
      <w:b/>
      <w:bCs/>
      <w:sz w:val="25"/>
      <w:szCs w:val="25"/>
    </w:rPr>
  </w:style>
  <w:style w:type="paragraph" w:customStyle="1" w:styleId="affffa">
    <w:name w:val="Инна"/>
    <w:basedOn w:val="a"/>
    <w:qFormat/>
    <w:rsid w:val="00E90A54"/>
    <w:pPr>
      <w:spacing w:after="0" w:line="240" w:lineRule="auto"/>
      <w:jc w:val="center"/>
    </w:pPr>
    <w:rPr>
      <w:rFonts w:ascii="Times New Roman" w:eastAsia="Times New Roman" w:hAnsi="Times New Roman" w:cs="Times New Roman"/>
      <w:sz w:val="24"/>
      <w:szCs w:val="24"/>
    </w:rPr>
  </w:style>
  <w:style w:type="character" w:customStyle="1" w:styleId="Osnovnoytext">
    <w:name w:val="Osnovnoy_text Знак"/>
    <w:link w:val="Osnovnoytext0"/>
    <w:locked/>
    <w:rsid w:val="00E90A54"/>
    <w:rPr>
      <w:rFonts w:ascii="SchoolBookCSanPin" w:eastAsia="SchoolBookCSanPin" w:hAnsi="SchoolBookCSanPin" w:cs="SchoolBookCSanPin"/>
      <w:color w:val="000000"/>
      <w:kern w:val="2"/>
      <w:sz w:val="21"/>
      <w:szCs w:val="21"/>
      <w:lang w:eastAsia="hi-IN" w:bidi="hi-IN"/>
    </w:rPr>
  </w:style>
  <w:style w:type="paragraph" w:customStyle="1" w:styleId="Osnovnoytext0">
    <w:name w:val="Osnovnoy_text"/>
    <w:basedOn w:val="afffe"/>
    <w:link w:val="Osnovnoytext"/>
    <w:rsid w:val="00E90A54"/>
    <w:pPr>
      <w:tabs>
        <w:tab w:val="left" w:pos="510"/>
      </w:tabs>
      <w:spacing w:line="213" w:lineRule="atLeast"/>
      <w:ind w:firstLine="340"/>
      <w:jc w:val="both"/>
      <w:textAlignment w:val="auto"/>
    </w:pPr>
    <w:rPr>
      <w:rFonts w:ascii="SchoolBookCSanPin" w:eastAsia="SchoolBookCSanPin" w:hAnsi="SchoolBookCSanPin" w:cs="SchoolBookCSanPin"/>
      <w:kern w:val="2"/>
      <w:sz w:val="21"/>
      <w:szCs w:val="21"/>
      <w:lang w:val="ru-RU"/>
    </w:rPr>
  </w:style>
  <w:style w:type="character" w:customStyle="1" w:styleId="Zagolovok1">
    <w:name w:val="Zagolovok_1 Знак"/>
    <w:link w:val="Zagolovok10"/>
    <w:locked/>
    <w:rsid w:val="00E90A54"/>
    <w:rPr>
      <w:rFonts w:ascii="FreeSetC" w:eastAsia="FreeSetC" w:hAnsi="FreeSetC" w:cs="FreeSetC"/>
      <w:b/>
      <w:bCs/>
      <w:caps/>
      <w:color w:val="000000"/>
      <w:kern w:val="2"/>
      <w:sz w:val="30"/>
      <w:szCs w:val="30"/>
      <w:lang w:eastAsia="hi-IN" w:bidi="hi-IN"/>
    </w:rPr>
  </w:style>
  <w:style w:type="paragraph" w:customStyle="1" w:styleId="Zagolovok10">
    <w:name w:val="Zagolovok_1"/>
    <w:basedOn w:val="afffe"/>
    <w:link w:val="Zagolovok1"/>
    <w:rsid w:val="00E90A54"/>
    <w:pPr>
      <w:spacing w:after="227" w:line="344" w:lineRule="atLeast"/>
      <w:jc w:val="center"/>
      <w:textAlignment w:val="auto"/>
    </w:pPr>
    <w:rPr>
      <w:b/>
      <w:bCs/>
      <w:caps/>
      <w:kern w:val="2"/>
      <w:sz w:val="30"/>
      <w:szCs w:val="30"/>
      <w:lang w:val="ru-RU"/>
    </w:rPr>
  </w:style>
  <w:style w:type="paragraph" w:customStyle="1" w:styleId="Osnovnoytextvvv1">
    <w:name w:val="Osnovnoy_text vvv1"/>
    <w:basedOn w:val="afffe"/>
    <w:rsid w:val="00E90A54"/>
    <w:pPr>
      <w:tabs>
        <w:tab w:val="left" w:pos="510"/>
      </w:tabs>
      <w:spacing w:line="213" w:lineRule="atLeast"/>
      <w:ind w:left="340"/>
      <w:jc w:val="both"/>
      <w:textAlignment w:val="auto"/>
    </w:pPr>
    <w:rPr>
      <w:rFonts w:ascii="SchoolBookCSanPin" w:eastAsia="SchoolBookCSanPin" w:hAnsi="SchoolBookCSanPin" w:cs="SchoolBookCSanPin"/>
      <w:kern w:val="2"/>
      <w:sz w:val="21"/>
      <w:szCs w:val="21"/>
      <w:lang w:val="ru-RU"/>
    </w:rPr>
  </w:style>
  <w:style w:type="paragraph" w:customStyle="1" w:styleId="Zagolovok2">
    <w:name w:val="Zagolovok_2"/>
    <w:basedOn w:val="afffe"/>
    <w:rsid w:val="00E90A54"/>
    <w:pPr>
      <w:spacing w:before="397" w:after="227" w:line="344" w:lineRule="atLeast"/>
      <w:jc w:val="center"/>
      <w:textAlignment w:val="auto"/>
    </w:pPr>
    <w:rPr>
      <w:b/>
      <w:bCs/>
      <w:kern w:val="2"/>
      <w:sz w:val="30"/>
      <w:szCs w:val="30"/>
      <w:lang w:val="ru-RU"/>
    </w:rPr>
  </w:style>
  <w:style w:type="paragraph" w:customStyle="1" w:styleId="Osnovnoytextdop8">
    <w:name w:val="Osnovnoy_text dop 8"/>
    <w:basedOn w:val="afffe"/>
    <w:rsid w:val="00E90A54"/>
    <w:pPr>
      <w:tabs>
        <w:tab w:val="left" w:pos="510"/>
      </w:tabs>
      <w:spacing w:line="213" w:lineRule="atLeast"/>
      <w:ind w:firstLine="340"/>
      <w:jc w:val="both"/>
      <w:textAlignment w:val="auto"/>
    </w:pPr>
    <w:rPr>
      <w:rFonts w:ascii="SchoolBookCSanPin" w:eastAsia="SchoolBookCSanPin" w:hAnsi="SchoolBookCSanPin" w:cs="SchoolBookCSanPin"/>
      <w:kern w:val="2"/>
      <w:sz w:val="17"/>
      <w:szCs w:val="17"/>
      <w:lang w:val="ru-RU"/>
    </w:rPr>
  </w:style>
  <w:style w:type="paragraph" w:customStyle="1" w:styleId="Zagolovok3">
    <w:name w:val="Zagolovok_3"/>
    <w:basedOn w:val="afffe"/>
    <w:rsid w:val="00E90A54"/>
    <w:pPr>
      <w:spacing w:before="283" w:after="170" w:line="302" w:lineRule="atLeast"/>
      <w:jc w:val="center"/>
      <w:textAlignment w:val="auto"/>
    </w:pPr>
    <w:rPr>
      <w:b/>
      <w:bCs/>
      <w:kern w:val="2"/>
      <w:sz w:val="26"/>
      <w:szCs w:val="26"/>
      <w:lang w:val="ru-RU"/>
    </w:rPr>
  </w:style>
  <w:style w:type="paragraph" w:customStyle="1" w:styleId="Zagolovok4">
    <w:name w:val="Zagolovok_4"/>
    <w:basedOn w:val="afffe"/>
    <w:rsid w:val="00E90A54"/>
    <w:pPr>
      <w:spacing w:line="214" w:lineRule="atLeast"/>
      <w:jc w:val="center"/>
      <w:textAlignment w:val="auto"/>
    </w:pPr>
    <w:rPr>
      <w:rFonts w:ascii="SchoolBookCSanPin" w:eastAsia="SchoolBookCSanPin" w:hAnsi="SchoolBookCSanPin" w:cs="SchoolBookCSanPin"/>
      <w:b/>
      <w:bCs/>
      <w:caps/>
      <w:kern w:val="2"/>
      <w:sz w:val="21"/>
      <w:szCs w:val="21"/>
      <w:lang w:val="ru-RU"/>
    </w:rPr>
  </w:style>
  <w:style w:type="paragraph" w:customStyle="1" w:styleId="Osnovnoytextvvv1kursiv">
    <w:name w:val="Osnovnoy_text vvv1 kursiv"/>
    <w:basedOn w:val="afffe"/>
    <w:rsid w:val="00E90A54"/>
    <w:pPr>
      <w:tabs>
        <w:tab w:val="left" w:pos="510"/>
      </w:tabs>
      <w:spacing w:line="213" w:lineRule="atLeast"/>
      <w:ind w:left="340"/>
      <w:jc w:val="both"/>
      <w:textAlignment w:val="auto"/>
    </w:pPr>
    <w:rPr>
      <w:rFonts w:ascii="SchoolBookCSanPin" w:eastAsia="SchoolBookCSanPin" w:hAnsi="SchoolBookCSanPin" w:cs="SchoolBookCSanPin"/>
      <w:i/>
      <w:iCs/>
      <w:kern w:val="2"/>
      <w:sz w:val="21"/>
      <w:szCs w:val="21"/>
      <w:lang w:val="ru-RU"/>
    </w:rPr>
  </w:style>
  <w:style w:type="paragraph" w:customStyle="1" w:styleId="Osnovnoytextvvv1galka">
    <w:name w:val="Osnovnoy_text vvv1 galka"/>
    <w:basedOn w:val="afffe"/>
    <w:rsid w:val="00E90A54"/>
    <w:pPr>
      <w:tabs>
        <w:tab w:val="left" w:pos="510"/>
        <w:tab w:val="left" w:pos="680"/>
        <w:tab w:val="left" w:pos="907"/>
      </w:tabs>
      <w:spacing w:line="213" w:lineRule="atLeast"/>
      <w:ind w:left="510"/>
      <w:jc w:val="both"/>
      <w:textAlignment w:val="auto"/>
    </w:pPr>
    <w:rPr>
      <w:rFonts w:ascii="SchoolBookCSanPin" w:eastAsia="SchoolBookCSanPin" w:hAnsi="SchoolBookCSanPin" w:cs="SchoolBookCSanPin"/>
      <w:kern w:val="2"/>
      <w:sz w:val="21"/>
      <w:szCs w:val="21"/>
      <w:lang w:val="ru-RU"/>
    </w:rPr>
  </w:style>
  <w:style w:type="paragraph" w:customStyle="1" w:styleId="Snoski">
    <w:name w:val="Snoski"/>
    <w:basedOn w:val="afffe"/>
    <w:rsid w:val="00E90A54"/>
    <w:pPr>
      <w:tabs>
        <w:tab w:val="left" w:pos="794"/>
      </w:tabs>
      <w:spacing w:line="174" w:lineRule="atLeast"/>
      <w:ind w:left="227" w:firstLine="340"/>
      <w:jc w:val="both"/>
      <w:textAlignment w:val="auto"/>
    </w:pPr>
    <w:rPr>
      <w:rFonts w:ascii="SchoolBookCSanPin" w:eastAsia="SchoolBookCSanPin" w:hAnsi="SchoolBookCSanPin" w:cs="SchoolBookCSanPin"/>
      <w:kern w:val="2"/>
      <w:sz w:val="17"/>
      <w:szCs w:val="17"/>
      <w:lang w:val="ru-RU"/>
    </w:rPr>
  </w:style>
  <w:style w:type="paragraph" w:customStyle="1" w:styleId="Dopolnittekst">
    <w:name w:val="Dopolnit_tekst"/>
    <w:basedOn w:val="afffe"/>
    <w:rsid w:val="00E90A54"/>
    <w:pPr>
      <w:spacing w:line="213" w:lineRule="atLeast"/>
      <w:ind w:left="113" w:right="113"/>
      <w:jc w:val="both"/>
      <w:textAlignment w:val="auto"/>
    </w:pPr>
    <w:rPr>
      <w:kern w:val="2"/>
      <w:sz w:val="19"/>
      <w:szCs w:val="19"/>
      <w:lang w:val="ru-RU"/>
    </w:rPr>
  </w:style>
  <w:style w:type="character" w:customStyle="1" w:styleId="Hyperlink0">
    <w:name w:val="Hyperlink.0"/>
    <w:basedOn w:val="a0"/>
    <w:rsid w:val="00E90A54"/>
    <w:rPr>
      <w:color w:val="0070C0"/>
      <w:u w:val="single" w:color="0070C0"/>
      <w:lang w:val="en-US"/>
    </w:rPr>
  </w:style>
  <w:style w:type="character" w:customStyle="1" w:styleId="FontStyle46">
    <w:name w:val="Font Style46"/>
    <w:uiPriority w:val="99"/>
    <w:rsid w:val="00E90A54"/>
    <w:rPr>
      <w:rFonts w:ascii="Times New Roman" w:hAnsi="Times New Roman" w:cs="Times New Roman" w:hint="default"/>
      <w:color w:val="000000"/>
      <w:sz w:val="22"/>
      <w:szCs w:val="22"/>
    </w:rPr>
  </w:style>
  <w:style w:type="character" w:customStyle="1" w:styleId="snoskazifra">
    <w:name w:val="snoska zifra"/>
    <w:rsid w:val="00E90A54"/>
    <w:rPr>
      <w:position w:val="1"/>
      <w:sz w:val="22"/>
      <w:szCs w:val="22"/>
    </w:rPr>
  </w:style>
  <w:style w:type="character" w:customStyle="1" w:styleId="affffb">
    <w:name w:val="ч"/>
    <w:rsid w:val="00E90A54"/>
    <w:rPr>
      <w:caps w:val="0"/>
      <w:smallCaps w:val="0"/>
    </w:rPr>
  </w:style>
  <w:style w:type="paragraph" w:customStyle="1" w:styleId="315">
    <w:name w:val="Заголовок 31"/>
    <w:basedOn w:val="a"/>
    <w:next w:val="a"/>
    <w:uiPriority w:val="9"/>
    <w:qFormat/>
    <w:rsid w:val="00E90A54"/>
    <w:pPr>
      <w:keepNext/>
      <w:keepLines/>
      <w:spacing w:before="200" w:after="0" w:line="276" w:lineRule="auto"/>
      <w:outlineLvl w:val="2"/>
    </w:pPr>
    <w:rPr>
      <w:rFonts w:ascii="Calibri" w:eastAsia="MS Gothic" w:hAnsi="Calibri" w:cs="Times New Roman"/>
      <w:b/>
      <w:bCs/>
      <w:color w:val="4F81BD"/>
      <w:lang w:val="en-US"/>
    </w:rPr>
  </w:style>
  <w:style w:type="character" w:customStyle="1" w:styleId="2f8">
    <w:name w:val="Основной текст (2)_"/>
    <w:link w:val="2f9"/>
    <w:uiPriority w:val="99"/>
    <w:locked/>
    <w:rsid w:val="00E90A54"/>
    <w:rPr>
      <w:sz w:val="28"/>
      <w:shd w:val="clear" w:color="auto" w:fill="FFFFFF"/>
    </w:rPr>
  </w:style>
  <w:style w:type="paragraph" w:customStyle="1" w:styleId="2f9">
    <w:name w:val="Основной текст (2)"/>
    <w:basedOn w:val="a"/>
    <w:link w:val="2f8"/>
    <w:uiPriority w:val="99"/>
    <w:rsid w:val="00E90A54"/>
    <w:pPr>
      <w:widowControl w:val="0"/>
      <w:shd w:val="clear" w:color="auto" w:fill="FFFFFF"/>
      <w:spacing w:after="240" w:line="322" w:lineRule="exact"/>
    </w:pPr>
    <w:rPr>
      <w:sz w:val="28"/>
    </w:rPr>
  </w:style>
  <w:style w:type="character" w:customStyle="1" w:styleId="snippet-info">
    <w:name w:val="snippet-info"/>
    <w:basedOn w:val="a0"/>
    <w:rsid w:val="00E90A54"/>
  </w:style>
  <w:style w:type="character" w:customStyle="1" w:styleId="fontstyle01">
    <w:name w:val="fontstyle01"/>
    <w:basedOn w:val="a0"/>
    <w:rsid w:val="00E90A54"/>
    <w:rPr>
      <w:rFonts w:ascii="NewtonCSanPin-Regular" w:hAnsi="NewtonCSanPin-Regular" w:hint="default"/>
      <w:b w:val="0"/>
      <w:bCs w:val="0"/>
      <w:i w:val="0"/>
      <w:iCs w:val="0"/>
      <w:color w:val="242021"/>
      <w:sz w:val="18"/>
      <w:szCs w:val="18"/>
    </w:rPr>
  </w:style>
  <w:style w:type="character" w:customStyle="1" w:styleId="219">
    <w:name w:val="Заголовок 2 Знак1"/>
    <w:basedOn w:val="a0"/>
    <w:uiPriority w:val="9"/>
    <w:semiHidden/>
    <w:rsid w:val="00E90A54"/>
    <w:rPr>
      <w:rFonts w:ascii="Cambria" w:eastAsia="Times New Roman" w:hAnsi="Cambria" w:cs="Times New Roman" w:hint="default"/>
      <w:b/>
      <w:bCs/>
      <w:color w:val="4F81BD"/>
      <w:sz w:val="26"/>
      <w:szCs w:val="26"/>
    </w:rPr>
  </w:style>
  <w:style w:type="character" w:customStyle="1" w:styleId="316">
    <w:name w:val="Заголовок 3 Знак1"/>
    <w:basedOn w:val="a0"/>
    <w:uiPriority w:val="9"/>
    <w:semiHidden/>
    <w:rsid w:val="00E90A54"/>
    <w:rPr>
      <w:rFonts w:ascii="Cambria" w:eastAsia="Times New Roman" w:hAnsi="Cambria" w:cs="Times New Roman" w:hint="default"/>
      <w:b/>
      <w:bCs/>
      <w:color w:val="4F81BD"/>
    </w:rPr>
  </w:style>
  <w:style w:type="character" w:customStyle="1" w:styleId="1ffd">
    <w:name w:val="Название Знак1"/>
    <w:basedOn w:val="a0"/>
    <w:uiPriority w:val="10"/>
    <w:rsid w:val="00E90A54"/>
    <w:rPr>
      <w:rFonts w:ascii="Cambria" w:eastAsia="Times New Roman" w:hAnsi="Cambria" w:cs="Times New Roman" w:hint="default"/>
      <w:color w:val="17365D"/>
      <w:spacing w:val="5"/>
      <w:kern w:val="28"/>
      <w:sz w:val="52"/>
      <w:szCs w:val="52"/>
    </w:rPr>
  </w:style>
  <w:style w:type="character" w:customStyle="1" w:styleId="1ffe">
    <w:name w:val="Подзаголовок Знак1"/>
    <w:basedOn w:val="a0"/>
    <w:uiPriority w:val="11"/>
    <w:rsid w:val="00E90A54"/>
    <w:rPr>
      <w:rFonts w:ascii="Cambria" w:eastAsia="Times New Roman" w:hAnsi="Cambria" w:cs="Times New Roman" w:hint="default"/>
      <w:i/>
      <w:iCs/>
      <w:color w:val="4F81BD"/>
      <w:spacing w:val="15"/>
      <w:sz w:val="24"/>
      <w:szCs w:val="24"/>
    </w:rPr>
  </w:style>
  <w:style w:type="character" w:customStyle="1" w:styleId="21a">
    <w:name w:val="Цитата 2 Знак1"/>
    <w:basedOn w:val="a0"/>
    <w:uiPriority w:val="29"/>
    <w:rsid w:val="00E90A54"/>
    <w:rPr>
      <w:i/>
      <w:iCs/>
      <w:color w:val="000000"/>
    </w:rPr>
  </w:style>
  <w:style w:type="character" w:customStyle="1" w:styleId="410">
    <w:name w:val="Заголовок 4 Знак1"/>
    <w:basedOn w:val="a0"/>
    <w:uiPriority w:val="9"/>
    <w:semiHidden/>
    <w:rsid w:val="00E90A54"/>
    <w:rPr>
      <w:rFonts w:ascii="Cambria" w:eastAsia="Times New Roman" w:hAnsi="Cambria" w:cs="Times New Roman" w:hint="default"/>
      <w:b/>
      <w:bCs/>
      <w:i/>
      <w:iCs/>
      <w:color w:val="4F81BD"/>
    </w:rPr>
  </w:style>
  <w:style w:type="character" w:customStyle="1" w:styleId="510">
    <w:name w:val="Заголовок 5 Знак1"/>
    <w:basedOn w:val="a0"/>
    <w:uiPriority w:val="9"/>
    <w:semiHidden/>
    <w:rsid w:val="00E90A54"/>
    <w:rPr>
      <w:rFonts w:ascii="Cambria" w:eastAsia="Times New Roman" w:hAnsi="Cambria" w:cs="Times New Roman" w:hint="default"/>
      <w:color w:val="243F60"/>
    </w:rPr>
  </w:style>
  <w:style w:type="character" w:customStyle="1" w:styleId="610">
    <w:name w:val="Заголовок 6 Знак1"/>
    <w:basedOn w:val="a0"/>
    <w:uiPriority w:val="9"/>
    <w:semiHidden/>
    <w:rsid w:val="00E90A54"/>
    <w:rPr>
      <w:rFonts w:ascii="Cambria" w:eastAsia="Times New Roman" w:hAnsi="Cambria" w:cs="Times New Roman" w:hint="default"/>
      <w:i/>
      <w:iCs/>
      <w:color w:val="243F60"/>
    </w:rPr>
  </w:style>
  <w:style w:type="character" w:customStyle="1" w:styleId="710">
    <w:name w:val="Заголовок 7 Знак1"/>
    <w:basedOn w:val="a0"/>
    <w:uiPriority w:val="9"/>
    <w:semiHidden/>
    <w:rsid w:val="00E90A54"/>
    <w:rPr>
      <w:rFonts w:ascii="Cambria" w:eastAsia="Times New Roman" w:hAnsi="Cambria" w:cs="Times New Roman" w:hint="default"/>
      <w:i/>
      <w:iCs/>
      <w:color w:val="404040"/>
    </w:rPr>
  </w:style>
  <w:style w:type="character" w:customStyle="1" w:styleId="810">
    <w:name w:val="Заголовок 8 Знак1"/>
    <w:basedOn w:val="a0"/>
    <w:uiPriority w:val="9"/>
    <w:semiHidden/>
    <w:rsid w:val="00E90A54"/>
    <w:rPr>
      <w:rFonts w:ascii="Cambria" w:eastAsia="Times New Roman" w:hAnsi="Cambria" w:cs="Times New Roman" w:hint="default"/>
      <w:color w:val="404040"/>
      <w:sz w:val="20"/>
      <w:szCs w:val="20"/>
    </w:rPr>
  </w:style>
  <w:style w:type="character" w:customStyle="1" w:styleId="910">
    <w:name w:val="Заголовок 9 Знак1"/>
    <w:basedOn w:val="a0"/>
    <w:uiPriority w:val="9"/>
    <w:semiHidden/>
    <w:rsid w:val="00E90A54"/>
    <w:rPr>
      <w:rFonts w:ascii="Cambria" w:eastAsia="Times New Roman" w:hAnsi="Cambria" w:cs="Times New Roman" w:hint="default"/>
      <w:i/>
      <w:iCs/>
      <w:color w:val="404040"/>
      <w:sz w:val="20"/>
      <w:szCs w:val="20"/>
    </w:rPr>
  </w:style>
  <w:style w:type="character" w:customStyle="1" w:styleId="1fff">
    <w:name w:val="Выделенная цитата Знак1"/>
    <w:basedOn w:val="a0"/>
    <w:uiPriority w:val="30"/>
    <w:rsid w:val="00E90A54"/>
    <w:rPr>
      <w:b/>
      <w:bCs/>
      <w:i/>
      <w:iCs/>
      <w:color w:val="4F81BD"/>
    </w:rPr>
  </w:style>
  <w:style w:type="table" w:customStyle="1" w:styleId="116">
    <w:name w:val="Светлая заливка11"/>
    <w:basedOn w:val="a1"/>
    <w:uiPriority w:val="60"/>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1"/>
    <w:uiPriority w:val="60"/>
    <w:rsid w:val="00E90A54"/>
    <w:pPr>
      <w:spacing w:after="0" w:line="240" w:lineRule="auto"/>
    </w:pPr>
    <w:rPr>
      <w:rFonts w:ascii="Calibri" w:eastAsia="MS Mincho" w:hAnsi="Calibri" w:cs="Times New Roman"/>
      <w:color w:val="365F91"/>
      <w:lang w:val="en-US"/>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0">
    <w:name w:val="Светлая заливка - Акцент 211"/>
    <w:basedOn w:val="a1"/>
    <w:uiPriority w:val="60"/>
    <w:rsid w:val="00E90A54"/>
    <w:pPr>
      <w:spacing w:after="0" w:line="240" w:lineRule="auto"/>
    </w:pPr>
    <w:rPr>
      <w:rFonts w:ascii="Calibri" w:eastAsia="MS Mincho" w:hAnsi="Calibri" w:cs="Times New Roman"/>
      <w:color w:val="943634"/>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0">
    <w:name w:val="Светлая заливка - Акцент 311"/>
    <w:basedOn w:val="a1"/>
    <w:uiPriority w:val="60"/>
    <w:rsid w:val="00E90A54"/>
    <w:pPr>
      <w:spacing w:after="0" w:line="240" w:lineRule="auto"/>
    </w:pPr>
    <w:rPr>
      <w:rFonts w:ascii="Calibri" w:eastAsia="MS Mincho" w:hAnsi="Calibri" w:cs="Times New Roman"/>
      <w:color w:val="76923C"/>
      <w:lang w:val="en-US"/>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10">
    <w:name w:val="Светлая заливка - Акцент 411"/>
    <w:basedOn w:val="a1"/>
    <w:uiPriority w:val="60"/>
    <w:rsid w:val="00E90A54"/>
    <w:pPr>
      <w:spacing w:after="0" w:line="240" w:lineRule="auto"/>
    </w:pPr>
    <w:rPr>
      <w:rFonts w:ascii="Calibri" w:eastAsia="MS Mincho" w:hAnsi="Calibri" w:cs="Times New Roman"/>
      <w:color w:val="5F497A"/>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10">
    <w:name w:val="Светлая заливка - Акцент 511"/>
    <w:basedOn w:val="a1"/>
    <w:uiPriority w:val="60"/>
    <w:rsid w:val="00E90A54"/>
    <w:pPr>
      <w:spacing w:after="0" w:line="240" w:lineRule="auto"/>
    </w:pPr>
    <w:rPr>
      <w:rFonts w:ascii="Calibri" w:eastAsia="MS Mincho" w:hAnsi="Calibri" w:cs="Times New Roman"/>
      <w:color w:val="31849B"/>
      <w:lang w:val="en-US"/>
    </w:rPr>
    <w:tblPr>
      <w:tblStyleRowBandSize w:val="1"/>
      <w:tblStyleColBandSize w:val="1"/>
      <w:tblInd w:w="0" w:type="nil"/>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10">
    <w:name w:val="Светлая заливка - Акцент 611"/>
    <w:basedOn w:val="a1"/>
    <w:uiPriority w:val="60"/>
    <w:rsid w:val="00E90A54"/>
    <w:pPr>
      <w:spacing w:after="0" w:line="240" w:lineRule="auto"/>
    </w:pPr>
    <w:rPr>
      <w:rFonts w:ascii="Calibri" w:eastAsia="MS Mincho" w:hAnsi="Calibri" w:cs="Times New Roman"/>
      <w:color w:val="E36C0A"/>
      <w:lang w:val="en-US"/>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7">
    <w:name w:val="Светлый список11"/>
    <w:basedOn w:val="a1"/>
    <w:uiPriority w:val="61"/>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1">
    <w:name w:val="Светлый список - Акцент 111"/>
    <w:basedOn w:val="a1"/>
    <w:uiPriority w:val="61"/>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Светлый список - Акцент 211"/>
    <w:basedOn w:val="a1"/>
    <w:uiPriority w:val="61"/>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1">
    <w:name w:val="Светлый список - Акцент 311"/>
    <w:basedOn w:val="a1"/>
    <w:uiPriority w:val="61"/>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1">
    <w:name w:val="Светлый список - Акцент 411"/>
    <w:basedOn w:val="a1"/>
    <w:uiPriority w:val="61"/>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1">
    <w:name w:val="Светлый список - Акцент 511"/>
    <w:basedOn w:val="a1"/>
    <w:uiPriority w:val="61"/>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1">
    <w:name w:val="Светлый список - Акцент 611"/>
    <w:basedOn w:val="a1"/>
    <w:uiPriority w:val="61"/>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8">
    <w:name w:val="Светлая сетка11"/>
    <w:basedOn w:val="a1"/>
    <w:uiPriority w:val="62"/>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
    <w:name w:val="Светлая сетка - Акцент 111"/>
    <w:basedOn w:val="a1"/>
    <w:uiPriority w:val="62"/>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2">
    <w:name w:val="Светлая сетка - Акцент 211"/>
    <w:basedOn w:val="a1"/>
    <w:uiPriority w:val="62"/>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2">
    <w:name w:val="Светлая сетка - Акцент 311"/>
    <w:basedOn w:val="a1"/>
    <w:uiPriority w:val="62"/>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2">
    <w:name w:val="Светлая сетка - Акцент 411"/>
    <w:basedOn w:val="a1"/>
    <w:uiPriority w:val="62"/>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2">
    <w:name w:val="Светлая сетка - Акцент 511"/>
    <w:basedOn w:val="a1"/>
    <w:uiPriority w:val="62"/>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2">
    <w:name w:val="Светлая сетка - Акцент 611"/>
    <w:basedOn w:val="a1"/>
    <w:uiPriority w:val="62"/>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2">
    <w:name w:val="Средняя заливка 111"/>
    <w:basedOn w:val="a1"/>
    <w:uiPriority w:val="63"/>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0">
    <w:name w:val="Средняя заливка 1 - Акцент 111"/>
    <w:basedOn w:val="a1"/>
    <w:uiPriority w:val="63"/>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0">
    <w:name w:val="Средняя заливка 1 - Акцент 211"/>
    <w:basedOn w:val="a1"/>
    <w:uiPriority w:val="63"/>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10">
    <w:name w:val="Средняя заливка 1 - Акцент 311"/>
    <w:basedOn w:val="a1"/>
    <w:uiPriority w:val="63"/>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10">
    <w:name w:val="Средняя заливка 1 - Акцент 411"/>
    <w:basedOn w:val="a1"/>
    <w:uiPriority w:val="63"/>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10">
    <w:name w:val="Средняя заливка 1 - Акцент 511"/>
    <w:basedOn w:val="a1"/>
    <w:uiPriority w:val="63"/>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10">
    <w:name w:val="Средняя заливка 1 - Акцент 611"/>
    <w:basedOn w:val="a1"/>
    <w:uiPriority w:val="63"/>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10">
    <w:name w:val="Средняя заливка 211"/>
    <w:basedOn w:val="a1"/>
    <w:uiPriority w:val="64"/>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10">
    <w:name w:val="Средняя заливка 2 - Акцент 111"/>
    <w:basedOn w:val="a1"/>
    <w:uiPriority w:val="64"/>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10">
    <w:name w:val="Средняя заливка 2 - Акцент 211"/>
    <w:basedOn w:val="a1"/>
    <w:uiPriority w:val="64"/>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10">
    <w:name w:val="Средняя заливка 2 - Акцент 311"/>
    <w:basedOn w:val="a1"/>
    <w:uiPriority w:val="64"/>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10">
    <w:name w:val="Средняя заливка 2 - Акцент 411"/>
    <w:basedOn w:val="a1"/>
    <w:uiPriority w:val="64"/>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10">
    <w:name w:val="Средняя заливка 2 - Акцент 511"/>
    <w:basedOn w:val="a1"/>
    <w:uiPriority w:val="64"/>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10">
    <w:name w:val="Средняя заливка 2 - Акцент 611"/>
    <w:basedOn w:val="a1"/>
    <w:uiPriority w:val="64"/>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Средний список 111"/>
    <w:basedOn w:val="a1"/>
    <w:uiPriority w:val="65"/>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
    <w:basedOn w:val="a1"/>
    <w:uiPriority w:val="65"/>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F81BD"/>
        <w:bottom w:val="single" w:sz="8" w:space="0" w:color="4F81BD"/>
      </w:tblBorders>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
    <w:name w:val="Средний список 1 - Акцент 211"/>
    <w:basedOn w:val="a1"/>
    <w:uiPriority w:val="65"/>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C0504D"/>
        <w:bottom w:val="single" w:sz="8" w:space="0" w:color="C0504D"/>
      </w:tblBorders>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1">
    <w:name w:val="Средний список 1 - Акцент 311"/>
    <w:basedOn w:val="a1"/>
    <w:uiPriority w:val="65"/>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9BBB59"/>
        <w:bottom w:val="single" w:sz="8" w:space="0" w:color="9BBB59"/>
      </w:tblBorders>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1">
    <w:name w:val="Средний список 1 - Акцент 411"/>
    <w:basedOn w:val="a1"/>
    <w:uiPriority w:val="65"/>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8064A2"/>
        <w:bottom w:val="single" w:sz="8" w:space="0" w:color="8064A2"/>
      </w:tblBorders>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1">
    <w:name w:val="Средний список 1 - Акцент 511"/>
    <w:basedOn w:val="a1"/>
    <w:uiPriority w:val="65"/>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BACC6"/>
        <w:bottom w:val="single" w:sz="8" w:space="0" w:color="4BACC6"/>
      </w:tblBorders>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1">
    <w:name w:val="Средний список 1 - Акцент 611"/>
    <w:basedOn w:val="a1"/>
    <w:uiPriority w:val="65"/>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F79646"/>
        <w:bottom w:val="single" w:sz="8" w:space="0" w:color="F79646"/>
      </w:tblBorders>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11">
    <w:name w:val="Средний список 211"/>
    <w:basedOn w:val="a1"/>
    <w:uiPriority w:val="66"/>
    <w:rsid w:val="00E90A5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1">
    <w:name w:val="Средний список 2 - Акцент 111"/>
    <w:basedOn w:val="a1"/>
    <w:uiPriority w:val="66"/>
    <w:rsid w:val="00E90A5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11">
    <w:name w:val="Средний список 2 - Акцент 211"/>
    <w:basedOn w:val="a1"/>
    <w:uiPriority w:val="66"/>
    <w:rsid w:val="00E90A5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11">
    <w:name w:val="Средний список 2 - Акцент 311"/>
    <w:basedOn w:val="a1"/>
    <w:uiPriority w:val="66"/>
    <w:rsid w:val="00E90A5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11">
    <w:name w:val="Средний список 2 - Акцент 411"/>
    <w:basedOn w:val="a1"/>
    <w:uiPriority w:val="66"/>
    <w:rsid w:val="00E90A5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11">
    <w:name w:val="Средний список 2 - Акцент 511"/>
    <w:basedOn w:val="a1"/>
    <w:uiPriority w:val="66"/>
    <w:rsid w:val="00E90A5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11">
    <w:name w:val="Средний список 2 - Акцент 611"/>
    <w:basedOn w:val="a1"/>
    <w:uiPriority w:val="66"/>
    <w:rsid w:val="00E90A5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14">
    <w:name w:val="Средняя сетка 111"/>
    <w:basedOn w:val="a1"/>
    <w:uiPriority w:val="67"/>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2">
    <w:name w:val="Средняя сетка 1 - Акцент 111"/>
    <w:basedOn w:val="a1"/>
    <w:uiPriority w:val="67"/>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2">
    <w:name w:val="Средняя сетка 1 - Акцент 211"/>
    <w:basedOn w:val="a1"/>
    <w:uiPriority w:val="67"/>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2">
    <w:name w:val="Средняя сетка 1 - Акцент 311"/>
    <w:basedOn w:val="a1"/>
    <w:uiPriority w:val="67"/>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2">
    <w:name w:val="Средняя сетка 1 - Акцент 411"/>
    <w:basedOn w:val="a1"/>
    <w:uiPriority w:val="67"/>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2">
    <w:name w:val="Средняя сетка 1 - Акцент 511"/>
    <w:basedOn w:val="a1"/>
    <w:uiPriority w:val="67"/>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2">
    <w:name w:val="Средняя сетка 1 - Акцент 611"/>
    <w:basedOn w:val="a1"/>
    <w:uiPriority w:val="67"/>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112">
    <w:name w:val="Средняя сетка 2 - Акцент 111"/>
    <w:basedOn w:val="a1"/>
    <w:uiPriority w:val="68"/>
    <w:rsid w:val="00E90A5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2">
    <w:name w:val="Средняя сетка 2 - Акцент 211"/>
    <w:basedOn w:val="a1"/>
    <w:uiPriority w:val="68"/>
    <w:rsid w:val="00E90A5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2">
    <w:name w:val="Средняя сетка 2 - Акцент 311"/>
    <w:basedOn w:val="a1"/>
    <w:uiPriority w:val="68"/>
    <w:rsid w:val="00E90A5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2">
    <w:name w:val="Средняя сетка 2 - Акцент 411"/>
    <w:basedOn w:val="a1"/>
    <w:uiPriority w:val="68"/>
    <w:rsid w:val="00E90A5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2">
    <w:name w:val="Средняя сетка 2 - Акцент 511"/>
    <w:basedOn w:val="a1"/>
    <w:uiPriority w:val="68"/>
    <w:rsid w:val="00E90A5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2">
    <w:name w:val="Средняя сетка 2 - Акцент 611"/>
    <w:basedOn w:val="a1"/>
    <w:uiPriority w:val="68"/>
    <w:rsid w:val="00E90A5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0">
    <w:name w:val="Средняя сетка 311"/>
    <w:basedOn w:val="a1"/>
    <w:uiPriority w:val="69"/>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1">
    <w:name w:val="Средняя сетка 3 - Акцент 111"/>
    <w:basedOn w:val="a1"/>
    <w:uiPriority w:val="69"/>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1">
    <w:name w:val="Средняя сетка 3 - Акцент 211"/>
    <w:basedOn w:val="a1"/>
    <w:uiPriority w:val="69"/>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1">
    <w:name w:val="Средняя сетка 3 - Акцент 311"/>
    <w:basedOn w:val="a1"/>
    <w:uiPriority w:val="69"/>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1">
    <w:name w:val="Средняя сетка 3 - Акцент 411"/>
    <w:basedOn w:val="a1"/>
    <w:uiPriority w:val="69"/>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1">
    <w:name w:val="Средняя сетка 3 - Акцент 511"/>
    <w:basedOn w:val="a1"/>
    <w:uiPriority w:val="69"/>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1">
    <w:name w:val="Средняя сетка 3 - Акцент 611"/>
    <w:basedOn w:val="a1"/>
    <w:uiPriority w:val="69"/>
    <w:rsid w:val="00E90A5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19">
    <w:name w:val="Темный список11"/>
    <w:basedOn w:val="a1"/>
    <w:uiPriority w:val="70"/>
    <w:rsid w:val="00E90A54"/>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13">
    <w:name w:val="Темный список - Акцент 111"/>
    <w:basedOn w:val="a1"/>
    <w:uiPriority w:val="70"/>
    <w:rsid w:val="00E90A54"/>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13">
    <w:name w:val="Темный список - Акцент 211"/>
    <w:basedOn w:val="a1"/>
    <w:uiPriority w:val="70"/>
    <w:rsid w:val="00E90A54"/>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13">
    <w:name w:val="Темный список - Акцент 311"/>
    <w:basedOn w:val="a1"/>
    <w:uiPriority w:val="70"/>
    <w:rsid w:val="00E90A54"/>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13">
    <w:name w:val="Темный список - Акцент 411"/>
    <w:basedOn w:val="a1"/>
    <w:uiPriority w:val="70"/>
    <w:rsid w:val="00E90A54"/>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13">
    <w:name w:val="Темный список - Акцент 511"/>
    <w:basedOn w:val="a1"/>
    <w:uiPriority w:val="70"/>
    <w:rsid w:val="00E90A54"/>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13">
    <w:name w:val="Темный список - Акцент 611"/>
    <w:basedOn w:val="a1"/>
    <w:uiPriority w:val="70"/>
    <w:rsid w:val="00E90A54"/>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a">
    <w:name w:val="Цветная заливка11"/>
    <w:basedOn w:val="a1"/>
    <w:uiPriority w:val="71"/>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14">
    <w:name w:val="Цветная заливка - Акцент 111"/>
    <w:basedOn w:val="a1"/>
    <w:uiPriority w:val="71"/>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14">
    <w:name w:val="Цветная заливка - Акцент 211"/>
    <w:basedOn w:val="a1"/>
    <w:uiPriority w:val="71"/>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14">
    <w:name w:val="Цветная заливка - Акцент 311"/>
    <w:basedOn w:val="a1"/>
    <w:uiPriority w:val="71"/>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14">
    <w:name w:val="Цветная заливка - Акцент 411"/>
    <w:basedOn w:val="a1"/>
    <w:uiPriority w:val="71"/>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14">
    <w:name w:val="Цветная заливка - Акцент 511"/>
    <w:basedOn w:val="a1"/>
    <w:uiPriority w:val="71"/>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14">
    <w:name w:val="Цветная заливка - Акцент 611"/>
    <w:basedOn w:val="a1"/>
    <w:uiPriority w:val="71"/>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1b">
    <w:name w:val="Цветной список11"/>
    <w:basedOn w:val="a1"/>
    <w:uiPriority w:val="72"/>
    <w:rsid w:val="00E90A54"/>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5">
    <w:name w:val="Цветной список - Акцент 111"/>
    <w:basedOn w:val="a1"/>
    <w:uiPriority w:val="72"/>
    <w:rsid w:val="00E90A54"/>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15">
    <w:name w:val="Цветной список - Акцент 211"/>
    <w:basedOn w:val="a1"/>
    <w:uiPriority w:val="72"/>
    <w:rsid w:val="00E90A54"/>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15">
    <w:name w:val="Цветной список - Акцент 311"/>
    <w:basedOn w:val="a1"/>
    <w:uiPriority w:val="72"/>
    <w:rsid w:val="00E90A54"/>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15">
    <w:name w:val="Цветной список - Акцент 411"/>
    <w:basedOn w:val="a1"/>
    <w:uiPriority w:val="72"/>
    <w:rsid w:val="00E90A54"/>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15">
    <w:name w:val="Цветной список - Акцент 511"/>
    <w:basedOn w:val="a1"/>
    <w:uiPriority w:val="72"/>
    <w:rsid w:val="00E90A54"/>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15">
    <w:name w:val="Цветной список - Акцент 611"/>
    <w:basedOn w:val="a1"/>
    <w:uiPriority w:val="72"/>
    <w:rsid w:val="00E90A54"/>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1c">
    <w:name w:val="Цветная сетка11"/>
    <w:basedOn w:val="a1"/>
    <w:uiPriority w:val="73"/>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6">
    <w:name w:val="Цветная сетка - Акцент 111"/>
    <w:basedOn w:val="a1"/>
    <w:uiPriority w:val="73"/>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16">
    <w:name w:val="Цветная сетка - Акцент 211"/>
    <w:basedOn w:val="a1"/>
    <w:uiPriority w:val="73"/>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16">
    <w:name w:val="Цветная сетка - Акцент 311"/>
    <w:basedOn w:val="a1"/>
    <w:uiPriority w:val="73"/>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16">
    <w:name w:val="Цветная сетка - Акцент 411"/>
    <w:basedOn w:val="a1"/>
    <w:uiPriority w:val="73"/>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16">
    <w:name w:val="Цветная сетка - Акцент 511"/>
    <w:basedOn w:val="a1"/>
    <w:uiPriority w:val="73"/>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16">
    <w:name w:val="Цветная сетка - Акцент 611"/>
    <w:basedOn w:val="a1"/>
    <w:uiPriority w:val="73"/>
    <w:rsid w:val="00E90A54"/>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53">
    <w:name w:val="Нет списка5"/>
    <w:next w:val="a2"/>
    <w:uiPriority w:val="99"/>
    <w:semiHidden/>
    <w:unhideWhenUsed/>
    <w:rsid w:val="00E90A54"/>
  </w:style>
  <w:style w:type="table" w:customStyle="1" w:styleId="TableNormal4">
    <w:name w:val="Table Normal4"/>
    <w:uiPriority w:val="2"/>
    <w:semiHidden/>
    <w:unhideWhenUsed/>
    <w:qFormat/>
    <w:rsid w:val="00E90A5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62">
    <w:name w:val="Нет списка6"/>
    <w:next w:val="a2"/>
    <w:uiPriority w:val="99"/>
    <w:semiHidden/>
    <w:unhideWhenUsed/>
    <w:rsid w:val="00E90A54"/>
  </w:style>
  <w:style w:type="table" w:customStyle="1" w:styleId="TableNormal5">
    <w:name w:val="Table Normal5"/>
    <w:uiPriority w:val="2"/>
    <w:semiHidden/>
    <w:unhideWhenUsed/>
    <w:qFormat/>
    <w:rsid w:val="00E90A5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72">
    <w:name w:val="Нет списка7"/>
    <w:next w:val="a2"/>
    <w:uiPriority w:val="99"/>
    <w:semiHidden/>
    <w:unhideWhenUsed/>
    <w:rsid w:val="00E90A54"/>
  </w:style>
  <w:style w:type="table" w:customStyle="1" w:styleId="11d">
    <w:name w:val="Сетка таблицы11"/>
    <w:basedOn w:val="a1"/>
    <w:next w:val="ac"/>
    <w:uiPriority w:val="99"/>
    <w:rsid w:val="00E90A54"/>
    <w:pPr>
      <w:spacing w:after="0" w:line="240" w:lineRule="auto"/>
      <w:jc w:val="both"/>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Body Text Indent"/>
    <w:basedOn w:val="a"/>
    <w:link w:val="affffd"/>
    <w:uiPriority w:val="99"/>
    <w:semiHidden/>
    <w:rsid w:val="00E90A54"/>
    <w:pPr>
      <w:spacing w:after="0" w:line="240" w:lineRule="auto"/>
      <w:ind w:firstLine="720"/>
      <w:jc w:val="both"/>
    </w:pPr>
    <w:rPr>
      <w:rFonts w:ascii="Times New Roman" w:eastAsia="Times New Roman" w:hAnsi="Times New Roman" w:cs="Times New Roman"/>
      <w:color w:val="000000"/>
      <w:sz w:val="28"/>
      <w:szCs w:val="28"/>
      <w:lang w:eastAsia="ru-RU"/>
    </w:rPr>
  </w:style>
  <w:style w:type="character" w:customStyle="1" w:styleId="affffd">
    <w:name w:val="Основной текст с отступом Знак"/>
    <w:basedOn w:val="a0"/>
    <w:link w:val="affffc"/>
    <w:uiPriority w:val="99"/>
    <w:semiHidden/>
    <w:rsid w:val="00E90A54"/>
    <w:rPr>
      <w:rFonts w:ascii="Times New Roman" w:eastAsia="Times New Roman" w:hAnsi="Times New Roman" w:cs="Times New Roman"/>
      <w:color w:val="000000"/>
      <w:sz w:val="28"/>
      <w:szCs w:val="28"/>
      <w:lang w:eastAsia="ru-RU"/>
    </w:rPr>
  </w:style>
  <w:style w:type="character" w:customStyle="1" w:styleId="120">
    <w:name w:val="Заголовок 1 Знак2"/>
    <w:basedOn w:val="a0"/>
    <w:link w:val="11"/>
    <w:uiPriority w:val="9"/>
    <w:rsid w:val="00E90A54"/>
    <w:rPr>
      <w:rFonts w:asciiTheme="majorHAnsi" w:eastAsiaTheme="majorEastAsia" w:hAnsiTheme="majorHAnsi" w:cstheme="majorBidi"/>
      <w:color w:val="2E74B5" w:themeColor="accent1" w:themeShade="BF"/>
      <w:sz w:val="32"/>
      <w:szCs w:val="32"/>
    </w:rPr>
  </w:style>
  <w:style w:type="character" w:customStyle="1" w:styleId="420">
    <w:name w:val="Заголовок 4 Знак2"/>
    <w:basedOn w:val="a0"/>
    <w:link w:val="4"/>
    <w:uiPriority w:val="9"/>
    <w:semiHidden/>
    <w:rsid w:val="00E90A54"/>
    <w:rPr>
      <w:rFonts w:asciiTheme="majorHAnsi" w:eastAsiaTheme="majorEastAsia" w:hAnsiTheme="majorHAnsi" w:cstheme="majorBidi"/>
      <w:i/>
      <w:iCs/>
      <w:color w:val="2E74B5" w:themeColor="accent1" w:themeShade="BF"/>
    </w:rPr>
  </w:style>
  <w:style w:type="character" w:customStyle="1" w:styleId="520">
    <w:name w:val="Заголовок 5 Знак2"/>
    <w:basedOn w:val="a0"/>
    <w:link w:val="5"/>
    <w:uiPriority w:val="9"/>
    <w:semiHidden/>
    <w:rsid w:val="00E90A54"/>
    <w:rPr>
      <w:rFonts w:asciiTheme="majorHAnsi" w:eastAsiaTheme="majorEastAsia" w:hAnsiTheme="majorHAnsi" w:cstheme="majorBidi"/>
      <w:color w:val="2E74B5" w:themeColor="accent1" w:themeShade="BF"/>
    </w:rPr>
  </w:style>
  <w:style w:type="character" w:customStyle="1" w:styleId="620">
    <w:name w:val="Заголовок 6 Знак2"/>
    <w:basedOn w:val="a0"/>
    <w:link w:val="6"/>
    <w:uiPriority w:val="9"/>
    <w:semiHidden/>
    <w:rsid w:val="00E90A54"/>
    <w:rPr>
      <w:rFonts w:asciiTheme="majorHAnsi" w:eastAsiaTheme="majorEastAsia" w:hAnsiTheme="majorHAnsi" w:cstheme="majorBidi"/>
      <w:color w:val="1F4D78" w:themeColor="accent1" w:themeShade="7F"/>
    </w:rPr>
  </w:style>
  <w:style w:type="character" w:customStyle="1" w:styleId="720">
    <w:name w:val="Заголовок 7 Знак2"/>
    <w:basedOn w:val="a0"/>
    <w:link w:val="7"/>
    <w:uiPriority w:val="9"/>
    <w:semiHidden/>
    <w:rsid w:val="00E90A54"/>
    <w:rPr>
      <w:rFonts w:asciiTheme="majorHAnsi" w:eastAsiaTheme="majorEastAsia" w:hAnsiTheme="majorHAnsi" w:cstheme="majorBidi"/>
      <w:i/>
      <w:iCs/>
      <w:color w:val="1F4D78" w:themeColor="accent1" w:themeShade="7F"/>
    </w:rPr>
  </w:style>
  <w:style w:type="character" w:customStyle="1" w:styleId="82">
    <w:name w:val="Заголовок 8 Знак2"/>
    <w:basedOn w:val="a0"/>
    <w:link w:val="8"/>
    <w:uiPriority w:val="9"/>
    <w:semiHidden/>
    <w:rsid w:val="00E90A54"/>
    <w:rPr>
      <w:rFonts w:asciiTheme="majorHAnsi" w:eastAsiaTheme="majorEastAsia" w:hAnsiTheme="majorHAnsi" w:cstheme="majorBidi"/>
      <w:color w:val="272727" w:themeColor="text1" w:themeTint="D8"/>
      <w:sz w:val="21"/>
      <w:szCs w:val="21"/>
    </w:rPr>
  </w:style>
  <w:style w:type="character" w:customStyle="1" w:styleId="92">
    <w:name w:val="Заголовок 9 Знак2"/>
    <w:basedOn w:val="a0"/>
    <w:link w:val="9"/>
    <w:uiPriority w:val="9"/>
    <w:semiHidden/>
    <w:rsid w:val="00E90A54"/>
    <w:rPr>
      <w:rFonts w:asciiTheme="majorHAnsi" w:eastAsiaTheme="majorEastAsia" w:hAnsiTheme="majorHAnsi" w:cstheme="majorBidi"/>
      <w:i/>
      <w:iCs/>
      <w:color w:val="272727" w:themeColor="text1" w:themeTint="D8"/>
      <w:sz w:val="21"/>
      <w:szCs w:val="21"/>
    </w:rPr>
  </w:style>
  <w:style w:type="table" w:styleId="ac">
    <w:name w:val="Table Grid"/>
    <w:basedOn w:val="a1"/>
    <w:uiPriority w:val="39"/>
    <w:rsid w:val="00E90A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Hyperlink"/>
    <w:basedOn w:val="a0"/>
    <w:uiPriority w:val="99"/>
    <w:semiHidden/>
    <w:unhideWhenUsed/>
    <w:rsid w:val="00E90A54"/>
    <w:rPr>
      <w:color w:val="0563C1" w:themeColor="hyperlink"/>
      <w:u w:val="single"/>
    </w:rPr>
  </w:style>
  <w:style w:type="paragraph" w:styleId="afc">
    <w:name w:val="Subtitle"/>
    <w:basedOn w:val="a"/>
    <w:next w:val="a"/>
    <w:link w:val="afb"/>
    <w:uiPriority w:val="11"/>
    <w:qFormat/>
    <w:rsid w:val="00E90A54"/>
    <w:pPr>
      <w:numPr>
        <w:ilvl w:val="1"/>
      </w:numPr>
    </w:pPr>
    <w:rPr>
      <w:rFonts w:ascii="Cambria" w:eastAsia="Times New Roman" w:hAnsi="Cambria" w:cs="Times New Roman"/>
      <w:i/>
      <w:iCs/>
      <w:color w:val="4F81BD"/>
      <w:spacing w:val="15"/>
      <w:sz w:val="24"/>
      <w:szCs w:val="24"/>
    </w:rPr>
  </w:style>
  <w:style w:type="character" w:customStyle="1" w:styleId="2fa">
    <w:name w:val="Подзаголовок Знак2"/>
    <w:basedOn w:val="a0"/>
    <w:link w:val="afc"/>
    <w:uiPriority w:val="11"/>
    <w:rsid w:val="00E90A54"/>
    <w:rPr>
      <w:rFonts w:eastAsiaTheme="minorEastAsia"/>
      <w:color w:val="5A5A5A" w:themeColor="text1" w:themeTint="A5"/>
      <w:spacing w:val="15"/>
    </w:rPr>
  </w:style>
  <w:style w:type="paragraph" w:styleId="24">
    <w:name w:val="Body Text 2"/>
    <w:basedOn w:val="a"/>
    <w:link w:val="21b"/>
    <w:uiPriority w:val="99"/>
    <w:semiHidden/>
    <w:unhideWhenUsed/>
    <w:rsid w:val="00E90A54"/>
    <w:pPr>
      <w:spacing w:after="120" w:line="480" w:lineRule="auto"/>
    </w:pPr>
  </w:style>
  <w:style w:type="character" w:customStyle="1" w:styleId="21b">
    <w:name w:val="Основной текст 2 Знак1"/>
    <w:basedOn w:val="a0"/>
    <w:link w:val="24"/>
    <w:uiPriority w:val="99"/>
    <w:semiHidden/>
    <w:rsid w:val="00E90A54"/>
  </w:style>
  <w:style w:type="paragraph" w:styleId="34">
    <w:name w:val="Body Text 3"/>
    <w:basedOn w:val="a"/>
    <w:link w:val="317"/>
    <w:uiPriority w:val="99"/>
    <w:semiHidden/>
    <w:unhideWhenUsed/>
    <w:rsid w:val="00E90A54"/>
    <w:pPr>
      <w:spacing w:after="120"/>
    </w:pPr>
    <w:rPr>
      <w:sz w:val="16"/>
      <w:szCs w:val="16"/>
    </w:rPr>
  </w:style>
  <w:style w:type="character" w:customStyle="1" w:styleId="317">
    <w:name w:val="Основной текст 3 Знак1"/>
    <w:basedOn w:val="a0"/>
    <w:link w:val="34"/>
    <w:uiPriority w:val="99"/>
    <w:semiHidden/>
    <w:rsid w:val="00E90A54"/>
    <w:rPr>
      <w:sz w:val="16"/>
      <w:szCs w:val="16"/>
    </w:rPr>
  </w:style>
  <w:style w:type="paragraph" w:styleId="afd">
    <w:name w:val="List"/>
    <w:basedOn w:val="a"/>
    <w:uiPriority w:val="99"/>
    <w:semiHidden/>
    <w:unhideWhenUsed/>
    <w:rsid w:val="00E90A54"/>
    <w:pPr>
      <w:ind w:left="283" w:hanging="283"/>
      <w:contextualSpacing/>
    </w:pPr>
  </w:style>
  <w:style w:type="paragraph" w:styleId="26">
    <w:name w:val="List 2"/>
    <w:basedOn w:val="a"/>
    <w:uiPriority w:val="99"/>
    <w:semiHidden/>
    <w:unhideWhenUsed/>
    <w:rsid w:val="00E90A54"/>
    <w:pPr>
      <w:ind w:left="566" w:hanging="283"/>
      <w:contextualSpacing/>
    </w:pPr>
  </w:style>
  <w:style w:type="paragraph" w:styleId="36">
    <w:name w:val="List 3"/>
    <w:basedOn w:val="a"/>
    <w:uiPriority w:val="99"/>
    <w:semiHidden/>
    <w:unhideWhenUsed/>
    <w:rsid w:val="00E90A54"/>
    <w:pPr>
      <w:ind w:left="849" w:hanging="283"/>
      <w:contextualSpacing/>
    </w:pPr>
  </w:style>
  <w:style w:type="paragraph" w:styleId="afe">
    <w:name w:val="List Bullet"/>
    <w:basedOn w:val="a"/>
    <w:uiPriority w:val="99"/>
    <w:semiHidden/>
    <w:unhideWhenUsed/>
    <w:rsid w:val="00E90A54"/>
    <w:pPr>
      <w:numPr>
        <w:numId w:val="1"/>
      </w:numPr>
      <w:contextualSpacing/>
    </w:pPr>
  </w:style>
  <w:style w:type="paragraph" w:styleId="27">
    <w:name w:val="List Bullet 2"/>
    <w:basedOn w:val="a"/>
    <w:uiPriority w:val="99"/>
    <w:semiHidden/>
    <w:unhideWhenUsed/>
    <w:rsid w:val="00E90A54"/>
    <w:pPr>
      <w:numPr>
        <w:numId w:val="2"/>
      </w:numPr>
      <w:contextualSpacing/>
    </w:pPr>
  </w:style>
  <w:style w:type="paragraph" w:styleId="37">
    <w:name w:val="List Bullet 3"/>
    <w:basedOn w:val="a"/>
    <w:uiPriority w:val="99"/>
    <w:semiHidden/>
    <w:unhideWhenUsed/>
    <w:rsid w:val="00E90A54"/>
    <w:pPr>
      <w:numPr>
        <w:numId w:val="3"/>
      </w:numPr>
      <w:contextualSpacing/>
    </w:pPr>
  </w:style>
  <w:style w:type="paragraph" w:styleId="aff">
    <w:name w:val="List Number"/>
    <w:basedOn w:val="a"/>
    <w:uiPriority w:val="99"/>
    <w:semiHidden/>
    <w:unhideWhenUsed/>
    <w:rsid w:val="00E90A54"/>
    <w:pPr>
      <w:numPr>
        <w:numId w:val="4"/>
      </w:numPr>
      <w:contextualSpacing/>
    </w:pPr>
  </w:style>
  <w:style w:type="paragraph" w:styleId="28">
    <w:name w:val="List Number 2"/>
    <w:basedOn w:val="a"/>
    <w:uiPriority w:val="99"/>
    <w:semiHidden/>
    <w:unhideWhenUsed/>
    <w:rsid w:val="00E90A54"/>
    <w:pPr>
      <w:numPr>
        <w:numId w:val="5"/>
      </w:numPr>
      <w:contextualSpacing/>
    </w:pPr>
  </w:style>
  <w:style w:type="paragraph" w:styleId="38">
    <w:name w:val="List Number 3"/>
    <w:basedOn w:val="a"/>
    <w:uiPriority w:val="99"/>
    <w:semiHidden/>
    <w:unhideWhenUsed/>
    <w:rsid w:val="00E90A54"/>
    <w:pPr>
      <w:numPr>
        <w:numId w:val="6"/>
      </w:numPr>
      <w:contextualSpacing/>
    </w:pPr>
  </w:style>
  <w:style w:type="paragraph" w:styleId="aff0">
    <w:name w:val="List Continue"/>
    <w:basedOn w:val="a"/>
    <w:uiPriority w:val="99"/>
    <w:semiHidden/>
    <w:unhideWhenUsed/>
    <w:rsid w:val="00E90A54"/>
    <w:pPr>
      <w:spacing w:after="120"/>
      <w:ind w:left="283"/>
      <w:contextualSpacing/>
    </w:pPr>
  </w:style>
  <w:style w:type="paragraph" w:styleId="29">
    <w:name w:val="List Continue 2"/>
    <w:basedOn w:val="a"/>
    <w:uiPriority w:val="99"/>
    <w:semiHidden/>
    <w:unhideWhenUsed/>
    <w:rsid w:val="00E90A54"/>
    <w:pPr>
      <w:spacing w:after="120"/>
      <w:ind w:left="566"/>
      <w:contextualSpacing/>
    </w:pPr>
  </w:style>
  <w:style w:type="paragraph" w:styleId="39">
    <w:name w:val="List Continue 3"/>
    <w:basedOn w:val="a"/>
    <w:uiPriority w:val="99"/>
    <w:semiHidden/>
    <w:unhideWhenUsed/>
    <w:rsid w:val="00E90A54"/>
    <w:pPr>
      <w:spacing w:after="120"/>
      <w:ind w:left="849"/>
      <w:contextualSpacing/>
    </w:pPr>
  </w:style>
  <w:style w:type="paragraph" w:styleId="aff1">
    <w:name w:val="macro"/>
    <w:link w:val="1fff0"/>
    <w:uiPriority w:val="99"/>
    <w:semiHidden/>
    <w:unhideWhenUsed/>
    <w:rsid w:val="00E90A54"/>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1fff0">
    <w:name w:val="Текст макроса Знак1"/>
    <w:basedOn w:val="a0"/>
    <w:link w:val="aff1"/>
    <w:uiPriority w:val="99"/>
    <w:semiHidden/>
    <w:rsid w:val="00E90A54"/>
    <w:rPr>
      <w:rFonts w:ascii="Consolas" w:hAnsi="Consolas"/>
      <w:sz w:val="20"/>
      <w:szCs w:val="20"/>
    </w:rPr>
  </w:style>
  <w:style w:type="paragraph" w:styleId="2b">
    <w:name w:val="Quote"/>
    <w:basedOn w:val="a"/>
    <w:next w:val="a"/>
    <w:link w:val="2a"/>
    <w:uiPriority w:val="29"/>
    <w:qFormat/>
    <w:rsid w:val="00E90A54"/>
    <w:pPr>
      <w:spacing w:before="200"/>
      <w:ind w:left="864" w:right="864"/>
      <w:jc w:val="center"/>
    </w:pPr>
    <w:rPr>
      <w:rFonts w:eastAsia="Times New Roman"/>
      <w:i/>
      <w:iCs/>
      <w:color w:val="000000"/>
    </w:rPr>
  </w:style>
  <w:style w:type="character" w:customStyle="1" w:styleId="221">
    <w:name w:val="Цитата 2 Знак2"/>
    <w:basedOn w:val="a0"/>
    <w:link w:val="2b"/>
    <w:uiPriority w:val="29"/>
    <w:rsid w:val="00E90A54"/>
    <w:rPr>
      <w:i/>
      <w:iCs/>
      <w:color w:val="404040" w:themeColor="text1" w:themeTint="BF"/>
    </w:rPr>
  </w:style>
  <w:style w:type="paragraph" w:styleId="aff4">
    <w:name w:val="Intense Quote"/>
    <w:basedOn w:val="a"/>
    <w:next w:val="a"/>
    <w:link w:val="aff3"/>
    <w:uiPriority w:val="30"/>
    <w:qFormat/>
    <w:rsid w:val="00E90A54"/>
    <w:pPr>
      <w:pBdr>
        <w:top w:val="single" w:sz="4" w:space="10" w:color="5B9BD5" w:themeColor="accent1"/>
        <w:bottom w:val="single" w:sz="4" w:space="10" w:color="5B9BD5" w:themeColor="accent1"/>
      </w:pBdr>
      <w:spacing w:before="360" w:after="360"/>
      <w:ind w:left="864" w:right="864"/>
      <w:jc w:val="center"/>
    </w:pPr>
    <w:rPr>
      <w:rFonts w:eastAsia="Times New Roman"/>
      <w:b/>
      <w:bCs/>
      <w:i/>
      <w:iCs/>
      <w:color w:val="4F81BD"/>
    </w:rPr>
  </w:style>
  <w:style w:type="character" w:customStyle="1" w:styleId="2fb">
    <w:name w:val="Выделенная цитата Знак2"/>
    <w:basedOn w:val="a0"/>
    <w:link w:val="aff4"/>
    <w:uiPriority w:val="30"/>
    <w:rsid w:val="00E90A54"/>
    <w:rPr>
      <w:i/>
      <w:iCs/>
      <w:color w:val="5B9BD5" w:themeColor="accent1"/>
    </w:rPr>
  </w:style>
  <w:style w:type="character" w:styleId="afffff">
    <w:name w:val="Subtle Emphasis"/>
    <w:basedOn w:val="a0"/>
    <w:uiPriority w:val="19"/>
    <w:qFormat/>
    <w:rsid w:val="00E90A54"/>
    <w:rPr>
      <w:i/>
      <w:iCs/>
      <w:color w:val="404040" w:themeColor="text1" w:themeTint="BF"/>
    </w:rPr>
  </w:style>
  <w:style w:type="character" w:styleId="afffff0">
    <w:name w:val="Intense Emphasis"/>
    <w:basedOn w:val="a0"/>
    <w:uiPriority w:val="21"/>
    <w:qFormat/>
    <w:rsid w:val="00E90A54"/>
    <w:rPr>
      <w:i/>
      <w:iCs/>
      <w:color w:val="5B9BD5" w:themeColor="accent1"/>
    </w:rPr>
  </w:style>
  <w:style w:type="character" w:styleId="afffff1">
    <w:name w:val="Subtle Reference"/>
    <w:basedOn w:val="a0"/>
    <w:uiPriority w:val="31"/>
    <w:qFormat/>
    <w:rsid w:val="00E90A54"/>
    <w:rPr>
      <w:smallCaps/>
      <w:color w:val="5A5A5A" w:themeColor="text1" w:themeTint="A5"/>
    </w:rPr>
  </w:style>
  <w:style w:type="character" w:styleId="afffff2">
    <w:name w:val="Intense Reference"/>
    <w:basedOn w:val="a0"/>
    <w:uiPriority w:val="32"/>
    <w:qFormat/>
    <w:rsid w:val="00E90A54"/>
    <w:rPr>
      <w:b/>
      <w:bCs/>
      <w:smallCaps/>
      <w:color w:val="5B9BD5" w:themeColor="accent1"/>
      <w:spacing w:val="5"/>
    </w:rPr>
  </w:style>
  <w:style w:type="table" w:styleId="aff6">
    <w:name w:val="Light Shading"/>
    <w:basedOn w:val="a1"/>
    <w:uiPriority w:val="60"/>
    <w:semiHidden/>
    <w:unhideWhenUsed/>
    <w:rsid w:val="00E90A5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E90A54"/>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1"/>
    <w:uiPriority w:val="60"/>
    <w:semiHidden/>
    <w:unhideWhenUsed/>
    <w:rsid w:val="00E90A54"/>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1"/>
    <w:uiPriority w:val="60"/>
    <w:semiHidden/>
    <w:unhideWhenUsed/>
    <w:rsid w:val="00E90A54"/>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1"/>
    <w:uiPriority w:val="60"/>
    <w:semiHidden/>
    <w:unhideWhenUsed/>
    <w:rsid w:val="00E90A54"/>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1"/>
    <w:uiPriority w:val="60"/>
    <w:semiHidden/>
    <w:unhideWhenUsed/>
    <w:rsid w:val="00E90A54"/>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1"/>
    <w:uiPriority w:val="60"/>
    <w:semiHidden/>
    <w:unhideWhenUsed/>
    <w:rsid w:val="00E90A54"/>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7">
    <w:name w:val="Light List"/>
    <w:basedOn w:val="a1"/>
    <w:uiPriority w:val="61"/>
    <w:semiHidden/>
    <w:unhideWhenUsed/>
    <w:rsid w:val="00E90A5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E90A54"/>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1"/>
    <w:uiPriority w:val="61"/>
    <w:semiHidden/>
    <w:unhideWhenUsed/>
    <w:rsid w:val="00E90A5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1"/>
    <w:uiPriority w:val="61"/>
    <w:semiHidden/>
    <w:unhideWhenUsed/>
    <w:rsid w:val="00E90A5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1"/>
    <w:uiPriority w:val="61"/>
    <w:semiHidden/>
    <w:unhideWhenUsed/>
    <w:rsid w:val="00E90A54"/>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1"/>
    <w:uiPriority w:val="61"/>
    <w:semiHidden/>
    <w:unhideWhenUsed/>
    <w:rsid w:val="00E90A54"/>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1"/>
    <w:uiPriority w:val="61"/>
    <w:semiHidden/>
    <w:unhideWhenUsed/>
    <w:rsid w:val="00E90A54"/>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8">
    <w:name w:val="Light Grid"/>
    <w:basedOn w:val="a1"/>
    <w:uiPriority w:val="62"/>
    <w:semiHidden/>
    <w:unhideWhenUsed/>
    <w:rsid w:val="00E90A5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E90A54"/>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1"/>
    <w:uiPriority w:val="62"/>
    <w:semiHidden/>
    <w:unhideWhenUsed/>
    <w:rsid w:val="00E90A5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1"/>
    <w:uiPriority w:val="62"/>
    <w:semiHidden/>
    <w:unhideWhenUsed/>
    <w:rsid w:val="00E90A5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1"/>
    <w:uiPriority w:val="62"/>
    <w:semiHidden/>
    <w:unhideWhenUsed/>
    <w:rsid w:val="00E90A54"/>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1"/>
    <w:uiPriority w:val="62"/>
    <w:semiHidden/>
    <w:unhideWhenUsed/>
    <w:rsid w:val="00E90A54"/>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1"/>
    <w:uiPriority w:val="62"/>
    <w:semiHidden/>
    <w:unhideWhenUsed/>
    <w:rsid w:val="00E90A54"/>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f5">
    <w:name w:val="Medium Shading 1"/>
    <w:basedOn w:val="a1"/>
    <w:uiPriority w:val="63"/>
    <w:semiHidden/>
    <w:unhideWhenUsed/>
    <w:rsid w:val="00E90A5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E90A54"/>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E90A54"/>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E90A54"/>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E90A54"/>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E90A54"/>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E90A54"/>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E90A5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E90A5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E90A5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E90A5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E90A5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E90A5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E90A5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6">
    <w:name w:val="Medium List 1"/>
    <w:basedOn w:val="a1"/>
    <w:uiPriority w:val="65"/>
    <w:semiHidden/>
    <w:unhideWhenUsed/>
    <w:rsid w:val="00E90A5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E90A54"/>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1"/>
    <w:uiPriority w:val="65"/>
    <w:semiHidden/>
    <w:unhideWhenUsed/>
    <w:rsid w:val="00E90A54"/>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1"/>
    <w:uiPriority w:val="65"/>
    <w:semiHidden/>
    <w:unhideWhenUsed/>
    <w:rsid w:val="00E90A54"/>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1"/>
    <w:uiPriority w:val="65"/>
    <w:semiHidden/>
    <w:unhideWhenUsed/>
    <w:rsid w:val="00E90A54"/>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1"/>
    <w:uiPriority w:val="65"/>
    <w:semiHidden/>
    <w:unhideWhenUsed/>
    <w:rsid w:val="00E90A54"/>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1"/>
    <w:uiPriority w:val="65"/>
    <w:semiHidden/>
    <w:unhideWhenUsed/>
    <w:rsid w:val="00E90A54"/>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d">
    <w:name w:val="Medium List 2"/>
    <w:basedOn w:val="a1"/>
    <w:uiPriority w:val="66"/>
    <w:semiHidden/>
    <w:unhideWhenUsed/>
    <w:rsid w:val="00E90A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E90A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E90A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E90A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E90A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E90A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E90A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7">
    <w:name w:val="Medium Grid 1"/>
    <w:basedOn w:val="a1"/>
    <w:uiPriority w:val="67"/>
    <w:semiHidden/>
    <w:unhideWhenUsed/>
    <w:rsid w:val="00E90A5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E90A54"/>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1"/>
    <w:uiPriority w:val="67"/>
    <w:semiHidden/>
    <w:unhideWhenUsed/>
    <w:rsid w:val="00E90A54"/>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1"/>
    <w:uiPriority w:val="67"/>
    <w:semiHidden/>
    <w:unhideWhenUsed/>
    <w:rsid w:val="00E90A54"/>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1"/>
    <w:uiPriority w:val="67"/>
    <w:semiHidden/>
    <w:unhideWhenUsed/>
    <w:rsid w:val="00E90A54"/>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1"/>
    <w:uiPriority w:val="67"/>
    <w:semiHidden/>
    <w:unhideWhenUsed/>
    <w:rsid w:val="00E90A54"/>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1"/>
    <w:uiPriority w:val="67"/>
    <w:semiHidden/>
    <w:unhideWhenUsed/>
    <w:rsid w:val="00E90A54"/>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e">
    <w:name w:val="Medium Grid 2"/>
    <w:basedOn w:val="a1"/>
    <w:uiPriority w:val="68"/>
    <w:semiHidden/>
    <w:unhideWhenUsed/>
    <w:rsid w:val="00E90A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E90A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E90A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E90A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E90A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E90A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E90A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E90A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E90A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1"/>
    <w:uiPriority w:val="69"/>
    <w:semiHidden/>
    <w:unhideWhenUsed/>
    <w:rsid w:val="00E90A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1"/>
    <w:uiPriority w:val="69"/>
    <w:semiHidden/>
    <w:unhideWhenUsed/>
    <w:rsid w:val="00E90A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1"/>
    <w:uiPriority w:val="69"/>
    <w:semiHidden/>
    <w:unhideWhenUsed/>
    <w:rsid w:val="00E90A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1"/>
    <w:uiPriority w:val="69"/>
    <w:semiHidden/>
    <w:unhideWhenUsed/>
    <w:rsid w:val="00E90A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1"/>
    <w:uiPriority w:val="69"/>
    <w:semiHidden/>
    <w:unhideWhenUsed/>
    <w:rsid w:val="00E90A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9">
    <w:name w:val="Dark List"/>
    <w:basedOn w:val="a1"/>
    <w:uiPriority w:val="70"/>
    <w:semiHidden/>
    <w:unhideWhenUsed/>
    <w:rsid w:val="00E90A5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E90A54"/>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1"/>
    <w:uiPriority w:val="70"/>
    <w:semiHidden/>
    <w:unhideWhenUsed/>
    <w:rsid w:val="00E90A54"/>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1"/>
    <w:uiPriority w:val="70"/>
    <w:semiHidden/>
    <w:unhideWhenUsed/>
    <w:rsid w:val="00E90A54"/>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1"/>
    <w:uiPriority w:val="70"/>
    <w:semiHidden/>
    <w:unhideWhenUsed/>
    <w:rsid w:val="00E90A54"/>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1"/>
    <w:uiPriority w:val="70"/>
    <w:semiHidden/>
    <w:unhideWhenUsed/>
    <w:rsid w:val="00E90A54"/>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1"/>
    <w:uiPriority w:val="70"/>
    <w:semiHidden/>
    <w:unhideWhenUsed/>
    <w:rsid w:val="00E90A54"/>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a">
    <w:name w:val="Colorful Shading"/>
    <w:basedOn w:val="a1"/>
    <w:uiPriority w:val="71"/>
    <w:semiHidden/>
    <w:unhideWhenUsed/>
    <w:rsid w:val="00E90A54"/>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E90A54"/>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E90A54"/>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E90A54"/>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1"/>
    <w:uiPriority w:val="71"/>
    <w:semiHidden/>
    <w:unhideWhenUsed/>
    <w:rsid w:val="00E90A54"/>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E90A54"/>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E90A54"/>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b">
    <w:name w:val="Colorful List"/>
    <w:basedOn w:val="a1"/>
    <w:uiPriority w:val="72"/>
    <w:semiHidden/>
    <w:unhideWhenUsed/>
    <w:rsid w:val="00E90A5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E90A54"/>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1"/>
    <w:uiPriority w:val="72"/>
    <w:semiHidden/>
    <w:unhideWhenUsed/>
    <w:rsid w:val="00E90A54"/>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1"/>
    <w:uiPriority w:val="72"/>
    <w:semiHidden/>
    <w:unhideWhenUsed/>
    <w:rsid w:val="00E90A54"/>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1"/>
    <w:uiPriority w:val="72"/>
    <w:semiHidden/>
    <w:unhideWhenUsed/>
    <w:rsid w:val="00E90A54"/>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1"/>
    <w:uiPriority w:val="72"/>
    <w:semiHidden/>
    <w:unhideWhenUsed/>
    <w:rsid w:val="00E90A54"/>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1"/>
    <w:uiPriority w:val="72"/>
    <w:semiHidden/>
    <w:unhideWhenUsed/>
    <w:rsid w:val="00E90A54"/>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c">
    <w:name w:val="Colorful Grid"/>
    <w:basedOn w:val="a1"/>
    <w:uiPriority w:val="73"/>
    <w:semiHidden/>
    <w:unhideWhenUsed/>
    <w:rsid w:val="00E90A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E90A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1"/>
    <w:uiPriority w:val="73"/>
    <w:semiHidden/>
    <w:unhideWhenUsed/>
    <w:rsid w:val="00E90A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1"/>
    <w:uiPriority w:val="73"/>
    <w:semiHidden/>
    <w:unhideWhenUsed/>
    <w:rsid w:val="00E90A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1"/>
    <w:uiPriority w:val="73"/>
    <w:semiHidden/>
    <w:unhideWhenUsed/>
    <w:rsid w:val="00E90A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1"/>
    <w:uiPriority w:val="73"/>
    <w:semiHidden/>
    <w:unhideWhenUsed/>
    <w:rsid w:val="00E90A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1"/>
    <w:uiPriority w:val="73"/>
    <w:semiHidden/>
    <w:unhideWhenUsed/>
    <w:rsid w:val="00E90A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e">
    <w:name w:val="annotation text"/>
    <w:basedOn w:val="a"/>
    <w:link w:val="1fff1"/>
    <w:uiPriority w:val="99"/>
    <w:semiHidden/>
    <w:unhideWhenUsed/>
    <w:rsid w:val="00E90A54"/>
    <w:pPr>
      <w:spacing w:line="240" w:lineRule="auto"/>
    </w:pPr>
    <w:rPr>
      <w:sz w:val="20"/>
      <w:szCs w:val="20"/>
    </w:rPr>
  </w:style>
  <w:style w:type="character" w:customStyle="1" w:styleId="1fff1">
    <w:name w:val="Текст примечания Знак1"/>
    <w:basedOn w:val="a0"/>
    <w:link w:val="affe"/>
    <w:uiPriority w:val="99"/>
    <w:semiHidden/>
    <w:rsid w:val="00E90A54"/>
    <w:rPr>
      <w:sz w:val="20"/>
      <w:szCs w:val="20"/>
    </w:rPr>
  </w:style>
  <w:style w:type="paragraph" w:styleId="afff1">
    <w:name w:val="annotation subject"/>
    <w:basedOn w:val="affe"/>
    <w:next w:val="affe"/>
    <w:link w:val="afff0"/>
    <w:uiPriority w:val="99"/>
    <w:semiHidden/>
    <w:unhideWhenUsed/>
    <w:rsid w:val="00E90A54"/>
    <w:rPr>
      <w:rFonts w:eastAsia="Times New Roman"/>
      <w:b/>
      <w:bCs/>
    </w:rPr>
  </w:style>
  <w:style w:type="character" w:customStyle="1" w:styleId="1fff2">
    <w:name w:val="Тема примечания Знак1"/>
    <w:basedOn w:val="1fff1"/>
    <w:link w:val="afff1"/>
    <w:uiPriority w:val="99"/>
    <w:semiHidden/>
    <w:rsid w:val="00E90A5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forest.geoman.ru/" TargetMode="External"/><Relationship Id="rId117" Type="http://schemas.openxmlformats.org/officeDocument/2006/relationships/hyperlink" Target="http://www.classmag.ru/" TargetMode="External"/><Relationship Id="rId21" Type="http://schemas.openxmlformats.org/officeDocument/2006/relationships/hyperlink" Target="http://bird.geoman.ru/" TargetMode="External"/><Relationship Id="rId42" Type="http://schemas.openxmlformats.org/officeDocument/2006/relationships/hyperlink" Target="http://window.edu.ru/" TargetMode="External"/><Relationship Id="rId47" Type="http://schemas.openxmlformats.org/officeDocument/2006/relationships/hyperlink" Target="http://www.4stupeni.ru/" TargetMode="External"/><Relationship Id="rId63" Type="http://schemas.openxmlformats.org/officeDocument/2006/relationships/hyperlink" Target="http://bird.geoman.ru/" TargetMode="External"/><Relationship Id="rId68" Type="http://schemas.openxmlformats.org/officeDocument/2006/relationships/hyperlink" Target="http://plant.geoman.ru/" TargetMode="External"/><Relationship Id="rId84" Type="http://schemas.openxmlformats.org/officeDocument/2006/relationships/hyperlink" Target="http://window.edu.ru/" TargetMode="External"/><Relationship Id="rId89" Type="http://schemas.openxmlformats.org/officeDocument/2006/relationships/hyperlink" Target="http://www.4stupeni.ru/" TargetMode="External"/><Relationship Id="rId112" Type="http://schemas.openxmlformats.org/officeDocument/2006/relationships/hyperlink" Target="http://historic.ru/" TargetMode="External"/><Relationship Id="rId133" Type="http://schemas.openxmlformats.org/officeDocument/2006/relationships/hyperlink" Target="https://rosuchebnik.ru/metodicheskaja-pomosch/nachalnoe-obrazovanie/" TargetMode="External"/><Relationship Id="rId138" Type="http://schemas.openxmlformats.org/officeDocument/2006/relationships/hyperlink" Target="http://school-collection.edu.ru/" TargetMode="External"/><Relationship Id="rId154" Type="http://schemas.openxmlformats.org/officeDocument/2006/relationships/hyperlink" Target="http://historic.ru/" TargetMode="External"/><Relationship Id="rId159" Type="http://schemas.openxmlformats.org/officeDocument/2006/relationships/hyperlink" Target="http://www.classmag.ru/" TargetMode="External"/><Relationship Id="rId170" Type="http://schemas.openxmlformats.org/officeDocument/2006/relationships/hyperlink" Target="http://musabiqe.edu.az/" TargetMode="External"/><Relationship Id="rId16" Type="http://schemas.openxmlformats.org/officeDocument/2006/relationships/hyperlink" Target="http://clow.ru/" TargetMode="External"/><Relationship Id="rId107" Type="http://schemas.openxmlformats.org/officeDocument/2006/relationships/hyperlink" Target="http://invertebrates.geoman.ru/" TargetMode="External"/><Relationship Id="rId11" Type="http://schemas.openxmlformats.org/officeDocument/2006/relationships/hyperlink" Target="http://school-collection.edu.ru/" TargetMode="External"/><Relationship Id="rId32" Type="http://schemas.openxmlformats.org/officeDocument/2006/relationships/hyperlink" Target="http://nachalka.info/" TargetMode="External"/><Relationship Id="rId37" Type="http://schemas.openxmlformats.org/officeDocument/2006/relationships/hyperlink" Target="http://www.mat-reshka.com/" TargetMode="External"/><Relationship Id="rId53" Type="http://schemas.openxmlformats.org/officeDocument/2006/relationships/hyperlink" Target="http://school-collection.edu.ru/" TargetMode="External"/><Relationship Id="rId58" Type="http://schemas.openxmlformats.org/officeDocument/2006/relationships/hyperlink" Target="http://clow.ru/" TargetMode="External"/><Relationship Id="rId74" Type="http://schemas.openxmlformats.org/officeDocument/2006/relationships/hyperlink" Target="http://school-collection.edu.ru/" TargetMode="External"/><Relationship Id="rId79" Type="http://schemas.openxmlformats.org/officeDocument/2006/relationships/hyperlink" Target="http://www.mat-reshka.com/" TargetMode="External"/><Relationship Id="rId102" Type="http://schemas.openxmlformats.org/officeDocument/2006/relationships/hyperlink" Target="http://nation.geoman.ru/" TargetMode="External"/><Relationship Id="rId123" Type="http://schemas.openxmlformats.org/officeDocument/2006/relationships/hyperlink" Target="http://www.nachalka.com/photo" TargetMode="External"/><Relationship Id="rId128" Type="http://schemas.openxmlformats.org/officeDocument/2006/relationships/hyperlink" Target="http://www.metodkabinet.eu/" TargetMode="External"/><Relationship Id="rId144" Type="http://schemas.openxmlformats.org/officeDocument/2006/relationships/hyperlink" Target="http://nation.geoman.ru/" TargetMode="External"/><Relationship Id="rId149" Type="http://schemas.openxmlformats.org/officeDocument/2006/relationships/hyperlink" Target="http://invertebrates.geoman.ru/" TargetMode="External"/><Relationship Id="rId5" Type="http://schemas.openxmlformats.org/officeDocument/2006/relationships/footer" Target="footer1.xml"/><Relationship Id="rId90" Type="http://schemas.openxmlformats.org/officeDocument/2006/relationships/hyperlink" Target="http://trudovik.ucoz.ua/" TargetMode="External"/><Relationship Id="rId95" Type="http://schemas.openxmlformats.org/officeDocument/2006/relationships/hyperlink" Target="http://school-collection.edu.ru/" TargetMode="External"/><Relationship Id="rId160" Type="http://schemas.openxmlformats.org/officeDocument/2006/relationships/hyperlink" Target="http://www.zavuch.info/" TargetMode="External"/><Relationship Id="rId165" Type="http://schemas.openxmlformats.org/officeDocument/2006/relationships/hyperlink" Target="http://interneturok.ru/" TargetMode="External"/><Relationship Id="rId22" Type="http://schemas.openxmlformats.org/officeDocument/2006/relationships/hyperlink" Target="http://invertebrates.geoman.ru/" TargetMode="External"/><Relationship Id="rId27" Type="http://schemas.openxmlformats.org/officeDocument/2006/relationships/hyperlink" Target="http://historic.ru/" TargetMode="External"/><Relationship Id="rId43" Type="http://schemas.openxmlformats.org/officeDocument/2006/relationships/hyperlink" Target="http://numi.ru/3130" TargetMode="External"/><Relationship Id="rId48" Type="http://schemas.openxmlformats.org/officeDocument/2006/relationships/hyperlink" Target="http://trudovik.ucoz.ua/" TargetMode="External"/><Relationship Id="rId64" Type="http://schemas.openxmlformats.org/officeDocument/2006/relationships/hyperlink" Target="http://invertebrates.geoman.ru/" TargetMode="External"/><Relationship Id="rId69" Type="http://schemas.openxmlformats.org/officeDocument/2006/relationships/hyperlink" Target="http://forest.geoman.ru/" TargetMode="External"/><Relationship Id="rId113" Type="http://schemas.openxmlformats.org/officeDocument/2006/relationships/hyperlink" Target="http://www.bigpi.biysk.ru/encicl" TargetMode="External"/><Relationship Id="rId118" Type="http://schemas.openxmlformats.org/officeDocument/2006/relationships/hyperlink" Target="http://www.zavuch.info/" TargetMode="External"/><Relationship Id="rId134" Type="http://schemas.openxmlformats.org/officeDocument/2006/relationships/hyperlink" Target="https://rosuchebnik.ru/metodicheskaja-pomosch/nachalnoe-obrazovanie/" TargetMode="External"/><Relationship Id="rId139" Type="http://schemas.openxmlformats.org/officeDocument/2006/relationships/hyperlink" Target="https://infourok.ru/" TargetMode="External"/><Relationship Id="rId80" Type="http://schemas.openxmlformats.org/officeDocument/2006/relationships/hyperlink" Target="http://www.solnet.ee/" TargetMode="External"/><Relationship Id="rId85" Type="http://schemas.openxmlformats.org/officeDocument/2006/relationships/hyperlink" Target="http://numi.ru/3130" TargetMode="External"/><Relationship Id="rId150" Type="http://schemas.openxmlformats.org/officeDocument/2006/relationships/hyperlink" Target="http://www.laddition.com/" TargetMode="External"/><Relationship Id="rId155" Type="http://schemas.openxmlformats.org/officeDocument/2006/relationships/hyperlink" Target="http://www.bigpi.biysk.ru/encicl" TargetMode="External"/><Relationship Id="rId171" Type="http://schemas.openxmlformats.org/officeDocument/2006/relationships/hyperlink" Target="http://www.4stupeni.ru/" TargetMode="External"/><Relationship Id="rId12" Type="http://schemas.openxmlformats.org/officeDocument/2006/relationships/hyperlink" Target="http://school-collection.edu.ru/" TargetMode="External"/><Relationship Id="rId17" Type="http://schemas.openxmlformats.org/officeDocument/2006/relationships/hyperlink" Target="http://geoman.ru/" TargetMode="External"/><Relationship Id="rId33" Type="http://schemas.openxmlformats.org/officeDocument/2006/relationships/hyperlink" Target="http://www.openclass.ru/" TargetMode="External"/><Relationship Id="rId38" Type="http://schemas.openxmlformats.org/officeDocument/2006/relationships/hyperlink" Target="http://www.solnet.ee/" TargetMode="External"/><Relationship Id="rId59" Type="http://schemas.openxmlformats.org/officeDocument/2006/relationships/hyperlink" Target="http://geoman.ru/" TargetMode="External"/><Relationship Id="rId103" Type="http://schemas.openxmlformats.org/officeDocument/2006/relationships/hyperlink" Target="http://animal.geoman.ru/" TargetMode="External"/><Relationship Id="rId108" Type="http://schemas.openxmlformats.org/officeDocument/2006/relationships/hyperlink" Target="http://www.laddition.com/" TargetMode="External"/><Relationship Id="rId124" Type="http://schemas.openxmlformats.org/officeDocument/2006/relationships/hyperlink" Target="http://interneturok.ru/" TargetMode="External"/><Relationship Id="rId129" Type="http://schemas.openxmlformats.org/officeDocument/2006/relationships/hyperlink" Target="http://pedsovet.su/" TargetMode="External"/><Relationship Id="rId54" Type="http://schemas.openxmlformats.org/officeDocument/2006/relationships/hyperlink" Target="http://school-collection.edu.ru/" TargetMode="External"/><Relationship Id="rId70" Type="http://schemas.openxmlformats.org/officeDocument/2006/relationships/hyperlink" Target="http://historic.ru/" TargetMode="External"/><Relationship Id="rId75" Type="http://schemas.openxmlformats.org/officeDocument/2006/relationships/hyperlink" Target="http://nachalka.info/" TargetMode="External"/><Relationship Id="rId91" Type="http://schemas.openxmlformats.org/officeDocument/2006/relationships/hyperlink" Target="https://rosuchebnik.ru/metodicheskaja-pomosch/nachalnoe-obrazovanie/" TargetMode="External"/><Relationship Id="rId96" Type="http://schemas.openxmlformats.org/officeDocument/2006/relationships/hyperlink" Target="http://school-collection.edu.ru/" TargetMode="External"/><Relationship Id="rId140" Type="http://schemas.openxmlformats.org/officeDocument/2006/relationships/hyperlink" Target="https://uchi.ru/" TargetMode="External"/><Relationship Id="rId145" Type="http://schemas.openxmlformats.org/officeDocument/2006/relationships/hyperlink" Target="http://animal.geoman.ru/" TargetMode="External"/><Relationship Id="rId161" Type="http://schemas.openxmlformats.org/officeDocument/2006/relationships/hyperlink" Target="http://www.mat-reshka.com/" TargetMode="External"/><Relationship Id="rId166" Type="http://schemas.openxmlformats.org/officeDocument/2006/relationships/hyperlink" Target="http://window.edu.ru/" TargetMode="External"/><Relationship Id="rId1" Type="http://schemas.openxmlformats.org/officeDocument/2006/relationships/numbering" Target="numbering.xml"/><Relationship Id="rId6" Type="http://schemas.openxmlformats.org/officeDocument/2006/relationships/footer" Target="footer2.xml"/><Relationship Id="rId15" Type="http://schemas.openxmlformats.org/officeDocument/2006/relationships/hyperlink" Target="http://elementy.ru/email" TargetMode="External"/><Relationship Id="rId23" Type="http://schemas.openxmlformats.org/officeDocument/2006/relationships/hyperlink" Target="http://www.laddition.com/" TargetMode="External"/><Relationship Id="rId28" Type="http://schemas.openxmlformats.org/officeDocument/2006/relationships/hyperlink" Target="http://www.bigpi.biysk.ru/encicl" TargetMode="External"/><Relationship Id="rId36" Type="http://schemas.openxmlformats.org/officeDocument/2006/relationships/footer" Target="footer3.xml"/><Relationship Id="rId49" Type="http://schemas.openxmlformats.org/officeDocument/2006/relationships/hyperlink" Target="https://rosuchebnik.ru/metodicheskaja-pomosch/nachalnoe-obrazovanie/" TargetMode="External"/><Relationship Id="rId57" Type="http://schemas.openxmlformats.org/officeDocument/2006/relationships/hyperlink" Target="http://elementy.ru/email" TargetMode="External"/><Relationship Id="rId106" Type="http://schemas.openxmlformats.org/officeDocument/2006/relationships/hyperlink" Target="http://invertebrates.geoman.ru/" TargetMode="External"/><Relationship Id="rId114" Type="http://schemas.openxmlformats.org/officeDocument/2006/relationships/hyperlink" Target="http://www.bigpi.biysk.ru/encicl" TargetMode="External"/><Relationship Id="rId119" Type="http://schemas.openxmlformats.org/officeDocument/2006/relationships/hyperlink" Target="http://www.mat-reshka.com/" TargetMode="External"/><Relationship Id="rId127" Type="http://schemas.openxmlformats.org/officeDocument/2006/relationships/hyperlink" Target="http://www.metodkabinet.eu/" TargetMode="External"/><Relationship Id="rId10" Type="http://schemas.openxmlformats.org/officeDocument/2006/relationships/hyperlink" Target="https://rosuchebnik.ru/metodicheskaja-pomosch/nachalnoe-obrazovanie/" TargetMode="External"/><Relationship Id="rId31" Type="http://schemas.openxmlformats.org/officeDocument/2006/relationships/hyperlink" Target="http://school-collection.edu.ru/" TargetMode="External"/><Relationship Id="rId44" Type="http://schemas.openxmlformats.org/officeDocument/2006/relationships/hyperlink" Target="http://www.metodkabinet.eu/" TargetMode="External"/><Relationship Id="rId52" Type="http://schemas.openxmlformats.org/officeDocument/2006/relationships/hyperlink" Target="https://rosuchebnik.ru/metodicheskaja-pomosch/nachalnoe-obrazovanie/" TargetMode="External"/><Relationship Id="rId60" Type="http://schemas.openxmlformats.org/officeDocument/2006/relationships/hyperlink" Target="http://nation.geoman.ru/" TargetMode="External"/><Relationship Id="rId65" Type="http://schemas.openxmlformats.org/officeDocument/2006/relationships/hyperlink" Target="http://invertebrates.geoman.ru/" TargetMode="External"/><Relationship Id="rId73" Type="http://schemas.openxmlformats.org/officeDocument/2006/relationships/hyperlink" Target="http://school-collection.edu.ru/" TargetMode="External"/><Relationship Id="rId78" Type="http://schemas.openxmlformats.org/officeDocument/2006/relationships/hyperlink" Target="http://www.zavuch.info/" TargetMode="External"/><Relationship Id="rId81" Type="http://schemas.openxmlformats.org/officeDocument/2006/relationships/hyperlink" Target="http://www.nachalka.com/photo" TargetMode="External"/><Relationship Id="rId86" Type="http://schemas.openxmlformats.org/officeDocument/2006/relationships/hyperlink" Target="http://www.metodkabinet.eu/" TargetMode="External"/><Relationship Id="rId94" Type="http://schemas.openxmlformats.org/officeDocument/2006/relationships/hyperlink" Target="https://rosuchebnik.ru/metodicheskaja-pomosch/nachalnoe-obrazovanie/" TargetMode="External"/><Relationship Id="rId99" Type="http://schemas.openxmlformats.org/officeDocument/2006/relationships/hyperlink" Target="http://elementy.ru/email" TargetMode="External"/><Relationship Id="rId101" Type="http://schemas.openxmlformats.org/officeDocument/2006/relationships/hyperlink" Target="http://geoman.ru/" TargetMode="External"/><Relationship Id="rId122" Type="http://schemas.openxmlformats.org/officeDocument/2006/relationships/hyperlink" Target="http://www.nachalka.com/photo" TargetMode="External"/><Relationship Id="rId130" Type="http://schemas.openxmlformats.org/officeDocument/2006/relationships/hyperlink" Target="http://musabiqe.edu.az/" TargetMode="External"/><Relationship Id="rId135" Type="http://schemas.openxmlformats.org/officeDocument/2006/relationships/hyperlink" Target="https://rosuchebnik.ru/metodicheskaja-pomosch/nachalnoe-obrazovanie/" TargetMode="External"/><Relationship Id="rId143" Type="http://schemas.openxmlformats.org/officeDocument/2006/relationships/hyperlink" Target="http://geoman.ru/" TargetMode="External"/><Relationship Id="rId148" Type="http://schemas.openxmlformats.org/officeDocument/2006/relationships/hyperlink" Target="http://bird.geoman.ru/" TargetMode="External"/><Relationship Id="rId151" Type="http://schemas.openxmlformats.org/officeDocument/2006/relationships/hyperlink" Target="http://fish.geoman.ru/" TargetMode="External"/><Relationship Id="rId156" Type="http://schemas.openxmlformats.org/officeDocument/2006/relationships/hyperlink" Target="http://www.bigpi.biysk.ru/encicl" TargetMode="External"/><Relationship Id="rId164" Type="http://schemas.openxmlformats.org/officeDocument/2006/relationships/hyperlink" Target="http://www.nachalka.com/photo" TargetMode="External"/><Relationship Id="rId169" Type="http://schemas.openxmlformats.org/officeDocument/2006/relationships/hyperlink" Target="http://pedsovet.su/" TargetMode="External"/><Relationship Id="rId4" Type="http://schemas.openxmlformats.org/officeDocument/2006/relationships/webSettings" Target="webSettings.xml"/><Relationship Id="rId9" Type="http://schemas.openxmlformats.org/officeDocument/2006/relationships/hyperlink" Target="https://rosuchebnik.ru/metodicheskaja-pomosch/nachalnoe-obrazovanie/" TargetMode="External"/><Relationship Id="rId172" Type="http://schemas.openxmlformats.org/officeDocument/2006/relationships/hyperlink" Target="http://trudovik.ucoz.ua/" TargetMode="External"/><Relationship Id="rId13" Type="http://schemas.openxmlformats.org/officeDocument/2006/relationships/hyperlink" Target="https://infourok.ru/" TargetMode="External"/><Relationship Id="rId18" Type="http://schemas.openxmlformats.org/officeDocument/2006/relationships/hyperlink" Target="http://nation.geoman.ru/" TargetMode="External"/><Relationship Id="rId39" Type="http://schemas.openxmlformats.org/officeDocument/2006/relationships/hyperlink" Target="http://www.nachalka.com/photo" TargetMode="External"/><Relationship Id="rId109" Type="http://schemas.openxmlformats.org/officeDocument/2006/relationships/hyperlink" Target="http://fish.geoman.ru/" TargetMode="External"/><Relationship Id="rId34" Type="http://schemas.openxmlformats.org/officeDocument/2006/relationships/hyperlink" Target="http://www.classmag.ru/" TargetMode="External"/><Relationship Id="rId50" Type="http://schemas.openxmlformats.org/officeDocument/2006/relationships/hyperlink" Target="https://rosuchebnik.ru/metodicheskaja-pomosch/nachalnoe-obrazovanie/" TargetMode="External"/><Relationship Id="rId55" Type="http://schemas.openxmlformats.org/officeDocument/2006/relationships/hyperlink" Target="https://infourok.ru/" TargetMode="External"/><Relationship Id="rId76" Type="http://schemas.openxmlformats.org/officeDocument/2006/relationships/hyperlink" Target="http://www.openclass.ru/" TargetMode="External"/><Relationship Id="rId97" Type="http://schemas.openxmlformats.org/officeDocument/2006/relationships/hyperlink" Target="https://infourok.ru/" TargetMode="External"/><Relationship Id="rId104" Type="http://schemas.openxmlformats.org/officeDocument/2006/relationships/hyperlink" Target="http://www.apus.ru/site.xp" TargetMode="External"/><Relationship Id="rId120" Type="http://schemas.openxmlformats.org/officeDocument/2006/relationships/hyperlink" Target="http://www.mat-reshka.com/" TargetMode="External"/><Relationship Id="rId125" Type="http://schemas.openxmlformats.org/officeDocument/2006/relationships/hyperlink" Target="http://window.edu.ru/" TargetMode="External"/><Relationship Id="rId141" Type="http://schemas.openxmlformats.org/officeDocument/2006/relationships/hyperlink" Target="http://elementy.ru/email" TargetMode="External"/><Relationship Id="rId146" Type="http://schemas.openxmlformats.org/officeDocument/2006/relationships/hyperlink" Target="http://www.apus.ru/site.xp" TargetMode="External"/><Relationship Id="rId167" Type="http://schemas.openxmlformats.org/officeDocument/2006/relationships/hyperlink" Target="http://numi.ru/3130" TargetMode="External"/><Relationship Id="rId7" Type="http://schemas.openxmlformats.org/officeDocument/2006/relationships/hyperlink" Target="https://rosuchebnik.ru/metodicheskaja-pomosch/nachalnoe-obrazovanie/" TargetMode="External"/><Relationship Id="rId71" Type="http://schemas.openxmlformats.org/officeDocument/2006/relationships/hyperlink" Target="http://www.bigpi.biysk.ru/encicl" TargetMode="External"/><Relationship Id="rId92" Type="http://schemas.openxmlformats.org/officeDocument/2006/relationships/hyperlink" Target="https://rosuchebnik.ru/metodicheskaja-pomosch/nachalnoe-obrazovanie/" TargetMode="External"/><Relationship Id="rId162" Type="http://schemas.openxmlformats.org/officeDocument/2006/relationships/hyperlink" Target="http://www.solnet.ee/" TargetMode="External"/><Relationship Id="rId2" Type="http://schemas.openxmlformats.org/officeDocument/2006/relationships/styles" Target="styles.xml"/><Relationship Id="rId29" Type="http://schemas.openxmlformats.org/officeDocument/2006/relationships/hyperlink" Target="http://www.bigpi.biysk.ru/encicl" TargetMode="External"/><Relationship Id="rId24" Type="http://schemas.openxmlformats.org/officeDocument/2006/relationships/hyperlink" Target="http://fish.geoman.ru/" TargetMode="External"/><Relationship Id="rId40" Type="http://schemas.openxmlformats.org/officeDocument/2006/relationships/hyperlink" Target="http://www.nachalka.com/photo" TargetMode="External"/><Relationship Id="rId45" Type="http://schemas.openxmlformats.org/officeDocument/2006/relationships/hyperlink" Target="http://pedsovet.su/" TargetMode="External"/><Relationship Id="rId66" Type="http://schemas.openxmlformats.org/officeDocument/2006/relationships/hyperlink" Target="http://www.laddition.com/" TargetMode="External"/><Relationship Id="rId87" Type="http://schemas.openxmlformats.org/officeDocument/2006/relationships/hyperlink" Target="http://pedsovet.su/" TargetMode="External"/><Relationship Id="rId110" Type="http://schemas.openxmlformats.org/officeDocument/2006/relationships/hyperlink" Target="http://plant.geoman.ru/" TargetMode="External"/><Relationship Id="rId115" Type="http://schemas.openxmlformats.org/officeDocument/2006/relationships/hyperlink" Target="http://nachalka.info/" TargetMode="External"/><Relationship Id="rId131" Type="http://schemas.openxmlformats.org/officeDocument/2006/relationships/hyperlink" Target="http://www.4stupeni.ru/" TargetMode="External"/><Relationship Id="rId136" Type="http://schemas.openxmlformats.org/officeDocument/2006/relationships/hyperlink" Target="https://rosuchebnik.ru/metodicheskaja-pomosch/nachalnoe-obrazovanie/" TargetMode="External"/><Relationship Id="rId157" Type="http://schemas.openxmlformats.org/officeDocument/2006/relationships/hyperlink" Target="http://nachalka.info/" TargetMode="External"/><Relationship Id="rId61" Type="http://schemas.openxmlformats.org/officeDocument/2006/relationships/hyperlink" Target="http://animal.geoman.ru/" TargetMode="External"/><Relationship Id="rId82" Type="http://schemas.openxmlformats.org/officeDocument/2006/relationships/hyperlink" Target="http://www.nachalka.com/photo" TargetMode="External"/><Relationship Id="rId152" Type="http://schemas.openxmlformats.org/officeDocument/2006/relationships/hyperlink" Target="http://plant.geoman.ru/" TargetMode="External"/><Relationship Id="rId173" Type="http://schemas.openxmlformats.org/officeDocument/2006/relationships/fontTable" Target="fontTable.xml"/><Relationship Id="rId19" Type="http://schemas.openxmlformats.org/officeDocument/2006/relationships/hyperlink" Target="http://animal.geoman.ru/" TargetMode="External"/><Relationship Id="rId14" Type="http://schemas.openxmlformats.org/officeDocument/2006/relationships/hyperlink" Target="https://uchi.ru/" TargetMode="External"/><Relationship Id="rId30" Type="http://schemas.openxmlformats.org/officeDocument/2006/relationships/hyperlink" Target="http://school-collection.edu.ru/" TargetMode="External"/><Relationship Id="rId35" Type="http://schemas.openxmlformats.org/officeDocument/2006/relationships/hyperlink" Target="http://www.zavuch.info/" TargetMode="External"/><Relationship Id="rId56" Type="http://schemas.openxmlformats.org/officeDocument/2006/relationships/hyperlink" Target="https://uchi.ru/" TargetMode="External"/><Relationship Id="rId77" Type="http://schemas.openxmlformats.org/officeDocument/2006/relationships/hyperlink" Target="http://www.classmag.ru/" TargetMode="External"/><Relationship Id="rId100" Type="http://schemas.openxmlformats.org/officeDocument/2006/relationships/hyperlink" Target="http://clow.ru/" TargetMode="External"/><Relationship Id="rId105" Type="http://schemas.openxmlformats.org/officeDocument/2006/relationships/hyperlink" Target="http://bird.geoman.ru/" TargetMode="External"/><Relationship Id="rId126" Type="http://schemas.openxmlformats.org/officeDocument/2006/relationships/hyperlink" Target="http://numi.ru/3130" TargetMode="External"/><Relationship Id="rId147" Type="http://schemas.openxmlformats.org/officeDocument/2006/relationships/hyperlink" Target="http://bird.geoman.ru/" TargetMode="External"/><Relationship Id="rId168" Type="http://schemas.openxmlformats.org/officeDocument/2006/relationships/hyperlink" Target="http://www.metodkabinet.eu/" TargetMode="External"/><Relationship Id="rId8" Type="http://schemas.openxmlformats.org/officeDocument/2006/relationships/hyperlink" Target="https://rosuchebnik.ru/metodicheskaja-pomosch/nachalnoe-obrazovanie/" TargetMode="External"/><Relationship Id="rId51" Type="http://schemas.openxmlformats.org/officeDocument/2006/relationships/hyperlink" Target="https://rosuchebnik.ru/metodicheskaja-pomosch/nachalnoe-obrazovanie/" TargetMode="External"/><Relationship Id="rId72" Type="http://schemas.openxmlformats.org/officeDocument/2006/relationships/hyperlink" Target="http://www.bigpi.biysk.ru/encicl" TargetMode="External"/><Relationship Id="rId93" Type="http://schemas.openxmlformats.org/officeDocument/2006/relationships/hyperlink" Target="https://rosuchebnik.ru/metodicheskaja-pomosch/nachalnoe-obrazovanie/" TargetMode="External"/><Relationship Id="rId98" Type="http://schemas.openxmlformats.org/officeDocument/2006/relationships/hyperlink" Target="https://uchi.ru/" TargetMode="External"/><Relationship Id="rId121" Type="http://schemas.openxmlformats.org/officeDocument/2006/relationships/hyperlink" Target="http://www.solnet.ee/" TargetMode="External"/><Relationship Id="rId142" Type="http://schemas.openxmlformats.org/officeDocument/2006/relationships/hyperlink" Target="http://clow.ru/" TargetMode="External"/><Relationship Id="rId163" Type="http://schemas.openxmlformats.org/officeDocument/2006/relationships/hyperlink" Target="http://www.nachalka.com/photo" TargetMode="External"/><Relationship Id="rId3" Type="http://schemas.openxmlformats.org/officeDocument/2006/relationships/settings" Target="settings.xml"/><Relationship Id="rId25" Type="http://schemas.openxmlformats.org/officeDocument/2006/relationships/hyperlink" Target="http://plant.geoman.ru/" TargetMode="External"/><Relationship Id="rId46" Type="http://schemas.openxmlformats.org/officeDocument/2006/relationships/hyperlink" Target="http://musabiqe.edu.az/" TargetMode="External"/><Relationship Id="rId67" Type="http://schemas.openxmlformats.org/officeDocument/2006/relationships/hyperlink" Target="http://fish.geoman.ru/" TargetMode="External"/><Relationship Id="rId116" Type="http://schemas.openxmlformats.org/officeDocument/2006/relationships/hyperlink" Target="http://www.openclass.ru/" TargetMode="External"/><Relationship Id="rId137" Type="http://schemas.openxmlformats.org/officeDocument/2006/relationships/hyperlink" Target="http://school-collection.edu.ru/" TargetMode="External"/><Relationship Id="rId158" Type="http://schemas.openxmlformats.org/officeDocument/2006/relationships/hyperlink" Target="http://www.openclass.ru/" TargetMode="External"/><Relationship Id="rId20" Type="http://schemas.openxmlformats.org/officeDocument/2006/relationships/hyperlink" Target="http://www.apus.ru/site.xp" TargetMode="External"/><Relationship Id="rId41" Type="http://schemas.openxmlformats.org/officeDocument/2006/relationships/hyperlink" Target="http://interneturok.ru/" TargetMode="External"/><Relationship Id="rId62" Type="http://schemas.openxmlformats.org/officeDocument/2006/relationships/hyperlink" Target="http://www.apus.ru/site.xp" TargetMode="External"/><Relationship Id="rId83" Type="http://schemas.openxmlformats.org/officeDocument/2006/relationships/hyperlink" Target="http://interneturok.ru/" TargetMode="External"/><Relationship Id="rId88" Type="http://schemas.openxmlformats.org/officeDocument/2006/relationships/hyperlink" Target="http://musabiqe.edu.az/" TargetMode="External"/><Relationship Id="rId111" Type="http://schemas.openxmlformats.org/officeDocument/2006/relationships/hyperlink" Target="http://forest.geoman.ru/" TargetMode="External"/><Relationship Id="rId132" Type="http://schemas.openxmlformats.org/officeDocument/2006/relationships/hyperlink" Target="http://trudovik.ucoz.ua/" TargetMode="External"/><Relationship Id="rId153" Type="http://schemas.openxmlformats.org/officeDocument/2006/relationships/hyperlink" Target="http://forest.geoman.ru/" TargetMode="External"/><Relationship Id="rId17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35</Pages>
  <Words>13015</Words>
  <Characters>74191</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Ученик(ца)</dc:creator>
  <cp:keywords/>
  <dc:description/>
  <cp:lastModifiedBy>Ученик(ца)</cp:lastModifiedBy>
  <cp:revision>1</cp:revision>
  <dcterms:created xsi:type="dcterms:W3CDTF">2023-03-30T22:39:00Z</dcterms:created>
  <dcterms:modified xsi:type="dcterms:W3CDTF">2023-03-30T22:41:00Z</dcterms:modified>
</cp:coreProperties>
</file>